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S5-240187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433728" w:rsidR="00F25D98" w:rsidRDefault="004301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A7EC8C" w:rsidR="00F25D98" w:rsidRDefault="004301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28.623 Removal of the Corba and XML Solution Sets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2A0BB" w:rsidR="001E41F3" w:rsidRDefault="004301C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01CA" w14:paraId="1256F52C" w14:textId="77777777" w:rsidTr="00547111">
        <w:tc>
          <w:tcPr>
            <w:tcW w:w="2694" w:type="dxa"/>
            <w:gridSpan w:val="2"/>
            <w:tcBorders>
              <w:top w:val="single" w:sz="4" w:space="0" w:color="auto"/>
              <w:left w:val="single" w:sz="4" w:space="0" w:color="auto"/>
            </w:tcBorders>
          </w:tcPr>
          <w:p w14:paraId="52C87DB0" w14:textId="77777777" w:rsidR="004301CA" w:rsidRDefault="004301CA" w:rsidP="00430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DB29F" w:rsidR="004301CA" w:rsidRDefault="004301CA" w:rsidP="004301CA">
            <w:pPr>
              <w:pStyle w:val="CRCoverPage"/>
              <w:spacing w:after="0"/>
              <w:rPr>
                <w:noProof/>
              </w:rPr>
            </w:pPr>
            <w:r>
              <w:rPr>
                <w:bCs/>
                <w:lang w:val="en-US"/>
              </w:rPr>
              <w:t>Update spec to remove not supported SS in Rel 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301CA" w14:paraId="21016551" w14:textId="77777777" w:rsidTr="00547111">
        <w:tc>
          <w:tcPr>
            <w:tcW w:w="2694" w:type="dxa"/>
            <w:gridSpan w:val="2"/>
            <w:tcBorders>
              <w:left w:val="single" w:sz="4" w:space="0" w:color="auto"/>
            </w:tcBorders>
          </w:tcPr>
          <w:p w14:paraId="49433147" w14:textId="77777777" w:rsidR="004301CA" w:rsidRDefault="004301CA" w:rsidP="00430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EE7525" w:rsidR="004301CA" w:rsidRDefault="004301CA" w:rsidP="004301CA">
            <w:pPr>
              <w:pStyle w:val="CRCoverPage"/>
              <w:spacing w:after="0"/>
              <w:rPr>
                <w:noProof/>
              </w:rPr>
            </w:pPr>
            <w:r>
              <w:t>Remove CORBA and XML in Rel-18 and add a note mentioning that they are not supported in the present document</w:t>
            </w:r>
          </w:p>
        </w:tc>
      </w:tr>
      <w:tr w:rsidR="004301CA" w14:paraId="1F886379" w14:textId="77777777" w:rsidTr="00547111">
        <w:tc>
          <w:tcPr>
            <w:tcW w:w="2694" w:type="dxa"/>
            <w:gridSpan w:val="2"/>
            <w:tcBorders>
              <w:left w:val="single" w:sz="4" w:space="0" w:color="auto"/>
            </w:tcBorders>
          </w:tcPr>
          <w:p w14:paraId="4D989623" w14:textId="77777777" w:rsidR="004301CA" w:rsidRDefault="004301CA" w:rsidP="004301CA">
            <w:pPr>
              <w:pStyle w:val="CRCoverPage"/>
              <w:spacing w:after="0"/>
              <w:rPr>
                <w:b/>
                <w:i/>
                <w:noProof/>
                <w:sz w:val="8"/>
                <w:szCs w:val="8"/>
              </w:rPr>
            </w:pPr>
          </w:p>
        </w:tc>
        <w:tc>
          <w:tcPr>
            <w:tcW w:w="6946" w:type="dxa"/>
            <w:gridSpan w:val="9"/>
            <w:tcBorders>
              <w:right w:val="single" w:sz="4" w:space="0" w:color="auto"/>
            </w:tcBorders>
          </w:tcPr>
          <w:p w14:paraId="71C4A204" w14:textId="77777777" w:rsidR="004301CA" w:rsidRDefault="004301CA" w:rsidP="004301CA">
            <w:pPr>
              <w:pStyle w:val="CRCoverPage"/>
              <w:spacing w:after="0"/>
              <w:rPr>
                <w:noProof/>
                <w:sz w:val="8"/>
                <w:szCs w:val="8"/>
              </w:rPr>
            </w:pPr>
          </w:p>
        </w:tc>
      </w:tr>
      <w:tr w:rsidR="004301CA" w14:paraId="678D7BF9" w14:textId="77777777" w:rsidTr="00547111">
        <w:tc>
          <w:tcPr>
            <w:tcW w:w="2694" w:type="dxa"/>
            <w:gridSpan w:val="2"/>
            <w:tcBorders>
              <w:left w:val="single" w:sz="4" w:space="0" w:color="auto"/>
              <w:bottom w:val="single" w:sz="4" w:space="0" w:color="auto"/>
            </w:tcBorders>
          </w:tcPr>
          <w:p w14:paraId="4E5CE1B6" w14:textId="77777777" w:rsidR="004301CA" w:rsidRDefault="004301CA" w:rsidP="00430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07A2F" w:rsidR="004301CA" w:rsidRDefault="004301CA" w:rsidP="004301CA">
            <w:pPr>
              <w:pStyle w:val="CRCoverPage"/>
              <w:spacing w:after="0"/>
              <w:rPr>
                <w:noProof/>
              </w:rPr>
            </w:pPr>
            <w:r>
              <w:rPr>
                <w:noProof/>
              </w:rPr>
              <w:t>Spec is misleading as contains SSs that are not supported anymore in Rel 18</w:t>
            </w:r>
          </w:p>
        </w:tc>
      </w:tr>
      <w:tr w:rsidR="004301CA" w14:paraId="034AF533" w14:textId="77777777" w:rsidTr="00547111">
        <w:tc>
          <w:tcPr>
            <w:tcW w:w="2694" w:type="dxa"/>
            <w:gridSpan w:val="2"/>
          </w:tcPr>
          <w:p w14:paraId="39D9EB5B" w14:textId="77777777" w:rsidR="004301CA" w:rsidRDefault="004301CA" w:rsidP="004301CA">
            <w:pPr>
              <w:pStyle w:val="CRCoverPage"/>
              <w:spacing w:after="0"/>
              <w:rPr>
                <w:b/>
                <w:i/>
                <w:noProof/>
                <w:sz w:val="8"/>
                <w:szCs w:val="8"/>
              </w:rPr>
            </w:pPr>
          </w:p>
        </w:tc>
        <w:tc>
          <w:tcPr>
            <w:tcW w:w="6946" w:type="dxa"/>
            <w:gridSpan w:val="9"/>
          </w:tcPr>
          <w:p w14:paraId="7826CB1C" w14:textId="77777777" w:rsidR="004301CA" w:rsidRDefault="004301CA" w:rsidP="004301CA">
            <w:pPr>
              <w:pStyle w:val="CRCoverPage"/>
              <w:spacing w:after="0"/>
              <w:rPr>
                <w:noProof/>
                <w:sz w:val="8"/>
                <w:szCs w:val="8"/>
              </w:rPr>
            </w:pPr>
          </w:p>
        </w:tc>
      </w:tr>
      <w:tr w:rsidR="004301CA" w14:paraId="6A17D7AC" w14:textId="77777777" w:rsidTr="00547111">
        <w:tc>
          <w:tcPr>
            <w:tcW w:w="2694" w:type="dxa"/>
            <w:gridSpan w:val="2"/>
            <w:tcBorders>
              <w:top w:val="single" w:sz="4" w:space="0" w:color="auto"/>
              <w:left w:val="single" w:sz="4" w:space="0" w:color="auto"/>
            </w:tcBorders>
          </w:tcPr>
          <w:p w14:paraId="6DAD5B19" w14:textId="77777777" w:rsidR="004301CA" w:rsidRDefault="004301CA" w:rsidP="00430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CBDA4" w:rsidR="004301CA" w:rsidRDefault="0014275E" w:rsidP="004301CA">
            <w:pPr>
              <w:pStyle w:val="CRCoverPage"/>
              <w:spacing w:after="0"/>
              <w:ind w:left="100"/>
              <w:rPr>
                <w:noProof/>
              </w:rPr>
            </w:pPr>
            <w:ins w:id="1" w:author="balazs-153" w:date="2024-01-19T21:06:00Z">
              <w:r>
                <w:rPr>
                  <w:noProof/>
                </w:rPr>
                <w:t>2, 4.1, 4.2, Annex A, Annex B</w:t>
              </w:r>
            </w:ins>
          </w:p>
        </w:tc>
      </w:tr>
      <w:tr w:rsidR="004301CA" w14:paraId="56E1E6C3" w14:textId="77777777" w:rsidTr="00547111">
        <w:tc>
          <w:tcPr>
            <w:tcW w:w="2694" w:type="dxa"/>
            <w:gridSpan w:val="2"/>
            <w:tcBorders>
              <w:left w:val="single" w:sz="4" w:space="0" w:color="auto"/>
            </w:tcBorders>
          </w:tcPr>
          <w:p w14:paraId="2FB9DE77" w14:textId="77777777" w:rsidR="004301CA" w:rsidRDefault="004301CA" w:rsidP="004301CA">
            <w:pPr>
              <w:pStyle w:val="CRCoverPage"/>
              <w:spacing w:after="0"/>
              <w:rPr>
                <w:b/>
                <w:i/>
                <w:noProof/>
                <w:sz w:val="8"/>
                <w:szCs w:val="8"/>
              </w:rPr>
            </w:pPr>
          </w:p>
        </w:tc>
        <w:tc>
          <w:tcPr>
            <w:tcW w:w="6946" w:type="dxa"/>
            <w:gridSpan w:val="9"/>
            <w:tcBorders>
              <w:right w:val="single" w:sz="4" w:space="0" w:color="auto"/>
            </w:tcBorders>
          </w:tcPr>
          <w:p w14:paraId="0898542D" w14:textId="77777777" w:rsidR="004301CA" w:rsidRDefault="004301CA" w:rsidP="004301CA">
            <w:pPr>
              <w:pStyle w:val="CRCoverPage"/>
              <w:spacing w:after="0"/>
              <w:rPr>
                <w:noProof/>
                <w:sz w:val="8"/>
                <w:szCs w:val="8"/>
              </w:rPr>
            </w:pPr>
          </w:p>
        </w:tc>
      </w:tr>
      <w:tr w:rsidR="004301CA" w14:paraId="76F95A8B" w14:textId="77777777" w:rsidTr="00547111">
        <w:tc>
          <w:tcPr>
            <w:tcW w:w="2694" w:type="dxa"/>
            <w:gridSpan w:val="2"/>
            <w:tcBorders>
              <w:left w:val="single" w:sz="4" w:space="0" w:color="auto"/>
            </w:tcBorders>
          </w:tcPr>
          <w:p w14:paraId="335EAB52" w14:textId="77777777" w:rsidR="004301CA" w:rsidRDefault="004301CA" w:rsidP="00430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01CA" w:rsidRDefault="004301CA" w:rsidP="00430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01CA" w:rsidRDefault="004301CA" w:rsidP="004301CA">
            <w:pPr>
              <w:pStyle w:val="CRCoverPage"/>
              <w:spacing w:after="0"/>
              <w:jc w:val="center"/>
              <w:rPr>
                <w:b/>
                <w:caps/>
                <w:noProof/>
              </w:rPr>
            </w:pPr>
            <w:r>
              <w:rPr>
                <w:b/>
                <w:caps/>
                <w:noProof/>
              </w:rPr>
              <w:t>N</w:t>
            </w:r>
          </w:p>
        </w:tc>
        <w:tc>
          <w:tcPr>
            <w:tcW w:w="2977" w:type="dxa"/>
            <w:gridSpan w:val="4"/>
          </w:tcPr>
          <w:p w14:paraId="304CCBCB" w14:textId="77777777" w:rsidR="004301CA" w:rsidRDefault="004301CA" w:rsidP="00430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01CA" w:rsidRDefault="004301CA" w:rsidP="004301CA">
            <w:pPr>
              <w:pStyle w:val="CRCoverPage"/>
              <w:spacing w:after="0"/>
              <w:ind w:left="99"/>
              <w:rPr>
                <w:noProof/>
              </w:rPr>
            </w:pPr>
          </w:p>
        </w:tc>
      </w:tr>
      <w:tr w:rsidR="004301CA" w14:paraId="34ACE2EB" w14:textId="77777777" w:rsidTr="00547111">
        <w:tc>
          <w:tcPr>
            <w:tcW w:w="2694" w:type="dxa"/>
            <w:gridSpan w:val="2"/>
            <w:tcBorders>
              <w:left w:val="single" w:sz="4" w:space="0" w:color="auto"/>
            </w:tcBorders>
          </w:tcPr>
          <w:p w14:paraId="571382F3" w14:textId="77777777" w:rsidR="004301CA" w:rsidRDefault="004301CA" w:rsidP="00430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01CA" w:rsidRDefault="004301CA" w:rsidP="00430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820" w:rsidR="004301CA" w:rsidRDefault="004301CA" w:rsidP="004301CA">
            <w:pPr>
              <w:pStyle w:val="CRCoverPage"/>
              <w:spacing w:after="0"/>
              <w:jc w:val="center"/>
              <w:rPr>
                <w:b/>
                <w:caps/>
                <w:noProof/>
              </w:rPr>
            </w:pPr>
            <w:r>
              <w:rPr>
                <w:b/>
                <w:caps/>
                <w:noProof/>
              </w:rPr>
              <w:t>X</w:t>
            </w:r>
          </w:p>
        </w:tc>
        <w:tc>
          <w:tcPr>
            <w:tcW w:w="2977" w:type="dxa"/>
            <w:gridSpan w:val="4"/>
          </w:tcPr>
          <w:p w14:paraId="7DB274D8" w14:textId="77777777" w:rsidR="004301CA" w:rsidRDefault="004301CA" w:rsidP="00430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01CA" w:rsidRDefault="004301CA" w:rsidP="004301CA">
            <w:pPr>
              <w:pStyle w:val="CRCoverPage"/>
              <w:spacing w:after="0"/>
              <w:ind w:left="99"/>
              <w:rPr>
                <w:noProof/>
              </w:rPr>
            </w:pPr>
            <w:r>
              <w:rPr>
                <w:noProof/>
              </w:rPr>
              <w:t xml:space="preserve">TS/TR ... CR ... </w:t>
            </w:r>
          </w:p>
        </w:tc>
      </w:tr>
      <w:tr w:rsidR="004301CA" w14:paraId="446DDBAC" w14:textId="77777777" w:rsidTr="00547111">
        <w:tc>
          <w:tcPr>
            <w:tcW w:w="2694" w:type="dxa"/>
            <w:gridSpan w:val="2"/>
            <w:tcBorders>
              <w:left w:val="single" w:sz="4" w:space="0" w:color="auto"/>
            </w:tcBorders>
          </w:tcPr>
          <w:p w14:paraId="678A1AA6" w14:textId="77777777" w:rsidR="004301CA" w:rsidRDefault="004301CA" w:rsidP="00430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01CA" w:rsidRDefault="004301CA" w:rsidP="00430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92DCE" w:rsidR="004301CA" w:rsidRDefault="004301CA" w:rsidP="004301CA">
            <w:pPr>
              <w:pStyle w:val="CRCoverPage"/>
              <w:spacing w:after="0"/>
              <w:jc w:val="center"/>
              <w:rPr>
                <w:b/>
                <w:caps/>
                <w:noProof/>
              </w:rPr>
            </w:pPr>
            <w:r>
              <w:rPr>
                <w:b/>
                <w:caps/>
                <w:noProof/>
              </w:rPr>
              <w:t>X</w:t>
            </w:r>
          </w:p>
        </w:tc>
        <w:tc>
          <w:tcPr>
            <w:tcW w:w="2977" w:type="dxa"/>
            <w:gridSpan w:val="4"/>
          </w:tcPr>
          <w:p w14:paraId="1A4306D9" w14:textId="77777777" w:rsidR="004301CA" w:rsidRDefault="004301CA" w:rsidP="00430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01CA" w:rsidRDefault="004301CA" w:rsidP="004301CA">
            <w:pPr>
              <w:pStyle w:val="CRCoverPage"/>
              <w:spacing w:after="0"/>
              <w:ind w:left="99"/>
              <w:rPr>
                <w:noProof/>
              </w:rPr>
            </w:pPr>
            <w:r>
              <w:rPr>
                <w:noProof/>
              </w:rPr>
              <w:t xml:space="preserve">TS/TR ... CR ... </w:t>
            </w:r>
          </w:p>
        </w:tc>
      </w:tr>
      <w:tr w:rsidR="004301CA" w14:paraId="55C714D2" w14:textId="77777777" w:rsidTr="00547111">
        <w:tc>
          <w:tcPr>
            <w:tcW w:w="2694" w:type="dxa"/>
            <w:gridSpan w:val="2"/>
            <w:tcBorders>
              <w:left w:val="single" w:sz="4" w:space="0" w:color="auto"/>
            </w:tcBorders>
          </w:tcPr>
          <w:p w14:paraId="45913E62" w14:textId="77777777" w:rsidR="004301CA" w:rsidRDefault="004301CA" w:rsidP="00430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01CA" w:rsidRDefault="004301CA" w:rsidP="00430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F0AEE" w:rsidR="004301CA" w:rsidRDefault="004301CA" w:rsidP="004301CA">
            <w:pPr>
              <w:pStyle w:val="CRCoverPage"/>
              <w:spacing w:after="0"/>
              <w:jc w:val="center"/>
              <w:rPr>
                <w:b/>
                <w:caps/>
                <w:noProof/>
              </w:rPr>
            </w:pPr>
            <w:r>
              <w:rPr>
                <w:b/>
                <w:caps/>
                <w:noProof/>
              </w:rPr>
              <w:t>X</w:t>
            </w:r>
          </w:p>
        </w:tc>
        <w:tc>
          <w:tcPr>
            <w:tcW w:w="2977" w:type="dxa"/>
            <w:gridSpan w:val="4"/>
          </w:tcPr>
          <w:p w14:paraId="1B4FF921" w14:textId="77777777" w:rsidR="004301CA" w:rsidRDefault="004301CA" w:rsidP="00430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01CA" w:rsidRDefault="004301CA" w:rsidP="004301CA">
            <w:pPr>
              <w:pStyle w:val="CRCoverPage"/>
              <w:spacing w:after="0"/>
              <w:ind w:left="99"/>
              <w:rPr>
                <w:noProof/>
              </w:rPr>
            </w:pPr>
            <w:r>
              <w:rPr>
                <w:noProof/>
              </w:rPr>
              <w:t xml:space="preserve">TS/TR ... CR ... </w:t>
            </w:r>
          </w:p>
        </w:tc>
      </w:tr>
      <w:tr w:rsidR="004301CA" w14:paraId="60DF82CC" w14:textId="77777777" w:rsidTr="008863B9">
        <w:tc>
          <w:tcPr>
            <w:tcW w:w="2694" w:type="dxa"/>
            <w:gridSpan w:val="2"/>
            <w:tcBorders>
              <w:left w:val="single" w:sz="4" w:space="0" w:color="auto"/>
            </w:tcBorders>
          </w:tcPr>
          <w:p w14:paraId="517696CD" w14:textId="77777777" w:rsidR="004301CA" w:rsidRDefault="004301CA" w:rsidP="004301CA">
            <w:pPr>
              <w:pStyle w:val="CRCoverPage"/>
              <w:spacing w:after="0"/>
              <w:rPr>
                <w:b/>
                <w:i/>
                <w:noProof/>
              </w:rPr>
            </w:pPr>
          </w:p>
        </w:tc>
        <w:tc>
          <w:tcPr>
            <w:tcW w:w="6946" w:type="dxa"/>
            <w:gridSpan w:val="9"/>
            <w:tcBorders>
              <w:right w:val="single" w:sz="4" w:space="0" w:color="auto"/>
            </w:tcBorders>
          </w:tcPr>
          <w:p w14:paraId="4D84207F" w14:textId="77777777" w:rsidR="004301CA" w:rsidRDefault="004301CA" w:rsidP="004301CA">
            <w:pPr>
              <w:pStyle w:val="CRCoverPage"/>
              <w:spacing w:after="0"/>
              <w:rPr>
                <w:noProof/>
              </w:rPr>
            </w:pPr>
          </w:p>
        </w:tc>
      </w:tr>
      <w:tr w:rsidR="004301CA" w14:paraId="556B87B6" w14:textId="77777777" w:rsidTr="008863B9">
        <w:tc>
          <w:tcPr>
            <w:tcW w:w="2694" w:type="dxa"/>
            <w:gridSpan w:val="2"/>
            <w:tcBorders>
              <w:left w:val="single" w:sz="4" w:space="0" w:color="auto"/>
              <w:bottom w:val="single" w:sz="4" w:space="0" w:color="auto"/>
            </w:tcBorders>
          </w:tcPr>
          <w:p w14:paraId="79A9C411" w14:textId="77777777" w:rsidR="004301CA" w:rsidRDefault="004301CA" w:rsidP="00430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301CA" w:rsidRDefault="004301CA" w:rsidP="004301CA">
            <w:pPr>
              <w:pStyle w:val="CRCoverPage"/>
              <w:spacing w:after="0"/>
              <w:ind w:left="100"/>
              <w:rPr>
                <w:noProof/>
              </w:rPr>
            </w:pPr>
          </w:p>
        </w:tc>
      </w:tr>
      <w:tr w:rsidR="004301CA" w:rsidRPr="008863B9" w14:paraId="45BFE792" w14:textId="77777777" w:rsidTr="008863B9">
        <w:tc>
          <w:tcPr>
            <w:tcW w:w="2694" w:type="dxa"/>
            <w:gridSpan w:val="2"/>
            <w:tcBorders>
              <w:top w:val="single" w:sz="4" w:space="0" w:color="auto"/>
              <w:bottom w:val="single" w:sz="4" w:space="0" w:color="auto"/>
            </w:tcBorders>
          </w:tcPr>
          <w:p w14:paraId="194242DD" w14:textId="77777777" w:rsidR="004301CA" w:rsidRPr="008863B9" w:rsidRDefault="004301CA" w:rsidP="00430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01CA" w:rsidRPr="008863B9" w:rsidRDefault="004301CA" w:rsidP="004301CA">
            <w:pPr>
              <w:pStyle w:val="CRCoverPage"/>
              <w:spacing w:after="0"/>
              <w:ind w:left="100"/>
              <w:rPr>
                <w:noProof/>
                <w:sz w:val="8"/>
                <w:szCs w:val="8"/>
              </w:rPr>
            </w:pPr>
          </w:p>
        </w:tc>
      </w:tr>
      <w:tr w:rsidR="004301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01CA" w:rsidRDefault="004301CA" w:rsidP="00430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01CA" w:rsidRDefault="004301CA" w:rsidP="004301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5F7B6D" w14:textId="5A374004" w:rsidR="004301CA" w:rsidRDefault="004301CA" w:rsidP="004301CA">
      <w:pPr>
        <w:pBdr>
          <w:top w:val="single" w:sz="4" w:space="1" w:color="auto"/>
          <w:left w:val="single" w:sz="4" w:space="0" w:color="auto"/>
          <w:bottom w:val="single" w:sz="4" w:space="1" w:color="auto"/>
          <w:right w:val="single" w:sz="4" w:space="4" w:color="auto"/>
        </w:pBdr>
        <w:shd w:val="clear" w:color="auto" w:fill="FFFF99"/>
        <w:jc w:val="center"/>
        <w:rPr>
          <w:lang w:eastAsia="zh-CN"/>
        </w:rPr>
      </w:pPr>
      <w:r>
        <w:rPr>
          <w:b/>
          <w:i/>
        </w:rPr>
        <w:t>First change</w:t>
      </w:r>
    </w:p>
    <w:p w14:paraId="5640DEB3" w14:textId="77777777" w:rsidR="00F55A33" w:rsidRPr="00F55A33" w:rsidRDefault="00F55A33" w:rsidP="00F55A33">
      <w:pPr>
        <w:keepNext/>
        <w:keepLines/>
        <w:pBdr>
          <w:top w:val="single" w:sz="12" w:space="3" w:color="auto"/>
        </w:pBdr>
        <w:spacing w:before="240"/>
        <w:ind w:left="1134" w:hanging="1134"/>
        <w:outlineLvl w:val="0"/>
        <w:rPr>
          <w:rFonts w:ascii="Arial" w:hAnsi="Arial"/>
          <w:sz w:val="36"/>
        </w:rPr>
      </w:pPr>
      <w:bookmarkStart w:id="2" w:name="_Toc20153399"/>
      <w:bookmarkStart w:id="3" w:name="_Toc27489871"/>
      <w:bookmarkStart w:id="4" w:name="_Toc36033455"/>
      <w:bookmarkStart w:id="5" w:name="_Toc36475717"/>
      <w:bookmarkStart w:id="6" w:name="_Toc44581476"/>
      <w:bookmarkStart w:id="7" w:name="_Toc51769092"/>
      <w:bookmarkStart w:id="8" w:name="_Toc155942258"/>
      <w:r w:rsidRPr="00F55A33">
        <w:rPr>
          <w:rFonts w:ascii="Arial" w:hAnsi="Arial"/>
          <w:sz w:val="36"/>
        </w:rPr>
        <w:t>2</w:t>
      </w:r>
      <w:r w:rsidRPr="00F55A33">
        <w:rPr>
          <w:rFonts w:ascii="Arial" w:hAnsi="Arial"/>
          <w:sz w:val="36"/>
        </w:rPr>
        <w:tab/>
        <w:t>References</w:t>
      </w:r>
      <w:bookmarkEnd w:id="2"/>
      <w:bookmarkEnd w:id="3"/>
      <w:bookmarkEnd w:id="4"/>
      <w:bookmarkEnd w:id="5"/>
      <w:bookmarkEnd w:id="6"/>
      <w:bookmarkEnd w:id="7"/>
      <w:bookmarkEnd w:id="8"/>
    </w:p>
    <w:p w14:paraId="11AC690C" w14:textId="77777777" w:rsidR="00F55A33" w:rsidRPr="00F55A33" w:rsidRDefault="00F55A33" w:rsidP="00F55A33">
      <w:r w:rsidRPr="00F55A33">
        <w:t>The following documents contain provisions which, through reference in this text, constitute provisions of the present document.</w:t>
      </w:r>
    </w:p>
    <w:p w14:paraId="1E46BA0B" w14:textId="77777777" w:rsidR="00F55A33" w:rsidRPr="00F55A33" w:rsidRDefault="00F55A33" w:rsidP="00F55A33">
      <w:pPr>
        <w:ind w:left="568" w:hanging="284"/>
      </w:pPr>
      <w:r w:rsidRPr="00F55A33">
        <w:t>-</w:t>
      </w:r>
      <w:r w:rsidRPr="00F55A33">
        <w:tab/>
        <w:t>References are either specific (identified by date of publication, edition number, version number, etc.) or non</w:t>
      </w:r>
      <w:r w:rsidRPr="00F55A33">
        <w:noBreakHyphen/>
        <w:t>specific.</w:t>
      </w:r>
    </w:p>
    <w:p w14:paraId="1A5BF2D1" w14:textId="77777777" w:rsidR="00F55A33" w:rsidRPr="00F55A33" w:rsidRDefault="00F55A33" w:rsidP="00F55A33">
      <w:pPr>
        <w:ind w:left="568" w:hanging="284"/>
      </w:pPr>
      <w:r w:rsidRPr="00F55A33">
        <w:t>-</w:t>
      </w:r>
      <w:r w:rsidRPr="00F55A33">
        <w:tab/>
        <w:t>For a specific reference, subsequent revisions do not apply.</w:t>
      </w:r>
    </w:p>
    <w:p w14:paraId="547F05F4" w14:textId="77777777" w:rsidR="00F55A33" w:rsidRPr="00F55A33" w:rsidRDefault="00F55A33" w:rsidP="00F55A33">
      <w:pPr>
        <w:ind w:left="568" w:hanging="284"/>
      </w:pPr>
      <w:r w:rsidRPr="00F55A33">
        <w:t>-</w:t>
      </w:r>
      <w:r w:rsidRPr="00F55A33">
        <w:tab/>
        <w:t xml:space="preserve">For a non-specific reference, the latest version applies.  In the case of a reference to a 3GPP document (including a GSM document), a non-specific reference implicitly refers to the latest version of that document </w:t>
      </w:r>
      <w:r w:rsidRPr="00F55A33">
        <w:rPr>
          <w:i/>
        </w:rPr>
        <w:t>in the same Release as the present document</w:t>
      </w:r>
      <w:r w:rsidRPr="00F55A33">
        <w:t>.</w:t>
      </w:r>
    </w:p>
    <w:p w14:paraId="28144D2A" w14:textId="77777777" w:rsidR="00F55A33" w:rsidRPr="00F55A33" w:rsidRDefault="00F55A33" w:rsidP="00F55A33">
      <w:pPr>
        <w:keepLines/>
        <w:ind w:left="1702" w:hanging="1418"/>
      </w:pPr>
      <w:r w:rsidRPr="00F55A33">
        <w:lastRenderedPageBreak/>
        <w:t>[1]</w:t>
      </w:r>
      <w:r w:rsidRPr="00F55A33">
        <w:tab/>
        <w:t xml:space="preserve">3GPP TS 32.101: "Telecommunication management; Principles and high level requirements". </w:t>
      </w:r>
    </w:p>
    <w:p w14:paraId="2DE110D6" w14:textId="77777777" w:rsidR="00F55A33" w:rsidRPr="00F55A33" w:rsidRDefault="00F55A33" w:rsidP="00F55A33">
      <w:pPr>
        <w:keepLines/>
        <w:ind w:left="1702" w:hanging="1418"/>
      </w:pPr>
      <w:r w:rsidRPr="00F55A33">
        <w:t>[2]</w:t>
      </w:r>
      <w:r w:rsidRPr="00F55A33">
        <w:tab/>
        <w:t>3GPP TS 32.102: "Telecommunication management; Architecture".</w:t>
      </w:r>
    </w:p>
    <w:p w14:paraId="2E4FADA5" w14:textId="77777777" w:rsidR="00F55A33" w:rsidRPr="00F55A33" w:rsidRDefault="00F55A33" w:rsidP="00F55A33">
      <w:pPr>
        <w:keepLines/>
        <w:ind w:left="1702" w:hanging="1418"/>
      </w:pPr>
      <w:r w:rsidRPr="00F55A33">
        <w:t>[3]</w:t>
      </w:r>
      <w:r w:rsidRPr="00F55A33">
        <w:tab/>
        <w:t>3GPP TS 32.600: "Telecommunication management; Configuration Management (CM); Concept and high-level requirements".</w:t>
      </w:r>
    </w:p>
    <w:p w14:paraId="41C56CDB" w14:textId="77777777" w:rsidR="00F55A33" w:rsidRPr="00F55A33" w:rsidRDefault="00F55A33" w:rsidP="00F55A33">
      <w:pPr>
        <w:keepLines/>
        <w:ind w:left="1702" w:hanging="1418"/>
      </w:pPr>
      <w:r w:rsidRPr="00F55A33">
        <w:t>[4]</w:t>
      </w:r>
      <w:r w:rsidRPr="00F55A33">
        <w:tab/>
        <w:t>3GPP TS 28.622: “Generic Network Resource Model (NRM) Integration Reference Point (IRP); Information Service (IS)”.</w:t>
      </w:r>
    </w:p>
    <w:p w14:paraId="4DEDE633" w14:textId="1F4D2FF0" w:rsidR="00F55A33" w:rsidRPr="00F55A33" w:rsidRDefault="00F55A33" w:rsidP="00F55A33">
      <w:pPr>
        <w:keepLines/>
        <w:ind w:left="1702" w:hanging="1418"/>
        <w:rPr>
          <w:rFonts w:ascii="Arial" w:hAnsi="Arial"/>
          <w:snapToGrid w:val="0"/>
        </w:rPr>
      </w:pPr>
      <w:r w:rsidRPr="00F55A33">
        <w:t>[5]</w:t>
      </w:r>
      <w:r w:rsidRPr="00F55A33">
        <w:tab/>
      </w:r>
      <w:del w:id="9" w:author="balazs-153" w:date="2024-01-18T20:21:00Z">
        <w:r w:rsidRPr="00F55A33" w:rsidDel="00F55A33">
          <w:delText>3GPP TS 32.300: "Telecommunication management; Configuration Management (CM); Name convention for Managed Objects".</w:delText>
        </w:r>
      </w:del>
      <w:ins w:id="10" w:author="balazs-153" w:date="2024-01-18T20:21:00Z">
        <w:r>
          <w:t>Void</w:t>
        </w:r>
      </w:ins>
    </w:p>
    <w:p w14:paraId="3AA507CC" w14:textId="77777777" w:rsidR="00F55A33" w:rsidRPr="00F55A33" w:rsidRDefault="00F55A33" w:rsidP="00F55A33">
      <w:pPr>
        <w:keepLines/>
        <w:ind w:left="1702" w:hanging="1418"/>
        <w:rPr>
          <w:snapToGrid w:val="0"/>
        </w:rPr>
      </w:pPr>
      <w:r w:rsidRPr="00F55A33">
        <w:t>[6]</w:t>
      </w:r>
      <w:r w:rsidRPr="00F55A33">
        <w:tab/>
        <w:t>Void</w:t>
      </w:r>
    </w:p>
    <w:p w14:paraId="6828EBB5" w14:textId="47B40499" w:rsidR="00F55A33" w:rsidRPr="00F55A33" w:rsidRDefault="00F55A33" w:rsidP="00F55A33">
      <w:pPr>
        <w:keepLines/>
        <w:ind w:left="1702" w:hanging="1418"/>
      </w:pPr>
      <w:r w:rsidRPr="00F55A33">
        <w:t>[7]</w:t>
      </w:r>
      <w:r w:rsidRPr="00F55A33">
        <w:tab/>
      </w:r>
      <w:del w:id="11" w:author="balazs-153" w:date="2024-01-18T20:23:00Z">
        <w:r w:rsidRPr="00F55A33" w:rsidDel="00F55A33">
          <w:delText>3GPP TS 32.616: "Telecommunication management; Configuration Management (CM); Bulk CM Integration Reference Point (IRP); Solution Set (SS) definitions".</w:delText>
        </w:r>
      </w:del>
      <w:ins w:id="12" w:author="balazs-153" w:date="2024-01-18T20:23:00Z">
        <w:r>
          <w:t>Void</w:t>
        </w:r>
      </w:ins>
    </w:p>
    <w:p w14:paraId="04E76D5A" w14:textId="7F8F4A75" w:rsidR="00F55A33" w:rsidRPr="00F55A33" w:rsidRDefault="00F55A33" w:rsidP="00F55A33">
      <w:pPr>
        <w:keepLines/>
        <w:ind w:left="1702" w:hanging="1418"/>
      </w:pPr>
      <w:r w:rsidRPr="00F55A33">
        <w:t>[8]</w:t>
      </w:r>
      <w:r w:rsidRPr="00F55A33">
        <w:tab/>
      </w:r>
      <w:del w:id="13" w:author="balazs-153" w:date="2024-01-18T20:24:00Z">
        <w:r w:rsidRPr="00F55A33" w:rsidDel="00F55A33">
          <w:delText>W3C REC-xml11-20060816: "Extensible Markup Language (XML) 1.1 (Second Edition)"</w:delText>
        </w:r>
        <w:r w:rsidRPr="00F55A33" w:rsidDel="00F55A33">
          <w:rPr>
            <w:rFonts w:hint="eastAsia"/>
            <w:lang w:eastAsia="zh-CN"/>
          </w:rPr>
          <w:delText>.</w:delText>
        </w:r>
      </w:del>
      <w:ins w:id="14" w:author="balazs-153" w:date="2024-01-18T20:24:00Z">
        <w:r>
          <w:t>Void</w:t>
        </w:r>
      </w:ins>
    </w:p>
    <w:p w14:paraId="3D5ACD11" w14:textId="77777777" w:rsidR="00F55A33" w:rsidRPr="00F55A33" w:rsidRDefault="00F55A33" w:rsidP="00F55A33">
      <w:pPr>
        <w:keepLines/>
        <w:ind w:left="1702" w:hanging="1418"/>
        <w:rPr>
          <w:lang w:val="de-DE"/>
        </w:rPr>
      </w:pPr>
      <w:r w:rsidRPr="00F55A33">
        <w:rPr>
          <w:lang w:val="de-DE"/>
        </w:rPr>
        <w:t>[9]</w:t>
      </w:r>
      <w:r w:rsidRPr="00F55A33">
        <w:rPr>
          <w:lang w:val="de-DE"/>
        </w:rPr>
        <w:tab/>
        <w:t>Void.</w:t>
      </w:r>
    </w:p>
    <w:p w14:paraId="5F79E7EE" w14:textId="256066C9" w:rsidR="00F55A33" w:rsidRPr="00F55A33" w:rsidRDefault="00F55A33" w:rsidP="00F55A33">
      <w:pPr>
        <w:keepLines/>
        <w:ind w:left="1702" w:hanging="1418"/>
        <w:rPr>
          <w:rFonts w:ascii="Arial" w:hAnsi="Arial" w:cs="Arial"/>
          <w:lang w:eastAsia="zh-CN"/>
        </w:rPr>
      </w:pPr>
      <w:r w:rsidRPr="00F55A33">
        <w:rPr>
          <w:lang w:val="de-DE"/>
        </w:rPr>
        <w:t>[10]</w:t>
      </w:r>
      <w:r w:rsidRPr="00F55A33">
        <w:rPr>
          <w:lang w:val="de-DE"/>
        </w:rPr>
        <w:tab/>
      </w:r>
      <w:ins w:id="15" w:author="balazs-153" w:date="2024-01-18T20:26:00Z">
        <w:r w:rsidRPr="00F55A33">
          <w:rPr>
            <w:lang w:val="de-DE"/>
          </w:rPr>
          <w:t>Void</w:t>
        </w:r>
      </w:ins>
      <w:del w:id="16" w:author="balazs-153" w:date="2024-01-18T20:26:00Z">
        <w:r w:rsidRPr="00F55A33" w:rsidDel="00F55A33">
          <w:rPr>
            <w:bCs/>
            <w:kern w:val="36"/>
            <w:lang w:val="en"/>
          </w:rPr>
          <w:delText>W3C XML Schema Definition Language (XSD) 1.1 Part 1: Structures</w:delText>
        </w:r>
        <w:r w:rsidRPr="00F55A33" w:rsidDel="00F55A33">
          <w:rPr>
            <w:rFonts w:ascii="Arial" w:hAnsi="Arial" w:cs="Arial"/>
            <w:lang w:eastAsia="zh-CN"/>
          </w:rPr>
          <w:delText>.</w:delText>
        </w:r>
      </w:del>
    </w:p>
    <w:p w14:paraId="62C37EBC" w14:textId="61D31BF7" w:rsidR="00F55A33" w:rsidRPr="00F55A33" w:rsidRDefault="00F55A33" w:rsidP="00F55A33">
      <w:pPr>
        <w:keepLines/>
        <w:ind w:left="1702" w:hanging="1418"/>
        <w:rPr>
          <w:lang w:val="de-DE"/>
        </w:rPr>
      </w:pPr>
      <w:r w:rsidRPr="00F55A33">
        <w:rPr>
          <w:lang w:val="de-DE"/>
        </w:rPr>
        <w:t>[11]</w:t>
      </w:r>
      <w:r w:rsidRPr="00F55A33">
        <w:rPr>
          <w:lang w:val="de-DE"/>
        </w:rPr>
        <w:tab/>
      </w:r>
      <w:ins w:id="17" w:author="balazs-153" w:date="2024-01-18T20:26:00Z">
        <w:r w:rsidRPr="00F55A33">
          <w:rPr>
            <w:lang w:val="de-DE"/>
          </w:rPr>
          <w:t>Void</w:t>
        </w:r>
      </w:ins>
      <w:del w:id="18" w:author="balazs-153" w:date="2024-01-18T20:26:00Z">
        <w:r w:rsidRPr="00F55A33" w:rsidDel="00F55A33">
          <w:rPr>
            <w:bCs/>
            <w:kern w:val="36"/>
            <w:lang w:val="en"/>
          </w:rPr>
          <w:delText>W3C XML Schema Definition Language (XSD) 1.1 Part 2: Datatypes.</w:delText>
        </w:r>
      </w:del>
    </w:p>
    <w:p w14:paraId="00E1D402" w14:textId="2B55070B" w:rsidR="00F55A33" w:rsidRPr="00F55A33" w:rsidRDefault="00F55A33" w:rsidP="00F55A33">
      <w:pPr>
        <w:keepLines/>
        <w:ind w:left="1702" w:hanging="1418"/>
        <w:rPr>
          <w:lang w:val="en-US" w:eastAsia="zh-CN"/>
        </w:rPr>
      </w:pPr>
      <w:r w:rsidRPr="00F55A33">
        <w:t>[12]</w:t>
      </w:r>
      <w:r w:rsidRPr="00F55A33">
        <w:tab/>
      </w:r>
      <w:ins w:id="19" w:author="balazs-153" w:date="2024-01-18T20:26:00Z">
        <w:r w:rsidRPr="00F55A33">
          <w:rPr>
            <w:lang w:val="de-DE"/>
          </w:rPr>
          <w:t>Void</w:t>
        </w:r>
      </w:ins>
      <w:del w:id="20" w:author="balazs-153" w:date="2024-01-18T20:26:00Z">
        <w:r w:rsidRPr="00F55A33" w:rsidDel="00F55A33">
          <w:rPr>
            <w:lang w:val="en-US" w:eastAsia="zh-CN"/>
          </w:rPr>
          <w:delText>W3C REC-xml-names-20060816: "Namespaces in XML 1.1 (Second Edition)".</w:delText>
        </w:r>
      </w:del>
    </w:p>
    <w:p w14:paraId="728EFECE" w14:textId="77777777" w:rsidR="00F55A33" w:rsidRPr="00F55A33" w:rsidRDefault="00F55A33" w:rsidP="00F55A33">
      <w:pPr>
        <w:keepLines/>
        <w:ind w:left="1702" w:hanging="1418"/>
      </w:pPr>
      <w:r w:rsidRPr="00F55A33">
        <w:rPr>
          <w:lang w:eastAsia="zh-CN"/>
        </w:rPr>
        <w:t>[13]</w:t>
      </w:r>
      <w:r w:rsidRPr="00F55A33">
        <w:rPr>
          <w:lang w:eastAsia="zh-CN"/>
        </w:rPr>
        <w:tab/>
      </w:r>
      <w:r w:rsidRPr="00F55A33">
        <w:t>Void</w:t>
      </w:r>
    </w:p>
    <w:p w14:paraId="72D219DF" w14:textId="77777777" w:rsidR="00F55A33" w:rsidRPr="00F55A33" w:rsidRDefault="00F55A33" w:rsidP="00F55A33">
      <w:pPr>
        <w:keepLines/>
        <w:ind w:left="1702" w:hanging="1418"/>
      </w:pPr>
      <w:r w:rsidRPr="00F55A33">
        <w:rPr>
          <w:lang w:eastAsia="zh-CN"/>
        </w:rPr>
        <w:t>[14]</w:t>
      </w:r>
      <w:r w:rsidRPr="00F55A33">
        <w:rPr>
          <w:lang w:eastAsia="zh-CN"/>
        </w:rPr>
        <w:tab/>
      </w:r>
      <w:r w:rsidRPr="00F55A33">
        <w:t>3GPP TS 32.160: "Management and orchestration; Management Service Template".</w:t>
      </w:r>
    </w:p>
    <w:p w14:paraId="0137811E" w14:textId="77777777" w:rsidR="00F55A33" w:rsidRPr="00F55A33" w:rsidRDefault="00F55A33" w:rsidP="00F55A33">
      <w:pPr>
        <w:keepLines/>
        <w:ind w:left="1702" w:hanging="1418"/>
      </w:pPr>
      <w:r w:rsidRPr="00F55A33">
        <w:t>[15]</w:t>
      </w:r>
      <w:r w:rsidRPr="00F55A33">
        <w:tab/>
        <w:t>3GPP TR 21.905: "Vocabulary for 3GPP Specifications".</w:t>
      </w:r>
    </w:p>
    <w:p w14:paraId="49610E2D" w14:textId="77777777" w:rsidR="00F55A33" w:rsidRPr="00F55A33" w:rsidRDefault="00F55A33" w:rsidP="00F55A33">
      <w:pPr>
        <w:keepLines/>
        <w:ind w:left="1702" w:hanging="1418"/>
      </w:pPr>
      <w:r w:rsidRPr="00F55A33">
        <w:t>[16]</w:t>
      </w:r>
      <w:r w:rsidRPr="00F55A33">
        <w:tab/>
        <w:t>IETF RFC 8528: "YANG Schema Mount".</w:t>
      </w:r>
    </w:p>
    <w:p w14:paraId="27A9C163" w14:textId="3BB28F52" w:rsidR="004301CA" w:rsidRPr="00F55A33" w:rsidRDefault="00F55A33" w:rsidP="00F55A33">
      <w:pPr>
        <w:keepLines/>
        <w:ind w:left="1702" w:hanging="1418"/>
        <w:rPr>
          <w:snapToGrid w:val="0"/>
        </w:rPr>
      </w:pPr>
      <w:r w:rsidRPr="00F55A33">
        <w:t>[17]</w:t>
      </w:r>
      <w:r w:rsidRPr="00F55A33">
        <w:tab/>
        <w:t xml:space="preserve">Management and Orchestration APIs Stage 3 Repository </w:t>
      </w:r>
      <w:r w:rsidRPr="00F55A33">
        <w:fldChar w:fldCharType="begin"/>
      </w:r>
      <w:r w:rsidR="00895FE3">
        <w:instrText>HYPERLINK "https://forge.3gpp.org/rep/sa5/MnS/-/tree/Tag_Rel18_SA103/"</w:instrText>
      </w:r>
      <w:r w:rsidRPr="00F55A33">
        <w:fldChar w:fldCharType="separate"/>
      </w:r>
      <w:del w:id="21" w:author="balazs-153" w:date="2024-01-18T20:27:00Z">
        <w:r w:rsidRPr="00F55A33" w:rsidDel="00895FE3">
          <w:rPr>
            <w:color w:val="0000FF"/>
            <w:u w:val="single"/>
          </w:rPr>
          <w:delText>https://forge.3gpp.org/rep/sa5/MnS/-/tree/Tag_Rel18_SA102/</w:delText>
        </w:r>
      </w:del>
      <w:ins w:id="22" w:author="balazs-153" w:date="2024-01-18T20:27:00Z">
        <w:r w:rsidR="00895FE3">
          <w:rPr>
            <w:color w:val="0000FF"/>
            <w:u w:val="single"/>
          </w:rPr>
          <w:t>https://forge.3gpp.org/rep/sa5/MnS/-/tree/Tag_Rel18_SA103/</w:t>
        </w:r>
      </w:ins>
      <w:r w:rsidRPr="00F55A33">
        <w:fldChar w:fldCharType="end"/>
      </w:r>
    </w:p>
    <w:p w14:paraId="4CAB2D97" w14:textId="77777777" w:rsidR="006F6F0E" w:rsidRDefault="006F6F0E" w:rsidP="006F6F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1CFE16A" w14:textId="6063CCD4" w:rsidR="006F6F0E" w:rsidRPr="004C02F6" w:rsidRDefault="006F6F0E" w:rsidP="006F6F0E">
      <w:pPr>
        <w:pStyle w:val="Heading2"/>
      </w:pPr>
      <w:bookmarkStart w:id="23" w:name="_Toc155942263"/>
      <w:r w:rsidRPr="004C02F6">
        <w:t>4.</w:t>
      </w:r>
      <w:r>
        <w:t>1</w:t>
      </w:r>
      <w:r w:rsidRPr="004C02F6">
        <w:tab/>
      </w:r>
      <w:ins w:id="24" w:author="balazs-153" w:date="2024-01-18T20:28:00Z">
        <w:r>
          <w:t>Void</w:t>
        </w:r>
      </w:ins>
      <w:del w:id="25" w:author="balazs-153" w:date="2024-01-18T20:29:00Z">
        <w:r w:rsidRPr="004C02F6" w:rsidDel="006F6F0E">
          <w:delText>CORBA Definitions</w:delText>
        </w:r>
      </w:del>
      <w:bookmarkEnd w:id="23"/>
    </w:p>
    <w:p w14:paraId="7F078C60" w14:textId="66E92596" w:rsidR="006F6F0E" w:rsidRPr="004C3F26" w:rsidDel="006F6F0E" w:rsidRDefault="006F6F0E" w:rsidP="006F6F0E">
      <w:pPr>
        <w:rPr>
          <w:del w:id="26" w:author="balazs-153" w:date="2024-01-18T20:29:00Z"/>
        </w:rPr>
      </w:pPr>
      <w:del w:id="27" w:author="balazs-153" w:date="2024-01-18T20:29:00Z">
        <w:r w:rsidRPr="004C3F26" w:rsidDel="006F6F0E">
          <w:delText>CORBA definition</w:delText>
        </w:r>
        <w:r w:rsidDel="006F6F0E">
          <w:delText>s are specified in Annex A (normative): CORBA Solution Set.</w:delText>
        </w:r>
      </w:del>
    </w:p>
    <w:p w14:paraId="5FA13C27" w14:textId="44EC7F1F" w:rsidR="006F6F0E" w:rsidRPr="004C02F6" w:rsidRDefault="006F6F0E" w:rsidP="006F6F0E">
      <w:pPr>
        <w:pStyle w:val="Heading2"/>
      </w:pPr>
      <w:bookmarkStart w:id="28" w:name="_Toc155942264"/>
      <w:r w:rsidRPr="004C02F6">
        <w:t>4.</w:t>
      </w:r>
      <w:r>
        <w:t>2</w:t>
      </w:r>
      <w:r w:rsidRPr="004C02F6">
        <w:tab/>
      </w:r>
      <w:ins w:id="29" w:author="balazs-153" w:date="2024-01-18T20:29:00Z">
        <w:r>
          <w:t>Void</w:t>
        </w:r>
      </w:ins>
      <w:del w:id="30" w:author="balazs-153" w:date="2024-01-18T20:29:00Z">
        <w:r w:rsidRPr="004C02F6" w:rsidDel="006F6F0E">
          <w:delText>XML Definitions</w:delText>
        </w:r>
      </w:del>
      <w:bookmarkEnd w:id="28"/>
    </w:p>
    <w:p w14:paraId="5E00DBA3" w14:textId="1C91BA1D" w:rsidR="006F6F0E" w:rsidDel="006F6F0E" w:rsidRDefault="006F6F0E" w:rsidP="006F6F0E">
      <w:pPr>
        <w:rPr>
          <w:del w:id="31" w:author="balazs-153" w:date="2024-01-18T20:29:00Z"/>
        </w:rPr>
      </w:pPr>
      <w:del w:id="32" w:author="balazs-153" w:date="2024-01-18T20:29:00Z">
        <w:r w:rsidDel="006F6F0E">
          <w:delText>XML</w:delText>
        </w:r>
        <w:r w:rsidRPr="004C3F26" w:rsidDel="006F6F0E">
          <w:delText xml:space="preserve"> definition</w:delText>
        </w:r>
        <w:r w:rsidDel="006F6F0E">
          <w:delText>s are specified in Annex B (normative): XML Definitions.</w:delText>
        </w:r>
      </w:del>
    </w:p>
    <w:p w14:paraId="61F6D7A0" w14:textId="77777777" w:rsidR="006F6F0E" w:rsidRDefault="006F6F0E" w:rsidP="006F6F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C7DD54" w14:textId="77777777" w:rsidR="0047615E" w:rsidRDefault="006F6F0E" w:rsidP="006F6F0E">
      <w:pPr>
        <w:keepNext/>
        <w:keepLines/>
        <w:pageBreakBefore/>
        <w:pBdr>
          <w:top w:val="single" w:sz="12" w:space="3" w:color="auto"/>
        </w:pBdr>
        <w:spacing w:before="240"/>
        <w:outlineLvl w:val="7"/>
        <w:rPr>
          <w:ins w:id="33" w:author="balazs-153" w:date="2024-01-18T20:38:00Z"/>
          <w:rFonts w:ascii="Arial" w:hAnsi="Arial"/>
          <w:sz w:val="36"/>
        </w:rPr>
      </w:pPr>
      <w:bookmarkStart w:id="34" w:name="_Toc20153404"/>
      <w:bookmarkStart w:id="35" w:name="_Toc27489876"/>
      <w:bookmarkStart w:id="36" w:name="_Toc36033460"/>
      <w:bookmarkStart w:id="37" w:name="_Toc36475722"/>
      <w:bookmarkStart w:id="38" w:name="_Toc44581481"/>
      <w:bookmarkStart w:id="39" w:name="_Toc51769097"/>
      <w:bookmarkStart w:id="40" w:name="_Toc155942267"/>
      <w:r w:rsidRPr="006F6F0E">
        <w:rPr>
          <w:rFonts w:ascii="Arial" w:hAnsi="Arial"/>
          <w:sz w:val="36"/>
        </w:rPr>
        <w:lastRenderedPageBreak/>
        <w:t xml:space="preserve">Annex A </w:t>
      </w:r>
      <w:ins w:id="41" w:author="balazs-153" w:date="2024-01-18T20:33:00Z">
        <w:r w:rsidR="00072E57">
          <w:rPr>
            <w:rFonts w:ascii="Arial" w:hAnsi="Arial"/>
            <w:sz w:val="36"/>
          </w:rPr>
          <w:tab/>
          <w:t>Void</w:t>
        </w:r>
      </w:ins>
    </w:p>
    <w:p w14:paraId="21AA4355" w14:textId="3106BEA0" w:rsidR="006F6F0E" w:rsidRPr="006F6F0E" w:rsidDel="0047615E" w:rsidRDefault="006F6F0E" w:rsidP="0047615E">
      <w:pPr>
        <w:keepNext/>
        <w:keepLines/>
        <w:pageBreakBefore/>
        <w:pBdr>
          <w:top w:val="single" w:sz="12" w:space="3" w:color="auto"/>
        </w:pBdr>
        <w:spacing w:before="240"/>
        <w:outlineLvl w:val="7"/>
        <w:rPr>
          <w:del w:id="42" w:author="balazs-153" w:date="2024-01-18T20:38:00Z"/>
          <w:rFonts w:ascii="Arial" w:hAnsi="Arial"/>
          <w:sz w:val="36"/>
        </w:rPr>
      </w:pPr>
      <w:del w:id="43" w:author="balazs-153" w:date="2024-01-18T20:33:00Z">
        <w:r w:rsidRPr="006F6F0E" w:rsidDel="00072E57">
          <w:rPr>
            <w:rFonts w:ascii="Arial" w:hAnsi="Arial"/>
            <w:sz w:val="36"/>
          </w:rPr>
          <w:delText>(normative):</w:delText>
        </w:r>
      </w:del>
      <w:r w:rsidRPr="006F6F0E">
        <w:rPr>
          <w:rFonts w:ascii="Arial" w:hAnsi="Arial"/>
          <w:sz w:val="36"/>
        </w:rPr>
        <w:br/>
      </w:r>
      <w:del w:id="44" w:author="balazs-153" w:date="2024-01-18T20:38:00Z">
        <w:r w:rsidRPr="006F6F0E" w:rsidDel="0047615E">
          <w:rPr>
            <w:rFonts w:ascii="Arial" w:hAnsi="Arial"/>
            <w:sz w:val="36"/>
          </w:rPr>
          <w:delText>CORBA Solution Set</w:delText>
        </w:r>
        <w:bookmarkEnd w:id="34"/>
        <w:bookmarkEnd w:id="35"/>
        <w:bookmarkEnd w:id="36"/>
        <w:bookmarkEnd w:id="37"/>
        <w:bookmarkEnd w:id="38"/>
        <w:bookmarkEnd w:id="39"/>
        <w:bookmarkEnd w:id="40"/>
      </w:del>
    </w:p>
    <w:p w14:paraId="1BE5D3CC" w14:textId="3C6DBA8A" w:rsidR="006F6F0E" w:rsidRPr="006F6F0E" w:rsidDel="0047615E" w:rsidRDefault="006F6F0E" w:rsidP="0047615E">
      <w:pPr>
        <w:keepNext/>
        <w:keepLines/>
        <w:pBdr>
          <w:top w:val="single" w:sz="12" w:space="3" w:color="auto"/>
        </w:pBdr>
        <w:spacing w:before="240"/>
        <w:ind w:left="1134" w:hanging="1134"/>
        <w:outlineLvl w:val="0"/>
        <w:rPr>
          <w:del w:id="45" w:author="balazs-153" w:date="2024-01-18T20:38:00Z"/>
          <w:rFonts w:ascii="Arial" w:hAnsi="Arial"/>
          <w:sz w:val="36"/>
        </w:rPr>
      </w:pPr>
      <w:bookmarkStart w:id="46" w:name="_Toc20153405"/>
      <w:bookmarkStart w:id="47" w:name="_Toc27489877"/>
      <w:bookmarkStart w:id="48" w:name="_Toc36033461"/>
      <w:bookmarkStart w:id="49" w:name="_Toc36475723"/>
      <w:bookmarkStart w:id="50" w:name="_Toc44581482"/>
      <w:bookmarkStart w:id="51" w:name="_Toc51769098"/>
      <w:bookmarkStart w:id="52" w:name="_Toc155942268"/>
      <w:del w:id="53" w:author="balazs-153" w:date="2024-01-18T20:38:00Z">
        <w:r w:rsidRPr="006F6F0E" w:rsidDel="0047615E">
          <w:rPr>
            <w:rFonts w:ascii="Arial" w:hAnsi="Arial"/>
            <w:sz w:val="36"/>
          </w:rPr>
          <w:delText>A.0</w:delText>
        </w:r>
        <w:r w:rsidRPr="006F6F0E" w:rsidDel="0047615E">
          <w:rPr>
            <w:rFonts w:ascii="Arial" w:hAnsi="Arial"/>
            <w:sz w:val="36"/>
          </w:rPr>
          <w:tab/>
          <w:delText>General</w:delText>
        </w:r>
        <w:bookmarkEnd w:id="46"/>
        <w:bookmarkEnd w:id="47"/>
        <w:bookmarkEnd w:id="48"/>
        <w:bookmarkEnd w:id="49"/>
        <w:bookmarkEnd w:id="50"/>
        <w:bookmarkEnd w:id="51"/>
        <w:bookmarkEnd w:id="52"/>
      </w:del>
    </w:p>
    <w:p w14:paraId="5AFAEA43" w14:textId="19BF00B5" w:rsidR="006F6F0E" w:rsidRPr="006F6F0E" w:rsidRDefault="006F6F0E" w:rsidP="0047615E">
      <w:del w:id="54" w:author="balazs-153" w:date="2024-01-18T20:38:00Z">
        <w:r w:rsidRPr="006F6F0E" w:rsidDel="0047615E">
          <w:delText>This annex contains the CORBA Solution Set for the IRP whose semantics is specified in Generic NRM IRP: Information Service (3GPP TS 28.622 [4]).</w:delText>
        </w:r>
      </w:del>
    </w:p>
    <w:p w14:paraId="66F9EC2C" w14:textId="1731B24A" w:rsidR="006F6F0E" w:rsidRPr="006F6F0E" w:rsidDel="0047615E" w:rsidRDefault="006F6F0E" w:rsidP="006F6F0E">
      <w:pPr>
        <w:keepNext/>
        <w:keepLines/>
        <w:pBdr>
          <w:top w:val="single" w:sz="12" w:space="3" w:color="auto"/>
        </w:pBdr>
        <w:spacing w:before="240"/>
        <w:ind w:left="1134" w:hanging="1134"/>
        <w:outlineLvl w:val="0"/>
        <w:rPr>
          <w:del w:id="55" w:author="balazs-153" w:date="2024-01-18T20:38:00Z"/>
          <w:rFonts w:ascii="Arial" w:hAnsi="Arial"/>
          <w:sz w:val="36"/>
        </w:rPr>
      </w:pPr>
      <w:bookmarkStart w:id="56" w:name="_Toc20153406"/>
      <w:bookmarkStart w:id="57" w:name="_Toc27489878"/>
      <w:bookmarkStart w:id="58" w:name="_Toc36033462"/>
      <w:bookmarkStart w:id="59" w:name="_Toc36475724"/>
      <w:bookmarkStart w:id="60" w:name="_Toc44581483"/>
      <w:bookmarkStart w:id="61" w:name="_Toc51769099"/>
      <w:bookmarkStart w:id="62" w:name="_Toc155942269"/>
      <w:del w:id="63" w:author="balazs-153" w:date="2024-01-18T20:38:00Z">
        <w:r w:rsidRPr="006F6F0E" w:rsidDel="0047615E">
          <w:rPr>
            <w:rFonts w:ascii="Arial" w:hAnsi="Arial"/>
            <w:sz w:val="36"/>
          </w:rPr>
          <w:delText>A.1</w:delText>
        </w:r>
        <w:r w:rsidRPr="006F6F0E" w:rsidDel="0047615E">
          <w:rPr>
            <w:rFonts w:ascii="Arial" w:hAnsi="Arial"/>
            <w:sz w:val="36"/>
          </w:rPr>
          <w:tab/>
          <w:delText>Architectural features</w:delText>
        </w:r>
        <w:bookmarkEnd w:id="56"/>
        <w:bookmarkEnd w:id="57"/>
        <w:bookmarkEnd w:id="58"/>
        <w:bookmarkEnd w:id="59"/>
        <w:bookmarkEnd w:id="60"/>
        <w:bookmarkEnd w:id="61"/>
        <w:bookmarkEnd w:id="62"/>
      </w:del>
    </w:p>
    <w:p w14:paraId="1CE63A0A" w14:textId="2AFC0832" w:rsidR="006F6F0E" w:rsidRPr="006F6F0E" w:rsidDel="0047615E" w:rsidRDefault="006F6F0E" w:rsidP="006F6F0E">
      <w:pPr>
        <w:rPr>
          <w:del w:id="64" w:author="balazs-153" w:date="2024-01-18T20:38:00Z"/>
        </w:rPr>
      </w:pPr>
      <w:del w:id="65" w:author="balazs-153" w:date="2024-01-18T20:38:00Z">
        <w:r w:rsidRPr="006F6F0E" w:rsidDel="0047615E">
          <w:delText xml:space="preserve">The overall architectural feature of Generic Network Resources IRP is specified in 3GPP TS 28.622 [4]. </w:delText>
        </w:r>
        <w:r w:rsidRPr="006F6F0E" w:rsidDel="0047615E">
          <w:br/>
          <w:delText>This clause specifies features that are specific to the CORBA SS.</w:delText>
        </w:r>
      </w:del>
    </w:p>
    <w:p w14:paraId="474D543E" w14:textId="4F01A826" w:rsidR="006F6F0E" w:rsidRPr="006F6F0E" w:rsidDel="0047615E" w:rsidRDefault="006F6F0E" w:rsidP="006F6F0E">
      <w:pPr>
        <w:keepNext/>
        <w:keepLines/>
        <w:spacing w:before="180"/>
        <w:ind w:left="1134" w:hanging="1134"/>
        <w:outlineLvl w:val="1"/>
        <w:rPr>
          <w:del w:id="66" w:author="balazs-153" w:date="2024-01-18T20:38:00Z"/>
          <w:rFonts w:ascii="Arial" w:hAnsi="Arial"/>
          <w:sz w:val="32"/>
        </w:rPr>
      </w:pPr>
      <w:bookmarkStart w:id="67" w:name="_Toc20153407"/>
      <w:bookmarkStart w:id="68" w:name="_Toc27489879"/>
      <w:bookmarkStart w:id="69" w:name="_Toc36033463"/>
      <w:bookmarkStart w:id="70" w:name="_Toc36475725"/>
      <w:bookmarkStart w:id="71" w:name="_Toc44581484"/>
      <w:bookmarkStart w:id="72" w:name="_Toc51769100"/>
      <w:bookmarkStart w:id="73" w:name="_Toc155942270"/>
      <w:del w:id="74" w:author="balazs-153" w:date="2024-01-18T20:38:00Z">
        <w:r w:rsidRPr="006F6F0E" w:rsidDel="0047615E">
          <w:rPr>
            <w:rFonts w:ascii="Arial" w:hAnsi="Arial"/>
            <w:sz w:val="32"/>
          </w:rPr>
          <w:delText>A.1.1</w:delText>
        </w:r>
        <w:r w:rsidRPr="006F6F0E" w:rsidDel="0047615E">
          <w:rPr>
            <w:rFonts w:ascii="Arial" w:hAnsi="Arial"/>
            <w:sz w:val="32"/>
          </w:rPr>
          <w:tab/>
          <w:delText>Syntax for Distinguished Names</w:delText>
        </w:r>
        <w:bookmarkEnd w:id="67"/>
        <w:bookmarkEnd w:id="68"/>
        <w:bookmarkEnd w:id="69"/>
        <w:bookmarkEnd w:id="70"/>
        <w:bookmarkEnd w:id="71"/>
        <w:bookmarkEnd w:id="72"/>
        <w:bookmarkEnd w:id="73"/>
      </w:del>
    </w:p>
    <w:p w14:paraId="7CA5BAB7" w14:textId="1CB1C3B8" w:rsidR="006F6F0E" w:rsidRPr="006F6F0E" w:rsidDel="0047615E" w:rsidRDefault="006F6F0E" w:rsidP="006F6F0E">
      <w:pPr>
        <w:rPr>
          <w:del w:id="75" w:author="balazs-153" w:date="2024-01-18T20:38:00Z"/>
        </w:rPr>
      </w:pPr>
      <w:del w:id="76" w:author="balazs-153" w:date="2024-01-18T20:38:00Z">
        <w:r w:rsidRPr="006F6F0E" w:rsidDel="0047615E">
          <w:delText>The syntax of a Distinguished Name is defined in 3GPP TS 32.300 [5].</w:delText>
        </w:r>
      </w:del>
    </w:p>
    <w:p w14:paraId="7CF909C5" w14:textId="501B1D43" w:rsidR="006F6F0E" w:rsidRPr="006F6F0E" w:rsidDel="0047615E" w:rsidRDefault="006F6F0E" w:rsidP="006F6F0E">
      <w:pPr>
        <w:keepNext/>
        <w:keepLines/>
        <w:spacing w:before="180"/>
        <w:ind w:left="1134" w:hanging="1134"/>
        <w:outlineLvl w:val="1"/>
        <w:rPr>
          <w:del w:id="77" w:author="balazs-153" w:date="2024-01-18T20:38:00Z"/>
          <w:rFonts w:ascii="Arial" w:hAnsi="Arial"/>
          <w:sz w:val="32"/>
        </w:rPr>
      </w:pPr>
      <w:bookmarkStart w:id="78" w:name="_Toc20153408"/>
      <w:bookmarkStart w:id="79" w:name="_Toc27489880"/>
      <w:bookmarkStart w:id="80" w:name="_Toc36033464"/>
      <w:bookmarkStart w:id="81" w:name="_Toc36475726"/>
      <w:bookmarkStart w:id="82" w:name="_Toc44581485"/>
      <w:bookmarkStart w:id="83" w:name="_Toc51769101"/>
      <w:bookmarkStart w:id="84" w:name="_Toc155942271"/>
      <w:del w:id="85" w:author="balazs-153" w:date="2024-01-18T20:38:00Z">
        <w:r w:rsidRPr="006F6F0E" w:rsidDel="0047615E">
          <w:rPr>
            <w:rFonts w:ascii="Arial" w:hAnsi="Arial"/>
            <w:sz w:val="32"/>
          </w:rPr>
          <w:delText>A.1.2</w:delText>
        </w:r>
        <w:r w:rsidRPr="006F6F0E" w:rsidDel="0047615E">
          <w:rPr>
            <w:rFonts w:ascii="Arial" w:hAnsi="Arial"/>
            <w:sz w:val="32"/>
          </w:rPr>
          <w:tab/>
          <w:delText>Rules for NRM extensions</w:delText>
        </w:r>
        <w:bookmarkEnd w:id="78"/>
        <w:bookmarkEnd w:id="79"/>
        <w:bookmarkEnd w:id="80"/>
        <w:bookmarkEnd w:id="81"/>
        <w:bookmarkEnd w:id="82"/>
        <w:bookmarkEnd w:id="83"/>
        <w:bookmarkEnd w:id="84"/>
      </w:del>
    </w:p>
    <w:p w14:paraId="78F8BE2D" w14:textId="3C298527" w:rsidR="006F6F0E" w:rsidRPr="006F6F0E" w:rsidDel="0047615E" w:rsidRDefault="006F6F0E" w:rsidP="006F6F0E">
      <w:pPr>
        <w:keepNext/>
        <w:keepLines/>
        <w:spacing w:before="120"/>
        <w:ind w:left="1134" w:hanging="1134"/>
        <w:outlineLvl w:val="2"/>
        <w:rPr>
          <w:del w:id="86" w:author="balazs-153" w:date="2024-01-18T20:38:00Z"/>
          <w:rFonts w:ascii="Arial" w:hAnsi="Arial"/>
          <w:sz w:val="28"/>
        </w:rPr>
      </w:pPr>
      <w:bookmarkStart w:id="87" w:name="_Toc20153409"/>
      <w:bookmarkStart w:id="88" w:name="_Toc27489881"/>
      <w:bookmarkStart w:id="89" w:name="_Toc36033465"/>
      <w:bookmarkStart w:id="90" w:name="_Toc36475727"/>
      <w:bookmarkStart w:id="91" w:name="_Toc44581486"/>
      <w:bookmarkStart w:id="92" w:name="_Toc51769102"/>
      <w:bookmarkStart w:id="93" w:name="_Toc155942272"/>
      <w:del w:id="94" w:author="balazs-153" w:date="2024-01-18T20:38:00Z">
        <w:r w:rsidRPr="006F6F0E" w:rsidDel="0047615E">
          <w:rPr>
            <w:rFonts w:ascii="Arial" w:hAnsi="Arial"/>
            <w:sz w:val="28"/>
          </w:rPr>
          <w:delText>A.1.2.0</w:delText>
        </w:r>
        <w:r w:rsidRPr="006F6F0E" w:rsidDel="0047615E">
          <w:rPr>
            <w:rFonts w:ascii="Arial" w:hAnsi="Arial"/>
            <w:sz w:val="28"/>
          </w:rPr>
          <w:tab/>
          <w:delText>Introduction</w:delText>
        </w:r>
        <w:bookmarkEnd w:id="87"/>
        <w:bookmarkEnd w:id="88"/>
        <w:bookmarkEnd w:id="89"/>
        <w:bookmarkEnd w:id="90"/>
        <w:bookmarkEnd w:id="91"/>
        <w:bookmarkEnd w:id="92"/>
        <w:bookmarkEnd w:id="93"/>
      </w:del>
    </w:p>
    <w:p w14:paraId="79A4CF09" w14:textId="491B47B5" w:rsidR="006F6F0E" w:rsidRPr="006F6F0E" w:rsidDel="0047615E" w:rsidRDefault="006F6F0E" w:rsidP="006F6F0E">
      <w:pPr>
        <w:rPr>
          <w:del w:id="95" w:author="balazs-153" w:date="2024-01-18T20:38:00Z"/>
        </w:rPr>
      </w:pPr>
      <w:del w:id="96" w:author="balazs-153" w:date="2024-01-18T20:38:00Z">
        <w:r w:rsidRPr="006F6F0E" w:rsidDel="0047615E">
          <w:delText>This clause discusses how the models and IDL definitions provided in the present document can be extended for a particular implementation and still remain compliant with 3GPP SA5's specifications.</w:delText>
        </w:r>
      </w:del>
    </w:p>
    <w:p w14:paraId="42A794DD" w14:textId="2F2EDAFA" w:rsidR="006F6F0E" w:rsidRPr="006F6F0E" w:rsidDel="0047615E" w:rsidRDefault="006F6F0E" w:rsidP="006F6F0E">
      <w:pPr>
        <w:keepNext/>
        <w:keepLines/>
        <w:spacing w:before="120"/>
        <w:ind w:left="1134" w:hanging="1134"/>
        <w:outlineLvl w:val="2"/>
        <w:rPr>
          <w:del w:id="97" w:author="balazs-153" w:date="2024-01-18T20:39:00Z"/>
          <w:rFonts w:ascii="Arial" w:hAnsi="Arial"/>
          <w:sz w:val="28"/>
        </w:rPr>
      </w:pPr>
      <w:bookmarkStart w:id="98" w:name="_Toc20153410"/>
      <w:bookmarkStart w:id="99" w:name="_Toc27489882"/>
      <w:bookmarkStart w:id="100" w:name="_Toc36033466"/>
      <w:bookmarkStart w:id="101" w:name="_Toc36475728"/>
      <w:bookmarkStart w:id="102" w:name="_Toc44581487"/>
      <w:bookmarkStart w:id="103" w:name="_Toc51769103"/>
      <w:bookmarkStart w:id="104" w:name="_Toc155942273"/>
      <w:del w:id="105" w:author="balazs-153" w:date="2024-01-18T20:39:00Z">
        <w:r w:rsidRPr="006F6F0E" w:rsidDel="0047615E">
          <w:rPr>
            <w:rFonts w:ascii="Arial" w:hAnsi="Arial"/>
            <w:sz w:val="28"/>
          </w:rPr>
          <w:delText>A.1.2.1</w:delText>
        </w:r>
        <w:r w:rsidRPr="006F6F0E" w:rsidDel="0047615E">
          <w:rPr>
            <w:rFonts w:ascii="Arial" w:hAnsi="Arial"/>
            <w:sz w:val="28"/>
          </w:rPr>
          <w:tab/>
          <w:delText>Allowed extensions</w:delText>
        </w:r>
        <w:bookmarkEnd w:id="98"/>
        <w:bookmarkEnd w:id="99"/>
        <w:bookmarkEnd w:id="100"/>
        <w:bookmarkEnd w:id="101"/>
        <w:bookmarkEnd w:id="102"/>
        <w:bookmarkEnd w:id="103"/>
        <w:bookmarkEnd w:id="104"/>
      </w:del>
    </w:p>
    <w:p w14:paraId="3206C138" w14:textId="706C5DFA" w:rsidR="006F6F0E" w:rsidRPr="006F6F0E" w:rsidDel="0047615E" w:rsidRDefault="006F6F0E" w:rsidP="006F6F0E">
      <w:pPr>
        <w:rPr>
          <w:del w:id="106" w:author="balazs-153" w:date="2024-01-18T20:39:00Z"/>
        </w:rPr>
      </w:pPr>
      <w:del w:id="107" w:author="balazs-153" w:date="2024-01-18T20:39:00Z">
        <w:r w:rsidRPr="006F6F0E" w:rsidDel="0047615E">
          <w:delText xml:space="preserve">Vendor-specific MOCs may be supported. The vendor-specific MOCs may support new types of attributes. </w:delText>
        </w:r>
        <w:r w:rsidRPr="006F6F0E" w:rsidDel="0047615E">
          <w:br/>
          <w:delText>The 3GPP SA5-specified notifications may be issued referring to the vendor-specific MOCs and vendor-specific attributes. New MOCs shall be distinguishable from 3GPP SA5 MOCs by name. 3GPP SA5-specified and vendor-specific attributes may be used in vendor-specific MOCs. Vendor-specific attribute names shall be distinguishable from existing attribute names.</w:delText>
        </w:r>
      </w:del>
    </w:p>
    <w:p w14:paraId="482F6081" w14:textId="2FD2BF26" w:rsidR="006F6F0E" w:rsidRPr="006F6F0E" w:rsidDel="0047615E" w:rsidRDefault="006F6F0E" w:rsidP="006F6F0E">
      <w:pPr>
        <w:rPr>
          <w:del w:id="108" w:author="balazs-153" w:date="2024-01-18T20:39:00Z"/>
        </w:rPr>
      </w:pPr>
      <w:del w:id="109" w:author="balazs-153" w:date="2024-01-18T20:39:00Z">
        <w:r w:rsidRPr="006F6F0E" w:rsidDel="0047615E">
          <w:delText>NRM MOCs may be subclassed. Subclassed MOCs shall maintain the specified behaviour of the 3GPP SA5's superior classes.  They may add vendor-specific behaviour with vendor-specific attributes. When subclassing, naming attributes cannot be changed. The subclassed MOC shall support all attributes of its superior class. Vendor-specific attributes cannot be added to 3GPP SA5 NRM MOCs without subclassing.</w:delText>
        </w:r>
      </w:del>
    </w:p>
    <w:p w14:paraId="5C960290" w14:textId="36A6E74B" w:rsidR="006F6F0E" w:rsidRPr="006F6F0E" w:rsidDel="0047615E" w:rsidRDefault="006F6F0E" w:rsidP="006F6F0E">
      <w:pPr>
        <w:rPr>
          <w:del w:id="110" w:author="balazs-153" w:date="2024-01-18T20:39:00Z"/>
        </w:rPr>
      </w:pPr>
      <w:del w:id="111" w:author="balazs-153" w:date="2024-01-18T20:39:00Z">
        <w:r w:rsidRPr="006F6F0E" w:rsidDel="0047615E">
          <w:delText xml:space="preserve">When subclassing, the 3GPP SA5-specified containment rules and their specified cardinality shall still be followed. </w:delText>
        </w:r>
        <w:r w:rsidRPr="006F6F0E" w:rsidDel="0047615E">
          <w:br/>
          <w:delText>As an example, ManagementNode (or its subclasses) shall be contained under SubNetwork (or its subclasses).</w:delText>
        </w:r>
      </w:del>
    </w:p>
    <w:p w14:paraId="01ED3604" w14:textId="24D4CDF3" w:rsidR="006F6F0E" w:rsidRPr="006F6F0E" w:rsidDel="0047615E" w:rsidRDefault="006F6F0E" w:rsidP="006F6F0E">
      <w:pPr>
        <w:rPr>
          <w:del w:id="112" w:author="balazs-153" w:date="2024-01-18T20:39:00Z"/>
        </w:rPr>
      </w:pPr>
      <w:del w:id="113" w:author="balazs-153" w:date="2024-01-18T20:39:00Z">
        <w:r w:rsidRPr="006F6F0E" w:rsidDel="0047615E">
          <w:delText>Managed Object Instances may be instantiated as CORBA objects. This requires that the MOCs be represented in IDL. 3GPP SA5's NRM MOCs are not currently specified in IDL, but may be specified in IDL for instantiation or subclassing purposes. However, management information models should not require that IRPManagers access the instantiated managed objects other than through supported methods in the present document.</w:delText>
        </w:r>
      </w:del>
    </w:p>
    <w:p w14:paraId="043DF9EB" w14:textId="4F0C522C" w:rsidR="006F6F0E" w:rsidRPr="006F6F0E" w:rsidDel="0047615E" w:rsidRDefault="006F6F0E" w:rsidP="006F6F0E">
      <w:pPr>
        <w:rPr>
          <w:del w:id="114" w:author="balazs-153" w:date="2024-01-18T20:39:00Z"/>
        </w:rPr>
      </w:pPr>
      <w:del w:id="115" w:author="balazs-153" w:date="2024-01-18T20:39:00Z">
        <w:r w:rsidRPr="006F6F0E" w:rsidDel="0047615E">
          <w:delText>Extension rules related to notifications (Notification categories, Event Types, Extended Event Types etc.) are for further study.</w:delText>
        </w:r>
      </w:del>
    </w:p>
    <w:p w14:paraId="58A96445" w14:textId="7345C3A0" w:rsidR="006F6F0E" w:rsidRPr="006F6F0E" w:rsidDel="0047615E" w:rsidRDefault="006F6F0E" w:rsidP="006F6F0E">
      <w:pPr>
        <w:keepNext/>
        <w:keepLines/>
        <w:spacing w:before="120"/>
        <w:ind w:left="1134" w:hanging="1134"/>
        <w:outlineLvl w:val="2"/>
        <w:rPr>
          <w:del w:id="116" w:author="balazs-153" w:date="2024-01-18T20:39:00Z"/>
          <w:rFonts w:ascii="Arial" w:hAnsi="Arial"/>
          <w:sz w:val="28"/>
        </w:rPr>
      </w:pPr>
      <w:bookmarkStart w:id="117" w:name="_Toc20153411"/>
      <w:bookmarkStart w:id="118" w:name="_Toc27489883"/>
      <w:bookmarkStart w:id="119" w:name="_Toc36033467"/>
      <w:bookmarkStart w:id="120" w:name="_Toc36475729"/>
      <w:bookmarkStart w:id="121" w:name="_Toc44581488"/>
      <w:bookmarkStart w:id="122" w:name="_Toc51769104"/>
      <w:bookmarkStart w:id="123" w:name="_Toc155942274"/>
      <w:del w:id="124" w:author="balazs-153" w:date="2024-01-18T20:39:00Z">
        <w:r w:rsidRPr="006F6F0E" w:rsidDel="0047615E">
          <w:rPr>
            <w:rFonts w:ascii="Arial" w:hAnsi="Arial"/>
            <w:sz w:val="28"/>
          </w:rPr>
          <w:delText>A.1.2.2</w:delText>
        </w:r>
        <w:r w:rsidRPr="006F6F0E" w:rsidDel="0047615E">
          <w:rPr>
            <w:rFonts w:ascii="Arial" w:hAnsi="Arial"/>
            <w:sz w:val="28"/>
          </w:rPr>
          <w:tab/>
          <w:delText>Extensions not allowed</w:delText>
        </w:r>
        <w:bookmarkEnd w:id="117"/>
        <w:bookmarkEnd w:id="118"/>
        <w:bookmarkEnd w:id="119"/>
        <w:bookmarkEnd w:id="120"/>
        <w:bookmarkEnd w:id="121"/>
        <w:bookmarkEnd w:id="122"/>
        <w:bookmarkEnd w:id="123"/>
      </w:del>
    </w:p>
    <w:p w14:paraId="757888DD" w14:textId="004C339F" w:rsidR="006F6F0E" w:rsidRPr="006F6F0E" w:rsidDel="0047615E" w:rsidRDefault="006F6F0E" w:rsidP="006F6F0E">
      <w:pPr>
        <w:rPr>
          <w:del w:id="125" w:author="balazs-153" w:date="2024-01-18T20:39:00Z"/>
        </w:rPr>
      </w:pPr>
      <w:del w:id="126" w:author="balazs-153" w:date="2024-01-18T20:39:00Z">
        <w:r w:rsidRPr="006F6F0E" w:rsidDel="0047615E">
          <w:delText>The IDL specifications in the present document cannot be edited or altered. Any additional IDL specifications shall be specified in separate IDL files.</w:delText>
        </w:r>
      </w:del>
    </w:p>
    <w:p w14:paraId="2C278717" w14:textId="6A84F9F0" w:rsidR="006F6F0E" w:rsidRPr="006F6F0E" w:rsidDel="0047615E" w:rsidRDefault="006F6F0E" w:rsidP="006F6F0E">
      <w:pPr>
        <w:rPr>
          <w:del w:id="127" w:author="balazs-153" w:date="2024-01-18T20:39:00Z"/>
        </w:rPr>
      </w:pPr>
      <w:del w:id="128" w:author="balazs-153" w:date="2024-01-18T20:39:00Z">
        <w:r w:rsidRPr="006F6F0E" w:rsidDel="0047615E">
          <w:delText>IDL interfaces (note: not MOCs) specified in the present document may not be subclassed or extended. New interfaces may be defined with vendor-specific methods.</w:delText>
        </w:r>
      </w:del>
    </w:p>
    <w:p w14:paraId="03763A20" w14:textId="70C4B4A1" w:rsidR="006F6F0E" w:rsidRPr="006F6F0E" w:rsidDel="0047615E" w:rsidRDefault="006F6F0E" w:rsidP="006F6F0E">
      <w:pPr>
        <w:keepNext/>
        <w:keepLines/>
        <w:pBdr>
          <w:top w:val="single" w:sz="12" w:space="3" w:color="auto"/>
        </w:pBdr>
        <w:spacing w:before="240"/>
        <w:ind w:left="1134" w:hanging="1134"/>
        <w:outlineLvl w:val="0"/>
        <w:rPr>
          <w:del w:id="129" w:author="balazs-153" w:date="2024-01-18T20:39:00Z"/>
          <w:rFonts w:ascii="Arial" w:hAnsi="Arial"/>
          <w:sz w:val="36"/>
        </w:rPr>
      </w:pPr>
      <w:bookmarkStart w:id="130" w:name="_Ref499367606"/>
      <w:del w:id="131" w:author="balazs-153" w:date="2024-01-18T20:39:00Z">
        <w:r w:rsidRPr="006F6F0E" w:rsidDel="0047615E">
          <w:rPr>
            <w:rFonts w:ascii="Arial" w:hAnsi="Arial"/>
            <w:sz w:val="36"/>
          </w:rPr>
          <w:br w:type="page"/>
        </w:r>
        <w:bookmarkStart w:id="132" w:name="_Toc20153412"/>
        <w:bookmarkStart w:id="133" w:name="_Toc27489884"/>
        <w:bookmarkStart w:id="134" w:name="_Toc36033468"/>
        <w:bookmarkStart w:id="135" w:name="_Toc36475730"/>
        <w:bookmarkStart w:id="136" w:name="_Toc44581489"/>
        <w:bookmarkStart w:id="137" w:name="_Toc51769105"/>
        <w:bookmarkStart w:id="138" w:name="_Toc155942275"/>
        <w:r w:rsidRPr="006F6F0E" w:rsidDel="0047615E">
          <w:rPr>
            <w:rFonts w:ascii="Arial" w:hAnsi="Arial"/>
            <w:sz w:val="36"/>
          </w:rPr>
          <w:delText>A.2</w:delText>
        </w:r>
        <w:r w:rsidRPr="006F6F0E" w:rsidDel="0047615E">
          <w:rPr>
            <w:rFonts w:ascii="Arial" w:hAnsi="Arial"/>
            <w:sz w:val="36"/>
          </w:rPr>
          <w:tab/>
          <w:delText>Mapping</w:delText>
        </w:r>
        <w:bookmarkEnd w:id="132"/>
        <w:bookmarkEnd w:id="133"/>
        <w:bookmarkEnd w:id="134"/>
        <w:bookmarkEnd w:id="135"/>
        <w:bookmarkEnd w:id="136"/>
        <w:bookmarkEnd w:id="137"/>
        <w:bookmarkEnd w:id="138"/>
      </w:del>
    </w:p>
    <w:p w14:paraId="69A09D03" w14:textId="3653A91A" w:rsidR="006F6F0E" w:rsidRPr="006F6F0E" w:rsidDel="0047615E" w:rsidRDefault="006F6F0E" w:rsidP="006F6F0E">
      <w:pPr>
        <w:keepNext/>
        <w:keepLines/>
        <w:spacing w:before="180"/>
        <w:ind w:left="1134" w:hanging="1134"/>
        <w:outlineLvl w:val="1"/>
        <w:rPr>
          <w:del w:id="139" w:author="balazs-153" w:date="2024-01-18T20:39:00Z"/>
          <w:rFonts w:ascii="Arial" w:hAnsi="Arial"/>
          <w:sz w:val="32"/>
        </w:rPr>
      </w:pPr>
      <w:bookmarkStart w:id="140" w:name="_Toc20153413"/>
      <w:bookmarkStart w:id="141" w:name="_Toc27489885"/>
      <w:bookmarkStart w:id="142" w:name="_Toc36033469"/>
      <w:bookmarkStart w:id="143" w:name="_Toc36475731"/>
      <w:bookmarkStart w:id="144" w:name="_Toc44581490"/>
      <w:bookmarkStart w:id="145" w:name="_Toc51769106"/>
      <w:bookmarkStart w:id="146" w:name="_Toc155942276"/>
      <w:bookmarkEnd w:id="130"/>
      <w:del w:id="147" w:author="balazs-153" w:date="2024-01-18T20:39:00Z">
        <w:r w:rsidRPr="006F6F0E" w:rsidDel="0047615E">
          <w:rPr>
            <w:rFonts w:ascii="Arial" w:hAnsi="Arial"/>
            <w:sz w:val="32"/>
          </w:rPr>
          <w:delText>A.2.1</w:delText>
        </w:r>
        <w:r w:rsidRPr="006F6F0E" w:rsidDel="0047615E">
          <w:rPr>
            <w:rFonts w:ascii="Arial" w:hAnsi="Arial"/>
            <w:sz w:val="32"/>
          </w:rPr>
          <w:tab/>
          <w:delText>General mapping</w:delText>
        </w:r>
        <w:bookmarkEnd w:id="140"/>
        <w:bookmarkEnd w:id="141"/>
        <w:bookmarkEnd w:id="142"/>
        <w:bookmarkEnd w:id="143"/>
        <w:bookmarkEnd w:id="144"/>
        <w:bookmarkEnd w:id="145"/>
        <w:bookmarkEnd w:id="146"/>
      </w:del>
    </w:p>
    <w:p w14:paraId="51B46F8E" w14:textId="6E5EFE96" w:rsidR="006F6F0E" w:rsidRPr="006F6F0E" w:rsidDel="0047615E" w:rsidRDefault="006F6F0E" w:rsidP="006F6F0E">
      <w:pPr>
        <w:rPr>
          <w:del w:id="148" w:author="balazs-153" w:date="2024-01-18T20:39:00Z"/>
        </w:rPr>
      </w:pPr>
      <w:del w:id="149" w:author="balazs-153" w:date="2024-01-18T20:39:00Z">
        <w:r w:rsidRPr="006F6F0E" w:rsidDel="0047615E">
          <w:delText xml:space="preserve">Attributes modelling associations as defined in the NRM (here also called "reference attributes") are in this SS mapped to attributes. The names of the reference attributes in the NRM are mapped to the corresponding attribute names in the MOC. When the cardinality for an association is 0..1 or 1..1 the datatype for the reference attribute is defined as an MOReference. The value of an MO reference contains the distinguished name of the associated MO. When the cardinality for an association allows more than one referred MO, the reference attribute will be of type MOReferenceSet, which contains a sequence of MO references. </w:delText>
        </w:r>
      </w:del>
    </w:p>
    <w:p w14:paraId="122870E8" w14:textId="4E67B84C" w:rsidR="006F6F0E" w:rsidRPr="006F6F0E" w:rsidDel="0047615E" w:rsidRDefault="006F6F0E" w:rsidP="006F6F0E">
      <w:pPr>
        <w:keepNext/>
        <w:keepLines/>
        <w:spacing w:before="180"/>
        <w:ind w:left="1134" w:hanging="1134"/>
        <w:outlineLvl w:val="1"/>
        <w:rPr>
          <w:del w:id="150" w:author="balazs-153" w:date="2024-01-18T20:39:00Z"/>
          <w:rFonts w:ascii="Arial" w:hAnsi="Arial"/>
          <w:sz w:val="32"/>
        </w:rPr>
      </w:pPr>
      <w:bookmarkStart w:id="151" w:name="_Toc20153414"/>
      <w:bookmarkStart w:id="152" w:name="_Toc27489886"/>
      <w:bookmarkStart w:id="153" w:name="_Toc36033470"/>
      <w:bookmarkStart w:id="154" w:name="_Toc36475732"/>
      <w:bookmarkStart w:id="155" w:name="_Toc44581491"/>
      <w:bookmarkStart w:id="156" w:name="_Toc51769107"/>
      <w:bookmarkStart w:id="157" w:name="_Toc155942277"/>
      <w:del w:id="158" w:author="balazs-153" w:date="2024-01-18T20:39:00Z">
        <w:r w:rsidRPr="006F6F0E" w:rsidDel="0047615E">
          <w:rPr>
            <w:rFonts w:ascii="Arial" w:hAnsi="Arial"/>
            <w:sz w:val="32"/>
          </w:rPr>
          <w:delText>A.2.2</w:delText>
        </w:r>
        <w:r w:rsidRPr="006F6F0E" w:rsidDel="0047615E">
          <w:rPr>
            <w:rFonts w:ascii="Arial" w:hAnsi="Arial"/>
            <w:sz w:val="32"/>
          </w:rPr>
          <w:tab/>
          <w:delText>Information Object Class (IOC) mapping</w:delText>
        </w:r>
        <w:bookmarkEnd w:id="151"/>
        <w:bookmarkEnd w:id="152"/>
        <w:bookmarkEnd w:id="153"/>
        <w:bookmarkEnd w:id="154"/>
        <w:bookmarkEnd w:id="155"/>
        <w:bookmarkEnd w:id="156"/>
        <w:bookmarkEnd w:id="157"/>
      </w:del>
    </w:p>
    <w:p w14:paraId="34803159" w14:textId="099D76A4" w:rsidR="006F6F0E" w:rsidRPr="006F6F0E" w:rsidDel="0047615E" w:rsidRDefault="006F6F0E" w:rsidP="006F6F0E">
      <w:pPr>
        <w:rPr>
          <w:del w:id="159" w:author="balazs-153" w:date="2024-01-18T20:39:00Z"/>
        </w:rPr>
      </w:pPr>
      <w:del w:id="160" w:author="balazs-153" w:date="2024-01-18T20:39:00Z">
        <w:r w:rsidRPr="006F6F0E" w:rsidDel="0047615E">
          <w:delText xml:space="preserve">This Solution Set supports reference attributes for relations other than containment relations between objects. Reference attributes are therefore introduced in each MOC where needed. </w:delText>
        </w:r>
      </w:del>
    </w:p>
    <w:p w14:paraId="34F1FE98" w14:textId="68D20189" w:rsidR="006F6F0E" w:rsidRPr="006F6F0E" w:rsidDel="0047615E" w:rsidRDefault="006F6F0E" w:rsidP="006F6F0E">
      <w:pPr>
        <w:keepNext/>
        <w:keepLines/>
        <w:spacing w:before="120"/>
        <w:ind w:left="1134" w:hanging="1134"/>
        <w:outlineLvl w:val="2"/>
        <w:rPr>
          <w:del w:id="161" w:author="balazs-153" w:date="2024-01-18T20:39:00Z"/>
          <w:rFonts w:ascii="Arial" w:hAnsi="Arial"/>
          <w:sz w:val="28"/>
        </w:rPr>
      </w:pPr>
      <w:bookmarkStart w:id="162" w:name="_Toc20153415"/>
      <w:bookmarkStart w:id="163" w:name="_Toc27489887"/>
      <w:bookmarkStart w:id="164" w:name="_Toc36033471"/>
      <w:bookmarkStart w:id="165" w:name="_Toc36475733"/>
      <w:bookmarkStart w:id="166" w:name="_Toc44581492"/>
      <w:bookmarkStart w:id="167" w:name="_Toc51769108"/>
      <w:bookmarkStart w:id="168" w:name="_Toc155942278"/>
      <w:del w:id="169" w:author="balazs-153" w:date="2024-01-18T20:39:00Z">
        <w:r w:rsidRPr="006F6F0E" w:rsidDel="0047615E">
          <w:rPr>
            <w:rFonts w:ascii="Arial" w:hAnsi="Arial"/>
            <w:sz w:val="28"/>
          </w:rPr>
          <w:delText>A.2.2.1</w:delText>
        </w:r>
        <w:r w:rsidRPr="006F6F0E" w:rsidDel="0047615E">
          <w:rPr>
            <w:rFonts w:ascii="Arial" w:hAnsi="Arial"/>
            <w:sz w:val="28"/>
          </w:rPr>
          <w:tab/>
          <w:delText>IOC SubNetwork</w:delText>
        </w:r>
        <w:bookmarkEnd w:id="162"/>
        <w:bookmarkEnd w:id="163"/>
        <w:bookmarkEnd w:id="164"/>
        <w:bookmarkEnd w:id="165"/>
        <w:bookmarkEnd w:id="166"/>
        <w:bookmarkEnd w:id="167"/>
        <w:bookmarkEnd w:id="168"/>
      </w:del>
    </w:p>
    <w:p w14:paraId="42C0F033" w14:textId="4FA3B3C8" w:rsidR="006F6F0E" w:rsidRPr="006F6F0E" w:rsidDel="0047615E" w:rsidRDefault="006F6F0E" w:rsidP="006F6F0E">
      <w:pPr>
        <w:keepNext/>
        <w:keepLines/>
        <w:spacing w:before="60"/>
        <w:jc w:val="center"/>
        <w:rPr>
          <w:del w:id="170" w:author="balazs-153" w:date="2024-01-18T20:39:00Z"/>
          <w:rFonts w:ascii="Arial" w:hAnsi="Arial" w:cs="Arial"/>
          <w:b/>
        </w:rPr>
      </w:pPr>
      <w:del w:id="171" w:author="balazs-153" w:date="2024-01-18T20:39:00Z">
        <w:r w:rsidRPr="006F6F0E" w:rsidDel="0047615E">
          <w:rPr>
            <w:rFonts w:ascii="Arial" w:hAnsi="Arial" w:cs="Arial"/>
            <w:b/>
          </w:rPr>
          <w:delText>Mapping from NRM IOC SubNetwork attributes to SS equivalent MOC SubNetwork attributes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693"/>
        <w:gridCol w:w="4395"/>
      </w:tblGrid>
      <w:tr w:rsidR="006F6F0E" w:rsidRPr="006F6F0E" w:rsidDel="0047615E" w14:paraId="36D17DD5" w14:textId="1F874DD2" w:rsidTr="006337D3">
        <w:trPr>
          <w:tblHeader/>
          <w:del w:id="172" w:author="balazs-153" w:date="2024-01-18T20:39:00Z"/>
        </w:trPr>
        <w:tc>
          <w:tcPr>
            <w:tcW w:w="2518" w:type="dxa"/>
            <w:shd w:val="pct10" w:color="auto" w:fill="FFFFFF"/>
          </w:tcPr>
          <w:p w14:paraId="7ECBAC57" w14:textId="1316F9C6" w:rsidR="006F6F0E" w:rsidRPr="006F6F0E" w:rsidDel="0047615E" w:rsidRDefault="006F6F0E" w:rsidP="006F6F0E">
            <w:pPr>
              <w:keepNext/>
              <w:keepLines/>
              <w:spacing w:after="0"/>
              <w:jc w:val="center"/>
              <w:rPr>
                <w:del w:id="173" w:author="balazs-153" w:date="2024-01-18T20:39:00Z"/>
                <w:rFonts w:ascii="Arial" w:hAnsi="Arial"/>
                <w:b/>
                <w:sz w:val="18"/>
              </w:rPr>
            </w:pPr>
            <w:del w:id="174" w:author="balazs-153" w:date="2024-01-18T20:39:00Z">
              <w:r w:rsidRPr="006F6F0E" w:rsidDel="0047615E">
                <w:rPr>
                  <w:rFonts w:ascii="Arial" w:hAnsi="Arial"/>
                  <w:b/>
                  <w:sz w:val="18"/>
                </w:rPr>
                <w:delText>IS Attributes</w:delText>
              </w:r>
            </w:del>
          </w:p>
        </w:tc>
        <w:tc>
          <w:tcPr>
            <w:tcW w:w="2693" w:type="dxa"/>
            <w:shd w:val="pct10" w:color="auto" w:fill="FFFFFF"/>
          </w:tcPr>
          <w:p w14:paraId="669F814F" w14:textId="29215681" w:rsidR="006F6F0E" w:rsidRPr="006F6F0E" w:rsidDel="0047615E" w:rsidRDefault="006F6F0E" w:rsidP="006F6F0E">
            <w:pPr>
              <w:keepNext/>
              <w:keepLines/>
              <w:spacing w:after="0"/>
              <w:jc w:val="center"/>
              <w:rPr>
                <w:del w:id="175" w:author="balazs-153" w:date="2024-01-18T20:39:00Z"/>
                <w:rFonts w:ascii="Arial" w:hAnsi="Arial"/>
                <w:b/>
                <w:sz w:val="18"/>
              </w:rPr>
            </w:pPr>
            <w:del w:id="176" w:author="balazs-153" w:date="2024-01-18T20:39:00Z">
              <w:r w:rsidRPr="006F6F0E" w:rsidDel="0047615E">
                <w:rPr>
                  <w:rFonts w:ascii="Arial" w:hAnsi="Arial"/>
                  <w:b/>
                  <w:sz w:val="18"/>
                </w:rPr>
                <w:delText>SS Attributes</w:delText>
              </w:r>
            </w:del>
          </w:p>
        </w:tc>
        <w:tc>
          <w:tcPr>
            <w:tcW w:w="4395" w:type="dxa"/>
            <w:shd w:val="pct10" w:color="auto" w:fill="FFFFFF"/>
          </w:tcPr>
          <w:p w14:paraId="1030AFB5" w14:textId="4C20C08A" w:rsidR="006F6F0E" w:rsidRPr="006F6F0E" w:rsidDel="0047615E" w:rsidRDefault="006F6F0E" w:rsidP="006F6F0E">
            <w:pPr>
              <w:keepNext/>
              <w:keepLines/>
              <w:spacing w:after="0"/>
              <w:jc w:val="center"/>
              <w:rPr>
                <w:del w:id="177" w:author="balazs-153" w:date="2024-01-18T20:39:00Z"/>
                <w:rFonts w:ascii="Arial" w:hAnsi="Arial"/>
                <w:b/>
                <w:sz w:val="18"/>
              </w:rPr>
            </w:pPr>
            <w:del w:id="178" w:author="balazs-153" w:date="2024-01-18T20:39:00Z">
              <w:r w:rsidRPr="006F6F0E" w:rsidDel="0047615E">
                <w:rPr>
                  <w:rFonts w:ascii="Arial" w:hAnsi="Arial"/>
                  <w:b/>
                  <w:sz w:val="18"/>
                </w:rPr>
                <w:delText>SS Type</w:delText>
              </w:r>
            </w:del>
          </w:p>
        </w:tc>
      </w:tr>
      <w:tr w:rsidR="006F6F0E" w:rsidRPr="006F6F0E" w:rsidDel="0047615E" w14:paraId="3633831A" w14:textId="3D7DFD2C" w:rsidTr="006337D3">
        <w:trPr>
          <w:del w:id="179" w:author="balazs-153" w:date="2024-01-18T20:39:00Z"/>
        </w:trPr>
        <w:tc>
          <w:tcPr>
            <w:tcW w:w="2518" w:type="dxa"/>
          </w:tcPr>
          <w:p w14:paraId="1DD52E5F" w14:textId="206A27DA" w:rsidR="006F6F0E" w:rsidRPr="006F6F0E" w:rsidDel="0047615E" w:rsidRDefault="006F6F0E" w:rsidP="006F6F0E">
            <w:pPr>
              <w:keepNext/>
              <w:keepLines/>
              <w:spacing w:after="0"/>
              <w:rPr>
                <w:del w:id="180" w:author="balazs-153" w:date="2024-01-18T20:39:00Z"/>
                <w:rFonts w:ascii="Arial" w:hAnsi="Arial"/>
                <w:sz w:val="18"/>
              </w:rPr>
            </w:pPr>
            <w:del w:id="181" w:author="balazs-153" w:date="2024-01-18T20:39:00Z">
              <w:r w:rsidRPr="006F6F0E" w:rsidDel="0047615E">
                <w:rPr>
                  <w:rFonts w:ascii="Arial" w:hAnsi="Arial"/>
                  <w:sz w:val="18"/>
                </w:rPr>
                <w:delText>id</w:delText>
              </w:r>
            </w:del>
          </w:p>
        </w:tc>
        <w:tc>
          <w:tcPr>
            <w:tcW w:w="2693" w:type="dxa"/>
          </w:tcPr>
          <w:p w14:paraId="1660ABC3" w14:textId="245CDEC4" w:rsidR="006F6F0E" w:rsidRPr="006F6F0E" w:rsidDel="0047615E" w:rsidRDefault="006F6F0E" w:rsidP="006F6F0E">
            <w:pPr>
              <w:keepNext/>
              <w:keepLines/>
              <w:spacing w:after="0"/>
              <w:rPr>
                <w:del w:id="182" w:author="balazs-153" w:date="2024-01-18T20:39:00Z"/>
                <w:rFonts w:ascii="Arial" w:hAnsi="Arial"/>
                <w:sz w:val="18"/>
              </w:rPr>
            </w:pPr>
            <w:del w:id="183" w:author="balazs-153" w:date="2024-01-18T20:39:00Z">
              <w:r w:rsidRPr="006F6F0E" w:rsidDel="0047615E">
                <w:rPr>
                  <w:rFonts w:ascii="Arial" w:hAnsi="Arial"/>
                  <w:sz w:val="18"/>
                </w:rPr>
                <w:delText>id</w:delText>
              </w:r>
            </w:del>
          </w:p>
        </w:tc>
        <w:tc>
          <w:tcPr>
            <w:tcW w:w="4395" w:type="dxa"/>
          </w:tcPr>
          <w:p w14:paraId="15AA02A0" w14:textId="56595E28" w:rsidR="006F6F0E" w:rsidRPr="006F6F0E" w:rsidDel="0047615E" w:rsidRDefault="006F6F0E" w:rsidP="006F6F0E">
            <w:pPr>
              <w:keepNext/>
              <w:keepLines/>
              <w:spacing w:after="0"/>
              <w:rPr>
                <w:del w:id="184" w:author="balazs-153" w:date="2024-01-18T20:39:00Z"/>
                <w:rFonts w:ascii="Arial" w:hAnsi="Arial"/>
                <w:sz w:val="18"/>
              </w:rPr>
            </w:pPr>
            <w:del w:id="185" w:author="balazs-153" w:date="2024-01-18T20:39:00Z">
              <w:r w:rsidRPr="006F6F0E" w:rsidDel="0047615E">
                <w:rPr>
                  <w:rFonts w:ascii="Arial" w:hAnsi="Arial"/>
                  <w:sz w:val="18"/>
                </w:rPr>
                <w:delText>string</w:delText>
              </w:r>
            </w:del>
          </w:p>
        </w:tc>
      </w:tr>
      <w:tr w:rsidR="006F6F0E" w:rsidRPr="006F6F0E" w:rsidDel="0047615E" w14:paraId="3FCF99D9" w14:textId="7C504D2B" w:rsidTr="006337D3">
        <w:trPr>
          <w:del w:id="186" w:author="balazs-153" w:date="2024-01-18T20:39:00Z"/>
        </w:trPr>
        <w:tc>
          <w:tcPr>
            <w:tcW w:w="2518" w:type="dxa"/>
          </w:tcPr>
          <w:p w14:paraId="71394127" w14:textId="6207CA36" w:rsidR="006F6F0E" w:rsidRPr="006F6F0E" w:rsidDel="0047615E" w:rsidRDefault="006F6F0E" w:rsidP="006F6F0E">
            <w:pPr>
              <w:keepNext/>
              <w:keepLines/>
              <w:spacing w:after="0"/>
              <w:rPr>
                <w:del w:id="187" w:author="balazs-153" w:date="2024-01-18T20:39:00Z"/>
                <w:rFonts w:ascii="Arial" w:hAnsi="Arial"/>
                <w:sz w:val="18"/>
              </w:rPr>
            </w:pPr>
            <w:del w:id="188" w:author="balazs-153" w:date="2024-01-18T20:39:00Z">
              <w:r w:rsidRPr="006F6F0E" w:rsidDel="0047615E">
                <w:rPr>
                  <w:rFonts w:ascii="Arial" w:hAnsi="Arial"/>
                  <w:sz w:val="18"/>
                </w:rPr>
                <w:delText>dnPrefix</w:delText>
              </w:r>
            </w:del>
          </w:p>
        </w:tc>
        <w:tc>
          <w:tcPr>
            <w:tcW w:w="2693" w:type="dxa"/>
          </w:tcPr>
          <w:p w14:paraId="3C8564A9" w14:textId="7EDBBD59" w:rsidR="006F6F0E" w:rsidRPr="006F6F0E" w:rsidDel="0047615E" w:rsidRDefault="006F6F0E" w:rsidP="006F6F0E">
            <w:pPr>
              <w:keepNext/>
              <w:keepLines/>
              <w:spacing w:after="0"/>
              <w:rPr>
                <w:del w:id="189" w:author="balazs-153" w:date="2024-01-18T20:39:00Z"/>
                <w:rFonts w:ascii="Arial" w:hAnsi="Arial"/>
                <w:sz w:val="18"/>
              </w:rPr>
            </w:pPr>
            <w:del w:id="190" w:author="balazs-153" w:date="2024-01-18T20:39:00Z">
              <w:r w:rsidRPr="006F6F0E" w:rsidDel="0047615E">
                <w:rPr>
                  <w:rFonts w:ascii="Arial" w:hAnsi="Arial"/>
                  <w:sz w:val="18"/>
                </w:rPr>
                <w:delText>dnPrefix</w:delText>
              </w:r>
            </w:del>
          </w:p>
        </w:tc>
        <w:tc>
          <w:tcPr>
            <w:tcW w:w="4395" w:type="dxa"/>
          </w:tcPr>
          <w:p w14:paraId="64738C05" w14:textId="35DD0D34" w:rsidR="006F6F0E" w:rsidRPr="006F6F0E" w:rsidDel="0047615E" w:rsidRDefault="006F6F0E" w:rsidP="006F6F0E">
            <w:pPr>
              <w:keepNext/>
              <w:keepLines/>
              <w:spacing w:after="0"/>
              <w:rPr>
                <w:del w:id="191" w:author="balazs-153" w:date="2024-01-18T20:39:00Z"/>
                <w:rFonts w:ascii="Arial" w:hAnsi="Arial"/>
                <w:sz w:val="18"/>
              </w:rPr>
            </w:pPr>
            <w:del w:id="192" w:author="balazs-153" w:date="2024-01-18T20:39:00Z">
              <w:r w:rsidRPr="006F6F0E" w:rsidDel="0047615E">
                <w:rPr>
                  <w:rFonts w:ascii="Arial" w:hAnsi="Arial"/>
                  <w:sz w:val="18"/>
                </w:rPr>
                <w:delText>string</w:delText>
              </w:r>
            </w:del>
          </w:p>
        </w:tc>
      </w:tr>
      <w:tr w:rsidR="006F6F0E" w:rsidRPr="006F6F0E" w:rsidDel="0047615E" w14:paraId="7B804C13" w14:textId="51D000D4" w:rsidTr="006337D3">
        <w:trPr>
          <w:del w:id="193" w:author="balazs-153" w:date="2024-01-18T20:39:00Z"/>
        </w:trPr>
        <w:tc>
          <w:tcPr>
            <w:tcW w:w="2518" w:type="dxa"/>
          </w:tcPr>
          <w:p w14:paraId="1A4DE13E" w14:textId="2BB69D02" w:rsidR="006F6F0E" w:rsidRPr="006F6F0E" w:rsidDel="0047615E" w:rsidRDefault="006F6F0E" w:rsidP="006F6F0E">
            <w:pPr>
              <w:keepNext/>
              <w:keepLines/>
              <w:spacing w:after="0"/>
              <w:rPr>
                <w:del w:id="194" w:author="balazs-153" w:date="2024-01-18T20:39:00Z"/>
                <w:rFonts w:ascii="Arial" w:hAnsi="Arial"/>
                <w:sz w:val="18"/>
              </w:rPr>
            </w:pPr>
            <w:del w:id="195" w:author="balazs-153" w:date="2024-01-18T20:39:00Z">
              <w:r w:rsidRPr="006F6F0E" w:rsidDel="0047615E">
                <w:rPr>
                  <w:rFonts w:ascii="Arial" w:hAnsi="Arial"/>
                  <w:sz w:val="18"/>
                </w:rPr>
                <w:delText>userLabel</w:delText>
              </w:r>
            </w:del>
          </w:p>
        </w:tc>
        <w:tc>
          <w:tcPr>
            <w:tcW w:w="2693" w:type="dxa"/>
          </w:tcPr>
          <w:p w14:paraId="38C6BEF9" w14:textId="37A34CFA" w:rsidR="006F6F0E" w:rsidRPr="006F6F0E" w:rsidDel="0047615E" w:rsidRDefault="006F6F0E" w:rsidP="006F6F0E">
            <w:pPr>
              <w:keepNext/>
              <w:keepLines/>
              <w:spacing w:after="0"/>
              <w:rPr>
                <w:del w:id="196" w:author="balazs-153" w:date="2024-01-18T20:39:00Z"/>
                <w:rFonts w:ascii="Arial" w:hAnsi="Arial"/>
                <w:sz w:val="18"/>
              </w:rPr>
            </w:pPr>
            <w:del w:id="197" w:author="balazs-153" w:date="2024-01-18T20:39:00Z">
              <w:r w:rsidRPr="006F6F0E" w:rsidDel="0047615E">
                <w:rPr>
                  <w:rFonts w:ascii="Arial" w:hAnsi="Arial"/>
                  <w:sz w:val="18"/>
                </w:rPr>
                <w:delText>userLabel</w:delText>
              </w:r>
            </w:del>
          </w:p>
        </w:tc>
        <w:tc>
          <w:tcPr>
            <w:tcW w:w="4395" w:type="dxa"/>
          </w:tcPr>
          <w:p w14:paraId="3B9919D1" w14:textId="662FC61C" w:rsidR="006F6F0E" w:rsidRPr="006F6F0E" w:rsidDel="0047615E" w:rsidRDefault="006F6F0E" w:rsidP="006F6F0E">
            <w:pPr>
              <w:keepNext/>
              <w:keepLines/>
              <w:spacing w:after="0"/>
              <w:rPr>
                <w:del w:id="198" w:author="balazs-153" w:date="2024-01-18T20:39:00Z"/>
                <w:rFonts w:ascii="Arial" w:hAnsi="Arial"/>
                <w:sz w:val="18"/>
              </w:rPr>
            </w:pPr>
            <w:del w:id="199" w:author="balazs-153" w:date="2024-01-18T20:39:00Z">
              <w:r w:rsidRPr="006F6F0E" w:rsidDel="0047615E">
                <w:rPr>
                  <w:rFonts w:ascii="Arial" w:hAnsi="Arial"/>
                  <w:sz w:val="18"/>
                </w:rPr>
                <w:delText>string</w:delText>
              </w:r>
            </w:del>
          </w:p>
        </w:tc>
      </w:tr>
      <w:tr w:rsidR="006F6F0E" w:rsidRPr="006F6F0E" w:rsidDel="0047615E" w14:paraId="3FBD7D53" w14:textId="252B0F8F" w:rsidTr="006337D3">
        <w:trPr>
          <w:del w:id="200" w:author="balazs-153" w:date="2024-01-18T20:39:00Z"/>
        </w:trPr>
        <w:tc>
          <w:tcPr>
            <w:tcW w:w="2518" w:type="dxa"/>
          </w:tcPr>
          <w:p w14:paraId="03F37D5A" w14:textId="7DC32EB9" w:rsidR="006F6F0E" w:rsidRPr="006F6F0E" w:rsidDel="0047615E" w:rsidRDefault="006F6F0E" w:rsidP="006F6F0E">
            <w:pPr>
              <w:keepNext/>
              <w:keepLines/>
              <w:spacing w:after="0"/>
              <w:rPr>
                <w:del w:id="201" w:author="balazs-153" w:date="2024-01-18T20:39:00Z"/>
                <w:rFonts w:ascii="Arial" w:hAnsi="Arial"/>
                <w:sz w:val="18"/>
              </w:rPr>
            </w:pPr>
            <w:del w:id="202" w:author="balazs-153" w:date="2024-01-18T20:39:00Z">
              <w:r w:rsidRPr="006F6F0E" w:rsidDel="0047615E">
                <w:rPr>
                  <w:rFonts w:ascii="Arial" w:hAnsi="Arial"/>
                  <w:sz w:val="18"/>
                </w:rPr>
                <w:delText>userDefinedNetworkType</w:delText>
              </w:r>
            </w:del>
          </w:p>
        </w:tc>
        <w:tc>
          <w:tcPr>
            <w:tcW w:w="2693" w:type="dxa"/>
          </w:tcPr>
          <w:p w14:paraId="2F1C9055" w14:textId="4AEC2F9B" w:rsidR="006F6F0E" w:rsidRPr="006F6F0E" w:rsidDel="0047615E" w:rsidRDefault="006F6F0E" w:rsidP="006F6F0E">
            <w:pPr>
              <w:keepNext/>
              <w:keepLines/>
              <w:spacing w:after="0"/>
              <w:rPr>
                <w:del w:id="203" w:author="balazs-153" w:date="2024-01-18T20:39:00Z"/>
                <w:rFonts w:ascii="Arial" w:hAnsi="Arial"/>
                <w:sz w:val="18"/>
              </w:rPr>
            </w:pPr>
            <w:del w:id="204" w:author="balazs-153" w:date="2024-01-18T20:39:00Z">
              <w:r w:rsidRPr="006F6F0E" w:rsidDel="0047615E">
                <w:rPr>
                  <w:rFonts w:ascii="Arial" w:hAnsi="Arial"/>
                  <w:sz w:val="18"/>
                </w:rPr>
                <w:delText>userDefinedNetworkType</w:delText>
              </w:r>
            </w:del>
          </w:p>
        </w:tc>
        <w:tc>
          <w:tcPr>
            <w:tcW w:w="4395" w:type="dxa"/>
          </w:tcPr>
          <w:p w14:paraId="75D9CDEA" w14:textId="15B6E991" w:rsidR="006F6F0E" w:rsidRPr="006F6F0E" w:rsidDel="0047615E" w:rsidRDefault="006F6F0E" w:rsidP="006F6F0E">
            <w:pPr>
              <w:keepNext/>
              <w:keepLines/>
              <w:spacing w:after="0"/>
              <w:rPr>
                <w:del w:id="205" w:author="balazs-153" w:date="2024-01-18T20:39:00Z"/>
                <w:rFonts w:ascii="Arial" w:hAnsi="Arial"/>
                <w:sz w:val="18"/>
              </w:rPr>
            </w:pPr>
            <w:del w:id="206" w:author="balazs-153" w:date="2024-01-18T20:39:00Z">
              <w:r w:rsidRPr="006F6F0E" w:rsidDel="0047615E">
                <w:rPr>
                  <w:rFonts w:ascii="Arial" w:hAnsi="Arial"/>
                  <w:sz w:val="18"/>
                </w:rPr>
                <w:delText>string</w:delText>
              </w:r>
            </w:del>
          </w:p>
        </w:tc>
      </w:tr>
      <w:tr w:rsidR="006F6F0E" w:rsidRPr="006F6F0E" w:rsidDel="0047615E" w14:paraId="6DA97B84" w14:textId="169DE191" w:rsidTr="006337D3">
        <w:trPr>
          <w:del w:id="207" w:author="balazs-153" w:date="2024-01-18T20:39:00Z"/>
        </w:trPr>
        <w:tc>
          <w:tcPr>
            <w:tcW w:w="2518" w:type="dxa"/>
          </w:tcPr>
          <w:p w14:paraId="637DA19B" w14:textId="31AF86BF" w:rsidR="006F6F0E" w:rsidRPr="006F6F0E" w:rsidDel="0047615E" w:rsidRDefault="006F6F0E" w:rsidP="006F6F0E">
            <w:pPr>
              <w:keepNext/>
              <w:keepLines/>
              <w:spacing w:after="0"/>
              <w:rPr>
                <w:del w:id="208" w:author="balazs-153" w:date="2024-01-18T20:39:00Z"/>
                <w:rFonts w:ascii="Arial" w:hAnsi="Arial"/>
                <w:sz w:val="18"/>
              </w:rPr>
            </w:pPr>
            <w:del w:id="209" w:author="balazs-153" w:date="2024-01-18T20:39:00Z">
              <w:r w:rsidRPr="006F6F0E" w:rsidDel="0047615E">
                <w:rPr>
                  <w:rFonts w:ascii="Arial" w:hAnsi="Arial"/>
                  <w:sz w:val="18"/>
                </w:rPr>
                <w:delText>setOfMcc</w:delText>
              </w:r>
            </w:del>
          </w:p>
        </w:tc>
        <w:tc>
          <w:tcPr>
            <w:tcW w:w="2693" w:type="dxa"/>
          </w:tcPr>
          <w:p w14:paraId="65ADA9F2" w14:textId="4FCB019B" w:rsidR="006F6F0E" w:rsidRPr="006F6F0E" w:rsidDel="0047615E" w:rsidRDefault="006F6F0E" w:rsidP="006F6F0E">
            <w:pPr>
              <w:keepNext/>
              <w:keepLines/>
              <w:spacing w:after="0"/>
              <w:rPr>
                <w:del w:id="210" w:author="balazs-153" w:date="2024-01-18T20:39:00Z"/>
                <w:rFonts w:ascii="Arial" w:hAnsi="Arial"/>
                <w:sz w:val="18"/>
              </w:rPr>
            </w:pPr>
            <w:del w:id="211" w:author="balazs-153" w:date="2024-01-18T20:39:00Z">
              <w:r w:rsidRPr="006F6F0E" w:rsidDel="0047615E">
                <w:rPr>
                  <w:rFonts w:ascii="Arial" w:hAnsi="Arial"/>
                  <w:sz w:val="18"/>
                </w:rPr>
                <w:delText>setOfMcc</w:delText>
              </w:r>
            </w:del>
          </w:p>
        </w:tc>
        <w:tc>
          <w:tcPr>
            <w:tcW w:w="4395" w:type="dxa"/>
          </w:tcPr>
          <w:p w14:paraId="525DA5AB" w14:textId="3006F97C" w:rsidR="006F6F0E" w:rsidRPr="006F6F0E" w:rsidDel="0047615E" w:rsidRDefault="006F6F0E" w:rsidP="006F6F0E">
            <w:pPr>
              <w:keepNext/>
              <w:keepLines/>
              <w:spacing w:after="0"/>
              <w:rPr>
                <w:del w:id="212" w:author="balazs-153" w:date="2024-01-18T20:39:00Z"/>
                <w:rFonts w:ascii="Arial" w:hAnsi="Arial"/>
                <w:sz w:val="18"/>
              </w:rPr>
            </w:pPr>
            <w:del w:id="213" w:author="balazs-153" w:date="2024-01-18T20:39:00Z">
              <w:r w:rsidRPr="006F6F0E" w:rsidDel="0047615E">
                <w:rPr>
                  <w:rFonts w:ascii="Arial" w:hAnsi="Arial"/>
                  <w:sz w:val="18"/>
                </w:rPr>
                <w:delText>GenericNetworkResourcesIRPSystem::AttributeTypes::StringSet</w:delText>
              </w:r>
            </w:del>
          </w:p>
        </w:tc>
      </w:tr>
    </w:tbl>
    <w:p w14:paraId="19F47476" w14:textId="39C17679" w:rsidR="006F6F0E" w:rsidRPr="006F6F0E" w:rsidDel="0047615E" w:rsidRDefault="006F6F0E" w:rsidP="006F6F0E">
      <w:pPr>
        <w:keepNext/>
        <w:keepLines/>
        <w:spacing w:before="120"/>
        <w:ind w:left="1134" w:hanging="1134"/>
        <w:outlineLvl w:val="2"/>
        <w:rPr>
          <w:del w:id="214" w:author="balazs-153" w:date="2024-01-18T20:39:00Z"/>
          <w:rFonts w:ascii="Arial" w:hAnsi="Arial"/>
          <w:sz w:val="28"/>
        </w:rPr>
      </w:pPr>
      <w:bookmarkStart w:id="215" w:name="_Toc20153416"/>
      <w:bookmarkStart w:id="216" w:name="_Toc27489888"/>
      <w:bookmarkStart w:id="217" w:name="_Toc36033472"/>
      <w:bookmarkStart w:id="218" w:name="_Toc36475734"/>
      <w:bookmarkStart w:id="219" w:name="_Toc44581493"/>
      <w:bookmarkStart w:id="220" w:name="_Toc51769109"/>
      <w:bookmarkStart w:id="221" w:name="_Toc155942279"/>
      <w:del w:id="222" w:author="balazs-153" w:date="2024-01-18T20:39:00Z">
        <w:r w:rsidRPr="006F6F0E" w:rsidDel="0047615E">
          <w:rPr>
            <w:rFonts w:ascii="Arial" w:hAnsi="Arial"/>
            <w:sz w:val="28"/>
          </w:rPr>
          <w:delText>A.2</w:delText>
        </w:r>
        <w:r w:rsidRPr="006F6F0E" w:rsidDel="0047615E">
          <w:rPr>
            <w:rFonts w:ascii="Arial" w:hAnsi="Arial" w:cs="Arial"/>
            <w:sz w:val="28"/>
          </w:rPr>
          <w:delText>.</w:delText>
        </w:r>
        <w:r w:rsidRPr="006F6F0E" w:rsidDel="0047615E">
          <w:rPr>
            <w:rFonts w:ascii="Arial" w:hAnsi="Arial"/>
            <w:sz w:val="28"/>
          </w:rPr>
          <w:delText>2.2</w:delText>
        </w:r>
        <w:r w:rsidRPr="006F6F0E" w:rsidDel="0047615E">
          <w:rPr>
            <w:rFonts w:ascii="Arial" w:hAnsi="Arial"/>
            <w:sz w:val="28"/>
          </w:rPr>
          <w:tab/>
          <w:delText>IOC ManagedElement</w:delText>
        </w:r>
        <w:bookmarkEnd w:id="215"/>
        <w:bookmarkEnd w:id="216"/>
        <w:bookmarkEnd w:id="217"/>
        <w:bookmarkEnd w:id="218"/>
        <w:bookmarkEnd w:id="219"/>
        <w:bookmarkEnd w:id="220"/>
        <w:bookmarkEnd w:id="221"/>
        <w:r w:rsidRPr="006F6F0E" w:rsidDel="0047615E">
          <w:rPr>
            <w:rFonts w:ascii="Arial" w:hAnsi="Arial"/>
            <w:sz w:val="28"/>
          </w:rPr>
          <w:delText xml:space="preserve"> </w:delText>
        </w:r>
      </w:del>
    </w:p>
    <w:p w14:paraId="52248FEF" w14:textId="629C9A98" w:rsidR="006F6F0E" w:rsidRPr="006F6F0E" w:rsidDel="0047615E" w:rsidRDefault="006F6F0E" w:rsidP="006F6F0E">
      <w:pPr>
        <w:keepNext/>
        <w:keepLines/>
        <w:spacing w:before="60"/>
        <w:jc w:val="center"/>
        <w:rPr>
          <w:del w:id="223" w:author="balazs-153" w:date="2024-01-18T20:39:00Z"/>
          <w:rFonts w:ascii="Arial" w:hAnsi="Arial" w:cs="Arial"/>
          <w:b/>
        </w:rPr>
      </w:pPr>
      <w:del w:id="224" w:author="balazs-153" w:date="2024-01-18T20:39:00Z">
        <w:r w:rsidRPr="006F6F0E" w:rsidDel="0047615E">
          <w:rPr>
            <w:rFonts w:ascii="Arial" w:hAnsi="Arial" w:cs="Arial"/>
            <w:b/>
          </w:rPr>
          <w:delText>Mapping from NRM IOC ManagedElement attributes and association roles to SS equivalent MOC ManagedElement attributes</w:delText>
        </w:r>
      </w:del>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90"/>
        <w:gridCol w:w="2693"/>
        <w:gridCol w:w="4395"/>
      </w:tblGrid>
      <w:tr w:rsidR="006F6F0E" w:rsidRPr="006F6F0E" w:rsidDel="0047615E" w14:paraId="699F13C5" w14:textId="23662981" w:rsidTr="006337D3">
        <w:trPr>
          <w:tblHeader/>
          <w:del w:id="225" w:author="balazs-153" w:date="2024-01-18T20:39:00Z"/>
        </w:trPr>
        <w:tc>
          <w:tcPr>
            <w:tcW w:w="2590" w:type="dxa"/>
            <w:shd w:val="pct10" w:color="auto" w:fill="FFFFFF"/>
          </w:tcPr>
          <w:p w14:paraId="5FB29F16" w14:textId="32456FD8" w:rsidR="006F6F0E" w:rsidRPr="006F6F0E" w:rsidDel="0047615E" w:rsidRDefault="006F6F0E" w:rsidP="006F6F0E">
            <w:pPr>
              <w:keepNext/>
              <w:keepLines/>
              <w:spacing w:after="0"/>
              <w:jc w:val="center"/>
              <w:rPr>
                <w:del w:id="226" w:author="balazs-153" w:date="2024-01-18T20:39:00Z"/>
                <w:rFonts w:ascii="Arial" w:hAnsi="Arial"/>
                <w:b/>
                <w:sz w:val="18"/>
              </w:rPr>
            </w:pPr>
            <w:del w:id="227" w:author="balazs-153" w:date="2024-01-18T20:39:00Z">
              <w:r w:rsidRPr="006F6F0E" w:rsidDel="0047615E">
                <w:rPr>
                  <w:rFonts w:ascii="Arial" w:hAnsi="Arial"/>
                  <w:b/>
                  <w:sz w:val="18"/>
                </w:rPr>
                <w:delText xml:space="preserve">IS Attributes </w:delText>
              </w:r>
            </w:del>
          </w:p>
        </w:tc>
        <w:tc>
          <w:tcPr>
            <w:tcW w:w="2693" w:type="dxa"/>
            <w:shd w:val="pct10" w:color="auto" w:fill="FFFFFF"/>
          </w:tcPr>
          <w:p w14:paraId="628DF1F8" w14:textId="15839E99" w:rsidR="006F6F0E" w:rsidRPr="006F6F0E" w:rsidDel="0047615E" w:rsidRDefault="006F6F0E" w:rsidP="006F6F0E">
            <w:pPr>
              <w:keepNext/>
              <w:keepLines/>
              <w:spacing w:after="0"/>
              <w:jc w:val="center"/>
              <w:rPr>
                <w:del w:id="228" w:author="balazs-153" w:date="2024-01-18T20:39:00Z"/>
                <w:rFonts w:ascii="Arial" w:hAnsi="Arial"/>
                <w:b/>
                <w:sz w:val="18"/>
              </w:rPr>
            </w:pPr>
            <w:del w:id="229" w:author="balazs-153" w:date="2024-01-18T20:39:00Z">
              <w:r w:rsidRPr="006F6F0E" w:rsidDel="0047615E">
                <w:rPr>
                  <w:rFonts w:ascii="Arial" w:hAnsi="Arial"/>
                  <w:b/>
                  <w:sz w:val="18"/>
                </w:rPr>
                <w:delText>SS Attributes</w:delText>
              </w:r>
            </w:del>
          </w:p>
        </w:tc>
        <w:tc>
          <w:tcPr>
            <w:tcW w:w="4395" w:type="dxa"/>
            <w:shd w:val="pct10" w:color="auto" w:fill="FFFFFF"/>
          </w:tcPr>
          <w:p w14:paraId="7A88B545" w14:textId="35AF5BEB" w:rsidR="006F6F0E" w:rsidRPr="006F6F0E" w:rsidDel="0047615E" w:rsidRDefault="006F6F0E" w:rsidP="006F6F0E">
            <w:pPr>
              <w:keepNext/>
              <w:keepLines/>
              <w:spacing w:after="0"/>
              <w:jc w:val="center"/>
              <w:rPr>
                <w:del w:id="230" w:author="balazs-153" w:date="2024-01-18T20:39:00Z"/>
                <w:rFonts w:ascii="Arial" w:hAnsi="Arial"/>
                <w:b/>
                <w:sz w:val="18"/>
              </w:rPr>
            </w:pPr>
            <w:del w:id="231" w:author="balazs-153" w:date="2024-01-18T20:39:00Z">
              <w:r w:rsidRPr="006F6F0E" w:rsidDel="0047615E">
                <w:rPr>
                  <w:rFonts w:ascii="Arial" w:hAnsi="Arial"/>
                  <w:b/>
                  <w:sz w:val="18"/>
                </w:rPr>
                <w:delText>SS Type</w:delText>
              </w:r>
            </w:del>
          </w:p>
        </w:tc>
      </w:tr>
      <w:tr w:rsidR="006F6F0E" w:rsidRPr="006F6F0E" w:rsidDel="0047615E" w14:paraId="76B4B817" w14:textId="69843597" w:rsidTr="006337D3">
        <w:trPr>
          <w:del w:id="232" w:author="balazs-153" w:date="2024-01-18T20:39:00Z"/>
        </w:trPr>
        <w:tc>
          <w:tcPr>
            <w:tcW w:w="2590" w:type="dxa"/>
          </w:tcPr>
          <w:p w14:paraId="16C66893" w14:textId="0730FFB8" w:rsidR="006F6F0E" w:rsidRPr="006F6F0E" w:rsidDel="0047615E" w:rsidRDefault="006F6F0E" w:rsidP="006F6F0E">
            <w:pPr>
              <w:keepNext/>
              <w:keepLines/>
              <w:spacing w:after="0"/>
              <w:rPr>
                <w:del w:id="233" w:author="balazs-153" w:date="2024-01-18T20:39:00Z"/>
                <w:rFonts w:ascii="Arial" w:hAnsi="Arial"/>
                <w:sz w:val="18"/>
              </w:rPr>
            </w:pPr>
            <w:del w:id="234" w:author="balazs-153" w:date="2024-01-18T20:39:00Z">
              <w:r w:rsidRPr="006F6F0E" w:rsidDel="0047615E">
                <w:rPr>
                  <w:rFonts w:ascii="Arial" w:hAnsi="Arial"/>
                  <w:sz w:val="18"/>
                </w:rPr>
                <w:delText>id</w:delText>
              </w:r>
            </w:del>
          </w:p>
        </w:tc>
        <w:tc>
          <w:tcPr>
            <w:tcW w:w="2693" w:type="dxa"/>
          </w:tcPr>
          <w:p w14:paraId="54A69A7B" w14:textId="0552A68B" w:rsidR="006F6F0E" w:rsidRPr="006F6F0E" w:rsidDel="0047615E" w:rsidRDefault="006F6F0E" w:rsidP="006F6F0E">
            <w:pPr>
              <w:keepNext/>
              <w:keepLines/>
              <w:spacing w:after="0"/>
              <w:rPr>
                <w:del w:id="235" w:author="balazs-153" w:date="2024-01-18T20:39:00Z"/>
                <w:rFonts w:ascii="Arial" w:hAnsi="Arial"/>
                <w:sz w:val="18"/>
              </w:rPr>
            </w:pPr>
            <w:del w:id="236" w:author="balazs-153" w:date="2024-01-18T20:39:00Z">
              <w:r w:rsidRPr="006F6F0E" w:rsidDel="0047615E">
                <w:rPr>
                  <w:rFonts w:ascii="Arial" w:hAnsi="Arial"/>
                  <w:sz w:val="18"/>
                </w:rPr>
                <w:delText>id</w:delText>
              </w:r>
            </w:del>
          </w:p>
        </w:tc>
        <w:tc>
          <w:tcPr>
            <w:tcW w:w="4395" w:type="dxa"/>
          </w:tcPr>
          <w:p w14:paraId="16813AAD" w14:textId="501FA831" w:rsidR="006F6F0E" w:rsidRPr="006F6F0E" w:rsidDel="0047615E" w:rsidRDefault="006F6F0E" w:rsidP="006F6F0E">
            <w:pPr>
              <w:keepNext/>
              <w:keepLines/>
              <w:spacing w:after="0"/>
              <w:rPr>
                <w:del w:id="237" w:author="balazs-153" w:date="2024-01-18T20:39:00Z"/>
                <w:rFonts w:ascii="Arial" w:hAnsi="Arial"/>
                <w:sz w:val="18"/>
              </w:rPr>
            </w:pPr>
            <w:del w:id="238" w:author="balazs-153" w:date="2024-01-18T20:39:00Z">
              <w:r w:rsidRPr="006F6F0E" w:rsidDel="0047615E">
                <w:rPr>
                  <w:rFonts w:ascii="Arial" w:hAnsi="Arial"/>
                  <w:sz w:val="18"/>
                </w:rPr>
                <w:delText>string</w:delText>
              </w:r>
            </w:del>
          </w:p>
        </w:tc>
      </w:tr>
      <w:tr w:rsidR="006F6F0E" w:rsidRPr="006F6F0E" w:rsidDel="0047615E" w14:paraId="66207AC3" w14:textId="5E96B815" w:rsidTr="006337D3">
        <w:trPr>
          <w:del w:id="239" w:author="balazs-153" w:date="2024-01-18T20:39:00Z"/>
        </w:trPr>
        <w:tc>
          <w:tcPr>
            <w:tcW w:w="2590" w:type="dxa"/>
          </w:tcPr>
          <w:p w14:paraId="0E0741DF" w14:textId="3FB58C8B" w:rsidR="006F6F0E" w:rsidRPr="006F6F0E" w:rsidDel="0047615E" w:rsidRDefault="006F6F0E" w:rsidP="006F6F0E">
            <w:pPr>
              <w:keepNext/>
              <w:keepLines/>
              <w:spacing w:after="0"/>
              <w:rPr>
                <w:del w:id="240" w:author="balazs-153" w:date="2024-01-18T20:39:00Z"/>
                <w:rFonts w:ascii="Arial" w:hAnsi="Arial"/>
                <w:sz w:val="18"/>
              </w:rPr>
            </w:pPr>
            <w:del w:id="241" w:author="balazs-153" w:date="2024-01-18T20:39:00Z">
              <w:r w:rsidRPr="006F6F0E" w:rsidDel="0047615E">
                <w:rPr>
                  <w:rFonts w:ascii="Arial" w:hAnsi="Arial"/>
                  <w:sz w:val="18"/>
                </w:rPr>
                <w:delText>dnPrefix</w:delText>
              </w:r>
            </w:del>
          </w:p>
        </w:tc>
        <w:tc>
          <w:tcPr>
            <w:tcW w:w="2693" w:type="dxa"/>
          </w:tcPr>
          <w:p w14:paraId="4776B0B3" w14:textId="32FFA4E3" w:rsidR="006F6F0E" w:rsidRPr="006F6F0E" w:rsidDel="0047615E" w:rsidRDefault="006F6F0E" w:rsidP="006F6F0E">
            <w:pPr>
              <w:keepNext/>
              <w:keepLines/>
              <w:spacing w:after="0"/>
              <w:rPr>
                <w:del w:id="242" w:author="balazs-153" w:date="2024-01-18T20:39:00Z"/>
                <w:rFonts w:ascii="Arial" w:hAnsi="Arial"/>
                <w:sz w:val="18"/>
              </w:rPr>
            </w:pPr>
            <w:del w:id="243" w:author="balazs-153" w:date="2024-01-18T20:39:00Z">
              <w:r w:rsidRPr="006F6F0E" w:rsidDel="0047615E">
                <w:rPr>
                  <w:rFonts w:ascii="Arial" w:hAnsi="Arial"/>
                  <w:sz w:val="18"/>
                </w:rPr>
                <w:delText>dnPrefix</w:delText>
              </w:r>
            </w:del>
          </w:p>
        </w:tc>
        <w:tc>
          <w:tcPr>
            <w:tcW w:w="4395" w:type="dxa"/>
          </w:tcPr>
          <w:p w14:paraId="2F658EB5" w14:textId="1D40EB7C" w:rsidR="006F6F0E" w:rsidRPr="006F6F0E" w:rsidDel="0047615E" w:rsidRDefault="006F6F0E" w:rsidP="006F6F0E">
            <w:pPr>
              <w:keepNext/>
              <w:keepLines/>
              <w:spacing w:after="0"/>
              <w:rPr>
                <w:del w:id="244" w:author="balazs-153" w:date="2024-01-18T20:39:00Z"/>
                <w:rFonts w:ascii="Arial" w:hAnsi="Arial"/>
                <w:sz w:val="18"/>
              </w:rPr>
            </w:pPr>
            <w:del w:id="245" w:author="balazs-153" w:date="2024-01-18T20:39:00Z">
              <w:r w:rsidRPr="006F6F0E" w:rsidDel="0047615E">
                <w:rPr>
                  <w:rFonts w:ascii="Arial" w:hAnsi="Arial"/>
                  <w:sz w:val="18"/>
                </w:rPr>
                <w:delText>string</w:delText>
              </w:r>
            </w:del>
          </w:p>
        </w:tc>
      </w:tr>
      <w:tr w:rsidR="006F6F0E" w:rsidRPr="006F6F0E" w:rsidDel="0047615E" w14:paraId="6705D135" w14:textId="3DC95D3A" w:rsidTr="006337D3">
        <w:trPr>
          <w:del w:id="246" w:author="balazs-153" w:date="2024-01-18T20:39:00Z"/>
        </w:trPr>
        <w:tc>
          <w:tcPr>
            <w:tcW w:w="2590" w:type="dxa"/>
          </w:tcPr>
          <w:p w14:paraId="07126FD9" w14:textId="7353E9A4" w:rsidR="006F6F0E" w:rsidRPr="006F6F0E" w:rsidDel="0047615E" w:rsidRDefault="006F6F0E" w:rsidP="006F6F0E">
            <w:pPr>
              <w:keepNext/>
              <w:keepLines/>
              <w:spacing w:after="0"/>
              <w:rPr>
                <w:del w:id="247" w:author="balazs-153" w:date="2024-01-18T20:39:00Z"/>
                <w:rFonts w:ascii="Arial" w:hAnsi="Arial"/>
                <w:sz w:val="18"/>
              </w:rPr>
            </w:pPr>
            <w:del w:id="248" w:author="balazs-153" w:date="2024-01-18T20:39:00Z">
              <w:r w:rsidRPr="006F6F0E" w:rsidDel="0047615E">
                <w:rPr>
                  <w:rFonts w:ascii="Arial" w:hAnsi="Arial"/>
                  <w:sz w:val="18"/>
                </w:rPr>
                <w:delText>userLabel</w:delText>
              </w:r>
            </w:del>
          </w:p>
        </w:tc>
        <w:tc>
          <w:tcPr>
            <w:tcW w:w="2693" w:type="dxa"/>
          </w:tcPr>
          <w:p w14:paraId="6959859C" w14:textId="64B9F043" w:rsidR="006F6F0E" w:rsidRPr="006F6F0E" w:rsidDel="0047615E" w:rsidRDefault="006F6F0E" w:rsidP="006F6F0E">
            <w:pPr>
              <w:keepNext/>
              <w:keepLines/>
              <w:spacing w:after="0"/>
              <w:rPr>
                <w:del w:id="249" w:author="balazs-153" w:date="2024-01-18T20:39:00Z"/>
                <w:rFonts w:ascii="Arial" w:hAnsi="Arial"/>
                <w:sz w:val="18"/>
              </w:rPr>
            </w:pPr>
            <w:del w:id="250" w:author="balazs-153" w:date="2024-01-18T20:39:00Z">
              <w:r w:rsidRPr="006F6F0E" w:rsidDel="0047615E">
                <w:rPr>
                  <w:rFonts w:ascii="Arial" w:hAnsi="Arial"/>
                  <w:sz w:val="18"/>
                </w:rPr>
                <w:delText>userLabel</w:delText>
              </w:r>
            </w:del>
          </w:p>
        </w:tc>
        <w:tc>
          <w:tcPr>
            <w:tcW w:w="4395" w:type="dxa"/>
          </w:tcPr>
          <w:p w14:paraId="2A67B134" w14:textId="48B408FB" w:rsidR="006F6F0E" w:rsidRPr="006F6F0E" w:rsidDel="0047615E" w:rsidRDefault="006F6F0E" w:rsidP="006F6F0E">
            <w:pPr>
              <w:keepNext/>
              <w:keepLines/>
              <w:spacing w:after="0"/>
              <w:rPr>
                <w:del w:id="251" w:author="balazs-153" w:date="2024-01-18T20:39:00Z"/>
                <w:rFonts w:ascii="Arial" w:hAnsi="Arial"/>
                <w:sz w:val="18"/>
              </w:rPr>
            </w:pPr>
            <w:del w:id="252" w:author="balazs-153" w:date="2024-01-18T20:39:00Z">
              <w:r w:rsidRPr="006F6F0E" w:rsidDel="0047615E">
                <w:rPr>
                  <w:rFonts w:ascii="Arial" w:hAnsi="Arial"/>
                  <w:sz w:val="18"/>
                </w:rPr>
                <w:delText>string</w:delText>
              </w:r>
            </w:del>
          </w:p>
        </w:tc>
      </w:tr>
      <w:tr w:rsidR="006F6F0E" w:rsidRPr="006F6F0E" w:rsidDel="0047615E" w14:paraId="00A3C73A" w14:textId="3D91BEF4" w:rsidTr="006337D3">
        <w:trPr>
          <w:del w:id="253" w:author="balazs-153" w:date="2024-01-18T20:39:00Z"/>
        </w:trPr>
        <w:tc>
          <w:tcPr>
            <w:tcW w:w="2590" w:type="dxa"/>
          </w:tcPr>
          <w:p w14:paraId="6537DCBB" w14:textId="335579B2" w:rsidR="006F6F0E" w:rsidRPr="006F6F0E" w:rsidDel="0047615E" w:rsidRDefault="006F6F0E" w:rsidP="006F6F0E">
            <w:pPr>
              <w:keepNext/>
              <w:keepLines/>
              <w:spacing w:after="0"/>
              <w:rPr>
                <w:del w:id="254" w:author="balazs-153" w:date="2024-01-18T20:39:00Z"/>
                <w:rFonts w:ascii="Arial" w:hAnsi="Arial"/>
                <w:sz w:val="18"/>
              </w:rPr>
            </w:pPr>
            <w:del w:id="255" w:author="balazs-153" w:date="2024-01-18T20:39:00Z">
              <w:r w:rsidRPr="006F6F0E" w:rsidDel="0047615E">
                <w:rPr>
                  <w:rFonts w:ascii="Arial" w:hAnsi="Arial"/>
                  <w:sz w:val="18"/>
                </w:rPr>
                <w:delText>locationName</w:delText>
              </w:r>
            </w:del>
          </w:p>
        </w:tc>
        <w:tc>
          <w:tcPr>
            <w:tcW w:w="2693" w:type="dxa"/>
          </w:tcPr>
          <w:p w14:paraId="2B1BE327" w14:textId="3B6AEF4B" w:rsidR="006F6F0E" w:rsidRPr="006F6F0E" w:rsidDel="0047615E" w:rsidRDefault="006F6F0E" w:rsidP="006F6F0E">
            <w:pPr>
              <w:keepNext/>
              <w:keepLines/>
              <w:spacing w:after="0"/>
              <w:rPr>
                <w:del w:id="256" w:author="balazs-153" w:date="2024-01-18T20:39:00Z"/>
                <w:rFonts w:ascii="Arial" w:hAnsi="Arial"/>
                <w:sz w:val="18"/>
              </w:rPr>
            </w:pPr>
            <w:del w:id="257" w:author="balazs-153" w:date="2024-01-18T20:39:00Z">
              <w:r w:rsidRPr="006F6F0E" w:rsidDel="0047615E">
                <w:rPr>
                  <w:rFonts w:ascii="Arial" w:hAnsi="Arial"/>
                  <w:sz w:val="18"/>
                </w:rPr>
                <w:delText>locationName</w:delText>
              </w:r>
            </w:del>
          </w:p>
        </w:tc>
        <w:tc>
          <w:tcPr>
            <w:tcW w:w="4395" w:type="dxa"/>
          </w:tcPr>
          <w:p w14:paraId="67E61440" w14:textId="05919870" w:rsidR="006F6F0E" w:rsidRPr="006F6F0E" w:rsidDel="0047615E" w:rsidRDefault="006F6F0E" w:rsidP="006F6F0E">
            <w:pPr>
              <w:keepNext/>
              <w:keepLines/>
              <w:spacing w:after="0"/>
              <w:rPr>
                <w:del w:id="258" w:author="balazs-153" w:date="2024-01-18T20:39:00Z"/>
                <w:rFonts w:ascii="Arial" w:hAnsi="Arial"/>
                <w:sz w:val="18"/>
              </w:rPr>
            </w:pPr>
            <w:del w:id="259" w:author="balazs-153" w:date="2024-01-18T20:39:00Z">
              <w:r w:rsidRPr="006F6F0E" w:rsidDel="0047615E">
                <w:rPr>
                  <w:rFonts w:ascii="Arial" w:hAnsi="Arial"/>
                  <w:sz w:val="18"/>
                </w:rPr>
                <w:delText>string</w:delText>
              </w:r>
            </w:del>
          </w:p>
        </w:tc>
      </w:tr>
      <w:tr w:rsidR="006F6F0E" w:rsidRPr="006F6F0E" w:rsidDel="0047615E" w14:paraId="1FFC3AED" w14:textId="43906029" w:rsidTr="006337D3">
        <w:trPr>
          <w:del w:id="260" w:author="balazs-153" w:date="2024-01-18T20:39:00Z"/>
        </w:trPr>
        <w:tc>
          <w:tcPr>
            <w:tcW w:w="2590" w:type="dxa"/>
          </w:tcPr>
          <w:p w14:paraId="261EA5BB" w14:textId="5EEDD696" w:rsidR="006F6F0E" w:rsidRPr="006F6F0E" w:rsidDel="0047615E" w:rsidRDefault="006F6F0E" w:rsidP="006F6F0E">
            <w:pPr>
              <w:keepNext/>
              <w:keepLines/>
              <w:spacing w:after="0"/>
              <w:rPr>
                <w:del w:id="261" w:author="balazs-153" w:date="2024-01-18T20:39:00Z"/>
                <w:rFonts w:ascii="Arial" w:hAnsi="Arial"/>
                <w:sz w:val="18"/>
              </w:rPr>
            </w:pPr>
            <w:del w:id="262" w:author="balazs-153" w:date="2024-01-18T20:39:00Z">
              <w:r w:rsidRPr="006F6F0E" w:rsidDel="0047615E">
                <w:rPr>
                  <w:rFonts w:ascii="Arial" w:hAnsi="Arial"/>
                  <w:sz w:val="18"/>
                </w:rPr>
                <w:delText>vendorName</w:delText>
              </w:r>
            </w:del>
          </w:p>
        </w:tc>
        <w:tc>
          <w:tcPr>
            <w:tcW w:w="2693" w:type="dxa"/>
          </w:tcPr>
          <w:p w14:paraId="00C8D07A" w14:textId="773C1EF2" w:rsidR="006F6F0E" w:rsidRPr="006F6F0E" w:rsidDel="0047615E" w:rsidRDefault="006F6F0E" w:rsidP="006F6F0E">
            <w:pPr>
              <w:keepNext/>
              <w:keepLines/>
              <w:spacing w:after="0"/>
              <w:rPr>
                <w:del w:id="263" w:author="balazs-153" w:date="2024-01-18T20:39:00Z"/>
                <w:rFonts w:ascii="Arial" w:hAnsi="Arial"/>
                <w:sz w:val="18"/>
              </w:rPr>
            </w:pPr>
            <w:del w:id="264" w:author="balazs-153" w:date="2024-01-18T20:39:00Z">
              <w:r w:rsidRPr="006F6F0E" w:rsidDel="0047615E">
                <w:rPr>
                  <w:rFonts w:ascii="Arial" w:hAnsi="Arial"/>
                  <w:sz w:val="18"/>
                </w:rPr>
                <w:delText>vendorName</w:delText>
              </w:r>
            </w:del>
          </w:p>
        </w:tc>
        <w:tc>
          <w:tcPr>
            <w:tcW w:w="4395" w:type="dxa"/>
          </w:tcPr>
          <w:p w14:paraId="32F2999F" w14:textId="345BDF40" w:rsidR="006F6F0E" w:rsidRPr="006F6F0E" w:rsidDel="0047615E" w:rsidRDefault="006F6F0E" w:rsidP="006F6F0E">
            <w:pPr>
              <w:keepNext/>
              <w:keepLines/>
              <w:spacing w:after="0"/>
              <w:rPr>
                <w:del w:id="265" w:author="balazs-153" w:date="2024-01-18T20:39:00Z"/>
                <w:rFonts w:ascii="Arial" w:hAnsi="Arial"/>
                <w:sz w:val="18"/>
              </w:rPr>
            </w:pPr>
            <w:del w:id="266" w:author="balazs-153" w:date="2024-01-18T20:39:00Z">
              <w:r w:rsidRPr="006F6F0E" w:rsidDel="0047615E">
                <w:rPr>
                  <w:rFonts w:ascii="Arial" w:hAnsi="Arial"/>
                  <w:sz w:val="18"/>
                </w:rPr>
                <w:delText>string</w:delText>
              </w:r>
            </w:del>
          </w:p>
        </w:tc>
      </w:tr>
      <w:tr w:rsidR="006F6F0E" w:rsidRPr="006F6F0E" w:rsidDel="0047615E" w14:paraId="5F2E803A" w14:textId="27047DEA" w:rsidTr="006337D3">
        <w:trPr>
          <w:del w:id="267" w:author="balazs-153" w:date="2024-01-18T20:39:00Z"/>
        </w:trPr>
        <w:tc>
          <w:tcPr>
            <w:tcW w:w="2590" w:type="dxa"/>
          </w:tcPr>
          <w:p w14:paraId="2A6D4860" w14:textId="03B8E431" w:rsidR="006F6F0E" w:rsidRPr="006F6F0E" w:rsidDel="0047615E" w:rsidRDefault="006F6F0E" w:rsidP="006F6F0E">
            <w:pPr>
              <w:keepNext/>
              <w:keepLines/>
              <w:spacing w:after="0"/>
              <w:rPr>
                <w:del w:id="268" w:author="balazs-153" w:date="2024-01-18T20:39:00Z"/>
                <w:rFonts w:ascii="Arial" w:hAnsi="Arial"/>
                <w:sz w:val="18"/>
              </w:rPr>
            </w:pPr>
            <w:del w:id="269" w:author="balazs-153" w:date="2024-01-18T20:39:00Z">
              <w:r w:rsidRPr="006F6F0E" w:rsidDel="0047615E">
                <w:rPr>
                  <w:rFonts w:ascii="Arial" w:hAnsi="Arial"/>
                  <w:sz w:val="18"/>
                </w:rPr>
                <w:delText>userDefinedState</w:delText>
              </w:r>
            </w:del>
          </w:p>
        </w:tc>
        <w:tc>
          <w:tcPr>
            <w:tcW w:w="2693" w:type="dxa"/>
          </w:tcPr>
          <w:p w14:paraId="3D7E6025" w14:textId="73441B2E" w:rsidR="006F6F0E" w:rsidRPr="006F6F0E" w:rsidDel="0047615E" w:rsidRDefault="006F6F0E" w:rsidP="006F6F0E">
            <w:pPr>
              <w:keepNext/>
              <w:keepLines/>
              <w:spacing w:after="0"/>
              <w:rPr>
                <w:del w:id="270" w:author="balazs-153" w:date="2024-01-18T20:39:00Z"/>
                <w:rFonts w:ascii="Arial" w:hAnsi="Arial"/>
                <w:sz w:val="18"/>
              </w:rPr>
            </w:pPr>
            <w:del w:id="271" w:author="balazs-153" w:date="2024-01-18T20:39:00Z">
              <w:r w:rsidRPr="006F6F0E" w:rsidDel="0047615E">
                <w:rPr>
                  <w:rFonts w:ascii="Arial" w:hAnsi="Arial"/>
                  <w:sz w:val="18"/>
                </w:rPr>
                <w:delText>userDefinedState</w:delText>
              </w:r>
            </w:del>
          </w:p>
        </w:tc>
        <w:tc>
          <w:tcPr>
            <w:tcW w:w="4395" w:type="dxa"/>
          </w:tcPr>
          <w:p w14:paraId="343B3A0B" w14:textId="4E517BBA" w:rsidR="006F6F0E" w:rsidRPr="006F6F0E" w:rsidDel="0047615E" w:rsidRDefault="006F6F0E" w:rsidP="006F6F0E">
            <w:pPr>
              <w:keepNext/>
              <w:keepLines/>
              <w:spacing w:after="0"/>
              <w:rPr>
                <w:del w:id="272" w:author="balazs-153" w:date="2024-01-18T20:39:00Z"/>
                <w:rFonts w:ascii="Arial" w:hAnsi="Arial"/>
                <w:sz w:val="18"/>
              </w:rPr>
            </w:pPr>
            <w:del w:id="273" w:author="balazs-153" w:date="2024-01-18T20:39:00Z">
              <w:r w:rsidRPr="006F6F0E" w:rsidDel="0047615E">
                <w:rPr>
                  <w:rFonts w:ascii="Arial" w:hAnsi="Arial"/>
                  <w:sz w:val="18"/>
                </w:rPr>
                <w:delText>string</w:delText>
              </w:r>
            </w:del>
          </w:p>
        </w:tc>
      </w:tr>
      <w:tr w:rsidR="006F6F0E" w:rsidRPr="006F6F0E" w:rsidDel="0047615E" w14:paraId="3220C4B2" w14:textId="1830BDFC" w:rsidTr="006337D3">
        <w:trPr>
          <w:del w:id="274" w:author="balazs-153" w:date="2024-01-18T20:39:00Z"/>
        </w:trPr>
        <w:tc>
          <w:tcPr>
            <w:tcW w:w="2590" w:type="dxa"/>
          </w:tcPr>
          <w:p w14:paraId="15FA0ECF" w14:textId="038FA684" w:rsidR="006F6F0E" w:rsidRPr="006F6F0E" w:rsidDel="0047615E" w:rsidRDefault="006F6F0E" w:rsidP="006F6F0E">
            <w:pPr>
              <w:keepNext/>
              <w:keepLines/>
              <w:spacing w:after="0"/>
              <w:rPr>
                <w:del w:id="275" w:author="balazs-153" w:date="2024-01-18T20:39:00Z"/>
                <w:rFonts w:ascii="Arial" w:hAnsi="Arial"/>
                <w:sz w:val="18"/>
              </w:rPr>
            </w:pPr>
            <w:del w:id="276" w:author="balazs-153" w:date="2024-01-18T20:39:00Z">
              <w:r w:rsidRPr="006F6F0E" w:rsidDel="0047615E">
                <w:rPr>
                  <w:rFonts w:ascii="Arial" w:hAnsi="Arial"/>
                  <w:sz w:val="18"/>
                </w:rPr>
                <w:delText>managedElementType</w:delText>
              </w:r>
            </w:del>
          </w:p>
        </w:tc>
        <w:tc>
          <w:tcPr>
            <w:tcW w:w="2693" w:type="dxa"/>
          </w:tcPr>
          <w:p w14:paraId="3516D798" w14:textId="32667CC2" w:rsidR="006F6F0E" w:rsidRPr="006F6F0E" w:rsidDel="0047615E" w:rsidRDefault="006F6F0E" w:rsidP="006F6F0E">
            <w:pPr>
              <w:keepNext/>
              <w:keepLines/>
              <w:spacing w:after="0"/>
              <w:rPr>
                <w:del w:id="277" w:author="balazs-153" w:date="2024-01-18T20:39:00Z"/>
                <w:rFonts w:ascii="Arial" w:hAnsi="Arial"/>
                <w:sz w:val="18"/>
              </w:rPr>
            </w:pPr>
            <w:del w:id="278" w:author="balazs-153" w:date="2024-01-18T20:39:00Z">
              <w:r w:rsidRPr="006F6F0E" w:rsidDel="0047615E">
                <w:rPr>
                  <w:rFonts w:ascii="Arial" w:hAnsi="Arial"/>
                  <w:sz w:val="18"/>
                </w:rPr>
                <w:delText>managedElementType</w:delText>
              </w:r>
            </w:del>
          </w:p>
        </w:tc>
        <w:tc>
          <w:tcPr>
            <w:tcW w:w="4395" w:type="dxa"/>
          </w:tcPr>
          <w:p w14:paraId="4859A521" w14:textId="3DAC5B20" w:rsidR="006F6F0E" w:rsidRPr="006F6F0E" w:rsidDel="0047615E" w:rsidRDefault="006F6F0E" w:rsidP="006F6F0E">
            <w:pPr>
              <w:keepNext/>
              <w:keepLines/>
              <w:spacing w:after="0"/>
              <w:rPr>
                <w:del w:id="279" w:author="balazs-153" w:date="2024-01-18T20:39:00Z"/>
                <w:rFonts w:ascii="Arial" w:hAnsi="Arial"/>
                <w:sz w:val="18"/>
              </w:rPr>
            </w:pPr>
            <w:del w:id="280" w:author="balazs-153" w:date="2024-01-18T20:39:00Z">
              <w:r w:rsidRPr="006F6F0E" w:rsidDel="0047615E">
                <w:rPr>
                  <w:rFonts w:ascii="Arial" w:hAnsi="Arial" w:cs="Arial"/>
                  <w:sz w:val="18"/>
                </w:rPr>
                <w:delText>GenericNetworkResourcesIRPSystem</w:delText>
              </w:r>
              <w:r w:rsidRPr="006F6F0E" w:rsidDel="0047615E">
                <w:rPr>
                  <w:rFonts w:ascii="Arial" w:hAnsi="Arial"/>
                  <w:sz w:val="18"/>
                </w:rPr>
                <w:delText>::AttributeTypes::StringSet</w:delText>
              </w:r>
            </w:del>
          </w:p>
        </w:tc>
      </w:tr>
      <w:tr w:rsidR="006F6F0E" w:rsidRPr="006F6F0E" w:rsidDel="0047615E" w14:paraId="55801985" w14:textId="5725D78A" w:rsidTr="006337D3">
        <w:trPr>
          <w:del w:id="281" w:author="balazs-153" w:date="2024-01-18T20:39:00Z"/>
        </w:trPr>
        <w:tc>
          <w:tcPr>
            <w:tcW w:w="2590" w:type="dxa"/>
          </w:tcPr>
          <w:p w14:paraId="2E26B51C" w14:textId="7605A16B" w:rsidR="006F6F0E" w:rsidRPr="006F6F0E" w:rsidDel="0047615E" w:rsidRDefault="006F6F0E" w:rsidP="006F6F0E">
            <w:pPr>
              <w:keepNext/>
              <w:keepLines/>
              <w:spacing w:after="0"/>
              <w:rPr>
                <w:del w:id="282" w:author="balazs-153" w:date="2024-01-18T20:39:00Z"/>
                <w:rFonts w:ascii="Arial" w:hAnsi="Arial"/>
                <w:sz w:val="18"/>
              </w:rPr>
            </w:pPr>
            <w:del w:id="283" w:author="balazs-153" w:date="2024-01-18T20:39:00Z">
              <w:r w:rsidRPr="006F6F0E" w:rsidDel="0047615E">
                <w:rPr>
                  <w:rFonts w:ascii="Arial" w:hAnsi="Arial"/>
                  <w:sz w:val="18"/>
                </w:rPr>
                <w:delText>managedBy</w:delText>
              </w:r>
            </w:del>
          </w:p>
        </w:tc>
        <w:tc>
          <w:tcPr>
            <w:tcW w:w="2693" w:type="dxa"/>
          </w:tcPr>
          <w:p w14:paraId="1DFEC1D9" w14:textId="2E9A1560" w:rsidR="006F6F0E" w:rsidRPr="006F6F0E" w:rsidDel="0047615E" w:rsidRDefault="006F6F0E" w:rsidP="006F6F0E">
            <w:pPr>
              <w:keepNext/>
              <w:keepLines/>
              <w:spacing w:after="0"/>
              <w:rPr>
                <w:del w:id="284" w:author="balazs-153" w:date="2024-01-18T20:39:00Z"/>
                <w:rFonts w:ascii="Arial" w:hAnsi="Arial"/>
                <w:sz w:val="18"/>
              </w:rPr>
            </w:pPr>
            <w:del w:id="285" w:author="balazs-153" w:date="2024-01-18T20:39:00Z">
              <w:r w:rsidRPr="006F6F0E" w:rsidDel="0047615E">
                <w:rPr>
                  <w:rFonts w:ascii="Arial" w:hAnsi="Arial"/>
                  <w:sz w:val="18"/>
                </w:rPr>
                <w:delText>managedBy</w:delText>
              </w:r>
            </w:del>
          </w:p>
        </w:tc>
        <w:tc>
          <w:tcPr>
            <w:tcW w:w="4395" w:type="dxa"/>
          </w:tcPr>
          <w:p w14:paraId="515F7108" w14:textId="2C3DBA6E" w:rsidR="006F6F0E" w:rsidRPr="006F6F0E" w:rsidDel="0047615E" w:rsidRDefault="006F6F0E" w:rsidP="006F6F0E">
            <w:pPr>
              <w:keepNext/>
              <w:keepLines/>
              <w:spacing w:after="0"/>
              <w:rPr>
                <w:del w:id="286" w:author="balazs-153" w:date="2024-01-18T20:39:00Z"/>
                <w:rFonts w:ascii="Arial" w:hAnsi="Arial"/>
                <w:sz w:val="18"/>
              </w:rPr>
            </w:pPr>
            <w:del w:id="287" w:author="balazs-153" w:date="2024-01-18T20:39:00Z">
              <w:r w:rsidRPr="006F6F0E" w:rsidDel="0047615E">
                <w:rPr>
                  <w:rFonts w:ascii="Arial" w:hAnsi="Arial" w:cs="Arial"/>
                  <w:sz w:val="18"/>
                </w:rPr>
                <w:delText>GenericNetworkResourcesIRPSystem</w:delText>
              </w:r>
              <w:r w:rsidRPr="006F6F0E" w:rsidDel="0047615E">
                <w:rPr>
                  <w:rFonts w:ascii="Arial" w:hAnsi="Arial"/>
                  <w:sz w:val="18"/>
                </w:rPr>
                <w:delText>::AttributeTypes::MOReferenceSet</w:delText>
              </w:r>
            </w:del>
          </w:p>
        </w:tc>
      </w:tr>
      <w:tr w:rsidR="006F6F0E" w:rsidRPr="006F6F0E" w:rsidDel="0047615E" w14:paraId="63C2A686" w14:textId="151E3B4F" w:rsidTr="006337D3">
        <w:trPr>
          <w:del w:id="288" w:author="balazs-153" w:date="2024-01-18T20:39:00Z"/>
        </w:trPr>
        <w:tc>
          <w:tcPr>
            <w:tcW w:w="2590" w:type="dxa"/>
          </w:tcPr>
          <w:p w14:paraId="2E5FE673" w14:textId="6FC759BF" w:rsidR="006F6F0E" w:rsidRPr="006F6F0E" w:rsidDel="0047615E" w:rsidRDefault="006F6F0E" w:rsidP="006F6F0E">
            <w:pPr>
              <w:keepNext/>
              <w:keepLines/>
              <w:spacing w:after="0"/>
              <w:rPr>
                <w:del w:id="289" w:author="balazs-153" w:date="2024-01-18T20:39:00Z"/>
                <w:rFonts w:ascii="Arial" w:hAnsi="Arial"/>
                <w:sz w:val="18"/>
              </w:rPr>
            </w:pPr>
            <w:del w:id="290" w:author="balazs-153" w:date="2024-01-18T20:39:00Z">
              <w:r w:rsidRPr="006F6F0E" w:rsidDel="0047615E">
                <w:rPr>
                  <w:rFonts w:ascii="Arial" w:hAnsi="Arial"/>
                  <w:sz w:val="18"/>
                </w:rPr>
                <w:delText>swVersion</w:delText>
              </w:r>
            </w:del>
          </w:p>
        </w:tc>
        <w:tc>
          <w:tcPr>
            <w:tcW w:w="2693" w:type="dxa"/>
          </w:tcPr>
          <w:p w14:paraId="3018892B" w14:textId="6FEB138E" w:rsidR="006F6F0E" w:rsidRPr="006F6F0E" w:rsidDel="0047615E" w:rsidRDefault="006F6F0E" w:rsidP="006F6F0E">
            <w:pPr>
              <w:keepNext/>
              <w:keepLines/>
              <w:spacing w:after="0"/>
              <w:rPr>
                <w:del w:id="291" w:author="balazs-153" w:date="2024-01-18T20:39:00Z"/>
                <w:rFonts w:ascii="Arial" w:hAnsi="Arial"/>
                <w:sz w:val="18"/>
              </w:rPr>
            </w:pPr>
            <w:del w:id="292" w:author="balazs-153" w:date="2024-01-18T20:39:00Z">
              <w:r w:rsidRPr="006F6F0E" w:rsidDel="0047615E">
                <w:rPr>
                  <w:rFonts w:ascii="Arial" w:hAnsi="Arial"/>
                  <w:sz w:val="18"/>
                </w:rPr>
                <w:delText>swVersion</w:delText>
              </w:r>
            </w:del>
          </w:p>
        </w:tc>
        <w:tc>
          <w:tcPr>
            <w:tcW w:w="4395" w:type="dxa"/>
          </w:tcPr>
          <w:p w14:paraId="385303B9" w14:textId="7FBD1D69" w:rsidR="006F6F0E" w:rsidRPr="006F6F0E" w:rsidDel="0047615E" w:rsidRDefault="006F6F0E" w:rsidP="006F6F0E">
            <w:pPr>
              <w:keepNext/>
              <w:keepLines/>
              <w:spacing w:after="0"/>
              <w:rPr>
                <w:del w:id="293" w:author="balazs-153" w:date="2024-01-18T20:39:00Z"/>
                <w:rFonts w:ascii="Arial" w:hAnsi="Arial"/>
                <w:sz w:val="18"/>
              </w:rPr>
            </w:pPr>
            <w:del w:id="294" w:author="balazs-153" w:date="2024-01-18T20:39:00Z">
              <w:r w:rsidRPr="006F6F0E" w:rsidDel="0047615E">
                <w:rPr>
                  <w:rFonts w:ascii="Arial" w:hAnsi="Arial"/>
                  <w:sz w:val="18"/>
                </w:rPr>
                <w:delText>string</w:delText>
              </w:r>
            </w:del>
          </w:p>
        </w:tc>
      </w:tr>
    </w:tbl>
    <w:p w14:paraId="3D7B461C" w14:textId="43D60A69" w:rsidR="006F6F0E" w:rsidRPr="006F6F0E" w:rsidDel="0047615E" w:rsidRDefault="006F6F0E" w:rsidP="006F6F0E">
      <w:pPr>
        <w:rPr>
          <w:del w:id="295" w:author="balazs-153" w:date="2024-01-18T20:39:00Z"/>
        </w:rPr>
      </w:pPr>
    </w:p>
    <w:p w14:paraId="3D3D7B6F" w14:textId="0B73DB45" w:rsidR="006F6F0E" w:rsidRPr="006F6F0E" w:rsidDel="0047615E" w:rsidRDefault="006F6F0E" w:rsidP="006F6F0E">
      <w:pPr>
        <w:keepNext/>
        <w:keepLines/>
        <w:spacing w:before="120"/>
        <w:ind w:left="1134" w:hanging="1134"/>
        <w:outlineLvl w:val="2"/>
        <w:rPr>
          <w:del w:id="296" w:author="balazs-153" w:date="2024-01-18T20:39:00Z"/>
          <w:rFonts w:ascii="Arial" w:hAnsi="Arial"/>
          <w:sz w:val="28"/>
        </w:rPr>
      </w:pPr>
      <w:bookmarkStart w:id="297" w:name="_Toc20153417"/>
      <w:bookmarkStart w:id="298" w:name="_Toc27489889"/>
      <w:bookmarkStart w:id="299" w:name="_Toc36033473"/>
      <w:bookmarkStart w:id="300" w:name="_Toc36475735"/>
      <w:bookmarkStart w:id="301" w:name="_Toc44581494"/>
      <w:bookmarkStart w:id="302" w:name="_Toc51769110"/>
      <w:bookmarkStart w:id="303" w:name="_Toc155942280"/>
      <w:del w:id="304" w:author="balazs-153" w:date="2024-01-18T20:39:00Z">
        <w:r w:rsidRPr="006F6F0E" w:rsidDel="0047615E">
          <w:rPr>
            <w:rFonts w:ascii="Arial" w:hAnsi="Arial"/>
            <w:sz w:val="28"/>
          </w:rPr>
          <w:delText>A.2</w:delText>
        </w:r>
        <w:r w:rsidRPr="006F6F0E" w:rsidDel="0047615E">
          <w:rPr>
            <w:rFonts w:ascii="Arial" w:hAnsi="Arial" w:cs="Arial"/>
            <w:sz w:val="28"/>
          </w:rPr>
          <w:delText>.</w:delText>
        </w:r>
        <w:r w:rsidRPr="006F6F0E" w:rsidDel="0047615E">
          <w:rPr>
            <w:rFonts w:ascii="Arial" w:hAnsi="Arial"/>
            <w:sz w:val="28"/>
          </w:rPr>
          <w:delText>2.3</w:delText>
        </w:r>
        <w:r w:rsidRPr="006F6F0E" w:rsidDel="0047615E">
          <w:rPr>
            <w:rFonts w:ascii="Arial" w:hAnsi="Arial"/>
            <w:sz w:val="28"/>
          </w:rPr>
          <w:tab/>
          <w:delText>IOC MeContext</w:delText>
        </w:r>
        <w:bookmarkEnd w:id="297"/>
        <w:bookmarkEnd w:id="298"/>
        <w:bookmarkEnd w:id="299"/>
        <w:bookmarkEnd w:id="300"/>
        <w:bookmarkEnd w:id="301"/>
        <w:bookmarkEnd w:id="302"/>
        <w:bookmarkEnd w:id="303"/>
      </w:del>
    </w:p>
    <w:p w14:paraId="7AB5344D" w14:textId="5A2E0D3D" w:rsidR="006F6F0E" w:rsidRPr="006F6F0E" w:rsidDel="0047615E" w:rsidRDefault="006F6F0E" w:rsidP="006F6F0E">
      <w:pPr>
        <w:keepNext/>
        <w:keepLines/>
        <w:spacing w:before="60"/>
        <w:jc w:val="center"/>
        <w:outlineLvl w:val="0"/>
        <w:rPr>
          <w:del w:id="305" w:author="balazs-153" w:date="2024-01-18T20:39:00Z"/>
          <w:rFonts w:ascii="Arial" w:hAnsi="Arial" w:cs="Arial"/>
          <w:b/>
        </w:rPr>
      </w:pPr>
      <w:del w:id="306" w:author="balazs-153" w:date="2024-01-18T20:39:00Z">
        <w:r w:rsidRPr="006F6F0E" w:rsidDel="0047615E">
          <w:rPr>
            <w:rFonts w:ascii="Arial" w:hAnsi="Arial" w:cs="Arial"/>
            <w:b/>
          </w:rPr>
          <w:delText>Mapping from NRM IOC MeContext attributes to SS equivalent MOC MeContext attributes</w:delText>
        </w:r>
      </w:del>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1"/>
        <w:gridCol w:w="2629"/>
        <w:gridCol w:w="4294"/>
      </w:tblGrid>
      <w:tr w:rsidR="006F6F0E" w:rsidRPr="006F6F0E" w:rsidDel="0047615E" w14:paraId="45811502" w14:textId="256C16DC" w:rsidTr="006337D3">
        <w:trPr>
          <w:tblHeader/>
          <w:del w:id="307" w:author="balazs-153" w:date="2024-01-18T20:39:00Z"/>
        </w:trPr>
        <w:tc>
          <w:tcPr>
            <w:tcW w:w="1311" w:type="pct"/>
            <w:shd w:val="pct10" w:color="auto" w:fill="FFFFFF"/>
          </w:tcPr>
          <w:p w14:paraId="14A46C28" w14:textId="1ACA5C72" w:rsidR="006F6F0E" w:rsidRPr="006F6F0E" w:rsidDel="0047615E" w:rsidRDefault="006F6F0E" w:rsidP="006F6F0E">
            <w:pPr>
              <w:keepNext/>
              <w:keepLines/>
              <w:spacing w:after="0"/>
              <w:jc w:val="center"/>
              <w:rPr>
                <w:del w:id="308" w:author="balazs-153" w:date="2024-01-18T20:39:00Z"/>
                <w:rFonts w:ascii="Arial" w:hAnsi="Arial"/>
                <w:b/>
                <w:sz w:val="18"/>
              </w:rPr>
            </w:pPr>
            <w:del w:id="309" w:author="balazs-153" w:date="2024-01-18T20:39:00Z">
              <w:r w:rsidRPr="006F6F0E" w:rsidDel="0047615E">
                <w:rPr>
                  <w:rFonts w:ascii="Arial" w:hAnsi="Arial"/>
                  <w:b/>
                  <w:sz w:val="18"/>
                </w:rPr>
                <w:delText>IS Attributes</w:delText>
              </w:r>
            </w:del>
          </w:p>
        </w:tc>
        <w:tc>
          <w:tcPr>
            <w:tcW w:w="1401" w:type="pct"/>
            <w:shd w:val="pct10" w:color="auto" w:fill="FFFFFF"/>
          </w:tcPr>
          <w:p w14:paraId="02D5E984" w14:textId="60BB361A" w:rsidR="006F6F0E" w:rsidRPr="006F6F0E" w:rsidDel="0047615E" w:rsidRDefault="006F6F0E" w:rsidP="006F6F0E">
            <w:pPr>
              <w:keepNext/>
              <w:keepLines/>
              <w:spacing w:after="0"/>
              <w:jc w:val="center"/>
              <w:rPr>
                <w:del w:id="310" w:author="balazs-153" w:date="2024-01-18T20:39:00Z"/>
                <w:rFonts w:ascii="Arial" w:hAnsi="Arial"/>
                <w:b/>
                <w:sz w:val="18"/>
              </w:rPr>
            </w:pPr>
            <w:del w:id="311" w:author="balazs-153" w:date="2024-01-18T20:39:00Z">
              <w:r w:rsidRPr="006F6F0E" w:rsidDel="0047615E">
                <w:rPr>
                  <w:rFonts w:ascii="Arial" w:hAnsi="Arial"/>
                  <w:b/>
                  <w:sz w:val="18"/>
                </w:rPr>
                <w:delText>SS Attributes</w:delText>
              </w:r>
            </w:del>
          </w:p>
        </w:tc>
        <w:tc>
          <w:tcPr>
            <w:tcW w:w="2288" w:type="pct"/>
            <w:shd w:val="pct10" w:color="auto" w:fill="FFFFFF"/>
          </w:tcPr>
          <w:p w14:paraId="636C1C28" w14:textId="0057051F" w:rsidR="006F6F0E" w:rsidRPr="006F6F0E" w:rsidDel="0047615E" w:rsidRDefault="006F6F0E" w:rsidP="006F6F0E">
            <w:pPr>
              <w:keepNext/>
              <w:keepLines/>
              <w:spacing w:after="0"/>
              <w:jc w:val="center"/>
              <w:rPr>
                <w:del w:id="312" w:author="balazs-153" w:date="2024-01-18T20:39:00Z"/>
                <w:rFonts w:ascii="Arial" w:hAnsi="Arial"/>
                <w:b/>
                <w:sz w:val="18"/>
              </w:rPr>
            </w:pPr>
            <w:del w:id="313" w:author="balazs-153" w:date="2024-01-18T20:39:00Z">
              <w:r w:rsidRPr="006F6F0E" w:rsidDel="0047615E">
                <w:rPr>
                  <w:rFonts w:ascii="Arial" w:hAnsi="Arial"/>
                  <w:b/>
                  <w:sz w:val="18"/>
                </w:rPr>
                <w:delText>SS Type</w:delText>
              </w:r>
            </w:del>
          </w:p>
        </w:tc>
      </w:tr>
      <w:tr w:rsidR="006F6F0E" w:rsidRPr="006F6F0E" w:rsidDel="0047615E" w14:paraId="1ECA0B6D" w14:textId="741B705A" w:rsidTr="006337D3">
        <w:trPr>
          <w:del w:id="314" w:author="balazs-153" w:date="2024-01-18T20:39:00Z"/>
        </w:trPr>
        <w:tc>
          <w:tcPr>
            <w:tcW w:w="1311" w:type="pct"/>
          </w:tcPr>
          <w:p w14:paraId="040FBC7B" w14:textId="5A44AD35" w:rsidR="006F6F0E" w:rsidRPr="006F6F0E" w:rsidDel="0047615E" w:rsidRDefault="006F6F0E" w:rsidP="006F6F0E">
            <w:pPr>
              <w:keepNext/>
              <w:keepLines/>
              <w:spacing w:after="0"/>
              <w:rPr>
                <w:del w:id="315" w:author="balazs-153" w:date="2024-01-18T20:39:00Z"/>
                <w:rFonts w:ascii="Arial" w:hAnsi="Arial"/>
                <w:sz w:val="18"/>
              </w:rPr>
            </w:pPr>
            <w:del w:id="316" w:author="balazs-153" w:date="2024-01-18T20:39:00Z">
              <w:r w:rsidRPr="006F6F0E" w:rsidDel="0047615E">
                <w:rPr>
                  <w:rFonts w:ascii="Arial" w:hAnsi="Arial"/>
                  <w:sz w:val="18"/>
                </w:rPr>
                <w:delText>id</w:delText>
              </w:r>
            </w:del>
          </w:p>
        </w:tc>
        <w:tc>
          <w:tcPr>
            <w:tcW w:w="1401" w:type="pct"/>
          </w:tcPr>
          <w:p w14:paraId="6ABE6A7C" w14:textId="2F08D705" w:rsidR="006F6F0E" w:rsidRPr="006F6F0E" w:rsidDel="0047615E" w:rsidRDefault="006F6F0E" w:rsidP="006F6F0E">
            <w:pPr>
              <w:keepNext/>
              <w:keepLines/>
              <w:spacing w:after="0"/>
              <w:rPr>
                <w:del w:id="317" w:author="balazs-153" w:date="2024-01-18T20:39:00Z"/>
                <w:rFonts w:ascii="Arial" w:hAnsi="Arial"/>
                <w:sz w:val="18"/>
              </w:rPr>
            </w:pPr>
            <w:del w:id="318" w:author="balazs-153" w:date="2024-01-18T20:39:00Z">
              <w:r w:rsidRPr="006F6F0E" w:rsidDel="0047615E">
                <w:rPr>
                  <w:rFonts w:ascii="Arial" w:hAnsi="Arial"/>
                  <w:sz w:val="18"/>
                </w:rPr>
                <w:delText>id</w:delText>
              </w:r>
            </w:del>
          </w:p>
        </w:tc>
        <w:tc>
          <w:tcPr>
            <w:tcW w:w="2288" w:type="pct"/>
          </w:tcPr>
          <w:p w14:paraId="260812E8" w14:textId="5974E253" w:rsidR="006F6F0E" w:rsidRPr="006F6F0E" w:rsidDel="0047615E" w:rsidRDefault="006F6F0E" w:rsidP="006F6F0E">
            <w:pPr>
              <w:keepNext/>
              <w:keepLines/>
              <w:spacing w:after="0"/>
              <w:rPr>
                <w:del w:id="319" w:author="balazs-153" w:date="2024-01-18T20:39:00Z"/>
                <w:rFonts w:ascii="Arial" w:hAnsi="Arial"/>
                <w:sz w:val="18"/>
              </w:rPr>
            </w:pPr>
            <w:del w:id="320" w:author="balazs-153" w:date="2024-01-18T20:39:00Z">
              <w:r w:rsidRPr="006F6F0E" w:rsidDel="0047615E">
                <w:rPr>
                  <w:rFonts w:ascii="Arial" w:hAnsi="Arial"/>
                  <w:sz w:val="18"/>
                </w:rPr>
                <w:delText>string</w:delText>
              </w:r>
            </w:del>
          </w:p>
        </w:tc>
      </w:tr>
      <w:tr w:rsidR="006F6F0E" w:rsidRPr="006F6F0E" w:rsidDel="0047615E" w14:paraId="2A4152AF" w14:textId="165DBA06" w:rsidTr="006337D3">
        <w:trPr>
          <w:del w:id="321" w:author="balazs-153" w:date="2024-01-18T20:39:00Z"/>
        </w:trPr>
        <w:tc>
          <w:tcPr>
            <w:tcW w:w="1311" w:type="pct"/>
          </w:tcPr>
          <w:p w14:paraId="48251077" w14:textId="736130E3" w:rsidR="006F6F0E" w:rsidRPr="006F6F0E" w:rsidDel="0047615E" w:rsidRDefault="006F6F0E" w:rsidP="006F6F0E">
            <w:pPr>
              <w:keepNext/>
              <w:keepLines/>
              <w:spacing w:after="0"/>
              <w:rPr>
                <w:del w:id="322" w:author="balazs-153" w:date="2024-01-18T20:39:00Z"/>
                <w:rFonts w:ascii="Arial" w:hAnsi="Arial"/>
                <w:sz w:val="18"/>
              </w:rPr>
            </w:pPr>
            <w:del w:id="323" w:author="balazs-153" w:date="2024-01-18T20:39:00Z">
              <w:r w:rsidRPr="006F6F0E" w:rsidDel="0047615E">
                <w:rPr>
                  <w:rFonts w:ascii="Arial" w:hAnsi="Arial"/>
                  <w:sz w:val="18"/>
                </w:rPr>
                <w:delText>dnPrefix</w:delText>
              </w:r>
            </w:del>
          </w:p>
        </w:tc>
        <w:tc>
          <w:tcPr>
            <w:tcW w:w="1401" w:type="pct"/>
          </w:tcPr>
          <w:p w14:paraId="50F58417" w14:textId="18D4C439" w:rsidR="006F6F0E" w:rsidRPr="006F6F0E" w:rsidDel="0047615E" w:rsidRDefault="006F6F0E" w:rsidP="006F6F0E">
            <w:pPr>
              <w:keepNext/>
              <w:keepLines/>
              <w:spacing w:after="0"/>
              <w:rPr>
                <w:del w:id="324" w:author="balazs-153" w:date="2024-01-18T20:39:00Z"/>
                <w:rFonts w:ascii="Arial" w:hAnsi="Arial"/>
                <w:sz w:val="18"/>
              </w:rPr>
            </w:pPr>
            <w:del w:id="325" w:author="balazs-153" w:date="2024-01-18T20:39:00Z">
              <w:r w:rsidRPr="006F6F0E" w:rsidDel="0047615E">
                <w:rPr>
                  <w:rFonts w:ascii="Arial" w:hAnsi="Arial"/>
                  <w:sz w:val="18"/>
                </w:rPr>
                <w:delText>dnPrefix</w:delText>
              </w:r>
            </w:del>
          </w:p>
        </w:tc>
        <w:tc>
          <w:tcPr>
            <w:tcW w:w="2288" w:type="pct"/>
          </w:tcPr>
          <w:p w14:paraId="75D93E8B" w14:textId="1815C61B" w:rsidR="006F6F0E" w:rsidRPr="006F6F0E" w:rsidDel="0047615E" w:rsidRDefault="006F6F0E" w:rsidP="006F6F0E">
            <w:pPr>
              <w:keepNext/>
              <w:keepLines/>
              <w:spacing w:after="0"/>
              <w:rPr>
                <w:del w:id="326" w:author="balazs-153" w:date="2024-01-18T20:39:00Z"/>
                <w:rFonts w:ascii="Arial" w:hAnsi="Arial"/>
                <w:sz w:val="18"/>
              </w:rPr>
            </w:pPr>
            <w:del w:id="327" w:author="balazs-153" w:date="2024-01-18T20:39:00Z">
              <w:r w:rsidRPr="006F6F0E" w:rsidDel="0047615E">
                <w:rPr>
                  <w:rFonts w:ascii="Arial" w:hAnsi="Arial"/>
                  <w:sz w:val="18"/>
                </w:rPr>
                <w:delText>string</w:delText>
              </w:r>
            </w:del>
          </w:p>
        </w:tc>
      </w:tr>
    </w:tbl>
    <w:p w14:paraId="270DC48A" w14:textId="24B64535" w:rsidR="006F6F0E" w:rsidRPr="006F6F0E" w:rsidDel="0047615E" w:rsidRDefault="006F6F0E" w:rsidP="006F6F0E">
      <w:pPr>
        <w:rPr>
          <w:del w:id="328" w:author="balazs-153" w:date="2024-01-18T20:39:00Z"/>
        </w:rPr>
      </w:pPr>
    </w:p>
    <w:p w14:paraId="5639A81D" w14:textId="1A39E790" w:rsidR="006F6F0E" w:rsidRPr="006F6F0E" w:rsidDel="0047615E" w:rsidRDefault="006F6F0E" w:rsidP="006F6F0E">
      <w:pPr>
        <w:keepNext/>
        <w:keepLines/>
        <w:spacing w:before="120"/>
        <w:ind w:left="1134" w:hanging="1134"/>
        <w:outlineLvl w:val="2"/>
        <w:rPr>
          <w:del w:id="329" w:author="balazs-153" w:date="2024-01-18T20:39:00Z"/>
          <w:rFonts w:ascii="Arial" w:hAnsi="Arial"/>
          <w:sz w:val="28"/>
        </w:rPr>
      </w:pPr>
      <w:bookmarkStart w:id="330" w:name="_Toc20153418"/>
      <w:bookmarkStart w:id="331" w:name="_Toc27489890"/>
      <w:bookmarkStart w:id="332" w:name="_Toc36033474"/>
      <w:bookmarkStart w:id="333" w:name="_Toc36475736"/>
      <w:bookmarkStart w:id="334" w:name="_Toc44581495"/>
      <w:bookmarkStart w:id="335" w:name="_Toc51769111"/>
      <w:bookmarkStart w:id="336" w:name="_Toc155942281"/>
      <w:del w:id="337" w:author="balazs-153" w:date="2024-01-18T20:39:00Z">
        <w:r w:rsidRPr="006F6F0E" w:rsidDel="0047615E">
          <w:rPr>
            <w:rFonts w:ascii="Arial" w:hAnsi="Arial"/>
            <w:sz w:val="28"/>
          </w:rPr>
          <w:delText>A.2</w:delText>
        </w:r>
        <w:r w:rsidRPr="006F6F0E" w:rsidDel="0047615E">
          <w:rPr>
            <w:rFonts w:ascii="Arial" w:hAnsi="Arial" w:cs="Arial"/>
            <w:sz w:val="28"/>
          </w:rPr>
          <w:delText>.</w:delText>
        </w:r>
        <w:r w:rsidRPr="006F6F0E" w:rsidDel="0047615E">
          <w:rPr>
            <w:rFonts w:ascii="Arial" w:hAnsi="Arial"/>
            <w:sz w:val="28"/>
          </w:rPr>
          <w:delText>2.4</w:delText>
        </w:r>
        <w:r w:rsidRPr="006F6F0E" w:rsidDel="0047615E">
          <w:rPr>
            <w:rFonts w:ascii="Arial" w:hAnsi="Arial"/>
            <w:sz w:val="28"/>
          </w:rPr>
          <w:tab/>
          <w:delText>IOC ManagementNode</w:delText>
        </w:r>
        <w:bookmarkEnd w:id="330"/>
        <w:bookmarkEnd w:id="331"/>
        <w:bookmarkEnd w:id="332"/>
        <w:bookmarkEnd w:id="333"/>
        <w:bookmarkEnd w:id="334"/>
        <w:bookmarkEnd w:id="335"/>
        <w:bookmarkEnd w:id="336"/>
      </w:del>
    </w:p>
    <w:p w14:paraId="7CF35366" w14:textId="17A3205D" w:rsidR="006F6F0E" w:rsidRPr="006F6F0E" w:rsidDel="0047615E" w:rsidRDefault="006F6F0E" w:rsidP="006F6F0E">
      <w:pPr>
        <w:keepNext/>
        <w:keepLines/>
        <w:spacing w:before="60"/>
        <w:jc w:val="center"/>
        <w:rPr>
          <w:del w:id="338" w:author="balazs-153" w:date="2024-01-18T20:39:00Z"/>
          <w:rFonts w:ascii="Arial" w:hAnsi="Arial" w:cs="Arial"/>
          <w:b/>
        </w:rPr>
      </w:pPr>
      <w:del w:id="339" w:author="balazs-153" w:date="2024-01-18T20:39:00Z">
        <w:r w:rsidRPr="006F6F0E" w:rsidDel="0047615E">
          <w:rPr>
            <w:rFonts w:ascii="Arial" w:hAnsi="Arial" w:cs="Arial"/>
            <w:b/>
          </w:rPr>
          <w:delText>Mapping from NRM IOC ManagementNode attributes and association roles to SS equivalent MOC ManagementNode attributes</w:delText>
        </w:r>
      </w:del>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41"/>
        <w:gridCol w:w="2551"/>
        <w:gridCol w:w="3686"/>
      </w:tblGrid>
      <w:tr w:rsidR="006F6F0E" w:rsidRPr="006F6F0E" w:rsidDel="0047615E" w14:paraId="213C9452" w14:textId="60EBCFBA" w:rsidTr="006337D3">
        <w:trPr>
          <w:tblHeader/>
          <w:del w:id="340" w:author="balazs-153" w:date="2024-01-18T20:39:00Z"/>
        </w:trPr>
        <w:tc>
          <w:tcPr>
            <w:tcW w:w="3441" w:type="dxa"/>
            <w:shd w:val="pct10" w:color="auto" w:fill="FFFFFF"/>
          </w:tcPr>
          <w:p w14:paraId="1DD35B5B" w14:textId="1D058FE7" w:rsidR="006F6F0E" w:rsidRPr="006F6F0E" w:rsidDel="0047615E" w:rsidRDefault="006F6F0E" w:rsidP="006F6F0E">
            <w:pPr>
              <w:keepNext/>
              <w:keepLines/>
              <w:spacing w:after="0"/>
              <w:jc w:val="center"/>
              <w:rPr>
                <w:del w:id="341" w:author="balazs-153" w:date="2024-01-18T20:39:00Z"/>
                <w:rFonts w:ascii="Arial" w:hAnsi="Arial"/>
                <w:b/>
                <w:sz w:val="18"/>
              </w:rPr>
            </w:pPr>
            <w:del w:id="342" w:author="balazs-153" w:date="2024-01-18T20:39:00Z">
              <w:r w:rsidRPr="006F6F0E" w:rsidDel="0047615E">
                <w:rPr>
                  <w:rFonts w:ascii="Arial" w:hAnsi="Arial"/>
                  <w:b/>
                  <w:sz w:val="18"/>
                </w:rPr>
                <w:delText>IS Attributes</w:delText>
              </w:r>
            </w:del>
          </w:p>
        </w:tc>
        <w:tc>
          <w:tcPr>
            <w:tcW w:w="2551" w:type="dxa"/>
            <w:shd w:val="pct10" w:color="auto" w:fill="FFFFFF"/>
          </w:tcPr>
          <w:p w14:paraId="506469BB" w14:textId="1798B8FA" w:rsidR="006F6F0E" w:rsidRPr="006F6F0E" w:rsidDel="0047615E" w:rsidRDefault="006F6F0E" w:rsidP="006F6F0E">
            <w:pPr>
              <w:keepNext/>
              <w:keepLines/>
              <w:spacing w:after="0"/>
              <w:jc w:val="center"/>
              <w:rPr>
                <w:del w:id="343" w:author="balazs-153" w:date="2024-01-18T20:39:00Z"/>
                <w:rFonts w:ascii="Arial" w:hAnsi="Arial"/>
                <w:b/>
                <w:sz w:val="18"/>
              </w:rPr>
            </w:pPr>
            <w:del w:id="344" w:author="balazs-153" w:date="2024-01-18T20:39:00Z">
              <w:r w:rsidRPr="006F6F0E" w:rsidDel="0047615E">
                <w:rPr>
                  <w:rFonts w:ascii="Arial" w:hAnsi="Arial"/>
                  <w:b/>
                  <w:sz w:val="18"/>
                </w:rPr>
                <w:delText>SS Attributes</w:delText>
              </w:r>
            </w:del>
          </w:p>
        </w:tc>
        <w:tc>
          <w:tcPr>
            <w:tcW w:w="3686" w:type="dxa"/>
            <w:shd w:val="pct10" w:color="auto" w:fill="FFFFFF"/>
          </w:tcPr>
          <w:p w14:paraId="37390333" w14:textId="0F26DCA8" w:rsidR="006F6F0E" w:rsidRPr="006F6F0E" w:rsidDel="0047615E" w:rsidRDefault="006F6F0E" w:rsidP="006F6F0E">
            <w:pPr>
              <w:keepNext/>
              <w:keepLines/>
              <w:spacing w:after="0"/>
              <w:jc w:val="center"/>
              <w:rPr>
                <w:del w:id="345" w:author="balazs-153" w:date="2024-01-18T20:39:00Z"/>
                <w:rFonts w:ascii="Arial" w:hAnsi="Arial"/>
                <w:b/>
                <w:sz w:val="18"/>
              </w:rPr>
            </w:pPr>
            <w:del w:id="346" w:author="balazs-153" w:date="2024-01-18T20:39:00Z">
              <w:r w:rsidRPr="006F6F0E" w:rsidDel="0047615E">
                <w:rPr>
                  <w:rFonts w:ascii="Arial" w:hAnsi="Arial"/>
                  <w:b/>
                  <w:sz w:val="18"/>
                </w:rPr>
                <w:delText>SS Type</w:delText>
              </w:r>
            </w:del>
          </w:p>
        </w:tc>
      </w:tr>
      <w:tr w:rsidR="006F6F0E" w:rsidRPr="006F6F0E" w:rsidDel="0047615E" w14:paraId="70D74B45" w14:textId="40061DC3" w:rsidTr="006337D3">
        <w:trPr>
          <w:del w:id="347" w:author="balazs-153" w:date="2024-01-18T20:39:00Z"/>
        </w:trPr>
        <w:tc>
          <w:tcPr>
            <w:tcW w:w="3441" w:type="dxa"/>
          </w:tcPr>
          <w:p w14:paraId="2C12CAA2" w14:textId="29C5E23F" w:rsidR="006F6F0E" w:rsidRPr="006F6F0E" w:rsidDel="0047615E" w:rsidRDefault="006F6F0E" w:rsidP="006F6F0E">
            <w:pPr>
              <w:keepNext/>
              <w:keepLines/>
              <w:spacing w:after="0"/>
              <w:rPr>
                <w:del w:id="348" w:author="balazs-153" w:date="2024-01-18T20:39:00Z"/>
                <w:rFonts w:ascii="Arial" w:hAnsi="Arial"/>
                <w:sz w:val="18"/>
              </w:rPr>
            </w:pPr>
            <w:del w:id="349" w:author="balazs-153" w:date="2024-01-18T20:39:00Z">
              <w:r w:rsidRPr="006F6F0E" w:rsidDel="0047615E">
                <w:rPr>
                  <w:rFonts w:ascii="Arial" w:hAnsi="Arial"/>
                  <w:sz w:val="18"/>
                </w:rPr>
                <w:delText>id</w:delText>
              </w:r>
            </w:del>
          </w:p>
        </w:tc>
        <w:tc>
          <w:tcPr>
            <w:tcW w:w="2551" w:type="dxa"/>
          </w:tcPr>
          <w:p w14:paraId="67F46F35" w14:textId="3E62BFB3" w:rsidR="006F6F0E" w:rsidRPr="006F6F0E" w:rsidDel="0047615E" w:rsidRDefault="006F6F0E" w:rsidP="006F6F0E">
            <w:pPr>
              <w:keepNext/>
              <w:keepLines/>
              <w:spacing w:after="0"/>
              <w:rPr>
                <w:del w:id="350" w:author="balazs-153" w:date="2024-01-18T20:39:00Z"/>
                <w:rFonts w:ascii="Arial" w:hAnsi="Arial"/>
                <w:sz w:val="18"/>
              </w:rPr>
            </w:pPr>
            <w:del w:id="351" w:author="balazs-153" w:date="2024-01-18T20:39:00Z">
              <w:r w:rsidRPr="006F6F0E" w:rsidDel="0047615E">
                <w:rPr>
                  <w:rFonts w:ascii="Arial" w:hAnsi="Arial"/>
                  <w:sz w:val="18"/>
                </w:rPr>
                <w:delText>id</w:delText>
              </w:r>
            </w:del>
          </w:p>
        </w:tc>
        <w:tc>
          <w:tcPr>
            <w:tcW w:w="3686" w:type="dxa"/>
          </w:tcPr>
          <w:p w14:paraId="275B3399" w14:textId="3D09E795" w:rsidR="006F6F0E" w:rsidRPr="006F6F0E" w:rsidDel="0047615E" w:rsidRDefault="006F6F0E" w:rsidP="006F6F0E">
            <w:pPr>
              <w:keepNext/>
              <w:keepLines/>
              <w:spacing w:after="0"/>
              <w:rPr>
                <w:del w:id="352" w:author="balazs-153" w:date="2024-01-18T20:39:00Z"/>
                <w:rFonts w:ascii="Arial" w:hAnsi="Arial"/>
                <w:sz w:val="18"/>
              </w:rPr>
            </w:pPr>
            <w:del w:id="353" w:author="balazs-153" w:date="2024-01-18T20:39:00Z">
              <w:r w:rsidRPr="006F6F0E" w:rsidDel="0047615E">
                <w:rPr>
                  <w:rFonts w:ascii="Arial" w:hAnsi="Arial"/>
                  <w:sz w:val="18"/>
                </w:rPr>
                <w:delText>string</w:delText>
              </w:r>
            </w:del>
          </w:p>
        </w:tc>
      </w:tr>
      <w:tr w:rsidR="006F6F0E" w:rsidRPr="006F6F0E" w:rsidDel="0047615E" w14:paraId="6DC57385" w14:textId="50F010D1" w:rsidTr="006337D3">
        <w:trPr>
          <w:del w:id="354" w:author="balazs-153" w:date="2024-01-18T20:39:00Z"/>
        </w:trPr>
        <w:tc>
          <w:tcPr>
            <w:tcW w:w="3441" w:type="dxa"/>
          </w:tcPr>
          <w:p w14:paraId="0E6F9C57" w14:textId="5C9050C8" w:rsidR="006F6F0E" w:rsidRPr="006F6F0E" w:rsidDel="0047615E" w:rsidRDefault="006F6F0E" w:rsidP="006F6F0E">
            <w:pPr>
              <w:keepNext/>
              <w:keepLines/>
              <w:spacing w:after="0"/>
              <w:rPr>
                <w:del w:id="355" w:author="balazs-153" w:date="2024-01-18T20:39:00Z"/>
                <w:rFonts w:ascii="Arial" w:hAnsi="Arial"/>
                <w:sz w:val="18"/>
              </w:rPr>
            </w:pPr>
            <w:del w:id="356" w:author="balazs-153" w:date="2024-01-18T20:39:00Z">
              <w:r w:rsidRPr="006F6F0E" w:rsidDel="0047615E">
                <w:rPr>
                  <w:rFonts w:ascii="Arial" w:hAnsi="Arial"/>
                  <w:sz w:val="18"/>
                </w:rPr>
                <w:delText>userLabel</w:delText>
              </w:r>
            </w:del>
          </w:p>
        </w:tc>
        <w:tc>
          <w:tcPr>
            <w:tcW w:w="2551" w:type="dxa"/>
          </w:tcPr>
          <w:p w14:paraId="6ACD7C43" w14:textId="740FFCD3" w:rsidR="006F6F0E" w:rsidRPr="006F6F0E" w:rsidDel="0047615E" w:rsidRDefault="006F6F0E" w:rsidP="006F6F0E">
            <w:pPr>
              <w:keepNext/>
              <w:keepLines/>
              <w:spacing w:after="0"/>
              <w:rPr>
                <w:del w:id="357" w:author="balazs-153" w:date="2024-01-18T20:39:00Z"/>
                <w:rFonts w:ascii="Arial" w:hAnsi="Arial"/>
                <w:sz w:val="18"/>
              </w:rPr>
            </w:pPr>
            <w:del w:id="358" w:author="balazs-153" w:date="2024-01-18T20:39:00Z">
              <w:r w:rsidRPr="006F6F0E" w:rsidDel="0047615E">
                <w:rPr>
                  <w:rFonts w:ascii="Arial" w:hAnsi="Arial"/>
                  <w:sz w:val="18"/>
                </w:rPr>
                <w:delText>userLabel</w:delText>
              </w:r>
            </w:del>
          </w:p>
        </w:tc>
        <w:tc>
          <w:tcPr>
            <w:tcW w:w="3686" w:type="dxa"/>
          </w:tcPr>
          <w:p w14:paraId="6824FB31" w14:textId="0B86E446" w:rsidR="006F6F0E" w:rsidRPr="006F6F0E" w:rsidDel="0047615E" w:rsidRDefault="006F6F0E" w:rsidP="006F6F0E">
            <w:pPr>
              <w:keepNext/>
              <w:keepLines/>
              <w:spacing w:after="0"/>
              <w:rPr>
                <w:del w:id="359" w:author="balazs-153" w:date="2024-01-18T20:39:00Z"/>
                <w:rFonts w:ascii="Arial" w:hAnsi="Arial"/>
                <w:sz w:val="18"/>
              </w:rPr>
            </w:pPr>
            <w:del w:id="360" w:author="balazs-153" w:date="2024-01-18T20:39:00Z">
              <w:r w:rsidRPr="006F6F0E" w:rsidDel="0047615E">
                <w:rPr>
                  <w:rFonts w:ascii="Arial" w:hAnsi="Arial"/>
                  <w:sz w:val="18"/>
                </w:rPr>
                <w:delText>string</w:delText>
              </w:r>
            </w:del>
          </w:p>
        </w:tc>
      </w:tr>
      <w:tr w:rsidR="006F6F0E" w:rsidRPr="006F6F0E" w:rsidDel="0047615E" w14:paraId="51BB055B" w14:textId="5A97228F" w:rsidTr="006337D3">
        <w:trPr>
          <w:del w:id="361" w:author="balazs-153" w:date="2024-01-18T20:39:00Z"/>
        </w:trPr>
        <w:tc>
          <w:tcPr>
            <w:tcW w:w="3441" w:type="dxa"/>
          </w:tcPr>
          <w:p w14:paraId="4AEDA4A9" w14:textId="35276BC6" w:rsidR="006F6F0E" w:rsidRPr="006F6F0E" w:rsidDel="0047615E" w:rsidRDefault="006F6F0E" w:rsidP="006F6F0E">
            <w:pPr>
              <w:keepNext/>
              <w:keepLines/>
              <w:spacing w:after="0"/>
              <w:rPr>
                <w:del w:id="362" w:author="balazs-153" w:date="2024-01-18T20:39:00Z"/>
                <w:rFonts w:ascii="Arial" w:hAnsi="Arial"/>
                <w:sz w:val="18"/>
              </w:rPr>
            </w:pPr>
            <w:del w:id="363" w:author="balazs-153" w:date="2024-01-18T20:39:00Z">
              <w:r w:rsidRPr="006F6F0E" w:rsidDel="0047615E">
                <w:rPr>
                  <w:rFonts w:ascii="Arial" w:hAnsi="Arial"/>
                  <w:sz w:val="18"/>
                </w:rPr>
                <w:delText>locationName</w:delText>
              </w:r>
            </w:del>
          </w:p>
        </w:tc>
        <w:tc>
          <w:tcPr>
            <w:tcW w:w="2551" w:type="dxa"/>
          </w:tcPr>
          <w:p w14:paraId="19D2BE3D" w14:textId="07B9596C" w:rsidR="006F6F0E" w:rsidRPr="006F6F0E" w:rsidDel="0047615E" w:rsidRDefault="006F6F0E" w:rsidP="006F6F0E">
            <w:pPr>
              <w:keepNext/>
              <w:keepLines/>
              <w:spacing w:after="0"/>
              <w:rPr>
                <w:del w:id="364" w:author="balazs-153" w:date="2024-01-18T20:39:00Z"/>
                <w:rFonts w:ascii="Arial" w:hAnsi="Arial"/>
                <w:sz w:val="18"/>
              </w:rPr>
            </w:pPr>
            <w:del w:id="365" w:author="balazs-153" w:date="2024-01-18T20:39:00Z">
              <w:r w:rsidRPr="006F6F0E" w:rsidDel="0047615E">
                <w:rPr>
                  <w:rFonts w:ascii="Arial" w:hAnsi="Arial"/>
                  <w:sz w:val="18"/>
                </w:rPr>
                <w:delText>locationName</w:delText>
              </w:r>
            </w:del>
          </w:p>
        </w:tc>
        <w:tc>
          <w:tcPr>
            <w:tcW w:w="3686" w:type="dxa"/>
          </w:tcPr>
          <w:p w14:paraId="44D8F1A4" w14:textId="52607C8E" w:rsidR="006F6F0E" w:rsidRPr="006F6F0E" w:rsidDel="0047615E" w:rsidRDefault="006F6F0E" w:rsidP="006F6F0E">
            <w:pPr>
              <w:keepNext/>
              <w:keepLines/>
              <w:spacing w:after="0"/>
              <w:rPr>
                <w:del w:id="366" w:author="balazs-153" w:date="2024-01-18T20:39:00Z"/>
                <w:rFonts w:ascii="Arial" w:hAnsi="Arial"/>
                <w:sz w:val="18"/>
              </w:rPr>
            </w:pPr>
            <w:del w:id="367" w:author="balazs-153" w:date="2024-01-18T20:39:00Z">
              <w:r w:rsidRPr="006F6F0E" w:rsidDel="0047615E">
                <w:rPr>
                  <w:rFonts w:ascii="Arial" w:hAnsi="Arial"/>
                  <w:sz w:val="18"/>
                </w:rPr>
                <w:delText>string</w:delText>
              </w:r>
            </w:del>
          </w:p>
        </w:tc>
      </w:tr>
      <w:tr w:rsidR="006F6F0E" w:rsidRPr="006F6F0E" w:rsidDel="0047615E" w14:paraId="6756A0ED" w14:textId="47275C1A" w:rsidTr="006337D3">
        <w:trPr>
          <w:del w:id="368" w:author="balazs-153" w:date="2024-01-18T20:39:00Z"/>
        </w:trPr>
        <w:tc>
          <w:tcPr>
            <w:tcW w:w="3441" w:type="dxa"/>
          </w:tcPr>
          <w:p w14:paraId="0EC959AA" w14:textId="2281B650" w:rsidR="006F6F0E" w:rsidRPr="006F6F0E" w:rsidDel="0047615E" w:rsidRDefault="006F6F0E" w:rsidP="006F6F0E">
            <w:pPr>
              <w:keepNext/>
              <w:keepLines/>
              <w:spacing w:after="0"/>
              <w:rPr>
                <w:del w:id="369" w:author="balazs-153" w:date="2024-01-18T20:39:00Z"/>
                <w:rFonts w:ascii="Arial" w:hAnsi="Arial"/>
                <w:sz w:val="18"/>
              </w:rPr>
            </w:pPr>
            <w:del w:id="370" w:author="balazs-153" w:date="2024-01-18T20:39:00Z">
              <w:r w:rsidRPr="006F6F0E" w:rsidDel="0047615E">
                <w:rPr>
                  <w:rFonts w:ascii="Arial" w:hAnsi="Arial"/>
                  <w:sz w:val="18"/>
                </w:rPr>
                <w:delText>vendorName</w:delText>
              </w:r>
            </w:del>
          </w:p>
        </w:tc>
        <w:tc>
          <w:tcPr>
            <w:tcW w:w="2551" w:type="dxa"/>
          </w:tcPr>
          <w:p w14:paraId="5D818DEC" w14:textId="16FA9880" w:rsidR="006F6F0E" w:rsidRPr="006F6F0E" w:rsidDel="0047615E" w:rsidRDefault="006F6F0E" w:rsidP="006F6F0E">
            <w:pPr>
              <w:keepNext/>
              <w:keepLines/>
              <w:spacing w:after="0"/>
              <w:rPr>
                <w:del w:id="371" w:author="balazs-153" w:date="2024-01-18T20:39:00Z"/>
                <w:rFonts w:ascii="Arial" w:hAnsi="Arial"/>
                <w:sz w:val="18"/>
              </w:rPr>
            </w:pPr>
            <w:del w:id="372" w:author="balazs-153" w:date="2024-01-18T20:39:00Z">
              <w:r w:rsidRPr="006F6F0E" w:rsidDel="0047615E">
                <w:rPr>
                  <w:rFonts w:ascii="Arial" w:hAnsi="Arial"/>
                  <w:sz w:val="18"/>
                </w:rPr>
                <w:delText>vendorName</w:delText>
              </w:r>
            </w:del>
          </w:p>
        </w:tc>
        <w:tc>
          <w:tcPr>
            <w:tcW w:w="3686" w:type="dxa"/>
          </w:tcPr>
          <w:p w14:paraId="4E2E754B" w14:textId="3465F9A7" w:rsidR="006F6F0E" w:rsidRPr="006F6F0E" w:rsidDel="0047615E" w:rsidRDefault="006F6F0E" w:rsidP="006F6F0E">
            <w:pPr>
              <w:keepNext/>
              <w:keepLines/>
              <w:spacing w:after="0"/>
              <w:rPr>
                <w:del w:id="373" w:author="balazs-153" w:date="2024-01-18T20:39:00Z"/>
                <w:rFonts w:ascii="Arial" w:hAnsi="Arial"/>
                <w:sz w:val="18"/>
              </w:rPr>
            </w:pPr>
            <w:del w:id="374" w:author="balazs-153" w:date="2024-01-18T20:39:00Z">
              <w:r w:rsidRPr="006F6F0E" w:rsidDel="0047615E">
                <w:rPr>
                  <w:rFonts w:ascii="Arial" w:hAnsi="Arial"/>
                  <w:sz w:val="18"/>
                </w:rPr>
                <w:delText>string</w:delText>
              </w:r>
            </w:del>
          </w:p>
        </w:tc>
      </w:tr>
      <w:tr w:rsidR="006F6F0E" w:rsidRPr="006F6F0E" w:rsidDel="0047615E" w14:paraId="011AA3B5" w14:textId="05C6DA2B" w:rsidTr="006337D3">
        <w:trPr>
          <w:del w:id="375" w:author="balazs-153" w:date="2024-01-18T20:39:00Z"/>
        </w:trPr>
        <w:tc>
          <w:tcPr>
            <w:tcW w:w="3441" w:type="dxa"/>
          </w:tcPr>
          <w:p w14:paraId="01688668" w14:textId="292108FC" w:rsidR="006F6F0E" w:rsidRPr="006F6F0E" w:rsidDel="0047615E" w:rsidRDefault="006F6F0E" w:rsidP="006F6F0E">
            <w:pPr>
              <w:keepNext/>
              <w:keepLines/>
              <w:spacing w:after="0"/>
              <w:rPr>
                <w:del w:id="376" w:author="balazs-153" w:date="2024-01-18T20:39:00Z"/>
                <w:rFonts w:ascii="Arial" w:hAnsi="Arial"/>
                <w:sz w:val="18"/>
              </w:rPr>
            </w:pPr>
            <w:del w:id="377" w:author="balazs-153" w:date="2024-01-18T20:39:00Z">
              <w:r w:rsidRPr="006F6F0E" w:rsidDel="0047615E">
                <w:rPr>
                  <w:rFonts w:ascii="Arial" w:hAnsi="Arial"/>
                  <w:sz w:val="18"/>
                </w:rPr>
                <w:delText>userDefinedState</w:delText>
              </w:r>
            </w:del>
          </w:p>
        </w:tc>
        <w:tc>
          <w:tcPr>
            <w:tcW w:w="2551" w:type="dxa"/>
          </w:tcPr>
          <w:p w14:paraId="21F9033F" w14:textId="7B852EDE" w:rsidR="006F6F0E" w:rsidRPr="006F6F0E" w:rsidDel="0047615E" w:rsidRDefault="006F6F0E" w:rsidP="006F6F0E">
            <w:pPr>
              <w:keepNext/>
              <w:keepLines/>
              <w:spacing w:after="0"/>
              <w:rPr>
                <w:del w:id="378" w:author="balazs-153" w:date="2024-01-18T20:39:00Z"/>
                <w:rFonts w:ascii="Arial" w:hAnsi="Arial"/>
                <w:sz w:val="18"/>
              </w:rPr>
            </w:pPr>
            <w:del w:id="379" w:author="balazs-153" w:date="2024-01-18T20:39:00Z">
              <w:r w:rsidRPr="006F6F0E" w:rsidDel="0047615E">
                <w:rPr>
                  <w:rFonts w:ascii="Arial" w:hAnsi="Arial"/>
                  <w:sz w:val="18"/>
                </w:rPr>
                <w:delText>userDefinedState</w:delText>
              </w:r>
            </w:del>
          </w:p>
        </w:tc>
        <w:tc>
          <w:tcPr>
            <w:tcW w:w="3686" w:type="dxa"/>
          </w:tcPr>
          <w:p w14:paraId="68FE5BF5" w14:textId="73725F81" w:rsidR="006F6F0E" w:rsidRPr="006F6F0E" w:rsidDel="0047615E" w:rsidRDefault="006F6F0E" w:rsidP="006F6F0E">
            <w:pPr>
              <w:keepNext/>
              <w:keepLines/>
              <w:spacing w:after="0"/>
              <w:rPr>
                <w:del w:id="380" w:author="balazs-153" w:date="2024-01-18T20:39:00Z"/>
                <w:rFonts w:ascii="Arial" w:hAnsi="Arial"/>
                <w:sz w:val="18"/>
              </w:rPr>
            </w:pPr>
            <w:del w:id="381" w:author="balazs-153" w:date="2024-01-18T20:39:00Z">
              <w:r w:rsidRPr="006F6F0E" w:rsidDel="0047615E">
                <w:rPr>
                  <w:rFonts w:ascii="Arial" w:hAnsi="Arial"/>
                  <w:sz w:val="18"/>
                </w:rPr>
                <w:delText>string</w:delText>
              </w:r>
            </w:del>
          </w:p>
        </w:tc>
      </w:tr>
      <w:tr w:rsidR="006F6F0E" w:rsidRPr="006F6F0E" w:rsidDel="0047615E" w14:paraId="7D1FBD99" w14:textId="20BBF741" w:rsidTr="006337D3">
        <w:trPr>
          <w:del w:id="382" w:author="balazs-153" w:date="2024-01-18T20:39:00Z"/>
        </w:trPr>
        <w:tc>
          <w:tcPr>
            <w:tcW w:w="3441" w:type="dxa"/>
          </w:tcPr>
          <w:p w14:paraId="7606FC84" w14:textId="5B7CA17E" w:rsidR="006F6F0E" w:rsidRPr="006F6F0E" w:rsidDel="0047615E" w:rsidRDefault="006F6F0E" w:rsidP="006F6F0E">
            <w:pPr>
              <w:keepNext/>
              <w:keepLines/>
              <w:spacing w:after="0"/>
              <w:rPr>
                <w:del w:id="383" w:author="balazs-153" w:date="2024-01-18T20:39:00Z"/>
                <w:rFonts w:ascii="Arial" w:hAnsi="Arial"/>
                <w:sz w:val="18"/>
              </w:rPr>
            </w:pPr>
            <w:del w:id="384" w:author="balazs-153" w:date="2024-01-18T20:39:00Z">
              <w:r w:rsidRPr="006F6F0E" w:rsidDel="0047615E">
                <w:rPr>
                  <w:rFonts w:ascii="Arial" w:hAnsi="Arial"/>
                  <w:sz w:val="18"/>
                </w:rPr>
                <w:delText>managedElements</w:delText>
              </w:r>
            </w:del>
          </w:p>
        </w:tc>
        <w:tc>
          <w:tcPr>
            <w:tcW w:w="2551" w:type="dxa"/>
          </w:tcPr>
          <w:p w14:paraId="051242C7" w14:textId="2238CFCE" w:rsidR="006F6F0E" w:rsidRPr="006F6F0E" w:rsidDel="0047615E" w:rsidRDefault="006F6F0E" w:rsidP="006F6F0E">
            <w:pPr>
              <w:keepNext/>
              <w:keepLines/>
              <w:spacing w:after="0"/>
              <w:rPr>
                <w:del w:id="385" w:author="balazs-153" w:date="2024-01-18T20:39:00Z"/>
                <w:rFonts w:ascii="Arial" w:hAnsi="Arial"/>
                <w:sz w:val="18"/>
              </w:rPr>
            </w:pPr>
            <w:del w:id="386" w:author="balazs-153" w:date="2024-01-18T20:39:00Z">
              <w:r w:rsidRPr="006F6F0E" w:rsidDel="0047615E">
                <w:rPr>
                  <w:rFonts w:ascii="Arial" w:hAnsi="Arial"/>
                  <w:sz w:val="18"/>
                </w:rPr>
                <w:delText>managedElements</w:delText>
              </w:r>
            </w:del>
          </w:p>
        </w:tc>
        <w:tc>
          <w:tcPr>
            <w:tcW w:w="3686" w:type="dxa"/>
          </w:tcPr>
          <w:p w14:paraId="28987DD3" w14:textId="633FC6D6" w:rsidR="006F6F0E" w:rsidRPr="006F6F0E" w:rsidDel="0047615E" w:rsidRDefault="006F6F0E" w:rsidP="006F6F0E">
            <w:pPr>
              <w:keepNext/>
              <w:keepLines/>
              <w:spacing w:after="0"/>
              <w:rPr>
                <w:del w:id="387" w:author="balazs-153" w:date="2024-01-18T20:39:00Z"/>
                <w:rFonts w:ascii="Arial" w:hAnsi="Arial"/>
                <w:sz w:val="18"/>
              </w:rPr>
            </w:pPr>
            <w:del w:id="388" w:author="balazs-153" w:date="2024-01-18T20:39:00Z">
              <w:r w:rsidRPr="006F6F0E" w:rsidDel="0047615E">
                <w:rPr>
                  <w:rFonts w:ascii="Arial" w:hAnsi="Arial" w:cs="Arial"/>
                  <w:sz w:val="18"/>
                </w:rPr>
                <w:delText>GenericNetworkResourcesIRPSystem</w:delText>
              </w:r>
              <w:r w:rsidRPr="006F6F0E" w:rsidDel="0047615E">
                <w:rPr>
                  <w:rFonts w:ascii="Arial" w:hAnsi="Arial"/>
                  <w:sz w:val="18"/>
                </w:rPr>
                <w:delText>::AttributeTypes::MOReferenceSet</w:delText>
              </w:r>
            </w:del>
          </w:p>
        </w:tc>
      </w:tr>
      <w:tr w:rsidR="006F6F0E" w:rsidRPr="006F6F0E" w:rsidDel="0047615E" w14:paraId="612888DB" w14:textId="701DA661" w:rsidTr="006337D3">
        <w:trPr>
          <w:del w:id="389" w:author="balazs-153" w:date="2024-01-18T20:39:00Z"/>
        </w:trPr>
        <w:tc>
          <w:tcPr>
            <w:tcW w:w="3441" w:type="dxa"/>
          </w:tcPr>
          <w:p w14:paraId="45B98E64" w14:textId="24290A77" w:rsidR="006F6F0E" w:rsidRPr="006F6F0E" w:rsidDel="0047615E" w:rsidRDefault="006F6F0E" w:rsidP="006F6F0E">
            <w:pPr>
              <w:keepNext/>
              <w:keepLines/>
              <w:spacing w:after="0"/>
              <w:rPr>
                <w:del w:id="390" w:author="balazs-153" w:date="2024-01-18T20:39:00Z"/>
                <w:rFonts w:ascii="Arial" w:hAnsi="Arial"/>
                <w:sz w:val="18"/>
              </w:rPr>
            </w:pPr>
            <w:del w:id="391" w:author="balazs-153" w:date="2024-01-18T20:39:00Z">
              <w:r w:rsidRPr="006F6F0E" w:rsidDel="0047615E">
                <w:rPr>
                  <w:rFonts w:ascii="Arial" w:hAnsi="Arial"/>
                  <w:sz w:val="18"/>
                </w:rPr>
                <w:delText>swVersion</w:delText>
              </w:r>
            </w:del>
          </w:p>
        </w:tc>
        <w:tc>
          <w:tcPr>
            <w:tcW w:w="2551" w:type="dxa"/>
          </w:tcPr>
          <w:p w14:paraId="7A987D3F" w14:textId="453D7F2D" w:rsidR="006F6F0E" w:rsidRPr="006F6F0E" w:rsidDel="0047615E" w:rsidRDefault="006F6F0E" w:rsidP="006F6F0E">
            <w:pPr>
              <w:keepNext/>
              <w:keepLines/>
              <w:spacing w:after="0"/>
              <w:rPr>
                <w:del w:id="392" w:author="balazs-153" w:date="2024-01-18T20:39:00Z"/>
                <w:rFonts w:ascii="Arial" w:hAnsi="Arial"/>
                <w:sz w:val="18"/>
              </w:rPr>
            </w:pPr>
            <w:del w:id="393" w:author="balazs-153" w:date="2024-01-18T20:39:00Z">
              <w:r w:rsidRPr="006F6F0E" w:rsidDel="0047615E">
                <w:rPr>
                  <w:rFonts w:ascii="Arial" w:hAnsi="Arial"/>
                  <w:sz w:val="18"/>
                </w:rPr>
                <w:delText>swVersion</w:delText>
              </w:r>
            </w:del>
          </w:p>
        </w:tc>
        <w:tc>
          <w:tcPr>
            <w:tcW w:w="3686" w:type="dxa"/>
          </w:tcPr>
          <w:p w14:paraId="4709E1CE" w14:textId="612F56B1" w:rsidR="006F6F0E" w:rsidRPr="006F6F0E" w:rsidDel="0047615E" w:rsidRDefault="006F6F0E" w:rsidP="006F6F0E">
            <w:pPr>
              <w:keepNext/>
              <w:keepLines/>
              <w:spacing w:after="0"/>
              <w:rPr>
                <w:del w:id="394" w:author="balazs-153" w:date="2024-01-18T20:39:00Z"/>
                <w:rFonts w:ascii="Arial" w:hAnsi="Arial"/>
                <w:sz w:val="18"/>
              </w:rPr>
            </w:pPr>
            <w:del w:id="395" w:author="balazs-153" w:date="2024-01-18T20:39:00Z">
              <w:r w:rsidRPr="006F6F0E" w:rsidDel="0047615E">
                <w:rPr>
                  <w:rFonts w:ascii="Arial" w:hAnsi="Arial"/>
                  <w:sz w:val="18"/>
                </w:rPr>
                <w:delText>string</w:delText>
              </w:r>
            </w:del>
          </w:p>
        </w:tc>
      </w:tr>
    </w:tbl>
    <w:p w14:paraId="6B171E69" w14:textId="3C84CE86" w:rsidR="006F6F0E" w:rsidRPr="006F6F0E" w:rsidDel="0047615E" w:rsidRDefault="006F6F0E" w:rsidP="006F6F0E">
      <w:pPr>
        <w:rPr>
          <w:del w:id="396" w:author="balazs-153" w:date="2024-01-18T20:39:00Z"/>
        </w:rPr>
      </w:pPr>
    </w:p>
    <w:p w14:paraId="70F68EB7" w14:textId="47722BDC" w:rsidR="006F6F0E" w:rsidRPr="006F6F0E" w:rsidDel="0047615E" w:rsidRDefault="006F6F0E" w:rsidP="006F6F0E">
      <w:pPr>
        <w:keepNext/>
        <w:keepLines/>
        <w:spacing w:before="120"/>
        <w:ind w:left="1134" w:hanging="1134"/>
        <w:outlineLvl w:val="2"/>
        <w:rPr>
          <w:del w:id="397" w:author="balazs-153" w:date="2024-01-18T20:39:00Z"/>
          <w:rFonts w:ascii="Arial" w:hAnsi="Arial"/>
          <w:sz w:val="28"/>
        </w:rPr>
      </w:pPr>
      <w:bookmarkStart w:id="398" w:name="_Toc20153419"/>
      <w:bookmarkStart w:id="399" w:name="_Toc27489891"/>
      <w:bookmarkStart w:id="400" w:name="_Toc36033475"/>
      <w:bookmarkStart w:id="401" w:name="_Toc36475737"/>
      <w:bookmarkStart w:id="402" w:name="_Toc44581496"/>
      <w:bookmarkStart w:id="403" w:name="_Toc51769112"/>
      <w:bookmarkStart w:id="404" w:name="_Toc155942282"/>
      <w:del w:id="405" w:author="balazs-153" w:date="2024-01-18T20:39:00Z">
        <w:r w:rsidRPr="006F6F0E" w:rsidDel="0047615E">
          <w:rPr>
            <w:rFonts w:ascii="Arial" w:hAnsi="Arial"/>
            <w:sz w:val="28"/>
          </w:rPr>
          <w:delText>A.2</w:delText>
        </w:r>
        <w:r w:rsidRPr="006F6F0E" w:rsidDel="0047615E">
          <w:rPr>
            <w:rFonts w:ascii="Arial" w:hAnsi="Arial" w:cs="Arial"/>
            <w:sz w:val="28"/>
          </w:rPr>
          <w:delText>.</w:delText>
        </w:r>
        <w:r w:rsidRPr="006F6F0E" w:rsidDel="0047615E">
          <w:rPr>
            <w:rFonts w:ascii="Arial" w:hAnsi="Arial"/>
            <w:sz w:val="28"/>
          </w:rPr>
          <w:delText>2.5</w:delText>
        </w:r>
        <w:r w:rsidRPr="006F6F0E" w:rsidDel="0047615E">
          <w:rPr>
            <w:rFonts w:ascii="Arial" w:hAnsi="Arial"/>
            <w:sz w:val="28"/>
          </w:rPr>
          <w:tab/>
          <w:delText>IOC VsDataContainer</w:delText>
        </w:r>
        <w:bookmarkEnd w:id="398"/>
        <w:bookmarkEnd w:id="399"/>
        <w:bookmarkEnd w:id="400"/>
        <w:bookmarkEnd w:id="401"/>
        <w:bookmarkEnd w:id="402"/>
        <w:bookmarkEnd w:id="403"/>
        <w:bookmarkEnd w:id="404"/>
      </w:del>
    </w:p>
    <w:p w14:paraId="3DCDE3F6" w14:textId="49A7C727" w:rsidR="006F6F0E" w:rsidRPr="006F6F0E" w:rsidDel="0047615E" w:rsidRDefault="006F6F0E" w:rsidP="006F6F0E">
      <w:pPr>
        <w:keepNext/>
        <w:keepLines/>
        <w:spacing w:before="60"/>
        <w:jc w:val="center"/>
        <w:rPr>
          <w:del w:id="406" w:author="balazs-153" w:date="2024-01-18T20:39:00Z"/>
          <w:rFonts w:ascii="Arial" w:hAnsi="Arial" w:cs="Arial"/>
          <w:b/>
        </w:rPr>
      </w:pPr>
      <w:del w:id="407" w:author="balazs-153" w:date="2024-01-18T20:39:00Z">
        <w:r w:rsidRPr="006F6F0E" w:rsidDel="0047615E">
          <w:rPr>
            <w:rFonts w:ascii="Arial" w:hAnsi="Arial" w:cs="Arial"/>
            <w:b/>
          </w:rPr>
          <w:delText>Mapping from NRM IOC VsDataContainer attributes and association roles to SS equivalent MOC VsDataContainer attributes</w:delText>
        </w:r>
      </w:del>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2551"/>
        <w:gridCol w:w="3686"/>
      </w:tblGrid>
      <w:tr w:rsidR="006F6F0E" w:rsidRPr="006F6F0E" w:rsidDel="0047615E" w14:paraId="73AC4B7B" w14:textId="3547AF30" w:rsidTr="006337D3">
        <w:trPr>
          <w:tblHeader/>
          <w:del w:id="408" w:author="balazs-153" w:date="2024-01-18T20:39:00Z"/>
        </w:trPr>
        <w:tc>
          <w:tcPr>
            <w:tcW w:w="3441" w:type="dxa"/>
            <w:shd w:val="pct10" w:color="auto" w:fill="FFFFFF"/>
          </w:tcPr>
          <w:p w14:paraId="1EAF3A59" w14:textId="6614A2ED" w:rsidR="006F6F0E" w:rsidRPr="006F6F0E" w:rsidDel="0047615E" w:rsidRDefault="006F6F0E" w:rsidP="006F6F0E">
            <w:pPr>
              <w:keepNext/>
              <w:keepLines/>
              <w:spacing w:after="0"/>
              <w:jc w:val="center"/>
              <w:rPr>
                <w:del w:id="409" w:author="balazs-153" w:date="2024-01-18T20:39:00Z"/>
                <w:rFonts w:ascii="Arial" w:hAnsi="Arial"/>
                <w:b/>
                <w:sz w:val="18"/>
              </w:rPr>
            </w:pPr>
            <w:del w:id="410" w:author="balazs-153" w:date="2024-01-18T20:39:00Z">
              <w:r w:rsidRPr="006F6F0E" w:rsidDel="0047615E">
                <w:rPr>
                  <w:rFonts w:ascii="Arial" w:hAnsi="Arial"/>
                  <w:b/>
                  <w:sz w:val="18"/>
                </w:rPr>
                <w:delText>IS Attributes</w:delText>
              </w:r>
            </w:del>
          </w:p>
        </w:tc>
        <w:tc>
          <w:tcPr>
            <w:tcW w:w="2551" w:type="dxa"/>
            <w:shd w:val="pct10" w:color="auto" w:fill="FFFFFF"/>
          </w:tcPr>
          <w:p w14:paraId="435E23FA" w14:textId="4E785B8C" w:rsidR="006F6F0E" w:rsidRPr="006F6F0E" w:rsidDel="0047615E" w:rsidRDefault="006F6F0E" w:rsidP="006F6F0E">
            <w:pPr>
              <w:keepNext/>
              <w:keepLines/>
              <w:spacing w:after="0"/>
              <w:jc w:val="center"/>
              <w:rPr>
                <w:del w:id="411" w:author="balazs-153" w:date="2024-01-18T20:39:00Z"/>
                <w:rFonts w:ascii="Arial" w:hAnsi="Arial"/>
                <w:b/>
                <w:sz w:val="18"/>
              </w:rPr>
            </w:pPr>
            <w:del w:id="412" w:author="balazs-153" w:date="2024-01-18T20:39:00Z">
              <w:r w:rsidRPr="006F6F0E" w:rsidDel="0047615E">
                <w:rPr>
                  <w:rFonts w:ascii="Arial" w:hAnsi="Arial"/>
                  <w:b/>
                  <w:sz w:val="18"/>
                </w:rPr>
                <w:delText>SS Attributes</w:delText>
              </w:r>
            </w:del>
          </w:p>
        </w:tc>
        <w:tc>
          <w:tcPr>
            <w:tcW w:w="3686" w:type="dxa"/>
            <w:shd w:val="pct10" w:color="auto" w:fill="FFFFFF"/>
          </w:tcPr>
          <w:p w14:paraId="0D96F7C7" w14:textId="3FFF03F5" w:rsidR="006F6F0E" w:rsidRPr="006F6F0E" w:rsidDel="0047615E" w:rsidRDefault="006F6F0E" w:rsidP="006F6F0E">
            <w:pPr>
              <w:keepNext/>
              <w:keepLines/>
              <w:spacing w:after="0"/>
              <w:jc w:val="center"/>
              <w:rPr>
                <w:del w:id="413" w:author="balazs-153" w:date="2024-01-18T20:39:00Z"/>
                <w:rFonts w:ascii="Arial" w:hAnsi="Arial"/>
                <w:b/>
                <w:sz w:val="18"/>
              </w:rPr>
            </w:pPr>
            <w:del w:id="414" w:author="balazs-153" w:date="2024-01-18T20:39:00Z">
              <w:r w:rsidRPr="006F6F0E" w:rsidDel="0047615E">
                <w:rPr>
                  <w:rFonts w:ascii="Arial" w:hAnsi="Arial"/>
                  <w:b/>
                  <w:sz w:val="18"/>
                </w:rPr>
                <w:delText>SS Type</w:delText>
              </w:r>
            </w:del>
          </w:p>
        </w:tc>
      </w:tr>
      <w:tr w:rsidR="006F6F0E" w:rsidRPr="006F6F0E" w:rsidDel="0047615E" w14:paraId="73432A2F" w14:textId="159CCCAB" w:rsidTr="006337D3">
        <w:trPr>
          <w:del w:id="415" w:author="balazs-153" w:date="2024-01-18T20:39:00Z"/>
        </w:trPr>
        <w:tc>
          <w:tcPr>
            <w:tcW w:w="3441" w:type="dxa"/>
          </w:tcPr>
          <w:p w14:paraId="33D8A4BF" w14:textId="3B1E56C1" w:rsidR="006F6F0E" w:rsidRPr="006F6F0E" w:rsidDel="0047615E" w:rsidRDefault="006F6F0E" w:rsidP="006F6F0E">
            <w:pPr>
              <w:keepNext/>
              <w:keepLines/>
              <w:spacing w:after="0"/>
              <w:rPr>
                <w:del w:id="416" w:author="balazs-153" w:date="2024-01-18T20:39:00Z"/>
                <w:rFonts w:ascii="Arial" w:hAnsi="Arial"/>
                <w:sz w:val="18"/>
              </w:rPr>
            </w:pPr>
            <w:del w:id="417" w:author="balazs-153" w:date="2024-01-18T20:39:00Z">
              <w:r w:rsidRPr="006F6F0E" w:rsidDel="0047615E">
                <w:rPr>
                  <w:rFonts w:ascii="Arial" w:hAnsi="Arial"/>
                  <w:sz w:val="18"/>
                </w:rPr>
                <w:delText>id</w:delText>
              </w:r>
            </w:del>
          </w:p>
        </w:tc>
        <w:tc>
          <w:tcPr>
            <w:tcW w:w="2551" w:type="dxa"/>
          </w:tcPr>
          <w:p w14:paraId="1934FEFE" w14:textId="24EEB035" w:rsidR="006F6F0E" w:rsidRPr="006F6F0E" w:rsidDel="0047615E" w:rsidRDefault="006F6F0E" w:rsidP="006F6F0E">
            <w:pPr>
              <w:keepNext/>
              <w:keepLines/>
              <w:spacing w:after="0"/>
              <w:rPr>
                <w:del w:id="418" w:author="balazs-153" w:date="2024-01-18T20:39:00Z"/>
                <w:rFonts w:ascii="Arial" w:hAnsi="Arial"/>
                <w:sz w:val="18"/>
              </w:rPr>
            </w:pPr>
            <w:del w:id="419" w:author="balazs-153" w:date="2024-01-18T20:39:00Z">
              <w:r w:rsidRPr="006F6F0E" w:rsidDel="0047615E">
                <w:rPr>
                  <w:rFonts w:ascii="Arial" w:hAnsi="Arial"/>
                  <w:sz w:val="18"/>
                </w:rPr>
                <w:delText>id</w:delText>
              </w:r>
            </w:del>
          </w:p>
        </w:tc>
        <w:tc>
          <w:tcPr>
            <w:tcW w:w="3686" w:type="dxa"/>
          </w:tcPr>
          <w:p w14:paraId="21271451" w14:textId="095B7B7B" w:rsidR="006F6F0E" w:rsidRPr="006F6F0E" w:rsidDel="0047615E" w:rsidRDefault="006F6F0E" w:rsidP="006F6F0E">
            <w:pPr>
              <w:keepNext/>
              <w:keepLines/>
              <w:spacing w:after="0"/>
              <w:rPr>
                <w:del w:id="420" w:author="balazs-153" w:date="2024-01-18T20:39:00Z"/>
                <w:rFonts w:ascii="Arial" w:hAnsi="Arial"/>
                <w:sz w:val="18"/>
              </w:rPr>
            </w:pPr>
            <w:del w:id="421" w:author="balazs-153" w:date="2024-01-18T20:39:00Z">
              <w:r w:rsidRPr="006F6F0E" w:rsidDel="0047615E">
                <w:rPr>
                  <w:rFonts w:ascii="Arial" w:hAnsi="Arial"/>
                  <w:sz w:val="18"/>
                </w:rPr>
                <w:delText>string</w:delText>
              </w:r>
            </w:del>
          </w:p>
        </w:tc>
      </w:tr>
      <w:tr w:rsidR="006F6F0E" w:rsidRPr="006F6F0E" w:rsidDel="0047615E" w14:paraId="570B8937" w14:textId="4EA00B57" w:rsidTr="006337D3">
        <w:trPr>
          <w:del w:id="422" w:author="balazs-153" w:date="2024-01-18T20:39:00Z"/>
        </w:trPr>
        <w:tc>
          <w:tcPr>
            <w:tcW w:w="3441" w:type="dxa"/>
          </w:tcPr>
          <w:p w14:paraId="72B64734" w14:textId="508D8D3C" w:rsidR="006F6F0E" w:rsidRPr="006F6F0E" w:rsidDel="0047615E" w:rsidRDefault="006F6F0E" w:rsidP="006F6F0E">
            <w:pPr>
              <w:keepNext/>
              <w:keepLines/>
              <w:spacing w:after="0"/>
              <w:rPr>
                <w:del w:id="423" w:author="balazs-153" w:date="2024-01-18T20:39:00Z"/>
                <w:rFonts w:ascii="Arial" w:hAnsi="Arial"/>
                <w:sz w:val="18"/>
              </w:rPr>
            </w:pPr>
            <w:del w:id="424" w:author="balazs-153" w:date="2024-01-18T20:39:00Z">
              <w:r w:rsidRPr="006F6F0E" w:rsidDel="0047615E">
                <w:rPr>
                  <w:rFonts w:ascii="Arial" w:hAnsi="Arial"/>
                  <w:sz w:val="18"/>
                </w:rPr>
                <w:delText>vsDataType</w:delText>
              </w:r>
            </w:del>
          </w:p>
        </w:tc>
        <w:tc>
          <w:tcPr>
            <w:tcW w:w="2551" w:type="dxa"/>
          </w:tcPr>
          <w:p w14:paraId="55D69917" w14:textId="240A0594" w:rsidR="006F6F0E" w:rsidRPr="006F6F0E" w:rsidDel="0047615E" w:rsidRDefault="006F6F0E" w:rsidP="006F6F0E">
            <w:pPr>
              <w:keepNext/>
              <w:keepLines/>
              <w:spacing w:after="0"/>
              <w:rPr>
                <w:del w:id="425" w:author="balazs-153" w:date="2024-01-18T20:39:00Z"/>
                <w:rFonts w:ascii="Arial" w:hAnsi="Arial"/>
                <w:sz w:val="18"/>
              </w:rPr>
            </w:pPr>
            <w:del w:id="426" w:author="balazs-153" w:date="2024-01-18T20:39:00Z">
              <w:r w:rsidRPr="006F6F0E" w:rsidDel="0047615E">
                <w:rPr>
                  <w:rFonts w:ascii="Arial" w:hAnsi="Arial"/>
                  <w:sz w:val="18"/>
                </w:rPr>
                <w:delText>vsDataType</w:delText>
              </w:r>
            </w:del>
          </w:p>
        </w:tc>
        <w:tc>
          <w:tcPr>
            <w:tcW w:w="3686" w:type="dxa"/>
          </w:tcPr>
          <w:p w14:paraId="24BBE34B" w14:textId="122C7563" w:rsidR="006F6F0E" w:rsidRPr="006F6F0E" w:rsidDel="0047615E" w:rsidRDefault="006F6F0E" w:rsidP="006F6F0E">
            <w:pPr>
              <w:keepNext/>
              <w:keepLines/>
              <w:spacing w:after="0"/>
              <w:rPr>
                <w:del w:id="427" w:author="balazs-153" w:date="2024-01-18T20:39:00Z"/>
                <w:rFonts w:ascii="Arial" w:hAnsi="Arial"/>
                <w:sz w:val="18"/>
              </w:rPr>
            </w:pPr>
            <w:del w:id="428" w:author="balazs-153" w:date="2024-01-18T20:39:00Z">
              <w:r w:rsidRPr="006F6F0E" w:rsidDel="0047615E">
                <w:rPr>
                  <w:rFonts w:ascii="Arial" w:hAnsi="Arial"/>
                  <w:sz w:val="18"/>
                </w:rPr>
                <w:delText>string</w:delText>
              </w:r>
            </w:del>
          </w:p>
        </w:tc>
      </w:tr>
      <w:tr w:rsidR="006F6F0E" w:rsidRPr="006F6F0E" w:rsidDel="0047615E" w14:paraId="05D779AE" w14:textId="3273DBB6" w:rsidTr="006337D3">
        <w:trPr>
          <w:del w:id="429" w:author="balazs-153" w:date="2024-01-18T20:39:00Z"/>
        </w:trPr>
        <w:tc>
          <w:tcPr>
            <w:tcW w:w="3441" w:type="dxa"/>
          </w:tcPr>
          <w:p w14:paraId="709BDC11" w14:textId="762C7A50" w:rsidR="006F6F0E" w:rsidRPr="006F6F0E" w:rsidDel="0047615E" w:rsidRDefault="006F6F0E" w:rsidP="006F6F0E">
            <w:pPr>
              <w:keepNext/>
              <w:keepLines/>
              <w:spacing w:after="0"/>
              <w:rPr>
                <w:del w:id="430" w:author="balazs-153" w:date="2024-01-18T20:39:00Z"/>
                <w:rFonts w:ascii="Arial" w:hAnsi="Arial"/>
                <w:sz w:val="18"/>
              </w:rPr>
            </w:pPr>
            <w:del w:id="431" w:author="balazs-153" w:date="2024-01-18T20:39:00Z">
              <w:r w:rsidRPr="006F6F0E" w:rsidDel="0047615E">
                <w:rPr>
                  <w:rFonts w:ascii="Arial" w:hAnsi="Arial"/>
                  <w:sz w:val="18"/>
                </w:rPr>
                <w:delText>vsData</w:delText>
              </w:r>
            </w:del>
          </w:p>
        </w:tc>
        <w:tc>
          <w:tcPr>
            <w:tcW w:w="2551" w:type="dxa"/>
          </w:tcPr>
          <w:p w14:paraId="26567742" w14:textId="22EA2F57" w:rsidR="006F6F0E" w:rsidRPr="006F6F0E" w:rsidDel="0047615E" w:rsidRDefault="006F6F0E" w:rsidP="006F6F0E">
            <w:pPr>
              <w:keepNext/>
              <w:keepLines/>
              <w:spacing w:after="0"/>
              <w:rPr>
                <w:del w:id="432" w:author="balazs-153" w:date="2024-01-18T20:39:00Z"/>
                <w:rFonts w:ascii="Arial" w:hAnsi="Arial"/>
                <w:sz w:val="18"/>
              </w:rPr>
            </w:pPr>
            <w:del w:id="433" w:author="balazs-153" w:date="2024-01-18T20:39:00Z">
              <w:r w:rsidRPr="006F6F0E" w:rsidDel="0047615E">
                <w:rPr>
                  <w:rFonts w:ascii="Arial" w:hAnsi="Arial"/>
                  <w:sz w:val="18"/>
                </w:rPr>
                <w:delText>vsData</w:delText>
              </w:r>
            </w:del>
          </w:p>
        </w:tc>
        <w:tc>
          <w:tcPr>
            <w:tcW w:w="3686" w:type="dxa"/>
          </w:tcPr>
          <w:p w14:paraId="5E29D4D9" w14:textId="268AB5F9" w:rsidR="006F6F0E" w:rsidRPr="006F6F0E" w:rsidDel="0047615E" w:rsidRDefault="006F6F0E" w:rsidP="006F6F0E">
            <w:pPr>
              <w:keepNext/>
              <w:keepLines/>
              <w:spacing w:after="0"/>
              <w:rPr>
                <w:del w:id="434" w:author="balazs-153" w:date="2024-01-18T20:39:00Z"/>
                <w:rFonts w:ascii="Arial" w:hAnsi="Arial"/>
                <w:sz w:val="18"/>
              </w:rPr>
            </w:pPr>
            <w:del w:id="435" w:author="balazs-153" w:date="2024-01-18T20:39:00Z">
              <w:r w:rsidRPr="006F6F0E" w:rsidDel="0047615E">
                <w:rPr>
                  <w:rFonts w:ascii="Arial" w:hAnsi="Arial"/>
                  <w:sz w:val="18"/>
                </w:rPr>
                <w:delText>any</w:delText>
              </w:r>
            </w:del>
          </w:p>
        </w:tc>
      </w:tr>
      <w:tr w:rsidR="006F6F0E" w:rsidRPr="006F6F0E" w:rsidDel="0047615E" w14:paraId="4C415767" w14:textId="7D53C6B6" w:rsidTr="006337D3">
        <w:trPr>
          <w:del w:id="436" w:author="balazs-153" w:date="2024-01-18T20:39:00Z"/>
        </w:trPr>
        <w:tc>
          <w:tcPr>
            <w:tcW w:w="3441" w:type="dxa"/>
          </w:tcPr>
          <w:p w14:paraId="3663AA74" w14:textId="1A0A3DD4" w:rsidR="006F6F0E" w:rsidRPr="006F6F0E" w:rsidDel="0047615E" w:rsidRDefault="006F6F0E" w:rsidP="006F6F0E">
            <w:pPr>
              <w:keepNext/>
              <w:keepLines/>
              <w:spacing w:after="0"/>
              <w:rPr>
                <w:del w:id="437" w:author="balazs-153" w:date="2024-01-18T20:39:00Z"/>
                <w:rFonts w:ascii="Arial" w:hAnsi="Arial"/>
                <w:sz w:val="18"/>
              </w:rPr>
            </w:pPr>
            <w:del w:id="438" w:author="balazs-153" w:date="2024-01-18T20:39:00Z">
              <w:r w:rsidRPr="006F6F0E" w:rsidDel="0047615E">
                <w:rPr>
                  <w:rFonts w:ascii="Arial" w:hAnsi="Arial"/>
                  <w:sz w:val="18"/>
                </w:rPr>
                <w:delText>vsDataFormatVersion</w:delText>
              </w:r>
            </w:del>
          </w:p>
        </w:tc>
        <w:tc>
          <w:tcPr>
            <w:tcW w:w="2551" w:type="dxa"/>
          </w:tcPr>
          <w:p w14:paraId="288EFE5B" w14:textId="2D6B2946" w:rsidR="006F6F0E" w:rsidRPr="006F6F0E" w:rsidDel="0047615E" w:rsidRDefault="006F6F0E" w:rsidP="006F6F0E">
            <w:pPr>
              <w:keepNext/>
              <w:keepLines/>
              <w:spacing w:after="0"/>
              <w:rPr>
                <w:del w:id="439" w:author="balazs-153" w:date="2024-01-18T20:39:00Z"/>
                <w:rFonts w:ascii="Arial" w:hAnsi="Arial"/>
                <w:sz w:val="18"/>
              </w:rPr>
            </w:pPr>
            <w:del w:id="440" w:author="balazs-153" w:date="2024-01-18T20:39:00Z">
              <w:r w:rsidRPr="006F6F0E" w:rsidDel="0047615E">
                <w:rPr>
                  <w:rFonts w:ascii="Arial" w:hAnsi="Arial"/>
                  <w:sz w:val="18"/>
                </w:rPr>
                <w:delText>vsDataFormatVersion</w:delText>
              </w:r>
            </w:del>
          </w:p>
        </w:tc>
        <w:tc>
          <w:tcPr>
            <w:tcW w:w="3686" w:type="dxa"/>
          </w:tcPr>
          <w:p w14:paraId="10C0B736" w14:textId="14CFA759" w:rsidR="006F6F0E" w:rsidRPr="006F6F0E" w:rsidDel="0047615E" w:rsidRDefault="006F6F0E" w:rsidP="006F6F0E">
            <w:pPr>
              <w:keepNext/>
              <w:keepLines/>
              <w:spacing w:after="0"/>
              <w:rPr>
                <w:del w:id="441" w:author="balazs-153" w:date="2024-01-18T20:39:00Z"/>
                <w:rFonts w:ascii="Arial" w:hAnsi="Arial"/>
                <w:sz w:val="18"/>
              </w:rPr>
            </w:pPr>
            <w:del w:id="442" w:author="balazs-153" w:date="2024-01-18T20:39:00Z">
              <w:r w:rsidRPr="006F6F0E" w:rsidDel="0047615E">
                <w:rPr>
                  <w:rFonts w:ascii="Arial" w:hAnsi="Arial"/>
                  <w:sz w:val="18"/>
                </w:rPr>
                <w:delText>string</w:delText>
              </w:r>
            </w:del>
          </w:p>
        </w:tc>
      </w:tr>
    </w:tbl>
    <w:p w14:paraId="01C2DA85" w14:textId="11FB3BF7" w:rsidR="006F6F0E" w:rsidRPr="006F6F0E" w:rsidDel="0047615E" w:rsidRDefault="006F6F0E" w:rsidP="006F6F0E">
      <w:pPr>
        <w:rPr>
          <w:del w:id="443" w:author="balazs-153" w:date="2024-01-18T20:39:00Z"/>
          <w:rFonts w:ascii="Arial" w:hAnsi="Arial"/>
        </w:rPr>
      </w:pPr>
    </w:p>
    <w:p w14:paraId="2B45DA76" w14:textId="230DC32D" w:rsidR="006F6F0E" w:rsidRPr="006F6F0E" w:rsidDel="0047615E" w:rsidRDefault="006F6F0E" w:rsidP="006F6F0E">
      <w:pPr>
        <w:keepNext/>
        <w:keepLines/>
        <w:spacing w:before="120"/>
        <w:ind w:left="1134" w:hanging="1134"/>
        <w:outlineLvl w:val="2"/>
        <w:rPr>
          <w:del w:id="444" w:author="balazs-153" w:date="2024-01-18T20:39:00Z"/>
          <w:rFonts w:ascii="Arial" w:hAnsi="Arial"/>
          <w:sz w:val="28"/>
        </w:rPr>
      </w:pPr>
      <w:bookmarkStart w:id="445" w:name="_Toc20153420"/>
      <w:bookmarkStart w:id="446" w:name="_Toc27489892"/>
      <w:bookmarkStart w:id="447" w:name="_Toc36033476"/>
      <w:bookmarkStart w:id="448" w:name="_Toc36475738"/>
      <w:bookmarkStart w:id="449" w:name="_Toc44581497"/>
      <w:bookmarkStart w:id="450" w:name="_Toc51769113"/>
      <w:bookmarkStart w:id="451" w:name="_Toc155942283"/>
      <w:del w:id="452" w:author="balazs-153" w:date="2024-01-18T20:39:00Z">
        <w:r w:rsidRPr="006F6F0E" w:rsidDel="0047615E">
          <w:rPr>
            <w:rFonts w:ascii="Arial" w:hAnsi="Arial"/>
            <w:sz w:val="28"/>
          </w:rPr>
          <w:delText>A.2</w:delText>
        </w:r>
        <w:r w:rsidRPr="006F6F0E" w:rsidDel="0047615E">
          <w:rPr>
            <w:rFonts w:ascii="Arial" w:hAnsi="Arial" w:cs="Arial"/>
            <w:sz w:val="28"/>
          </w:rPr>
          <w:delText>.</w:delText>
        </w:r>
        <w:r w:rsidRPr="006F6F0E" w:rsidDel="0047615E">
          <w:rPr>
            <w:rFonts w:ascii="Arial" w:hAnsi="Arial"/>
            <w:sz w:val="28"/>
          </w:rPr>
          <w:delText>2.6</w:delText>
        </w:r>
        <w:r w:rsidRPr="006F6F0E" w:rsidDel="0047615E">
          <w:rPr>
            <w:rFonts w:ascii="Arial" w:hAnsi="Arial"/>
            <w:sz w:val="28"/>
          </w:rPr>
          <w:tab/>
          <w:delText>IOC ManagedFunction</w:delText>
        </w:r>
        <w:bookmarkEnd w:id="445"/>
        <w:bookmarkEnd w:id="446"/>
        <w:bookmarkEnd w:id="447"/>
        <w:bookmarkEnd w:id="448"/>
        <w:bookmarkEnd w:id="449"/>
        <w:bookmarkEnd w:id="450"/>
        <w:bookmarkEnd w:id="451"/>
      </w:del>
    </w:p>
    <w:p w14:paraId="31DAB8E9" w14:textId="67AC609A" w:rsidR="006F6F0E" w:rsidRPr="006F6F0E" w:rsidDel="0047615E" w:rsidRDefault="006F6F0E" w:rsidP="006F6F0E">
      <w:pPr>
        <w:keepNext/>
        <w:keepLines/>
        <w:spacing w:before="60"/>
        <w:jc w:val="center"/>
        <w:rPr>
          <w:del w:id="453" w:author="balazs-153" w:date="2024-01-18T20:39:00Z"/>
          <w:rFonts w:ascii="Arial" w:hAnsi="Arial" w:cs="Arial"/>
          <w:b/>
        </w:rPr>
      </w:pPr>
      <w:del w:id="454" w:author="balazs-153" w:date="2024-01-18T20:39:00Z">
        <w:r w:rsidRPr="006F6F0E" w:rsidDel="0047615E">
          <w:rPr>
            <w:rFonts w:ascii="Arial" w:hAnsi="Arial" w:cs="Arial"/>
            <w:b/>
          </w:rPr>
          <w:delText>Mapping from NRM IOC ManagedFunction attributes and association roles to SS equivalent MOC ManagedFunction attributes</w:delText>
        </w:r>
      </w:del>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5"/>
        <w:gridCol w:w="2248"/>
        <w:gridCol w:w="4628"/>
      </w:tblGrid>
      <w:tr w:rsidR="006F6F0E" w:rsidRPr="006F6F0E" w:rsidDel="0047615E" w14:paraId="53958CEF" w14:textId="6DB2BD5D" w:rsidTr="006337D3">
        <w:trPr>
          <w:tblHeader/>
          <w:del w:id="455" w:author="balazs-153" w:date="2024-01-18T20:39:00Z"/>
        </w:trPr>
        <w:tc>
          <w:tcPr>
            <w:tcW w:w="2980" w:type="dxa"/>
            <w:shd w:val="pct10" w:color="auto" w:fill="FFFFFF"/>
          </w:tcPr>
          <w:p w14:paraId="2EF49D89" w14:textId="036C02E4" w:rsidR="006F6F0E" w:rsidRPr="006F6F0E" w:rsidDel="0047615E" w:rsidRDefault="006F6F0E" w:rsidP="006F6F0E">
            <w:pPr>
              <w:keepNext/>
              <w:keepLines/>
              <w:spacing w:after="0"/>
              <w:jc w:val="center"/>
              <w:rPr>
                <w:del w:id="456" w:author="balazs-153" w:date="2024-01-18T20:39:00Z"/>
                <w:rFonts w:ascii="Arial" w:hAnsi="Arial"/>
                <w:b/>
                <w:sz w:val="18"/>
              </w:rPr>
            </w:pPr>
            <w:del w:id="457" w:author="balazs-153" w:date="2024-01-18T20:39:00Z">
              <w:r w:rsidRPr="006F6F0E" w:rsidDel="0047615E">
                <w:rPr>
                  <w:rFonts w:ascii="Arial" w:hAnsi="Arial"/>
                  <w:b/>
                  <w:sz w:val="18"/>
                </w:rPr>
                <w:delText>IS Attributes</w:delText>
              </w:r>
            </w:del>
          </w:p>
        </w:tc>
        <w:tc>
          <w:tcPr>
            <w:tcW w:w="2321" w:type="dxa"/>
            <w:shd w:val="pct10" w:color="auto" w:fill="FFFFFF"/>
          </w:tcPr>
          <w:p w14:paraId="794C50E8" w14:textId="6C4304F4" w:rsidR="006F6F0E" w:rsidRPr="006F6F0E" w:rsidDel="0047615E" w:rsidRDefault="006F6F0E" w:rsidP="006F6F0E">
            <w:pPr>
              <w:keepNext/>
              <w:keepLines/>
              <w:spacing w:after="0"/>
              <w:jc w:val="center"/>
              <w:rPr>
                <w:del w:id="458" w:author="balazs-153" w:date="2024-01-18T20:39:00Z"/>
                <w:rFonts w:ascii="Arial" w:hAnsi="Arial"/>
                <w:b/>
                <w:sz w:val="18"/>
              </w:rPr>
            </w:pPr>
            <w:del w:id="459" w:author="balazs-153" w:date="2024-01-18T20:39:00Z">
              <w:r w:rsidRPr="006F6F0E" w:rsidDel="0047615E">
                <w:rPr>
                  <w:rFonts w:ascii="Arial" w:hAnsi="Arial"/>
                  <w:b/>
                  <w:sz w:val="18"/>
                </w:rPr>
                <w:delText>SS Attributes</w:delText>
              </w:r>
            </w:del>
          </w:p>
        </w:tc>
        <w:tc>
          <w:tcPr>
            <w:tcW w:w="4628" w:type="dxa"/>
            <w:shd w:val="pct10" w:color="auto" w:fill="FFFFFF"/>
          </w:tcPr>
          <w:p w14:paraId="7FC8C0B3" w14:textId="497D79B4" w:rsidR="006F6F0E" w:rsidRPr="006F6F0E" w:rsidDel="0047615E" w:rsidRDefault="006F6F0E" w:rsidP="006F6F0E">
            <w:pPr>
              <w:keepNext/>
              <w:keepLines/>
              <w:spacing w:after="0"/>
              <w:jc w:val="center"/>
              <w:rPr>
                <w:del w:id="460" w:author="balazs-153" w:date="2024-01-18T20:39:00Z"/>
                <w:rFonts w:ascii="Arial" w:hAnsi="Arial"/>
                <w:b/>
                <w:sz w:val="18"/>
              </w:rPr>
            </w:pPr>
            <w:del w:id="461" w:author="balazs-153" w:date="2024-01-18T20:39:00Z">
              <w:r w:rsidRPr="006F6F0E" w:rsidDel="0047615E">
                <w:rPr>
                  <w:rFonts w:ascii="Arial" w:hAnsi="Arial"/>
                  <w:b/>
                  <w:sz w:val="18"/>
                </w:rPr>
                <w:delText>SS Type</w:delText>
              </w:r>
            </w:del>
          </w:p>
        </w:tc>
      </w:tr>
      <w:tr w:rsidR="006F6F0E" w:rsidRPr="006F6F0E" w:rsidDel="0047615E" w14:paraId="6F13E412" w14:textId="490824D5" w:rsidTr="006337D3">
        <w:trPr>
          <w:del w:id="462" w:author="balazs-153" w:date="2024-01-18T20:39:00Z"/>
        </w:trPr>
        <w:tc>
          <w:tcPr>
            <w:tcW w:w="2980" w:type="dxa"/>
          </w:tcPr>
          <w:p w14:paraId="2B4C9B0C" w14:textId="0A2A5821" w:rsidR="006F6F0E" w:rsidRPr="006F6F0E" w:rsidDel="0047615E" w:rsidRDefault="006F6F0E" w:rsidP="006F6F0E">
            <w:pPr>
              <w:keepNext/>
              <w:keepLines/>
              <w:spacing w:after="0"/>
              <w:rPr>
                <w:del w:id="463" w:author="balazs-153" w:date="2024-01-18T20:39:00Z"/>
                <w:rFonts w:ascii="Arial" w:hAnsi="Arial"/>
                <w:sz w:val="18"/>
              </w:rPr>
            </w:pPr>
            <w:del w:id="464" w:author="balazs-153" w:date="2024-01-18T20:39:00Z">
              <w:r w:rsidRPr="006F6F0E" w:rsidDel="0047615E">
                <w:rPr>
                  <w:rFonts w:ascii="Arial" w:hAnsi="Arial"/>
                  <w:sz w:val="18"/>
                </w:rPr>
                <w:delText>id</w:delText>
              </w:r>
            </w:del>
          </w:p>
        </w:tc>
        <w:tc>
          <w:tcPr>
            <w:tcW w:w="2321" w:type="dxa"/>
          </w:tcPr>
          <w:p w14:paraId="34E4D641" w14:textId="77E8D11F" w:rsidR="006F6F0E" w:rsidRPr="006F6F0E" w:rsidDel="0047615E" w:rsidRDefault="006F6F0E" w:rsidP="006F6F0E">
            <w:pPr>
              <w:keepNext/>
              <w:keepLines/>
              <w:spacing w:after="0"/>
              <w:rPr>
                <w:del w:id="465" w:author="balazs-153" w:date="2024-01-18T20:39:00Z"/>
                <w:rFonts w:ascii="Arial" w:hAnsi="Arial"/>
                <w:sz w:val="18"/>
              </w:rPr>
            </w:pPr>
            <w:del w:id="466" w:author="balazs-153" w:date="2024-01-18T20:39:00Z">
              <w:r w:rsidRPr="006F6F0E" w:rsidDel="0047615E">
                <w:rPr>
                  <w:rFonts w:ascii="Arial" w:hAnsi="Arial"/>
                  <w:sz w:val="18"/>
                </w:rPr>
                <w:delText>id</w:delText>
              </w:r>
            </w:del>
          </w:p>
        </w:tc>
        <w:tc>
          <w:tcPr>
            <w:tcW w:w="4628" w:type="dxa"/>
          </w:tcPr>
          <w:p w14:paraId="49FC4C9C" w14:textId="6B12BDCC" w:rsidR="006F6F0E" w:rsidRPr="006F6F0E" w:rsidDel="0047615E" w:rsidRDefault="006F6F0E" w:rsidP="006F6F0E">
            <w:pPr>
              <w:keepNext/>
              <w:keepLines/>
              <w:spacing w:after="0"/>
              <w:rPr>
                <w:del w:id="467" w:author="balazs-153" w:date="2024-01-18T20:39:00Z"/>
                <w:rFonts w:ascii="Arial" w:hAnsi="Arial"/>
                <w:sz w:val="18"/>
              </w:rPr>
            </w:pPr>
            <w:del w:id="468" w:author="balazs-153" w:date="2024-01-18T20:39:00Z">
              <w:r w:rsidRPr="006F6F0E" w:rsidDel="0047615E">
                <w:rPr>
                  <w:rFonts w:ascii="Arial" w:hAnsi="Arial"/>
                  <w:sz w:val="18"/>
                </w:rPr>
                <w:delText>string</w:delText>
              </w:r>
            </w:del>
          </w:p>
        </w:tc>
      </w:tr>
      <w:tr w:rsidR="006F6F0E" w:rsidRPr="006F6F0E" w:rsidDel="0047615E" w14:paraId="42B3D453" w14:textId="042C1BD3" w:rsidTr="006337D3">
        <w:trPr>
          <w:del w:id="469" w:author="balazs-153" w:date="2024-01-18T20:39:00Z"/>
        </w:trPr>
        <w:tc>
          <w:tcPr>
            <w:tcW w:w="2978" w:type="dxa"/>
          </w:tcPr>
          <w:p w14:paraId="692179DA" w14:textId="60B9D883" w:rsidR="006F6F0E" w:rsidRPr="006F6F0E" w:rsidDel="0047615E" w:rsidRDefault="006F6F0E" w:rsidP="006F6F0E">
            <w:pPr>
              <w:keepNext/>
              <w:keepLines/>
              <w:spacing w:after="0"/>
              <w:rPr>
                <w:del w:id="470" w:author="balazs-153" w:date="2024-01-18T20:39:00Z"/>
                <w:rFonts w:ascii="Arial" w:hAnsi="Arial"/>
                <w:sz w:val="18"/>
              </w:rPr>
            </w:pPr>
            <w:del w:id="471" w:author="balazs-153" w:date="2024-01-18T20:39:00Z">
              <w:r w:rsidRPr="006F6F0E" w:rsidDel="0047615E">
                <w:rPr>
                  <w:rFonts w:ascii="Arial" w:hAnsi="Arial"/>
                  <w:sz w:val="18"/>
                  <w:lang w:eastAsia="zh-CN"/>
                </w:rPr>
                <w:delText>pee</w:delText>
              </w:r>
              <w:r w:rsidRPr="006F6F0E" w:rsidDel="0047615E">
                <w:rPr>
                  <w:rFonts w:ascii="Arial" w:hAnsi="Arial" w:hint="eastAsia"/>
                  <w:sz w:val="18"/>
                  <w:lang w:eastAsia="zh-CN"/>
                </w:rPr>
                <w:delText>ParametersList</w:delText>
              </w:r>
            </w:del>
          </w:p>
        </w:tc>
        <w:tc>
          <w:tcPr>
            <w:tcW w:w="2321" w:type="dxa"/>
          </w:tcPr>
          <w:p w14:paraId="444C8F04" w14:textId="3C800D48" w:rsidR="006F6F0E" w:rsidRPr="006F6F0E" w:rsidDel="0047615E" w:rsidRDefault="006F6F0E" w:rsidP="006F6F0E">
            <w:pPr>
              <w:keepNext/>
              <w:keepLines/>
              <w:spacing w:after="0"/>
              <w:rPr>
                <w:del w:id="472" w:author="balazs-153" w:date="2024-01-18T20:39:00Z"/>
                <w:rFonts w:ascii="Arial" w:hAnsi="Arial"/>
                <w:sz w:val="18"/>
              </w:rPr>
            </w:pPr>
            <w:del w:id="473" w:author="balazs-153" w:date="2024-01-18T20:39:00Z">
              <w:r w:rsidRPr="006F6F0E" w:rsidDel="0047615E">
                <w:rPr>
                  <w:rFonts w:ascii="Arial" w:hAnsi="Arial"/>
                  <w:sz w:val="18"/>
                  <w:lang w:eastAsia="zh-CN"/>
                </w:rPr>
                <w:delText>pee</w:delText>
              </w:r>
              <w:r w:rsidRPr="006F6F0E" w:rsidDel="0047615E">
                <w:rPr>
                  <w:rFonts w:ascii="Arial" w:hAnsi="Arial" w:hint="eastAsia"/>
                  <w:sz w:val="18"/>
                  <w:lang w:eastAsia="zh-CN"/>
                </w:rPr>
                <w:delText>ParametersList</w:delText>
              </w:r>
            </w:del>
          </w:p>
        </w:tc>
        <w:tc>
          <w:tcPr>
            <w:tcW w:w="4628" w:type="dxa"/>
          </w:tcPr>
          <w:p w14:paraId="481758BB" w14:textId="33C4137B" w:rsidR="006F6F0E" w:rsidRPr="006F6F0E" w:rsidDel="0047615E" w:rsidRDefault="006F6F0E" w:rsidP="006F6F0E">
            <w:pPr>
              <w:keepNext/>
              <w:keepLines/>
              <w:spacing w:after="0"/>
              <w:rPr>
                <w:del w:id="474" w:author="balazs-153" w:date="2024-01-18T20:39:00Z"/>
                <w:rFonts w:ascii="Arial" w:hAnsi="Arial"/>
                <w:sz w:val="18"/>
              </w:rPr>
            </w:pPr>
            <w:del w:id="475" w:author="balazs-153" w:date="2024-01-18T20:39:00Z">
              <w:r w:rsidRPr="006F6F0E" w:rsidDel="0047615E">
                <w:rPr>
                  <w:rFonts w:ascii="Arial" w:hAnsi="Arial" w:cs="Arial"/>
                  <w:sz w:val="18"/>
                </w:rPr>
                <w:delText>GenericNetworkResourcesIRPSystem</w:delText>
              </w:r>
              <w:r w:rsidRPr="006F6F0E" w:rsidDel="0047615E">
                <w:rPr>
                  <w:rFonts w:ascii="Arial" w:hAnsi="Arial"/>
                  <w:sz w:val="18"/>
                </w:rPr>
                <w:delText>::AttributeTypes::</w:delText>
              </w:r>
              <w:r w:rsidRPr="006F6F0E" w:rsidDel="0047615E">
                <w:rPr>
                  <w:rFonts w:ascii="Arial" w:hAnsi="Arial" w:hint="eastAsia"/>
                  <w:sz w:val="18"/>
                  <w:lang w:eastAsia="zh-CN"/>
                </w:rPr>
                <w:delText xml:space="preserve"> </w:delText>
              </w:r>
              <w:r w:rsidRPr="006F6F0E" w:rsidDel="0047615E">
                <w:rPr>
                  <w:rFonts w:ascii="Arial" w:hAnsi="Arial"/>
                  <w:sz w:val="18"/>
                  <w:lang w:eastAsia="zh-CN"/>
                </w:rPr>
                <w:delText>PEE</w:delText>
              </w:r>
              <w:r w:rsidRPr="006F6F0E" w:rsidDel="0047615E">
                <w:rPr>
                  <w:rFonts w:ascii="Arial" w:hAnsi="Arial" w:hint="eastAsia"/>
                  <w:sz w:val="18"/>
                  <w:lang w:eastAsia="zh-CN"/>
                </w:rPr>
                <w:delText>ParametersListType</w:delText>
              </w:r>
            </w:del>
          </w:p>
        </w:tc>
      </w:tr>
      <w:tr w:rsidR="006F6F0E" w:rsidRPr="006F6F0E" w:rsidDel="0047615E" w14:paraId="2BD16E60" w14:textId="1D4D994E" w:rsidTr="006337D3">
        <w:trPr>
          <w:del w:id="476" w:author="balazs-153" w:date="2024-01-18T20:39:00Z"/>
        </w:trPr>
        <w:tc>
          <w:tcPr>
            <w:tcW w:w="2980" w:type="dxa"/>
          </w:tcPr>
          <w:p w14:paraId="07E55E8E" w14:textId="3EA77053" w:rsidR="006F6F0E" w:rsidRPr="006F6F0E" w:rsidDel="0047615E" w:rsidRDefault="006F6F0E" w:rsidP="006F6F0E">
            <w:pPr>
              <w:keepNext/>
              <w:keepLines/>
              <w:spacing w:after="0"/>
              <w:rPr>
                <w:del w:id="477" w:author="balazs-153" w:date="2024-01-18T20:39:00Z"/>
                <w:rFonts w:ascii="Arial" w:hAnsi="Arial"/>
                <w:sz w:val="18"/>
              </w:rPr>
            </w:pPr>
            <w:del w:id="478" w:author="balazs-153" w:date="2024-01-18T20:39:00Z">
              <w:r w:rsidRPr="006F6F0E" w:rsidDel="0047615E">
                <w:rPr>
                  <w:rFonts w:ascii="Arial" w:hAnsi="Arial"/>
                  <w:sz w:val="18"/>
                </w:rPr>
                <w:delText>userLabel</w:delText>
              </w:r>
            </w:del>
          </w:p>
        </w:tc>
        <w:tc>
          <w:tcPr>
            <w:tcW w:w="2321" w:type="dxa"/>
          </w:tcPr>
          <w:p w14:paraId="05691E5E" w14:textId="59C39C01" w:rsidR="006F6F0E" w:rsidRPr="006F6F0E" w:rsidDel="0047615E" w:rsidRDefault="006F6F0E" w:rsidP="006F6F0E">
            <w:pPr>
              <w:keepNext/>
              <w:keepLines/>
              <w:spacing w:after="0"/>
              <w:rPr>
                <w:del w:id="479" w:author="balazs-153" w:date="2024-01-18T20:39:00Z"/>
                <w:rFonts w:ascii="Arial" w:hAnsi="Arial"/>
                <w:sz w:val="18"/>
              </w:rPr>
            </w:pPr>
            <w:del w:id="480" w:author="balazs-153" w:date="2024-01-18T20:39:00Z">
              <w:r w:rsidRPr="006F6F0E" w:rsidDel="0047615E">
                <w:rPr>
                  <w:rFonts w:ascii="Arial" w:hAnsi="Arial"/>
                  <w:sz w:val="18"/>
                </w:rPr>
                <w:delText>userLabel</w:delText>
              </w:r>
            </w:del>
          </w:p>
        </w:tc>
        <w:tc>
          <w:tcPr>
            <w:tcW w:w="4628" w:type="dxa"/>
          </w:tcPr>
          <w:p w14:paraId="2CBEB924" w14:textId="0A348E8E" w:rsidR="006F6F0E" w:rsidRPr="006F6F0E" w:rsidDel="0047615E" w:rsidRDefault="006F6F0E" w:rsidP="006F6F0E">
            <w:pPr>
              <w:keepNext/>
              <w:keepLines/>
              <w:spacing w:after="0"/>
              <w:rPr>
                <w:del w:id="481" w:author="balazs-153" w:date="2024-01-18T20:39:00Z"/>
                <w:rFonts w:ascii="Arial" w:hAnsi="Arial"/>
                <w:sz w:val="18"/>
              </w:rPr>
            </w:pPr>
            <w:del w:id="482" w:author="balazs-153" w:date="2024-01-18T20:39:00Z">
              <w:r w:rsidRPr="006F6F0E" w:rsidDel="0047615E">
                <w:rPr>
                  <w:rFonts w:ascii="Arial" w:hAnsi="Arial"/>
                  <w:sz w:val="18"/>
                </w:rPr>
                <w:delText>string</w:delText>
              </w:r>
            </w:del>
          </w:p>
        </w:tc>
      </w:tr>
      <w:tr w:rsidR="006F6F0E" w:rsidRPr="006F6F0E" w:rsidDel="0047615E" w14:paraId="3C593D40" w14:textId="2ACACFCB" w:rsidTr="006337D3">
        <w:trPr>
          <w:del w:id="483" w:author="balazs-153" w:date="2024-01-18T20:39:00Z"/>
        </w:trPr>
        <w:tc>
          <w:tcPr>
            <w:tcW w:w="2980" w:type="dxa"/>
          </w:tcPr>
          <w:p w14:paraId="1C84199E" w14:textId="0E7DC3CD" w:rsidR="006F6F0E" w:rsidRPr="006F6F0E" w:rsidDel="0047615E" w:rsidRDefault="006F6F0E" w:rsidP="006F6F0E">
            <w:pPr>
              <w:keepNext/>
              <w:keepLines/>
              <w:spacing w:after="0"/>
              <w:rPr>
                <w:del w:id="484" w:author="balazs-153" w:date="2024-01-18T20:39:00Z"/>
                <w:rFonts w:ascii="Arial" w:hAnsi="Arial"/>
                <w:sz w:val="18"/>
              </w:rPr>
            </w:pPr>
            <w:del w:id="485" w:author="balazs-153" w:date="2024-01-18T20:39:00Z">
              <w:r w:rsidRPr="006F6F0E" w:rsidDel="0047615E">
                <w:rPr>
                  <w:rFonts w:ascii="Arial" w:hAnsi="Arial" w:hint="eastAsia"/>
                  <w:sz w:val="18"/>
                  <w:lang w:eastAsia="zh-CN"/>
                </w:rPr>
                <w:delText>vnfParametersList</w:delText>
              </w:r>
            </w:del>
          </w:p>
        </w:tc>
        <w:tc>
          <w:tcPr>
            <w:tcW w:w="2321" w:type="dxa"/>
          </w:tcPr>
          <w:p w14:paraId="12D7737B" w14:textId="0B4185C9" w:rsidR="006F6F0E" w:rsidRPr="006F6F0E" w:rsidDel="0047615E" w:rsidRDefault="006F6F0E" w:rsidP="006F6F0E">
            <w:pPr>
              <w:keepNext/>
              <w:keepLines/>
              <w:spacing w:after="0"/>
              <w:rPr>
                <w:del w:id="486" w:author="balazs-153" w:date="2024-01-18T20:39:00Z"/>
                <w:rFonts w:ascii="Arial" w:hAnsi="Arial"/>
                <w:sz w:val="18"/>
              </w:rPr>
            </w:pPr>
            <w:del w:id="487" w:author="balazs-153" w:date="2024-01-18T20:39:00Z">
              <w:r w:rsidRPr="006F6F0E" w:rsidDel="0047615E">
                <w:rPr>
                  <w:rFonts w:ascii="Arial" w:hAnsi="Arial" w:hint="eastAsia"/>
                  <w:sz w:val="18"/>
                  <w:lang w:eastAsia="zh-CN"/>
                </w:rPr>
                <w:delText>vnfParametersList</w:delText>
              </w:r>
            </w:del>
          </w:p>
        </w:tc>
        <w:tc>
          <w:tcPr>
            <w:tcW w:w="4628" w:type="dxa"/>
          </w:tcPr>
          <w:p w14:paraId="6E75E82F" w14:textId="14F2343D" w:rsidR="006F6F0E" w:rsidRPr="006F6F0E" w:rsidDel="0047615E" w:rsidRDefault="006F6F0E" w:rsidP="006F6F0E">
            <w:pPr>
              <w:keepNext/>
              <w:keepLines/>
              <w:spacing w:after="0"/>
              <w:rPr>
                <w:del w:id="488" w:author="balazs-153" w:date="2024-01-18T20:39:00Z"/>
                <w:rFonts w:ascii="Arial" w:hAnsi="Arial"/>
                <w:sz w:val="18"/>
              </w:rPr>
            </w:pPr>
            <w:del w:id="489" w:author="balazs-153" w:date="2024-01-18T20:39:00Z">
              <w:r w:rsidRPr="006F6F0E" w:rsidDel="0047615E">
                <w:rPr>
                  <w:rFonts w:ascii="Arial" w:hAnsi="Arial" w:cs="Arial"/>
                  <w:sz w:val="18"/>
                </w:rPr>
                <w:delText>GenericNetworkResourcesIRPSystem</w:delText>
              </w:r>
              <w:r w:rsidRPr="006F6F0E" w:rsidDel="0047615E">
                <w:rPr>
                  <w:rFonts w:ascii="Arial" w:hAnsi="Arial"/>
                  <w:sz w:val="18"/>
                </w:rPr>
                <w:delText>::AttributeTypes::</w:delText>
              </w:r>
              <w:r w:rsidRPr="006F6F0E" w:rsidDel="0047615E">
                <w:rPr>
                  <w:rFonts w:ascii="Arial" w:hAnsi="Arial" w:hint="eastAsia"/>
                  <w:sz w:val="18"/>
                  <w:lang w:eastAsia="zh-CN"/>
                </w:rPr>
                <w:delText xml:space="preserve"> VNFParametersListType</w:delText>
              </w:r>
            </w:del>
          </w:p>
        </w:tc>
      </w:tr>
    </w:tbl>
    <w:p w14:paraId="468F8290" w14:textId="41926B19" w:rsidR="006F6F0E" w:rsidRPr="006F6F0E" w:rsidDel="0047615E" w:rsidRDefault="006F6F0E" w:rsidP="006F6F0E">
      <w:pPr>
        <w:rPr>
          <w:del w:id="490" w:author="balazs-153" w:date="2024-01-18T20:39:00Z"/>
        </w:rPr>
      </w:pPr>
    </w:p>
    <w:p w14:paraId="0A909EA4" w14:textId="0D256D21" w:rsidR="006F6F0E" w:rsidRPr="006F6F0E" w:rsidDel="0047615E" w:rsidRDefault="006F6F0E" w:rsidP="006F6F0E">
      <w:pPr>
        <w:keepNext/>
        <w:keepLines/>
        <w:spacing w:before="120"/>
        <w:ind w:left="1134" w:hanging="1134"/>
        <w:outlineLvl w:val="2"/>
        <w:rPr>
          <w:del w:id="491" w:author="balazs-153" w:date="2024-01-18T20:39:00Z"/>
          <w:rFonts w:ascii="Arial" w:hAnsi="Arial"/>
          <w:sz w:val="28"/>
        </w:rPr>
      </w:pPr>
      <w:bookmarkStart w:id="492" w:name="_Toc20153421"/>
      <w:bookmarkStart w:id="493" w:name="_Toc27489893"/>
      <w:bookmarkStart w:id="494" w:name="_Toc36033477"/>
      <w:bookmarkStart w:id="495" w:name="_Toc36475739"/>
      <w:bookmarkStart w:id="496" w:name="_Toc44581498"/>
      <w:bookmarkStart w:id="497" w:name="_Toc51769114"/>
      <w:bookmarkStart w:id="498" w:name="_Toc155942284"/>
      <w:del w:id="499" w:author="balazs-153" w:date="2024-01-18T20:39:00Z">
        <w:r w:rsidRPr="006F6F0E" w:rsidDel="0047615E">
          <w:rPr>
            <w:rFonts w:ascii="Arial" w:hAnsi="Arial"/>
            <w:sz w:val="28"/>
          </w:rPr>
          <w:delText>A.2</w:delText>
        </w:r>
        <w:r w:rsidRPr="006F6F0E" w:rsidDel="0047615E">
          <w:rPr>
            <w:rFonts w:ascii="Arial" w:hAnsi="Arial" w:cs="Arial"/>
            <w:sz w:val="28"/>
          </w:rPr>
          <w:delText>.</w:delText>
        </w:r>
        <w:r w:rsidRPr="006F6F0E" w:rsidDel="0047615E">
          <w:rPr>
            <w:rFonts w:ascii="Arial" w:hAnsi="Arial"/>
            <w:sz w:val="28"/>
          </w:rPr>
          <w:delText>2.7</w:delText>
        </w:r>
        <w:r w:rsidRPr="006F6F0E" w:rsidDel="0047615E">
          <w:rPr>
            <w:rFonts w:ascii="Arial" w:hAnsi="Arial"/>
            <w:sz w:val="28"/>
          </w:rPr>
          <w:tab/>
          <w:delText>IOC IRPAgent</w:delText>
        </w:r>
        <w:bookmarkEnd w:id="492"/>
        <w:bookmarkEnd w:id="493"/>
        <w:bookmarkEnd w:id="494"/>
        <w:bookmarkEnd w:id="495"/>
        <w:bookmarkEnd w:id="496"/>
        <w:bookmarkEnd w:id="497"/>
        <w:bookmarkEnd w:id="498"/>
      </w:del>
    </w:p>
    <w:p w14:paraId="6922A243" w14:textId="57A6FC5A" w:rsidR="006F6F0E" w:rsidRPr="006F6F0E" w:rsidDel="0047615E" w:rsidRDefault="006F6F0E" w:rsidP="006F6F0E">
      <w:pPr>
        <w:keepNext/>
        <w:keepLines/>
        <w:spacing w:before="60"/>
        <w:jc w:val="center"/>
        <w:rPr>
          <w:del w:id="500" w:author="balazs-153" w:date="2024-01-18T20:39:00Z"/>
          <w:rFonts w:ascii="Arial" w:hAnsi="Arial" w:cs="Arial"/>
          <w:b/>
        </w:rPr>
      </w:pPr>
      <w:del w:id="501" w:author="balazs-153" w:date="2024-01-18T20:39:00Z">
        <w:r w:rsidRPr="006F6F0E" w:rsidDel="0047615E">
          <w:rPr>
            <w:rFonts w:ascii="Arial" w:hAnsi="Arial"/>
            <w:b/>
          </w:rPr>
          <w:delText>Mapping from NRM IOC IRPAgent attributes to SS equivalent MOC IRPAgent attributes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551"/>
        <w:gridCol w:w="3686"/>
      </w:tblGrid>
      <w:tr w:rsidR="006F6F0E" w:rsidRPr="006F6F0E" w:rsidDel="0047615E" w14:paraId="278DF3DD" w14:textId="3C633F01" w:rsidTr="006337D3">
        <w:trPr>
          <w:tblHeader/>
          <w:del w:id="502" w:author="balazs-153" w:date="2024-01-18T20:39:00Z"/>
        </w:trPr>
        <w:tc>
          <w:tcPr>
            <w:tcW w:w="3369" w:type="dxa"/>
            <w:shd w:val="pct10" w:color="auto" w:fill="FFFFFF"/>
          </w:tcPr>
          <w:p w14:paraId="70B7D661" w14:textId="7023E6A3" w:rsidR="006F6F0E" w:rsidRPr="006F6F0E" w:rsidDel="0047615E" w:rsidRDefault="006F6F0E" w:rsidP="006F6F0E">
            <w:pPr>
              <w:keepNext/>
              <w:keepLines/>
              <w:spacing w:after="0"/>
              <w:jc w:val="center"/>
              <w:rPr>
                <w:del w:id="503" w:author="balazs-153" w:date="2024-01-18T20:39:00Z"/>
                <w:rFonts w:ascii="Arial" w:hAnsi="Arial"/>
                <w:b/>
                <w:sz w:val="18"/>
              </w:rPr>
            </w:pPr>
            <w:del w:id="504" w:author="balazs-153" w:date="2024-01-18T20:39:00Z">
              <w:r w:rsidRPr="006F6F0E" w:rsidDel="0047615E">
                <w:rPr>
                  <w:rFonts w:ascii="Arial" w:hAnsi="Arial"/>
                  <w:b/>
                  <w:sz w:val="18"/>
                </w:rPr>
                <w:delText>IS Attributes</w:delText>
              </w:r>
            </w:del>
          </w:p>
        </w:tc>
        <w:tc>
          <w:tcPr>
            <w:tcW w:w="2551" w:type="dxa"/>
            <w:shd w:val="pct10" w:color="auto" w:fill="FFFFFF"/>
          </w:tcPr>
          <w:p w14:paraId="57A8329C" w14:textId="4E9228E8" w:rsidR="006F6F0E" w:rsidRPr="006F6F0E" w:rsidDel="0047615E" w:rsidRDefault="006F6F0E" w:rsidP="006F6F0E">
            <w:pPr>
              <w:keepNext/>
              <w:keepLines/>
              <w:spacing w:after="0"/>
              <w:jc w:val="center"/>
              <w:rPr>
                <w:del w:id="505" w:author="balazs-153" w:date="2024-01-18T20:39:00Z"/>
                <w:rFonts w:ascii="Arial" w:hAnsi="Arial"/>
                <w:b/>
                <w:sz w:val="18"/>
              </w:rPr>
            </w:pPr>
            <w:del w:id="506" w:author="balazs-153" w:date="2024-01-18T20:39:00Z">
              <w:r w:rsidRPr="006F6F0E" w:rsidDel="0047615E">
                <w:rPr>
                  <w:rFonts w:ascii="Arial" w:hAnsi="Arial"/>
                  <w:b/>
                  <w:sz w:val="18"/>
                </w:rPr>
                <w:delText>SS Attributes</w:delText>
              </w:r>
            </w:del>
          </w:p>
        </w:tc>
        <w:tc>
          <w:tcPr>
            <w:tcW w:w="3686" w:type="dxa"/>
            <w:shd w:val="pct10" w:color="auto" w:fill="FFFFFF"/>
          </w:tcPr>
          <w:p w14:paraId="6AAA6FBF" w14:textId="754A3F17" w:rsidR="006F6F0E" w:rsidRPr="006F6F0E" w:rsidDel="0047615E" w:rsidRDefault="006F6F0E" w:rsidP="006F6F0E">
            <w:pPr>
              <w:keepNext/>
              <w:keepLines/>
              <w:spacing w:after="0"/>
              <w:jc w:val="center"/>
              <w:rPr>
                <w:del w:id="507" w:author="balazs-153" w:date="2024-01-18T20:39:00Z"/>
                <w:rFonts w:ascii="Arial" w:hAnsi="Arial"/>
                <w:b/>
                <w:sz w:val="18"/>
              </w:rPr>
            </w:pPr>
            <w:del w:id="508" w:author="balazs-153" w:date="2024-01-18T20:39:00Z">
              <w:r w:rsidRPr="006F6F0E" w:rsidDel="0047615E">
                <w:rPr>
                  <w:rFonts w:ascii="Arial" w:hAnsi="Arial"/>
                  <w:b/>
                  <w:sz w:val="18"/>
                </w:rPr>
                <w:delText>SS Type</w:delText>
              </w:r>
            </w:del>
          </w:p>
        </w:tc>
      </w:tr>
      <w:tr w:rsidR="006F6F0E" w:rsidRPr="006F6F0E" w:rsidDel="0047615E" w14:paraId="3EE06A53" w14:textId="58B89898" w:rsidTr="006337D3">
        <w:trPr>
          <w:del w:id="509" w:author="balazs-153" w:date="2024-01-18T20:39:00Z"/>
        </w:trPr>
        <w:tc>
          <w:tcPr>
            <w:tcW w:w="3369" w:type="dxa"/>
          </w:tcPr>
          <w:p w14:paraId="0BD13A55" w14:textId="0DE98BCE" w:rsidR="006F6F0E" w:rsidRPr="006F6F0E" w:rsidDel="0047615E" w:rsidRDefault="006F6F0E" w:rsidP="006F6F0E">
            <w:pPr>
              <w:keepNext/>
              <w:keepLines/>
              <w:spacing w:after="0"/>
              <w:rPr>
                <w:del w:id="510" w:author="balazs-153" w:date="2024-01-18T20:39:00Z"/>
                <w:rFonts w:ascii="Arial" w:hAnsi="Arial"/>
                <w:sz w:val="18"/>
              </w:rPr>
            </w:pPr>
            <w:del w:id="511" w:author="balazs-153" w:date="2024-01-18T20:39:00Z">
              <w:r w:rsidRPr="006F6F0E" w:rsidDel="0047615E">
                <w:rPr>
                  <w:rFonts w:ascii="Arial" w:hAnsi="Arial"/>
                  <w:sz w:val="18"/>
                </w:rPr>
                <w:delText>id</w:delText>
              </w:r>
            </w:del>
          </w:p>
        </w:tc>
        <w:tc>
          <w:tcPr>
            <w:tcW w:w="2551" w:type="dxa"/>
          </w:tcPr>
          <w:p w14:paraId="74B78892" w14:textId="01B517C9" w:rsidR="006F6F0E" w:rsidRPr="006F6F0E" w:rsidDel="0047615E" w:rsidRDefault="006F6F0E" w:rsidP="006F6F0E">
            <w:pPr>
              <w:keepNext/>
              <w:keepLines/>
              <w:spacing w:after="0"/>
              <w:rPr>
                <w:del w:id="512" w:author="balazs-153" w:date="2024-01-18T20:39:00Z"/>
                <w:rFonts w:ascii="Arial" w:hAnsi="Arial"/>
                <w:sz w:val="18"/>
              </w:rPr>
            </w:pPr>
            <w:del w:id="513" w:author="balazs-153" w:date="2024-01-18T20:39:00Z">
              <w:r w:rsidRPr="006F6F0E" w:rsidDel="0047615E">
                <w:rPr>
                  <w:rFonts w:ascii="Arial" w:hAnsi="Arial"/>
                  <w:sz w:val="18"/>
                </w:rPr>
                <w:delText>id</w:delText>
              </w:r>
            </w:del>
          </w:p>
        </w:tc>
        <w:tc>
          <w:tcPr>
            <w:tcW w:w="3686" w:type="dxa"/>
          </w:tcPr>
          <w:p w14:paraId="3FFF43FF" w14:textId="07BC2A8A" w:rsidR="006F6F0E" w:rsidRPr="006F6F0E" w:rsidDel="0047615E" w:rsidRDefault="006F6F0E" w:rsidP="006F6F0E">
            <w:pPr>
              <w:keepNext/>
              <w:keepLines/>
              <w:spacing w:after="0"/>
              <w:rPr>
                <w:del w:id="514" w:author="balazs-153" w:date="2024-01-18T20:39:00Z"/>
                <w:rFonts w:ascii="Arial" w:hAnsi="Arial"/>
                <w:sz w:val="18"/>
              </w:rPr>
            </w:pPr>
            <w:del w:id="515" w:author="balazs-153" w:date="2024-01-18T20:39:00Z">
              <w:r w:rsidRPr="006F6F0E" w:rsidDel="0047615E">
                <w:rPr>
                  <w:rFonts w:ascii="Arial" w:hAnsi="Arial"/>
                  <w:sz w:val="18"/>
                </w:rPr>
                <w:delText>string</w:delText>
              </w:r>
            </w:del>
          </w:p>
        </w:tc>
      </w:tr>
      <w:tr w:rsidR="006F6F0E" w:rsidRPr="006F6F0E" w:rsidDel="0047615E" w14:paraId="574AD752" w14:textId="6251BE92" w:rsidTr="006337D3">
        <w:trPr>
          <w:del w:id="516" w:author="balazs-153" w:date="2024-01-18T20:39:00Z"/>
        </w:trPr>
        <w:tc>
          <w:tcPr>
            <w:tcW w:w="3369" w:type="dxa"/>
          </w:tcPr>
          <w:p w14:paraId="425BC014" w14:textId="55C1912E" w:rsidR="006F6F0E" w:rsidRPr="006F6F0E" w:rsidDel="0047615E" w:rsidRDefault="006F6F0E" w:rsidP="006F6F0E">
            <w:pPr>
              <w:keepNext/>
              <w:keepLines/>
              <w:spacing w:after="0"/>
              <w:rPr>
                <w:del w:id="517" w:author="balazs-153" w:date="2024-01-18T20:39:00Z"/>
                <w:rFonts w:ascii="Arial" w:hAnsi="Arial"/>
                <w:sz w:val="18"/>
              </w:rPr>
            </w:pPr>
            <w:del w:id="518" w:author="balazs-153" w:date="2024-01-18T20:39:00Z">
              <w:r w:rsidRPr="006F6F0E" w:rsidDel="0047615E">
                <w:rPr>
                  <w:rFonts w:ascii="Arial" w:hAnsi="Arial"/>
                  <w:sz w:val="18"/>
                </w:rPr>
                <w:delText>systemDN</w:delText>
              </w:r>
            </w:del>
          </w:p>
        </w:tc>
        <w:tc>
          <w:tcPr>
            <w:tcW w:w="2551" w:type="dxa"/>
          </w:tcPr>
          <w:p w14:paraId="54E49582" w14:textId="3A5FBF4B" w:rsidR="006F6F0E" w:rsidRPr="006F6F0E" w:rsidDel="0047615E" w:rsidRDefault="006F6F0E" w:rsidP="006F6F0E">
            <w:pPr>
              <w:keepNext/>
              <w:keepLines/>
              <w:spacing w:after="0"/>
              <w:rPr>
                <w:del w:id="519" w:author="balazs-153" w:date="2024-01-18T20:39:00Z"/>
                <w:rFonts w:ascii="Arial" w:hAnsi="Arial"/>
                <w:sz w:val="18"/>
              </w:rPr>
            </w:pPr>
            <w:del w:id="520" w:author="balazs-153" w:date="2024-01-18T20:39:00Z">
              <w:r w:rsidRPr="006F6F0E" w:rsidDel="0047615E">
                <w:rPr>
                  <w:rFonts w:ascii="Arial" w:hAnsi="Arial"/>
                  <w:sz w:val="18"/>
                </w:rPr>
                <w:delText>systemDN</w:delText>
              </w:r>
            </w:del>
          </w:p>
        </w:tc>
        <w:tc>
          <w:tcPr>
            <w:tcW w:w="3686" w:type="dxa"/>
          </w:tcPr>
          <w:p w14:paraId="604878B0" w14:textId="0CFD0912" w:rsidR="006F6F0E" w:rsidRPr="006F6F0E" w:rsidDel="0047615E" w:rsidRDefault="006F6F0E" w:rsidP="006F6F0E">
            <w:pPr>
              <w:keepNext/>
              <w:keepLines/>
              <w:spacing w:after="0"/>
              <w:rPr>
                <w:del w:id="521" w:author="balazs-153" w:date="2024-01-18T20:39:00Z"/>
                <w:rFonts w:ascii="Arial" w:hAnsi="Arial"/>
                <w:sz w:val="18"/>
              </w:rPr>
            </w:pPr>
            <w:del w:id="522" w:author="balazs-153" w:date="2024-01-18T20:39:00Z">
              <w:r w:rsidRPr="006F6F0E" w:rsidDel="0047615E">
                <w:rPr>
                  <w:rFonts w:ascii="Arial" w:hAnsi="Arial"/>
                  <w:sz w:val="18"/>
                </w:rPr>
                <w:delText>string</w:delText>
              </w:r>
            </w:del>
          </w:p>
        </w:tc>
      </w:tr>
    </w:tbl>
    <w:p w14:paraId="6D334764" w14:textId="7508C85E" w:rsidR="006F6F0E" w:rsidRPr="006F6F0E" w:rsidDel="0047615E" w:rsidRDefault="006F6F0E" w:rsidP="006F6F0E">
      <w:pPr>
        <w:rPr>
          <w:del w:id="523" w:author="balazs-153" w:date="2024-01-18T20:39:00Z"/>
          <w:rFonts w:ascii="Arial" w:hAnsi="Arial"/>
        </w:rPr>
      </w:pPr>
    </w:p>
    <w:p w14:paraId="6346C907" w14:textId="7B5C70EC" w:rsidR="006F6F0E" w:rsidRPr="006F6F0E" w:rsidDel="0047615E" w:rsidRDefault="006F6F0E" w:rsidP="006F6F0E">
      <w:pPr>
        <w:keepNext/>
        <w:keepLines/>
        <w:spacing w:before="120"/>
        <w:ind w:left="1134" w:hanging="1134"/>
        <w:outlineLvl w:val="2"/>
        <w:rPr>
          <w:del w:id="524" w:author="balazs-153" w:date="2024-01-18T20:39:00Z"/>
          <w:rFonts w:ascii="Arial" w:hAnsi="Arial"/>
          <w:sz w:val="28"/>
        </w:rPr>
      </w:pPr>
      <w:bookmarkStart w:id="525" w:name="_Toc20153422"/>
      <w:bookmarkStart w:id="526" w:name="_Toc27489894"/>
      <w:bookmarkStart w:id="527" w:name="_Toc36033478"/>
      <w:bookmarkStart w:id="528" w:name="_Toc36475740"/>
      <w:bookmarkStart w:id="529" w:name="_Toc44581499"/>
      <w:bookmarkStart w:id="530" w:name="_Toc51769115"/>
      <w:bookmarkStart w:id="531" w:name="_Toc155942285"/>
      <w:del w:id="532" w:author="balazs-153" w:date="2024-01-18T20:39:00Z">
        <w:r w:rsidRPr="006F6F0E" w:rsidDel="0047615E">
          <w:rPr>
            <w:rFonts w:ascii="Arial" w:hAnsi="Arial"/>
            <w:sz w:val="28"/>
          </w:rPr>
          <w:delText>A.2</w:delText>
        </w:r>
        <w:r w:rsidRPr="006F6F0E" w:rsidDel="0047615E">
          <w:rPr>
            <w:rFonts w:ascii="Arial" w:hAnsi="Arial" w:cs="Arial"/>
            <w:sz w:val="28"/>
          </w:rPr>
          <w:delText>.</w:delText>
        </w:r>
        <w:r w:rsidRPr="006F6F0E" w:rsidDel="0047615E">
          <w:rPr>
            <w:rFonts w:ascii="Arial" w:hAnsi="Arial"/>
            <w:sz w:val="28"/>
          </w:rPr>
          <w:delText>2.8</w:delText>
        </w:r>
        <w:r w:rsidRPr="006F6F0E" w:rsidDel="0047615E">
          <w:rPr>
            <w:rFonts w:ascii="Arial" w:hAnsi="Arial"/>
            <w:sz w:val="28"/>
          </w:rPr>
          <w:tab/>
          <w:delText>IOC Top</w:delText>
        </w:r>
        <w:bookmarkEnd w:id="525"/>
        <w:bookmarkEnd w:id="526"/>
        <w:bookmarkEnd w:id="527"/>
        <w:bookmarkEnd w:id="528"/>
        <w:bookmarkEnd w:id="529"/>
        <w:bookmarkEnd w:id="530"/>
        <w:bookmarkEnd w:id="531"/>
      </w:del>
    </w:p>
    <w:p w14:paraId="2D9AFB91" w14:textId="3800100B" w:rsidR="006F6F0E" w:rsidRPr="006F6F0E" w:rsidDel="0047615E" w:rsidRDefault="006F6F0E" w:rsidP="006F6F0E">
      <w:pPr>
        <w:keepNext/>
        <w:keepLines/>
        <w:spacing w:before="60"/>
        <w:jc w:val="center"/>
        <w:outlineLvl w:val="0"/>
        <w:rPr>
          <w:del w:id="533" w:author="balazs-153" w:date="2024-01-18T20:39:00Z"/>
          <w:rFonts w:ascii="Arial" w:hAnsi="Arial" w:cs="Arial"/>
          <w:b/>
        </w:rPr>
      </w:pPr>
      <w:del w:id="534" w:author="balazs-153" w:date="2024-01-18T20:39:00Z">
        <w:r w:rsidRPr="006F6F0E" w:rsidDel="0047615E">
          <w:rPr>
            <w:rFonts w:ascii="Arial" w:hAnsi="Arial" w:cs="Arial"/>
            <w:b/>
          </w:rPr>
          <w:delText>Mapping from NRM IOC Top attributes to SS equivalent attributes in all MOCs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551"/>
        <w:gridCol w:w="3686"/>
      </w:tblGrid>
      <w:tr w:rsidR="006F6F0E" w:rsidRPr="006F6F0E" w:rsidDel="0047615E" w14:paraId="15789F69" w14:textId="739343D1" w:rsidTr="006337D3">
        <w:trPr>
          <w:tblHeader/>
          <w:del w:id="535" w:author="balazs-153" w:date="2024-01-18T20:39:00Z"/>
        </w:trPr>
        <w:tc>
          <w:tcPr>
            <w:tcW w:w="3369" w:type="dxa"/>
            <w:shd w:val="pct10" w:color="auto" w:fill="FFFFFF"/>
          </w:tcPr>
          <w:p w14:paraId="2DB1C457" w14:textId="4593D4C4" w:rsidR="006F6F0E" w:rsidRPr="006F6F0E" w:rsidDel="0047615E" w:rsidRDefault="006F6F0E" w:rsidP="006F6F0E">
            <w:pPr>
              <w:keepNext/>
              <w:keepLines/>
              <w:spacing w:after="0"/>
              <w:jc w:val="center"/>
              <w:rPr>
                <w:del w:id="536" w:author="balazs-153" w:date="2024-01-18T20:39:00Z"/>
                <w:rFonts w:ascii="Arial" w:hAnsi="Arial"/>
                <w:b/>
                <w:sz w:val="18"/>
              </w:rPr>
            </w:pPr>
            <w:del w:id="537" w:author="balazs-153" w:date="2024-01-18T20:39:00Z">
              <w:r w:rsidRPr="006F6F0E" w:rsidDel="0047615E">
                <w:rPr>
                  <w:rFonts w:ascii="Arial" w:hAnsi="Arial"/>
                  <w:b/>
                  <w:sz w:val="18"/>
                </w:rPr>
                <w:delText>IS Attributes</w:delText>
              </w:r>
            </w:del>
          </w:p>
        </w:tc>
        <w:tc>
          <w:tcPr>
            <w:tcW w:w="2551" w:type="dxa"/>
            <w:shd w:val="pct10" w:color="auto" w:fill="FFFFFF"/>
          </w:tcPr>
          <w:p w14:paraId="17C60F35" w14:textId="0AAEC246" w:rsidR="006F6F0E" w:rsidRPr="006F6F0E" w:rsidDel="0047615E" w:rsidRDefault="006F6F0E" w:rsidP="006F6F0E">
            <w:pPr>
              <w:keepNext/>
              <w:keepLines/>
              <w:spacing w:after="0"/>
              <w:jc w:val="center"/>
              <w:rPr>
                <w:del w:id="538" w:author="balazs-153" w:date="2024-01-18T20:39:00Z"/>
                <w:rFonts w:ascii="Arial" w:hAnsi="Arial"/>
                <w:b/>
                <w:sz w:val="18"/>
              </w:rPr>
            </w:pPr>
            <w:del w:id="539" w:author="balazs-153" w:date="2024-01-18T20:39:00Z">
              <w:r w:rsidRPr="006F6F0E" w:rsidDel="0047615E">
                <w:rPr>
                  <w:rFonts w:ascii="Arial" w:hAnsi="Arial"/>
                  <w:b/>
                  <w:sz w:val="18"/>
                </w:rPr>
                <w:delText>SS Attributes</w:delText>
              </w:r>
            </w:del>
          </w:p>
        </w:tc>
        <w:tc>
          <w:tcPr>
            <w:tcW w:w="3686" w:type="dxa"/>
            <w:shd w:val="pct10" w:color="auto" w:fill="FFFFFF"/>
          </w:tcPr>
          <w:p w14:paraId="24421050" w14:textId="0C59FEDE" w:rsidR="006F6F0E" w:rsidRPr="006F6F0E" w:rsidDel="0047615E" w:rsidRDefault="006F6F0E" w:rsidP="006F6F0E">
            <w:pPr>
              <w:keepNext/>
              <w:keepLines/>
              <w:spacing w:after="0"/>
              <w:jc w:val="center"/>
              <w:rPr>
                <w:del w:id="540" w:author="balazs-153" w:date="2024-01-18T20:39:00Z"/>
                <w:rFonts w:ascii="Arial" w:hAnsi="Arial"/>
                <w:b/>
                <w:sz w:val="18"/>
              </w:rPr>
            </w:pPr>
            <w:del w:id="541" w:author="balazs-153" w:date="2024-01-18T20:39:00Z">
              <w:r w:rsidRPr="006F6F0E" w:rsidDel="0047615E">
                <w:rPr>
                  <w:rFonts w:ascii="Arial" w:hAnsi="Arial"/>
                  <w:b/>
                  <w:sz w:val="18"/>
                </w:rPr>
                <w:delText>SS Type</w:delText>
              </w:r>
            </w:del>
          </w:p>
        </w:tc>
      </w:tr>
      <w:tr w:rsidR="006F6F0E" w:rsidRPr="006F6F0E" w:rsidDel="0047615E" w14:paraId="14876164" w14:textId="510205CF" w:rsidTr="006337D3">
        <w:trPr>
          <w:del w:id="542" w:author="balazs-153" w:date="2024-01-18T20:39:00Z"/>
        </w:trPr>
        <w:tc>
          <w:tcPr>
            <w:tcW w:w="3369" w:type="dxa"/>
          </w:tcPr>
          <w:p w14:paraId="4F884A86" w14:textId="4FA40173" w:rsidR="006F6F0E" w:rsidRPr="006F6F0E" w:rsidDel="0047615E" w:rsidRDefault="006F6F0E" w:rsidP="006F6F0E">
            <w:pPr>
              <w:keepNext/>
              <w:keepLines/>
              <w:spacing w:after="0"/>
              <w:rPr>
                <w:del w:id="543" w:author="balazs-153" w:date="2024-01-18T20:39:00Z"/>
                <w:rFonts w:ascii="Arial" w:hAnsi="Arial"/>
                <w:sz w:val="18"/>
              </w:rPr>
            </w:pPr>
            <w:del w:id="544" w:author="balazs-153" w:date="2024-01-18T20:39:00Z">
              <w:r w:rsidRPr="006F6F0E" w:rsidDel="0047615E">
                <w:rPr>
                  <w:rFonts w:ascii="Arial" w:hAnsi="Arial"/>
                  <w:sz w:val="18"/>
                </w:rPr>
                <w:delText>objectClass</w:delText>
              </w:r>
            </w:del>
          </w:p>
        </w:tc>
        <w:tc>
          <w:tcPr>
            <w:tcW w:w="2551" w:type="dxa"/>
          </w:tcPr>
          <w:p w14:paraId="3A9FC62E" w14:textId="4B46ED74" w:rsidR="006F6F0E" w:rsidRPr="006F6F0E" w:rsidDel="0047615E" w:rsidRDefault="006F6F0E" w:rsidP="006F6F0E">
            <w:pPr>
              <w:keepNext/>
              <w:keepLines/>
              <w:spacing w:after="0"/>
              <w:rPr>
                <w:del w:id="545" w:author="balazs-153" w:date="2024-01-18T20:39:00Z"/>
                <w:rFonts w:ascii="Arial" w:hAnsi="Arial"/>
                <w:sz w:val="18"/>
              </w:rPr>
            </w:pPr>
            <w:del w:id="546" w:author="balazs-153" w:date="2024-01-18T20:39:00Z">
              <w:r w:rsidRPr="006F6F0E" w:rsidDel="0047615E">
                <w:rPr>
                  <w:rFonts w:ascii="Arial" w:hAnsi="Arial"/>
                  <w:sz w:val="18"/>
                </w:rPr>
                <w:delText>CLASS</w:delText>
              </w:r>
            </w:del>
          </w:p>
        </w:tc>
        <w:tc>
          <w:tcPr>
            <w:tcW w:w="3686" w:type="dxa"/>
          </w:tcPr>
          <w:p w14:paraId="1E82A1D6" w14:textId="5A177576" w:rsidR="006F6F0E" w:rsidRPr="006F6F0E" w:rsidDel="0047615E" w:rsidRDefault="006F6F0E" w:rsidP="006F6F0E">
            <w:pPr>
              <w:keepNext/>
              <w:keepLines/>
              <w:spacing w:after="0"/>
              <w:rPr>
                <w:del w:id="547" w:author="balazs-153" w:date="2024-01-18T20:39:00Z"/>
                <w:rFonts w:ascii="Arial" w:hAnsi="Arial"/>
                <w:sz w:val="18"/>
              </w:rPr>
            </w:pPr>
            <w:del w:id="548" w:author="balazs-153" w:date="2024-01-18T20:39:00Z">
              <w:r w:rsidRPr="006F6F0E" w:rsidDel="0047615E">
                <w:rPr>
                  <w:rFonts w:ascii="Arial" w:hAnsi="Arial"/>
                  <w:sz w:val="18"/>
                </w:rPr>
                <w:delText>string</w:delText>
              </w:r>
            </w:del>
          </w:p>
        </w:tc>
      </w:tr>
      <w:tr w:rsidR="006F6F0E" w:rsidRPr="006F6F0E" w:rsidDel="0047615E" w14:paraId="36C3DFEC" w14:textId="6E55E1E1" w:rsidTr="006337D3">
        <w:trPr>
          <w:del w:id="549" w:author="balazs-153" w:date="2024-01-18T20:39:00Z"/>
        </w:trPr>
        <w:tc>
          <w:tcPr>
            <w:tcW w:w="3369" w:type="dxa"/>
          </w:tcPr>
          <w:p w14:paraId="28AFFA38" w14:textId="537B8997" w:rsidR="006F6F0E" w:rsidRPr="006F6F0E" w:rsidDel="0047615E" w:rsidRDefault="006F6F0E" w:rsidP="006F6F0E">
            <w:pPr>
              <w:keepNext/>
              <w:keepLines/>
              <w:spacing w:after="0"/>
              <w:rPr>
                <w:del w:id="550" w:author="balazs-153" w:date="2024-01-18T20:39:00Z"/>
                <w:rFonts w:ascii="Arial" w:hAnsi="Arial"/>
                <w:sz w:val="18"/>
              </w:rPr>
            </w:pPr>
            <w:del w:id="551" w:author="balazs-153" w:date="2024-01-18T20:39:00Z">
              <w:r w:rsidRPr="006F6F0E" w:rsidDel="0047615E">
                <w:rPr>
                  <w:rFonts w:ascii="Arial" w:hAnsi="Arial"/>
                  <w:sz w:val="18"/>
                </w:rPr>
                <w:delText>objectInstance</w:delText>
              </w:r>
            </w:del>
          </w:p>
        </w:tc>
        <w:tc>
          <w:tcPr>
            <w:tcW w:w="2551" w:type="dxa"/>
          </w:tcPr>
          <w:p w14:paraId="021EF55D" w14:textId="3BC194C1" w:rsidR="006F6F0E" w:rsidRPr="006F6F0E" w:rsidDel="0047615E" w:rsidRDefault="006F6F0E" w:rsidP="006F6F0E">
            <w:pPr>
              <w:keepNext/>
              <w:keepLines/>
              <w:spacing w:after="0"/>
              <w:rPr>
                <w:del w:id="552" w:author="balazs-153" w:date="2024-01-18T20:39:00Z"/>
                <w:rFonts w:ascii="Arial" w:hAnsi="Arial"/>
                <w:sz w:val="18"/>
              </w:rPr>
            </w:pPr>
            <w:del w:id="553" w:author="balazs-153" w:date="2024-01-18T20:39:00Z">
              <w:r w:rsidRPr="006F6F0E" w:rsidDel="0047615E">
                <w:rPr>
                  <w:rFonts w:ascii="Arial" w:hAnsi="Arial"/>
                  <w:sz w:val="18"/>
                </w:rPr>
                <w:delText>No direct mapping</w:delText>
              </w:r>
            </w:del>
          </w:p>
        </w:tc>
        <w:tc>
          <w:tcPr>
            <w:tcW w:w="3686" w:type="dxa"/>
          </w:tcPr>
          <w:p w14:paraId="78B79B0B" w14:textId="0C748D1A" w:rsidR="006F6F0E" w:rsidRPr="006F6F0E" w:rsidDel="0047615E" w:rsidRDefault="006F6F0E" w:rsidP="006F6F0E">
            <w:pPr>
              <w:keepNext/>
              <w:keepLines/>
              <w:spacing w:after="0"/>
              <w:rPr>
                <w:del w:id="554" w:author="balazs-153" w:date="2024-01-18T20:39:00Z"/>
                <w:rFonts w:ascii="Arial" w:hAnsi="Arial"/>
                <w:sz w:val="18"/>
              </w:rPr>
            </w:pPr>
          </w:p>
        </w:tc>
      </w:tr>
    </w:tbl>
    <w:p w14:paraId="137232EF" w14:textId="6FC760DB" w:rsidR="006F6F0E" w:rsidRPr="006F6F0E" w:rsidDel="0047615E" w:rsidRDefault="006F6F0E" w:rsidP="006F6F0E">
      <w:pPr>
        <w:rPr>
          <w:del w:id="555" w:author="balazs-153" w:date="2024-01-18T20:39:00Z"/>
        </w:rPr>
      </w:pPr>
    </w:p>
    <w:p w14:paraId="1F18B845" w14:textId="3E9150C4" w:rsidR="006F6F0E" w:rsidRPr="006F6F0E" w:rsidDel="0047615E" w:rsidRDefault="006F6F0E" w:rsidP="006F6F0E">
      <w:pPr>
        <w:keepNext/>
        <w:keepLines/>
        <w:spacing w:before="120"/>
        <w:ind w:left="1134" w:hanging="1134"/>
        <w:outlineLvl w:val="2"/>
        <w:rPr>
          <w:del w:id="556" w:author="balazs-153" w:date="2024-01-18T20:39:00Z"/>
          <w:rFonts w:ascii="Arial" w:hAnsi="Arial"/>
          <w:sz w:val="28"/>
        </w:rPr>
      </w:pPr>
      <w:bookmarkStart w:id="557" w:name="_Toc20153423"/>
      <w:bookmarkStart w:id="558" w:name="_Toc27489895"/>
      <w:bookmarkStart w:id="559" w:name="_Toc36033479"/>
      <w:bookmarkStart w:id="560" w:name="_Toc36475741"/>
      <w:bookmarkStart w:id="561" w:name="_Toc44581500"/>
      <w:bookmarkStart w:id="562" w:name="_Toc51769116"/>
      <w:bookmarkStart w:id="563" w:name="_Toc155942286"/>
      <w:bookmarkStart w:id="564" w:name="_Ref492280639"/>
      <w:del w:id="565" w:author="balazs-153" w:date="2024-01-18T20:39:00Z">
        <w:r w:rsidRPr="006F6F0E" w:rsidDel="0047615E">
          <w:rPr>
            <w:rFonts w:ascii="Arial" w:hAnsi="Arial"/>
            <w:sz w:val="28"/>
          </w:rPr>
          <w:delText>A.2</w:delText>
        </w:r>
        <w:r w:rsidRPr="006F6F0E" w:rsidDel="0047615E">
          <w:rPr>
            <w:rFonts w:ascii="Arial" w:hAnsi="Arial" w:cs="Arial"/>
            <w:sz w:val="28"/>
          </w:rPr>
          <w:delText>.</w:delText>
        </w:r>
        <w:r w:rsidRPr="006F6F0E" w:rsidDel="0047615E">
          <w:rPr>
            <w:rFonts w:ascii="Arial" w:hAnsi="Arial"/>
            <w:sz w:val="28"/>
          </w:rPr>
          <w:delText>2.9</w:delText>
        </w:r>
        <w:r w:rsidRPr="006F6F0E" w:rsidDel="0047615E">
          <w:rPr>
            <w:rFonts w:ascii="Arial" w:hAnsi="Arial"/>
            <w:sz w:val="28"/>
          </w:rPr>
          <w:tab/>
          <w:delText>IOC Link</w:delText>
        </w:r>
        <w:bookmarkEnd w:id="557"/>
        <w:bookmarkEnd w:id="558"/>
        <w:bookmarkEnd w:id="559"/>
        <w:bookmarkEnd w:id="560"/>
        <w:bookmarkEnd w:id="561"/>
        <w:bookmarkEnd w:id="562"/>
        <w:bookmarkEnd w:id="563"/>
      </w:del>
    </w:p>
    <w:p w14:paraId="1261E072" w14:textId="4CAFD09E" w:rsidR="006F6F0E" w:rsidRPr="006F6F0E" w:rsidDel="0047615E" w:rsidRDefault="006F6F0E" w:rsidP="006F6F0E">
      <w:pPr>
        <w:keepNext/>
        <w:keepLines/>
        <w:spacing w:before="60"/>
        <w:jc w:val="center"/>
        <w:outlineLvl w:val="0"/>
        <w:rPr>
          <w:del w:id="566" w:author="balazs-153" w:date="2024-01-18T20:39:00Z"/>
          <w:rFonts w:ascii="Arial" w:hAnsi="Arial" w:cs="Arial"/>
          <w:b/>
        </w:rPr>
      </w:pPr>
      <w:del w:id="567" w:author="balazs-153" w:date="2024-01-18T20:39:00Z">
        <w:r w:rsidRPr="006F6F0E" w:rsidDel="0047615E">
          <w:rPr>
            <w:rFonts w:ascii="Arial" w:hAnsi="Arial" w:cs="Arial"/>
            <w:b/>
          </w:rPr>
          <w:delText xml:space="preserve">Mapping from NRM IOC Link attributes to SS equivalent MOC IRPAgent attributes </w:delText>
        </w:r>
      </w:del>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92"/>
        <w:gridCol w:w="2492"/>
        <w:gridCol w:w="3600"/>
      </w:tblGrid>
      <w:tr w:rsidR="006F6F0E" w:rsidRPr="006F6F0E" w:rsidDel="0047615E" w14:paraId="69ACA0D8" w14:textId="2CE602AD" w:rsidTr="006337D3">
        <w:trPr>
          <w:tblHeader/>
          <w:del w:id="568" w:author="balazs-153" w:date="2024-01-18T20:39:00Z"/>
        </w:trPr>
        <w:tc>
          <w:tcPr>
            <w:tcW w:w="1754" w:type="pct"/>
            <w:shd w:val="pct10" w:color="auto" w:fill="FFFFFF"/>
          </w:tcPr>
          <w:p w14:paraId="4FEC43CA" w14:textId="6A37258A" w:rsidR="006F6F0E" w:rsidRPr="006F6F0E" w:rsidDel="0047615E" w:rsidRDefault="006F6F0E" w:rsidP="006F6F0E">
            <w:pPr>
              <w:keepNext/>
              <w:keepLines/>
              <w:spacing w:after="0"/>
              <w:jc w:val="center"/>
              <w:rPr>
                <w:del w:id="569" w:author="balazs-153" w:date="2024-01-18T20:39:00Z"/>
                <w:rFonts w:ascii="Arial" w:hAnsi="Arial"/>
                <w:b/>
                <w:sz w:val="18"/>
              </w:rPr>
            </w:pPr>
            <w:del w:id="570" w:author="balazs-153" w:date="2024-01-18T20:39:00Z">
              <w:r w:rsidRPr="006F6F0E" w:rsidDel="0047615E">
                <w:rPr>
                  <w:rFonts w:ascii="Arial" w:hAnsi="Arial"/>
                  <w:b/>
                  <w:sz w:val="18"/>
                </w:rPr>
                <w:delText>IS Attributes</w:delText>
              </w:r>
            </w:del>
          </w:p>
        </w:tc>
        <w:tc>
          <w:tcPr>
            <w:tcW w:w="1328" w:type="pct"/>
            <w:shd w:val="pct10" w:color="auto" w:fill="FFFFFF"/>
          </w:tcPr>
          <w:p w14:paraId="35F17613" w14:textId="25474F4E" w:rsidR="006F6F0E" w:rsidRPr="006F6F0E" w:rsidDel="0047615E" w:rsidRDefault="006F6F0E" w:rsidP="006F6F0E">
            <w:pPr>
              <w:keepNext/>
              <w:keepLines/>
              <w:spacing w:after="0"/>
              <w:jc w:val="center"/>
              <w:rPr>
                <w:del w:id="571" w:author="balazs-153" w:date="2024-01-18T20:39:00Z"/>
                <w:rFonts w:ascii="Arial" w:hAnsi="Arial"/>
                <w:b/>
                <w:sz w:val="18"/>
              </w:rPr>
            </w:pPr>
            <w:del w:id="572" w:author="balazs-153" w:date="2024-01-18T20:39:00Z">
              <w:r w:rsidRPr="006F6F0E" w:rsidDel="0047615E">
                <w:rPr>
                  <w:rFonts w:ascii="Arial" w:hAnsi="Arial"/>
                  <w:b/>
                  <w:sz w:val="18"/>
                </w:rPr>
                <w:delText>SS Attributes</w:delText>
              </w:r>
            </w:del>
          </w:p>
        </w:tc>
        <w:tc>
          <w:tcPr>
            <w:tcW w:w="1918" w:type="pct"/>
            <w:shd w:val="pct10" w:color="auto" w:fill="FFFFFF"/>
          </w:tcPr>
          <w:p w14:paraId="0B4B7AA4" w14:textId="6E040FFB" w:rsidR="006F6F0E" w:rsidRPr="006F6F0E" w:rsidDel="0047615E" w:rsidRDefault="006F6F0E" w:rsidP="006F6F0E">
            <w:pPr>
              <w:keepNext/>
              <w:keepLines/>
              <w:spacing w:after="0"/>
              <w:jc w:val="center"/>
              <w:rPr>
                <w:del w:id="573" w:author="balazs-153" w:date="2024-01-18T20:39:00Z"/>
                <w:rFonts w:ascii="Arial" w:hAnsi="Arial"/>
                <w:b/>
                <w:sz w:val="18"/>
              </w:rPr>
            </w:pPr>
            <w:del w:id="574" w:author="balazs-153" w:date="2024-01-18T20:39:00Z">
              <w:r w:rsidRPr="006F6F0E" w:rsidDel="0047615E">
                <w:rPr>
                  <w:rFonts w:ascii="Arial" w:hAnsi="Arial"/>
                  <w:b/>
                  <w:sz w:val="18"/>
                </w:rPr>
                <w:delText>SS Type</w:delText>
              </w:r>
            </w:del>
          </w:p>
        </w:tc>
      </w:tr>
      <w:tr w:rsidR="006F6F0E" w:rsidRPr="006F6F0E" w:rsidDel="0047615E" w14:paraId="01E96382" w14:textId="1B90F205" w:rsidTr="006337D3">
        <w:trPr>
          <w:del w:id="575" w:author="balazs-153" w:date="2024-01-18T20:39:00Z"/>
        </w:trPr>
        <w:tc>
          <w:tcPr>
            <w:tcW w:w="1754" w:type="pct"/>
          </w:tcPr>
          <w:p w14:paraId="1EA3724F" w14:textId="4517CF9D" w:rsidR="006F6F0E" w:rsidRPr="006F6F0E" w:rsidDel="0047615E" w:rsidRDefault="006F6F0E" w:rsidP="006F6F0E">
            <w:pPr>
              <w:keepNext/>
              <w:keepLines/>
              <w:spacing w:after="0"/>
              <w:rPr>
                <w:del w:id="576" w:author="balazs-153" w:date="2024-01-18T20:39:00Z"/>
                <w:rFonts w:ascii="Arial" w:hAnsi="Arial"/>
                <w:sz w:val="18"/>
              </w:rPr>
            </w:pPr>
            <w:del w:id="577" w:author="balazs-153" w:date="2024-01-18T20:39:00Z">
              <w:r w:rsidRPr="006F6F0E" w:rsidDel="0047615E">
                <w:rPr>
                  <w:rFonts w:ascii="Arial" w:hAnsi="Arial"/>
                  <w:sz w:val="18"/>
                </w:rPr>
                <w:delText>id</w:delText>
              </w:r>
            </w:del>
          </w:p>
        </w:tc>
        <w:tc>
          <w:tcPr>
            <w:tcW w:w="1328" w:type="pct"/>
          </w:tcPr>
          <w:p w14:paraId="7F65137E" w14:textId="21A58FFF" w:rsidR="006F6F0E" w:rsidRPr="006F6F0E" w:rsidDel="0047615E" w:rsidRDefault="006F6F0E" w:rsidP="006F6F0E">
            <w:pPr>
              <w:keepNext/>
              <w:keepLines/>
              <w:spacing w:after="0"/>
              <w:rPr>
                <w:del w:id="578" w:author="balazs-153" w:date="2024-01-18T20:39:00Z"/>
                <w:rFonts w:ascii="Arial" w:hAnsi="Arial"/>
                <w:sz w:val="18"/>
              </w:rPr>
            </w:pPr>
            <w:del w:id="579" w:author="balazs-153" w:date="2024-01-18T20:39:00Z">
              <w:r w:rsidRPr="006F6F0E" w:rsidDel="0047615E">
                <w:rPr>
                  <w:rFonts w:ascii="Arial" w:hAnsi="Arial"/>
                  <w:sz w:val="18"/>
                </w:rPr>
                <w:delText>id</w:delText>
              </w:r>
            </w:del>
          </w:p>
        </w:tc>
        <w:tc>
          <w:tcPr>
            <w:tcW w:w="1918" w:type="pct"/>
          </w:tcPr>
          <w:p w14:paraId="63A9BDF6" w14:textId="0D9155B0" w:rsidR="006F6F0E" w:rsidRPr="006F6F0E" w:rsidDel="0047615E" w:rsidRDefault="006F6F0E" w:rsidP="006F6F0E">
            <w:pPr>
              <w:keepNext/>
              <w:keepLines/>
              <w:spacing w:after="0"/>
              <w:rPr>
                <w:del w:id="580" w:author="balazs-153" w:date="2024-01-18T20:39:00Z"/>
                <w:rFonts w:ascii="Arial" w:hAnsi="Arial"/>
                <w:sz w:val="18"/>
              </w:rPr>
            </w:pPr>
            <w:del w:id="581" w:author="balazs-153" w:date="2024-01-18T20:39:00Z">
              <w:r w:rsidRPr="006F6F0E" w:rsidDel="0047615E">
                <w:rPr>
                  <w:rFonts w:ascii="Arial" w:hAnsi="Arial"/>
                  <w:sz w:val="18"/>
                </w:rPr>
                <w:delText>string</w:delText>
              </w:r>
            </w:del>
          </w:p>
        </w:tc>
      </w:tr>
      <w:tr w:rsidR="006F6F0E" w:rsidRPr="006F6F0E" w:rsidDel="0047615E" w14:paraId="55C8A980" w14:textId="23990D39" w:rsidTr="006337D3">
        <w:trPr>
          <w:del w:id="582" w:author="balazs-153" w:date="2024-01-18T20:39:00Z"/>
        </w:trPr>
        <w:tc>
          <w:tcPr>
            <w:tcW w:w="1754" w:type="pct"/>
          </w:tcPr>
          <w:p w14:paraId="719B1D3C" w14:textId="20C8CB2F" w:rsidR="006F6F0E" w:rsidRPr="006F6F0E" w:rsidDel="0047615E" w:rsidRDefault="006F6F0E" w:rsidP="006F6F0E">
            <w:pPr>
              <w:keepNext/>
              <w:keepLines/>
              <w:spacing w:after="0"/>
              <w:rPr>
                <w:del w:id="583" w:author="balazs-153" w:date="2024-01-18T20:39:00Z"/>
                <w:rFonts w:ascii="Arial" w:hAnsi="Arial"/>
                <w:sz w:val="18"/>
              </w:rPr>
            </w:pPr>
            <w:del w:id="584" w:author="balazs-153" w:date="2024-01-18T20:39:00Z">
              <w:r w:rsidRPr="006F6F0E" w:rsidDel="0047615E">
                <w:rPr>
                  <w:rFonts w:ascii="Arial" w:hAnsi="Arial"/>
                  <w:sz w:val="18"/>
                </w:rPr>
                <w:delText>userLabel (see note 2)</w:delText>
              </w:r>
            </w:del>
          </w:p>
        </w:tc>
        <w:tc>
          <w:tcPr>
            <w:tcW w:w="1328" w:type="pct"/>
          </w:tcPr>
          <w:p w14:paraId="66BD6AAD" w14:textId="340B01A8" w:rsidR="006F6F0E" w:rsidRPr="006F6F0E" w:rsidDel="0047615E" w:rsidRDefault="006F6F0E" w:rsidP="006F6F0E">
            <w:pPr>
              <w:keepNext/>
              <w:keepLines/>
              <w:spacing w:after="0"/>
              <w:rPr>
                <w:del w:id="585" w:author="balazs-153" w:date="2024-01-18T20:39:00Z"/>
                <w:rFonts w:ascii="Arial" w:hAnsi="Arial"/>
                <w:sz w:val="18"/>
              </w:rPr>
            </w:pPr>
            <w:del w:id="586" w:author="balazs-153" w:date="2024-01-18T20:39:00Z">
              <w:r w:rsidRPr="006F6F0E" w:rsidDel="0047615E">
                <w:rPr>
                  <w:rFonts w:ascii="Arial" w:hAnsi="Arial"/>
                  <w:sz w:val="18"/>
                </w:rPr>
                <w:delText>userLabel</w:delText>
              </w:r>
            </w:del>
          </w:p>
        </w:tc>
        <w:tc>
          <w:tcPr>
            <w:tcW w:w="1918" w:type="pct"/>
          </w:tcPr>
          <w:p w14:paraId="0BB26490" w14:textId="55AB318F" w:rsidR="006F6F0E" w:rsidRPr="006F6F0E" w:rsidDel="0047615E" w:rsidRDefault="006F6F0E" w:rsidP="006F6F0E">
            <w:pPr>
              <w:keepNext/>
              <w:keepLines/>
              <w:spacing w:after="0"/>
              <w:rPr>
                <w:del w:id="587" w:author="balazs-153" w:date="2024-01-18T20:39:00Z"/>
                <w:rFonts w:ascii="Arial" w:hAnsi="Arial"/>
                <w:sz w:val="18"/>
              </w:rPr>
            </w:pPr>
            <w:del w:id="588" w:author="balazs-153" w:date="2024-01-18T20:39:00Z">
              <w:r w:rsidRPr="006F6F0E" w:rsidDel="0047615E">
                <w:rPr>
                  <w:rFonts w:ascii="Arial" w:hAnsi="Arial"/>
                  <w:sz w:val="18"/>
                </w:rPr>
                <w:delText>string</w:delText>
              </w:r>
            </w:del>
          </w:p>
        </w:tc>
      </w:tr>
      <w:tr w:rsidR="006F6F0E" w:rsidRPr="006F6F0E" w:rsidDel="0047615E" w14:paraId="6B03B923" w14:textId="458406D1" w:rsidTr="006337D3">
        <w:trPr>
          <w:del w:id="589" w:author="balazs-153" w:date="2024-01-18T20:39:00Z"/>
        </w:trPr>
        <w:tc>
          <w:tcPr>
            <w:tcW w:w="1754" w:type="pct"/>
          </w:tcPr>
          <w:p w14:paraId="0E1B6E64" w14:textId="404D3A85" w:rsidR="006F6F0E" w:rsidRPr="006F6F0E" w:rsidDel="0047615E" w:rsidRDefault="006F6F0E" w:rsidP="006F6F0E">
            <w:pPr>
              <w:keepNext/>
              <w:keepLines/>
              <w:spacing w:after="0"/>
              <w:rPr>
                <w:del w:id="590" w:author="balazs-153" w:date="2024-01-18T20:39:00Z"/>
                <w:rFonts w:ascii="Arial" w:hAnsi="Arial"/>
                <w:sz w:val="18"/>
              </w:rPr>
            </w:pPr>
            <w:del w:id="591" w:author="balazs-153" w:date="2024-01-18T20:39:00Z">
              <w:r w:rsidRPr="006F6F0E" w:rsidDel="0047615E">
                <w:rPr>
                  <w:rFonts w:ascii="Arial" w:hAnsi="Arial"/>
                  <w:sz w:val="18"/>
                </w:rPr>
                <w:delText>aEnd</w:delText>
              </w:r>
            </w:del>
          </w:p>
        </w:tc>
        <w:tc>
          <w:tcPr>
            <w:tcW w:w="1328" w:type="pct"/>
          </w:tcPr>
          <w:p w14:paraId="4D66B277" w14:textId="184C269D" w:rsidR="006F6F0E" w:rsidRPr="006F6F0E" w:rsidDel="0047615E" w:rsidRDefault="006F6F0E" w:rsidP="006F6F0E">
            <w:pPr>
              <w:keepNext/>
              <w:keepLines/>
              <w:spacing w:after="0"/>
              <w:rPr>
                <w:del w:id="592" w:author="balazs-153" w:date="2024-01-18T20:39:00Z"/>
                <w:rFonts w:ascii="Arial" w:hAnsi="Arial"/>
                <w:sz w:val="18"/>
              </w:rPr>
            </w:pPr>
            <w:del w:id="593" w:author="balazs-153" w:date="2024-01-18T20:39:00Z">
              <w:r w:rsidRPr="006F6F0E" w:rsidDel="0047615E">
                <w:rPr>
                  <w:rFonts w:ascii="Arial" w:hAnsi="Arial"/>
                  <w:sz w:val="18"/>
                </w:rPr>
                <w:delText>aEnd</w:delText>
              </w:r>
            </w:del>
          </w:p>
        </w:tc>
        <w:tc>
          <w:tcPr>
            <w:tcW w:w="1918" w:type="pct"/>
          </w:tcPr>
          <w:p w14:paraId="77D96BA6" w14:textId="5958FA37" w:rsidR="006F6F0E" w:rsidRPr="006F6F0E" w:rsidDel="0047615E" w:rsidRDefault="006F6F0E" w:rsidP="006F6F0E">
            <w:pPr>
              <w:keepNext/>
              <w:keepLines/>
              <w:spacing w:after="0"/>
              <w:rPr>
                <w:del w:id="594" w:author="balazs-153" w:date="2024-01-18T20:39:00Z"/>
                <w:rFonts w:ascii="Arial" w:hAnsi="Arial"/>
                <w:sz w:val="18"/>
              </w:rPr>
            </w:pPr>
            <w:del w:id="595" w:author="balazs-153" w:date="2024-01-18T20:39:00Z">
              <w:r w:rsidRPr="006F6F0E" w:rsidDel="0047615E">
                <w:rPr>
                  <w:rFonts w:ascii="Arial" w:hAnsi="Arial"/>
                  <w:sz w:val="18"/>
                </w:rPr>
                <w:delText>GenericNetworkResourcesIRPSystem::AttributeTypes::MOReference</w:delText>
              </w:r>
            </w:del>
          </w:p>
        </w:tc>
      </w:tr>
      <w:tr w:rsidR="006F6F0E" w:rsidRPr="006F6F0E" w:rsidDel="0047615E" w14:paraId="23287DEA" w14:textId="5FF8B716" w:rsidTr="006337D3">
        <w:trPr>
          <w:del w:id="596" w:author="balazs-153" w:date="2024-01-18T20:39:00Z"/>
        </w:trPr>
        <w:tc>
          <w:tcPr>
            <w:tcW w:w="1754" w:type="pct"/>
          </w:tcPr>
          <w:p w14:paraId="08E25B0B" w14:textId="4CE01B2C" w:rsidR="006F6F0E" w:rsidRPr="006F6F0E" w:rsidDel="0047615E" w:rsidRDefault="006F6F0E" w:rsidP="006F6F0E">
            <w:pPr>
              <w:keepNext/>
              <w:keepLines/>
              <w:spacing w:after="0"/>
              <w:rPr>
                <w:del w:id="597" w:author="balazs-153" w:date="2024-01-18T20:39:00Z"/>
                <w:rFonts w:ascii="Arial" w:hAnsi="Arial"/>
                <w:sz w:val="18"/>
              </w:rPr>
            </w:pPr>
            <w:del w:id="598" w:author="balazs-153" w:date="2024-01-18T20:39:00Z">
              <w:r w:rsidRPr="006F6F0E" w:rsidDel="0047615E">
                <w:rPr>
                  <w:rFonts w:ascii="Arial" w:hAnsi="Arial"/>
                  <w:sz w:val="18"/>
                </w:rPr>
                <w:delText>zEnd</w:delText>
              </w:r>
            </w:del>
          </w:p>
        </w:tc>
        <w:tc>
          <w:tcPr>
            <w:tcW w:w="1328" w:type="pct"/>
          </w:tcPr>
          <w:p w14:paraId="6ECB7B0D" w14:textId="4984C936" w:rsidR="006F6F0E" w:rsidRPr="006F6F0E" w:rsidDel="0047615E" w:rsidRDefault="006F6F0E" w:rsidP="006F6F0E">
            <w:pPr>
              <w:keepNext/>
              <w:keepLines/>
              <w:spacing w:after="0"/>
              <w:rPr>
                <w:del w:id="599" w:author="balazs-153" w:date="2024-01-18T20:39:00Z"/>
                <w:rFonts w:ascii="Arial" w:hAnsi="Arial"/>
                <w:sz w:val="18"/>
              </w:rPr>
            </w:pPr>
            <w:del w:id="600" w:author="balazs-153" w:date="2024-01-18T20:39:00Z">
              <w:r w:rsidRPr="006F6F0E" w:rsidDel="0047615E">
                <w:rPr>
                  <w:rFonts w:ascii="Arial" w:hAnsi="Arial"/>
                  <w:sz w:val="18"/>
                </w:rPr>
                <w:delText>zEnd</w:delText>
              </w:r>
            </w:del>
          </w:p>
        </w:tc>
        <w:tc>
          <w:tcPr>
            <w:tcW w:w="1918" w:type="pct"/>
          </w:tcPr>
          <w:p w14:paraId="0F3C9B8F" w14:textId="15184AC2" w:rsidR="006F6F0E" w:rsidRPr="006F6F0E" w:rsidDel="0047615E" w:rsidRDefault="006F6F0E" w:rsidP="006F6F0E">
            <w:pPr>
              <w:keepNext/>
              <w:keepLines/>
              <w:spacing w:after="0"/>
              <w:rPr>
                <w:del w:id="601" w:author="balazs-153" w:date="2024-01-18T20:39:00Z"/>
                <w:rFonts w:ascii="Arial" w:hAnsi="Arial"/>
                <w:sz w:val="18"/>
              </w:rPr>
            </w:pPr>
            <w:del w:id="602" w:author="balazs-153" w:date="2024-01-18T20:39:00Z">
              <w:r w:rsidRPr="006F6F0E" w:rsidDel="0047615E">
                <w:rPr>
                  <w:rFonts w:ascii="Arial" w:hAnsi="Arial"/>
                  <w:sz w:val="18"/>
                </w:rPr>
                <w:delText>GenericNetworkResourcesIRPSystem::AttributeTypes::MOReference</w:delText>
              </w:r>
            </w:del>
          </w:p>
        </w:tc>
      </w:tr>
      <w:tr w:rsidR="006F6F0E" w:rsidRPr="006F6F0E" w:rsidDel="0047615E" w14:paraId="3ECB611B" w14:textId="15AB7902" w:rsidTr="006337D3">
        <w:trPr>
          <w:del w:id="603" w:author="balazs-153" w:date="2024-01-18T20:39:00Z"/>
        </w:trPr>
        <w:tc>
          <w:tcPr>
            <w:tcW w:w="1754" w:type="pct"/>
          </w:tcPr>
          <w:p w14:paraId="63733FFD" w14:textId="463A6809" w:rsidR="006F6F0E" w:rsidRPr="006F6F0E" w:rsidDel="0047615E" w:rsidRDefault="006F6F0E" w:rsidP="006F6F0E">
            <w:pPr>
              <w:keepNext/>
              <w:keepLines/>
              <w:spacing w:after="0"/>
              <w:rPr>
                <w:del w:id="604" w:author="balazs-153" w:date="2024-01-18T20:39:00Z"/>
                <w:rFonts w:ascii="Arial" w:hAnsi="Arial"/>
                <w:sz w:val="18"/>
              </w:rPr>
            </w:pPr>
            <w:del w:id="605" w:author="balazs-153" w:date="2024-01-18T20:39:00Z">
              <w:r w:rsidRPr="006F6F0E" w:rsidDel="0047615E">
                <w:rPr>
                  <w:rFonts w:ascii="Arial" w:hAnsi="Arial"/>
                  <w:sz w:val="18"/>
                </w:rPr>
                <w:delText>linkType</w:delText>
              </w:r>
            </w:del>
          </w:p>
        </w:tc>
        <w:tc>
          <w:tcPr>
            <w:tcW w:w="1328" w:type="pct"/>
          </w:tcPr>
          <w:p w14:paraId="576ABFC6" w14:textId="088DAD3C" w:rsidR="006F6F0E" w:rsidRPr="006F6F0E" w:rsidDel="0047615E" w:rsidRDefault="006F6F0E" w:rsidP="006F6F0E">
            <w:pPr>
              <w:keepNext/>
              <w:keepLines/>
              <w:spacing w:after="0"/>
              <w:rPr>
                <w:del w:id="606" w:author="balazs-153" w:date="2024-01-18T20:39:00Z"/>
                <w:rFonts w:ascii="Arial" w:hAnsi="Arial"/>
                <w:sz w:val="18"/>
              </w:rPr>
            </w:pPr>
            <w:del w:id="607" w:author="balazs-153" w:date="2024-01-18T20:39:00Z">
              <w:r w:rsidRPr="006F6F0E" w:rsidDel="0047615E">
                <w:rPr>
                  <w:rFonts w:ascii="Arial" w:hAnsi="Arial"/>
                  <w:sz w:val="18"/>
                </w:rPr>
                <w:delText>linkType</w:delText>
              </w:r>
            </w:del>
          </w:p>
        </w:tc>
        <w:tc>
          <w:tcPr>
            <w:tcW w:w="1918" w:type="pct"/>
          </w:tcPr>
          <w:p w14:paraId="354BFA3A" w14:textId="2950A3DF" w:rsidR="006F6F0E" w:rsidRPr="006F6F0E" w:rsidDel="0047615E" w:rsidRDefault="006F6F0E" w:rsidP="006F6F0E">
            <w:pPr>
              <w:keepNext/>
              <w:keepLines/>
              <w:spacing w:after="0"/>
              <w:rPr>
                <w:del w:id="608" w:author="balazs-153" w:date="2024-01-18T20:39:00Z"/>
                <w:rFonts w:ascii="Arial" w:hAnsi="Arial"/>
                <w:sz w:val="18"/>
              </w:rPr>
            </w:pPr>
            <w:del w:id="609" w:author="balazs-153" w:date="2024-01-18T20:39:00Z">
              <w:r w:rsidRPr="006F6F0E" w:rsidDel="0047615E">
                <w:rPr>
                  <w:rFonts w:ascii="Arial" w:hAnsi="Arial"/>
                  <w:sz w:val="18"/>
                </w:rPr>
                <w:delText>LinkTypeType</w:delText>
              </w:r>
            </w:del>
          </w:p>
        </w:tc>
      </w:tr>
      <w:tr w:rsidR="006F6F0E" w:rsidRPr="006F6F0E" w:rsidDel="0047615E" w14:paraId="138C0496" w14:textId="7CB88414" w:rsidTr="006337D3">
        <w:trPr>
          <w:del w:id="610" w:author="balazs-153" w:date="2024-01-18T20:39:00Z"/>
        </w:trPr>
        <w:tc>
          <w:tcPr>
            <w:tcW w:w="1754" w:type="pct"/>
          </w:tcPr>
          <w:p w14:paraId="1B592114" w14:textId="0AA30F3B" w:rsidR="006F6F0E" w:rsidRPr="006F6F0E" w:rsidDel="0047615E" w:rsidRDefault="006F6F0E" w:rsidP="006F6F0E">
            <w:pPr>
              <w:keepNext/>
              <w:keepLines/>
              <w:spacing w:after="0"/>
              <w:rPr>
                <w:del w:id="611" w:author="balazs-153" w:date="2024-01-18T20:39:00Z"/>
                <w:rFonts w:ascii="Arial" w:hAnsi="Arial"/>
                <w:sz w:val="18"/>
              </w:rPr>
            </w:pPr>
            <w:del w:id="612" w:author="balazs-153" w:date="2024-01-18T20:39:00Z">
              <w:r w:rsidRPr="006F6F0E" w:rsidDel="0047615E">
                <w:rPr>
                  <w:rFonts w:ascii="Arial" w:hAnsi="Arial"/>
                  <w:sz w:val="18"/>
                </w:rPr>
                <w:delText>protocolName</w:delText>
              </w:r>
            </w:del>
          </w:p>
        </w:tc>
        <w:tc>
          <w:tcPr>
            <w:tcW w:w="1328" w:type="pct"/>
          </w:tcPr>
          <w:p w14:paraId="4556AEB1" w14:textId="13563146" w:rsidR="006F6F0E" w:rsidRPr="006F6F0E" w:rsidDel="0047615E" w:rsidRDefault="006F6F0E" w:rsidP="006F6F0E">
            <w:pPr>
              <w:keepNext/>
              <w:keepLines/>
              <w:spacing w:after="0"/>
              <w:rPr>
                <w:del w:id="613" w:author="balazs-153" w:date="2024-01-18T20:39:00Z"/>
                <w:rFonts w:ascii="Arial" w:hAnsi="Arial"/>
                <w:sz w:val="18"/>
              </w:rPr>
            </w:pPr>
            <w:del w:id="614" w:author="balazs-153" w:date="2024-01-18T20:39:00Z">
              <w:r w:rsidRPr="006F6F0E" w:rsidDel="0047615E">
                <w:rPr>
                  <w:rFonts w:ascii="Arial" w:hAnsi="Arial"/>
                  <w:sz w:val="18"/>
                </w:rPr>
                <w:delText>protocolName</w:delText>
              </w:r>
            </w:del>
          </w:p>
        </w:tc>
        <w:tc>
          <w:tcPr>
            <w:tcW w:w="1918" w:type="pct"/>
          </w:tcPr>
          <w:p w14:paraId="29789F82" w14:textId="5EC9BF30" w:rsidR="006F6F0E" w:rsidRPr="006F6F0E" w:rsidDel="0047615E" w:rsidRDefault="006F6F0E" w:rsidP="006F6F0E">
            <w:pPr>
              <w:keepNext/>
              <w:keepLines/>
              <w:spacing w:after="0"/>
              <w:rPr>
                <w:del w:id="615" w:author="balazs-153" w:date="2024-01-18T20:39:00Z"/>
                <w:rFonts w:ascii="Arial" w:hAnsi="Arial"/>
                <w:sz w:val="18"/>
              </w:rPr>
            </w:pPr>
            <w:del w:id="616" w:author="balazs-153" w:date="2024-01-18T20:39:00Z">
              <w:r w:rsidRPr="006F6F0E" w:rsidDel="0047615E">
                <w:rPr>
                  <w:rFonts w:ascii="Arial" w:hAnsi="Arial"/>
                  <w:sz w:val="18"/>
                </w:rPr>
                <w:delText>string</w:delText>
              </w:r>
            </w:del>
          </w:p>
        </w:tc>
      </w:tr>
      <w:tr w:rsidR="006F6F0E" w:rsidRPr="006F6F0E" w:rsidDel="0047615E" w14:paraId="5AAAEF82" w14:textId="79BC12AA" w:rsidTr="006337D3">
        <w:trPr>
          <w:del w:id="617" w:author="balazs-153" w:date="2024-01-18T20:39:00Z"/>
        </w:trPr>
        <w:tc>
          <w:tcPr>
            <w:tcW w:w="1754" w:type="pct"/>
          </w:tcPr>
          <w:p w14:paraId="7D98B778" w14:textId="32C021EF" w:rsidR="006F6F0E" w:rsidRPr="006F6F0E" w:rsidDel="0047615E" w:rsidRDefault="006F6F0E" w:rsidP="006F6F0E">
            <w:pPr>
              <w:keepNext/>
              <w:keepLines/>
              <w:spacing w:after="0"/>
              <w:rPr>
                <w:del w:id="618" w:author="balazs-153" w:date="2024-01-18T20:39:00Z"/>
                <w:rFonts w:ascii="Arial" w:hAnsi="Arial"/>
                <w:sz w:val="18"/>
              </w:rPr>
            </w:pPr>
            <w:del w:id="619" w:author="balazs-153" w:date="2024-01-18T20:39:00Z">
              <w:r w:rsidRPr="006F6F0E" w:rsidDel="0047615E">
                <w:rPr>
                  <w:rFonts w:ascii="Arial" w:hAnsi="Arial"/>
                  <w:sz w:val="18"/>
                </w:rPr>
                <w:delText>protocolVersion</w:delText>
              </w:r>
            </w:del>
          </w:p>
        </w:tc>
        <w:tc>
          <w:tcPr>
            <w:tcW w:w="1328" w:type="pct"/>
          </w:tcPr>
          <w:p w14:paraId="66C373A6" w14:textId="1770FE67" w:rsidR="006F6F0E" w:rsidRPr="006F6F0E" w:rsidDel="0047615E" w:rsidRDefault="006F6F0E" w:rsidP="006F6F0E">
            <w:pPr>
              <w:keepNext/>
              <w:keepLines/>
              <w:spacing w:after="0"/>
              <w:rPr>
                <w:del w:id="620" w:author="balazs-153" w:date="2024-01-18T20:39:00Z"/>
                <w:rFonts w:ascii="Arial" w:hAnsi="Arial"/>
                <w:sz w:val="18"/>
              </w:rPr>
            </w:pPr>
            <w:del w:id="621" w:author="balazs-153" w:date="2024-01-18T20:39:00Z">
              <w:r w:rsidRPr="006F6F0E" w:rsidDel="0047615E">
                <w:rPr>
                  <w:rFonts w:ascii="Arial" w:hAnsi="Arial"/>
                  <w:sz w:val="18"/>
                </w:rPr>
                <w:delText>protocolVersion</w:delText>
              </w:r>
            </w:del>
          </w:p>
        </w:tc>
        <w:tc>
          <w:tcPr>
            <w:tcW w:w="1918" w:type="pct"/>
          </w:tcPr>
          <w:p w14:paraId="73388749" w14:textId="799239B0" w:rsidR="006F6F0E" w:rsidRPr="006F6F0E" w:rsidDel="0047615E" w:rsidRDefault="006F6F0E" w:rsidP="006F6F0E">
            <w:pPr>
              <w:keepNext/>
              <w:keepLines/>
              <w:spacing w:after="0"/>
              <w:rPr>
                <w:del w:id="622" w:author="balazs-153" w:date="2024-01-18T20:39:00Z"/>
                <w:rFonts w:ascii="Arial" w:hAnsi="Arial"/>
                <w:sz w:val="18"/>
              </w:rPr>
            </w:pPr>
            <w:del w:id="623" w:author="balazs-153" w:date="2024-01-18T20:39:00Z">
              <w:r w:rsidRPr="006F6F0E" w:rsidDel="0047615E">
                <w:rPr>
                  <w:rFonts w:ascii="Arial" w:hAnsi="Arial"/>
                  <w:sz w:val="18"/>
                </w:rPr>
                <w:delText>string</w:delText>
              </w:r>
            </w:del>
          </w:p>
        </w:tc>
      </w:tr>
    </w:tbl>
    <w:p w14:paraId="6AB32EF5" w14:textId="6DD9565C" w:rsidR="006F6F0E" w:rsidRPr="006F6F0E" w:rsidDel="0047615E" w:rsidRDefault="006F6F0E" w:rsidP="006F6F0E">
      <w:pPr>
        <w:keepLines/>
        <w:ind w:left="1135" w:hanging="851"/>
        <w:rPr>
          <w:del w:id="624" w:author="balazs-153" w:date="2024-01-18T20:39:00Z"/>
          <w:b/>
          <w:bCs/>
        </w:rPr>
      </w:pPr>
      <w:del w:id="625" w:author="balazs-153" w:date="2024-01-18T20:39:00Z">
        <w:r w:rsidRPr="006F6F0E" w:rsidDel="0047615E">
          <w:delText>NOTE 1: Void</w:delText>
        </w:r>
        <w:r w:rsidRPr="006F6F0E" w:rsidDel="0047615E">
          <w:rPr>
            <w:rFonts w:ascii="Courier New" w:hAnsi="Courier New" w:cs="Courier New"/>
            <w:bCs/>
          </w:rPr>
          <w:delText>.</w:delText>
        </w:r>
      </w:del>
    </w:p>
    <w:p w14:paraId="771D59F2" w14:textId="5744E7F1" w:rsidR="006F6F0E" w:rsidRPr="006F6F0E" w:rsidDel="0047615E" w:rsidRDefault="006F6F0E" w:rsidP="006F6F0E">
      <w:pPr>
        <w:keepLines/>
        <w:ind w:left="1135" w:hanging="851"/>
        <w:rPr>
          <w:del w:id="626" w:author="balazs-153" w:date="2024-01-18T20:39:00Z"/>
          <w:rFonts w:ascii="Courier New" w:hAnsi="Courier New" w:cs="Courier New"/>
          <w:b/>
          <w:bCs/>
        </w:rPr>
      </w:pPr>
      <w:del w:id="627" w:author="balazs-153" w:date="2024-01-18T20:39:00Z">
        <w:r w:rsidRPr="006F6F0E" w:rsidDel="0047615E">
          <w:delText>NOTE 2: Void</w:delText>
        </w:r>
        <w:r w:rsidRPr="006F6F0E" w:rsidDel="0047615E">
          <w:rPr>
            <w:rFonts w:ascii="Courier New" w:hAnsi="Courier New" w:cs="Courier New"/>
            <w:bCs/>
          </w:rPr>
          <w:delText>.</w:delText>
        </w:r>
      </w:del>
    </w:p>
    <w:p w14:paraId="3C109D2A" w14:textId="0982DAE7" w:rsidR="006F6F0E" w:rsidRPr="006F6F0E" w:rsidDel="0047615E" w:rsidRDefault="006F6F0E" w:rsidP="006F6F0E">
      <w:pPr>
        <w:rPr>
          <w:del w:id="628" w:author="balazs-153" w:date="2024-01-18T20:39:00Z"/>
        </w:rPr>
      </w:pPr>
    </w:p>
    <w:p w14:paraId="646A1EA9" w14:textId="6297FA3C" w:rsidR="006F6F0E" w:rsidRPr="006F6F0E" w:rsidDel="0047615E" w:rsidRDefault="006F6F0E" w:rsidP="006F6F0E">
      <w:pPr>
        <w:keepNext/>
        <w:keepLines/>
        <w:spacing w:before="120"/>
        <w:ind w:left="1134" w:hanging="1134"/>
        <w:outlineLvl w:val="2"/>
        <w:rPr>
          <w:del w:id="629" w:author="balazs-153" w:date="2024-01-18T20:39:00Z"/>
          <w:rFonts w:ascii="Arial" w:hAnsi="Arial"/>
          <w:sz w:val="28"/>
          <w:lang w:eastAsia="zh-CN"/>
        </w:rPr>
      </w:pPr>
      <w:bookmarkStart w:id="630" w:name="_Toc20153424"/>
      <w:bookmarkStart w:id="631" w:name="_Toc27489896"/>
      <w:bookmarkStart w:id="632" w:name="_Toc36033480"/>
      <w:bookmarkStart w:id="633" w:name="_Toc36475742"/>
      <w:bookmarkStart w:id="634" w:name="_Toc44581501"/>
      <w:bookmarkStart w:id="635" w:name="_Toc51769117"/>
      <w:bookmarkStart w:id="636" w:name="_Toc155942287"/>
      <w:del w:id="637" w:author="balazs-153" w:date="2024-01-18T20:39:00Z">
        <w:r w:rsidRPr="006F6F0E" w:rsidDel="0047615E">
          <w:rPr>
            <w:rFonts w:ascii="Arial" w:hAnsi="Arial"/>
            <w:sz w:val="28"/>
          </w:rPr>
          <w:delText>A.2</w:delText>
        </w:r>
        <w:r w:rsidRPr="006F6F0E" w:rsidDel="0047615E">
          <w:rPr>
            <w:rFonts w:ascii="Arial" w:hAnsi="Arial" w:cs="Arial"/>
            <w:sz w:val="28"/>
          </w:rPr>
          <w:delText>.</w:delText>
        </w:r>
        <w:r w:rsidRPr="006F6F0E" w:rsidDel="0047615E">
          <w:rPr>
            <w:rFonts w:ascii="Arial" w:hAnsi="Arial"/>
            <w:sz w:val="28"/>
          </w:rPr>
          <w:delText>2.</w:delText>
        </w:r>
        <w:r w:rsidRPr="006F6F0E" w:rsidDel="0047615E">
          <w:rPr>
            <w:rFonts w:ascii="Arial" w:hAnsi="Arial"/>
            <w:sz w:val="28"/>
            <w:lang w:eastAsia="zh-CN"/>
          </w:rPr>
          <w:delText>10</w:delText>
        </w:r>
        <w:r w:rsidRPr="006F6F0E" w:rsidDel="0047615E">
          <w:rPr>
            <w:rFonts w:ascii="Arial" w:hAnsi="Arial"/>
            <w:sz w:val="28"/>
          </w:rPr>
          <w:tab/>
          <w:delText xml:space="preserve">IOC </w:delText>
        </w:r>
        <w:r w:rsidRPr="006F6F0E" w:rsidDel="0047615E">
          <w:rPr>
            <w:rFonts w:ascii="Arial" w:hAnsi="Arial" w:hint="eastAsia"/>
            <w:sz w:val="28"/>
          </w:rPr>
          <w:delText>EP_RP</w:delText>
        </w:r>
        <w:bookmarkEnd w:id="630"/>
        <w:bookmarkEnd w:id="631"/>
        <w:bookmarkEnd w:id="632"/>
        <w:bookmarkEnd w:id="633"/>
        <w:bookmarkEnd w:id="634"/>
        <w:bookmarkEnd w:id="635"/>
        <w:bookmarkEnd w:id="636"/>
      </w:del>
    </w:p>
    <w:p w14:paraId="56272165" w14:textId="6CE1201B" w:rsidR="006F6F0E" w:rsidRPr="006F6F0E" w:rsidDel="0047615E" w:rsidRDefault="006F6F0E" w:rsidP="006F6F0E">
      <w:pPr>
        <w:keepNext/>
        <w:keepLines/>
        <w:spacing w:before="60"/>
        <w:jc w:val="center"/>
        <w:outlineLvl w:val="0"/>
        <w:rPr>
          <w:del w:id="638" w:author="balazs-153" w:date="2024-01-18T20:39:00Z"/>
          <w:rFonts w:ascii="Arial" w:hAnsi="Arial" w:cs="Arial"/>
          <w:b/>
        </w:rPr>
      </w:pPr>
      <w:del w:id="639" w:author="balazs-153" w:date="2024-01-18T20:39:00Z">
        <w:r w:rsidRPr="006F6F0E" w:rsidDel="0047615E">
          <w:rPr>
            <w:rFonts w:ascii="Arial" w:hAnsi="Arial" w:cs="Arial"/>
            <w:b/>
          </w:rPr>
          <w:delText xml:space="preserve">Mapping from NRM IOC </w:delText>
        </w:r>
        <w:r w:rsidRPr="006F6F0E" w:rsidDel="0047615E">
          <w:rPr>
            <w:rFonts w:ascii="Arial" w:hAnsi="Arial" w:hint="eastAsia"/>
            <w:b/>
          </w:rPr>
          <w:delText>EP_RP</w:delText>
        </w:r>
        <w:r w:rsidRPr="006F6F0E" w:rsidDel="0047615E">
          <w:rPr>
            <w:rFonts w:ascii="Arial" w:hAnsi="Arial" w:cs="Arial"/>
            <w:b/>
          </w:rPr>
          <w:delText xml:space="preserve"> attributes to SS equivalent MOC </w:delText>
        </w:r>
        <w:r w:rsidRPr="006F6F0E" w:rsidDel="0047615E">
          <w:rPr>
            <w:rFonts w:ascii="Arial" w:hAnsi="Arial" w:hint="eastAsia"/>
            <w:b/>
          </w:rPr>
          <w:delText>EP_RP</w:delText>
        </w:r>
        <w:r w:rsidRPr="006F6F0E" w:rsidDel="0047615E">
          <w:rPr>
            <w:rFonts w:ascii="Arial" w:hAnsi="Arial" w:cs="Arial"/>
            <w:b/>
          </w:rPr>
          <w:delText xml:space="preserve"> attributes </w:delText>
        </w:r>
      </w:del>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92"/>
        <w:gridCol w:w="2492"/>
        <w:gridCol w:w="3600"/>
      </w:tblGrid>
      <w:tr w:rsidR="006F6F0E" w:rsidRPr="006F6F0E" w:rsidDel="0047615E" w14:paraId="3937276C" w14:textId="3FD242BD" w:rsidTr="006337D3">
        <w:trPr>
          <w:tblHeader/>
          <w:del w:id="640" w:author="balazs-153" w:date="2024-01-18T20:39:00Z"/>
        </w:trPr>
        <w:tc>
          <w:tcPr>
            <w:tcW w:w="1754" w:type="pct"/>
            <w:shd w:val="pct10" w:color="auto" w:fill="FFFFFF"/>
          </w:tcPr>
          <w:p w14:paraId="3638FE07" w14:textId="07D37326" w:rsidR="006F6F0E" w:rsidRPr="006F6F0E" w:rsidDel="0047615E" w:rsidRDefault="006F6F0E" w:rsidP="006F6F0E">
            <w:pPr>
              <w:keepNext/>
              <w:keepLines/>
              <w:spacing w:after="0"/>
              <w:jc w:val="center"/>
              <w:rPr>
                <w:del w:id="641" w:author="balazs-153" w:date="2024-01-18T20:39:00Z"/>
                <w:rFonts w:ascii="Arial" w:hAnsi="Arial"/>
                <w:b/>
                <w:sz w:val="18"/>
              </w:rPr>
            </w:pPr>
            <w:del w:id="642" w:author="balazs-153" w:date="2024-01-18T20:39:00Z">
              <w:r w:rsidRPr="006F6F0E" w:rsidDel="0047615E">
                <w:rPr>
                  <w:rFonts w:ascii="Arial" w:hAnsi="Arial"/>
                  <w:b/>
                  <w:sz w:val="18"/>
                </w:rPr>
                <w:delText>IS Attributes</w:delText>
              </w:r>
            </w:del>
          </w:p>
        </w:tc>
        <w:tc>
          <w:tcPr>
            <w:tcW w:w="1328" w:type="pct"/>
            <w:shd w:val="pct10" w:color="auto" w:fill="FFFFFF"/>
          </w:tcPr>
          <w:p w14:paraId="43762052" w14:textId="3C8D96DA" w:rsidR="006F6F0E" w:rsidRPr="006F6F0E" w:rsidDel="0047615E" w:rsidRDefault="006F6F0E" w:rsidP="006F6F0E">
            <w:pPr>
              <w:keepNext/>
              <w:keepLines/>
              <w:spacing w:after="0"/>
              <w:jc w:val="center"/>
              <w:rPr>
                <w:del w:id="643" w:author="balazs-153" w:date="2024-01-18T20:39:00Z"/>
                <w:rFonts w:ascii="Arial" w:hAnsi="Arial"/>
                <w:b/>
                <w:sz w:val="18"/>
              </w:rPr>
            </w:pPr>
            <w:del w:id="644" w:author="balazs-153" w:date="2024-01-18T20:39:00Z">
              <w:r w:rsidRPr="006F6F0E" w:rsidDel="0047615E">
                <w:rPr>
                  <w:rFonts w:ascii="Arial" w:hAnsi="Arial"/>
                  <w:b/>
                  <w:sz w:val="18"/>
                </w:rPr>
                <w:delText>SS Attributes</w:delText>
              </w:r>
            </w:del>
          </w:p>
        </w:tc>
        <w:tc>
          <w:tcPr>
            <w:tcW w:w="1918" w:type="pct"/>
            <w:shd w:val="pct10" w:color="auto" w:fill="FFFFFF"/>
          </w:tcPr>
          <w:p w14:paraId="25C2B219" w14:textId="7CA778CD" w:rsidR="006F6F0E" w:rsidRPr="006F6F0E" w:rsidDel="0047615E" w:rsidRDefault="006F6F0E" w:rsidP="006F6F0E">
            <w:pPr>
              <w:keepNext/>
              <w:keepLines/>
              <w:spacing w:after="0"/>
              <w:jc w:val="center"/>
              <w:rPr>
                <w:del w:id="645" w:author="balazs-153" w:date="2024-01-18T20:39:00Z"/>
                <w:rFonts w:ascii="Arial" w:hAnsi="Arial"/>
                <w:b/>
                <w:sz w:val="18"/>
              </w:rPr>
            </w:pPr>
            <w:del w:id="646" w:author="balazs-153" w:date="2024-01-18T20:39:00Z">
              <w:r w:rsidRPr="006F6F0E" w:rsidDel="0047615E">
                <w:rPr>
                  <w:rFonts w:ascii="Arial" w:hAnsi="Arial"/>
                  <w:b/>
                  <w:sz w:val="18"/>
                </w:rPr>
                <w:delText>SS Type</w:delText>
              </w:r>
            </w:del>
          </w:p>
        </w:tc>
      </w:tr>
      <w:tr w:rsidR="006F6F0E" w:rsidRPr="006F6F0E" w:rsidDel="0047615E" w14:paraId="054A24F4" w14:textId="14B8B69A" w:rsidTr="006337D3">
        <w:trPr>
          <w:del w:id="647" w:author="balazs-153" w:date="2024-01-18T20:39:00Z"/>
        </w:trPr>
        <w:tc>
          <w:tcPr>
            <w:tcW w:w="1754" w:type="pct"/>
          </w:tcPr>
          <w:p w14:paraId="13F038DF" w14:textId="2A728DEA" w:rsidR="006F6F0E" w:rsidRPr="006F6F0E" w:rsidDel="0047615E" w:rsidRDefault="006F6F0E" w:rsidP="006F6F0E">
            <w:pPr>
              <w:keepNext/>
              <w:keepLines/>
              <w:spacing w:after="0"/>
              <w:rPr>
                <w:del w:id="648" w:author="balazs-153" w:date="2024-01-18T20:39:00Z"/>
                <w:rFonts w:ascii="Arial" w:hAnsi="Arial"/>
                <w:sz w:val="18"/>
              </w:rPr>
            </w:pPr>
            <w:del w:id="649" w:author="balazs-153" w:date="2024-01-18T20:39:00Z">
              <w:r w:rsidRPr="006F6F0E" w:rsidDel="0047615E">
                <w:rPr>
                  <w:rFonts w:ascii="Arial" w:hAnsi="Arial"/>
                  <w:sz w:val="18"/>
                </w:rPr>
                <w:delText>id</w:delText>
              </w:r>
            </w:del>
          </w:p>
        </w:tc>
        <w:tc>
          <w:tcPr>
            <w:tcW w:w="1328" w:type="pct"/>
          </w:tcPr>
          <w:p w14:paraId="01C2864D" w14:textId="300DAAE5" w:rsidR="006F6F0E" w:rsidRPr="006F6F0E" w:rsidDel="0047615E" w:rsidRDefault="006F6F0E" w:rsidP="006F6F0E">
            <w:pPr>
              <w:keepNext/>
              <w:keepLines/>
              <w:spacing w:after="0"/>
              <w:rPr>
                <w:del w:id="650" w:author="balazs-153" w:date="2024-01-18T20:39:00Z"/>
                <w:rFonts w:ascii="Arial" w:hAnsi="Arial"/>
                <w:sz w:val="18"/>
              </w:rPr>
            </w:pPr>
            <w:del w:id="651" w:author="balazs-153" w:date="2024-01-18T20:39:00Z">
              <w:r w:rsidRPr="006F6F0E" w:rsidDel="0047615E">
                <w:rPr>
                  <w:rFonts w:ascii="Arial" w:hAnsi="Arial"/>
                  <w:sz w:val="18"/>
                </w:rPr>
                <w:delText>id</w:delText>
              </w:r>
            </w:del>
          </w:p>
        </w:tc>
        <w:tc>
          <w:tcPr>
            <w:tcW w:w="1918" w:type="pct"/>
          </w:tcPr>
          <w:p w14:paraId="1EA6EFCC" w14:textId="738371FC" w:rsidR="006F6F0E" w:rsidRPr="006F6F0E" w:rsidDel="0047615E" w:rsidRDefault="006F6F0E" w:rsidP="006F6F0E">
            <w:pPr>
              <w:keepNext/>
              <w:keepLines/>
              <w:spacing w:after="0"/>
              <w:rPr>
                <w:del w:id="652" w:author="balazs-153" w:date="2024-01-18T20:39:00Z"/>
                <w:rFonts w:ascii="Arial" w:hAnsi="Arial"/>
                <w:sz w:val="18"/>
              </w:rPr>
            </w:pPr>
            <w:del w:id="653" w:author="balazs-153" w:date="2024-01-18T20:39:00Z">
              <w:r w:rsidRPr="006F6F0E" w:rsidDel="0047615E">
                <w:rPr>
                  <w:rFonts w:ascii="Arial" w:hAnsi="Arial"/>
                  <w:sz w:val="18"/>
                </w:rPr>
                <w:delText>string</w:delText>
              </w:r>
            </w:del>
          </w:p>
        </w:tc>
      </w:tr>
      <w:tr w:rsidR="006F6F0E" w:rsidRPr="006F6F0E" w:rsidDel="0047615E" w14:paraId="69A5B94A" w14:textId="1EA24C1B" w:rsidTr="006337D3">
        <w:trPr>
          <w:del w:id="654" w:author="balazs-153" w:date="2024-01-18T20:39:00Z"/>
        </w:trPr>
        <w:tc>
          <w:tcPr>
            <w:tcW w:w="1754" w:type="pct"/>
          </w:tcPr>
          <w:p w14:paraId="087865D5" w14:textId="0CA2CC5F" w:rsidR="006F6F0E" w:rsidRPr="006F6F0E" w:rsidDel="0047615E" w:rsidRDefault="006F6F0E" w:rsidP="006F6F0E">
            <w:pPr>
              <w:keepNext/>
              <w:keepLines/>
              <w:spacing w:after="0"/>
              <w:rPr>
                <w:del w:id="655" w:author="balazs-153" w:date="2024-01-18T20:39:00Z"/>
                <w:rFonts w:ascii="Arial" w:hAnsi="Arial"/>
                <w:sz w:val="18"/>
              </w:rPr>
            </w:pPr>
            <w:del w:id="656" w:author="balazs-153" w:date="2024-01-18T20:39:00Z">
              <w:r w:rsidRPr="006F6F0E" w:rsidDel="0047615E">
                <w:rPr>
                  <w:rFonts w:ascii="Arial" w:hAnsi="Arial"/>
                  <w:sz w:val="18"/>
                </w:rPr>
                <w:delText>userLabel</w:delText>
              </w:r>
            </w:del>
          </w:p>
        </w:tc>
        <w:tc>
          <w:tcPr>
            <w:tcW w:w="1328" w:type="pct"/>
          </w:tcPr>
          <w:p w14:paraId="0DE750E8" w14:textId="14BDFAE8" w:rsidR="006F6F0E" w:rsidRPr="006F6F0E" w:rsidDel="0047615E" w:rsidRDefault="006F6F0E" w:rsidP="006F6F0E">
            <w:pPr>
              <w:keepNext/>
              <w:keepLines/>
              <w:spacing w:after="0"/>
              <w:rPr>
                <w:del w:id="657" w:author="balazs-153" w:date="2024-01-18T20:39:00Z"/>
                <w:rFonts w:ascii="Arial" w:hAnsi="Arial"/>
                <w:sz w:val="18"/>
              </w:rPr>
            </w:pPr>
            <w:del w:id="658" w:author="balazs-153" w:date="2024-01-18T20:39:00Z">
              <w:r w:rsidRPr="006F6F0E" w:rsidDel="0047615E">
                <w:rPr>
                  <w:rFonts w:ascii="Arial" w:hAnsi="Arial"/>
                  <w:sz w:val="18"/>
                </w:rPr>
                <w:delText>userLabel</w:delText>
              </w:r>
            </w:del>
          </w:p>
        </w:tc>
        <w:tc>
          <w:tcPr>
            <w:tcW w:w="1918" w:type="pct"/>
          </w:tcPr>
          <w:p w14:paraId="7E17946B" w14:textId="18A21F95" w:rsidR="006F6F0E" w:rsidRPr="006F6F0E" w:rsidDel="0047615E" w:rsidRDefault="006F6F0E" w:rsidP="006F6F0E">
            <w:pPr>
              <w:keepNext/>
              <w:keepLines/>
              <w:spacing w:after="0"/>
              <w:rPr>
                <w:del w:id="659" w:author="balazs-153" w:date="2024-01-18T20:39:00Z"/>
                <w:rFonts w:ascii="Arial" w:hAnsi="Arial"/>
                <w:sz w:val="18"/>
              </w:rPr>
            </w:pPr>
            <w:del w:id="660" w:author="balazs-153" w:date="2024-01-18T20:39:00Z">
              <w:r w:rsidRPr="006F6F0E" w:rsidDel="0047615E">
                <w:rPr>
                  <w:rFonts w:ascii="Arial" w:hAnsi="Arial"/>
                  <w:sz w:val="18"/>
                </w:rPr>
                <w:delText>string</w:delText>
              </w:r>
            </w:del>
          </w:p>
        </w:tc>
      </w:tr>
      <w:tr w:rsidR="006F6F0E" w:rsidRPr="006F6F0E" w:rsidDel="0047615E" w14:paraId="37819700" w14:textId="14A550FD" w:rsidTr="006337D3">
        <w:trPr>
          <w:del w:id="661" w:author="balazs-153" w:date="2024-01-18T20:39:00Z"/>
        </w:trPr>
        <w:tc>
          <w:tcPr>
            <w:tcW w:w="1754" w:type="pct"/>
          </w:tcPr>
          <w:p w14:paraId="15C245CB" w14:textId="6DE2BCC4" w:rsidR="006F6F0E" w:rsidRPr="006F6F0E" w:rsidDel="0047615E" w:rsidRDefault="006F6F0E" w:rsidP="006F6F0E">
            <w:pPr>
              <w:keepNext/>
              <w:keepLines/>
              <w:spacing w:after="0"/>
              <w:rPr>
                <w:del w:id="662" w:author="balazs-153" w:date="2024-01-18T20:39:00Z"/>
                <w:rFonts w:ascii="Arial" w:hAnsi="Arial"/>
                <w:sz w:val="18"/>
              </w:rPr>
            </w:pPr>
            <w:del w:id="663" w:author="balazs-153" w:date="2024-01-18T20:39:00Z">
              <w:r w:rsidRPr="006F6F0E" w:rsidDel="0047615E">
                <w:rPr>
                  <w:rFonts w:ascii="Arial" w:hAnsi="Arial"/>
                  <w:sz w:val="18"/>
                </w:rPr>
                <w:delText>f</w:delText>
              </w:r>
              <w:r w:rsidRPr="006F6F0E" w:rsidDel="0047615E">
                <w:rPr>
                  <w:rFonts w:ascii="Arial" w:hAnsi="Arial" w:hint="eastAsia"/>
                  <w:sz w:val="18"/>
                </w:rPr>
                <w:delText>ar</w:delText>
              </w:r>
              <w:r w:rsidRPr="006F6F0E" w:rsidDel="0047615E">
                <w:rPr>
                  <w:rFonts w:ascii="Arial" w:hAnsi="Arial"/>
                  <w:sz w:val="18"/>
                </w:rPr>
                <w:delText>End</w:delText>
              </w:r>
              <w:r w:rsidRPr="006F6F0E" w:rsidDel="0047615E">
                <w:rPr>
                  <w:rFonts w:ascii="Arial" w:hAnsi="Arial" w:hint="eastAsia"/>
                  <w:sz w:val="18"/>
                </w:rPr>
                <w:delText>Entity</w:delText>
              </w:r>
            </w:del>
          </w:p>
        </w:tc>
        <w:tc>
          <w:tcPr>
            <w:tcW w:w="1328" w:type="pct"/>
          </w:tcPr>
          <w:p w14:paraId="58FC4487" w14:textId="0C2701C0" w:rsidR="006F6F0E" w:rsidRPr="006F6F0E" w:rsidDel="0047615E" w:rsidRDefault="006F6F0E" w:rsidP="006F6F0E">
            <w:pPr>
              <w:keepNext/>
              <w:keepLines/>
              <w:spacing w:after="0"/>
              <w:rPr>
                <w:del w:id="664" w:author="balazs-153" w:date="2024-01-18T20:39:00Z"/>
                <w:rFonts w:ascii="Arial" w:hAnsi="Arial"/>
                <w:sz w:val="18"/>
              </w:rPr>
            </w:pPr>
            <w:del w:id="665" w:author="balazs-153" w:date="2024-01-18T20:39:00Z">
              <w:r w:rsidRPr="006F6F0E" w:rsidDel="0047615E">
                <w:rPr>
                  <w:rFonts w:ascii="Arial" w:hAnsi="Arial"/>
                  <w:sz w:val="18"/>
                </w:rPr>
                <w:delText>f</w:delText>
              </w:r>
              <w:r w:rsidRPr="006F6F0E" w:rsidDel="0047615E">
                <w:rPr>
                  <w:rFonts w:ascii="Arial" w:hAnsi="Arial" w:hint="eastAsia"/>
                  <w:sz w:val="18"/>
                </w:rPr>
                <w:delText>ar</w:delText>
              </w:r>
              <w:r w:rsidRPr="006F6F0E" w:rsidDel="0047615E">
                <w:rPr>
                  <w:rFonts w:ascii="Arial" w:hAnsi="Arial"/>
                  <w:sz w:val="18"/>
                </w:rPr>
                <w:delText>End</w:delText>
              </w:r>
              <w:r w:rsidRPr="006F6F0E" w:rsidDel="0047615E">
                <w:rPr>
                  <w:rFonts w:ascii="Arial" w:hAnsi="Arial" w:hint="eastAsia"/>
                  <w:sz w:val="18"/>
                </w:rPr>
                <w:delText>Entity</w:delText>
              </w:r>
            </w:del>
          </w:p>
        </w:tc>
        <w:tc>
          <w:tcPr>
            <w:tcW w:w="1918" w:type="pct"/>
          </w:tcPr>
          <w:p w14:paraId="60DDC954" w14:textId="47A15E23" w:rsidR="006F6F0E" w:rsidRPr="006F6F0E" w:rsidDel="0047615E" w:rsidRDefault="006F6F0E" w:rsidP="006F6F0E">
            <w:pPr>
              <w:keepNext/>
              <w:keepLines/>
              <w:spacing w:after="0"/>
              <w:rPr>
                <w:del w:id="666" w:author="balazs-153" w:date="2024-01-18T20:39:00Z"/>
                <w:rFonts w:ascii="Arial" w:hAnsi="Arial"/>
                <w:sz w:val="18"/>
              </w:rPr>
            </w:pPr>
            <w:del w:id="667" w:author="balazs-153" w:date="2024-01-18T20:39:00Z">
              <w:r w:rsidRPr="006F6F0E" w:rsidDel="0047615E">
                <w:rPr>
                  <w:rFonts w:ascii="Arial" w:hAnsi="Arial"/>
                  <w:sz w:val="18"/>
                </w:rPr>
                <w:delText>GenericNetworkResourcesIRPSystem::AttributeTypes::MOReference</w:delText>
              </w:r>
            </w:del>
          </w:p>
        </w:tc>
      </w:tr>
    </w:tbl>
    <w:p w14:paraId="018A9BAB" w14:textId="79E81519" w:rsidR="006F6F0E" w:rsidRPr="006F6F0E" w:rsidDel="0047615E" w:rsidRDefault="006F6F0E" w:rsidP="006F6F0E">
      <w:pPr>
        <w:keepNext/>
        <w:keepLines/>
        <w:spacing w:before="120"/>
        <w:ind w:left="1134" w:hanging="1134"/>
        <w:outlineLvl w:val="2"/>
        <w:rPr>
          <w:del w:id="668" w:author="balazs-153" w:date="2024-01-18T20:39:00Z"/>
          <w:rFonts w:ascii="Arial" w:eastAsia="SimSun" w:hAnsi="Arial"/>
          <w:sz w:val="28"/>
        </w:rPr>
      </w:pPr>
      <w:bookmarkStart w:id="669" w:name="_Toc20153425"/>
      <w:bookmarkStart w:id="670" w:name="_Toc27489897"/>
      <w:bookmarkStart w:id="671" w:name="_Toc36033481"/>
      <w:bookmarkStart w:id="672" w:name="_Toc36475743"/>
      <w:bookmarkStart w:id="673" w:name="_Toc44581502"/>
      <w:bookmarkStart w:id="674" w:name="_Toc51769118"/>
      <w:bookmarkStart w:id="675" w:name="_Toc155942288"/>
      <w:del w:id="676" w:author="balazs-153" w:date="2024-01-18T20:39:00Z">
        <w:r w:rsidRPr="006F6F0E" w:rsidDel="0047615E">
          <w:rPr>
            <w:rFonts w:ascii="Arial" w:eastAsia="SimSun" w:hAnsi="Arial"/>
            <w:sz w:val="28"/>
          </w:rPr>
          <w:delText>A.2.2.11</w:delText>
        </w:r>
        <w:r w:rsidRPr="006F6F0E" w:rsidDel="0047615E">
          <w:rPr>
            <w:rFonts w:ascii="Arial" w:eastAsia="SimSun" w:hAnsi="Arial"/>
            <w:sz w:val="28"/>
          </w:rPr>
          <w:tab/>
          <w:delText>IOC ThresholdMonitoringCapability</w:delText>
        </w:r>
        <w:bookmarkEnd w:id="669"/>
        <w:bookmarkEnd w:id="670"/>
        <w:bookmarkEnd w:id="671"/>
        <w:bookmarkEnd w:id="672"/>
        <w:bookmarkEnd w:id="673"/>
        <w:bookmarkEnd w:id="674"/>
        <w:bookmarkEnd w:id="675"/>
      </w:del>
    </w:p>
    <w:p w14:paraId="3D82993B" w14:textId="60DEA634" w:rsidR="006F6F0E" w:rsidRPr="006F6F0E" w:rsidDel="0047615E" w:rsidRDefault="006F6F0E" w:rsidP="006F6F0E">
      <w:pPr>
        <w:keepNext/>
        <w:keepLines/>
        <w:spacing w:before="60"/>
        <w:jc w:val="center"/>
        <w:outlineLvl w:val="0"/>
        <w:rPr>
          <w:del w:id="677" w:author="balazs-153" w:date="2024-01-18T20:39:00Z"/>
          <w:rFonts w:ascii="Arial" w:eastAsia="SimSun" w:hAnsi="Arial" w:cs="Arial"/>
          <w:b/>
        </w:rPr>
      </w:pPr>
      <w:del w:id="678" w:author="balazs-153" w:date="2024-01-18T20:39:00Z">
        <w:r w:rsidRPr="006F6F0E" w:rsidDel="0047615E">
          <w:rPr>
            <w:rFonts w:ascii="Arial" w:hAnsi="Arial" w:cs="Arial"/>
            <w:b/>
          </w:rPr>
          <w:delText xml:space="preserve">Mapping from NRM IOC </w:delText>
        </w:r>
        <w:r w:rsidRPr="006F6F0E" w:rsidDel="0047615E">
          <w:rPr>
            <w:rFonts w:ascii="Arial" w:hAnsi="Arial"/>
            <w:b/>
          </w:rPr>
          <w:delText>ThresholdMonitoringCapability</w:delText>
        </w:r>
        <w:r w:rsidRPr="006F6F0E" w:rsidDel="0047615E">
          <w:rPr>
            <w:rFonts w:ascii="Arial" w:hAnsi="Arial" w:cs="Arial"/>
            <w:b/>
          </w:rPr>
          <w:delText xml:space="preserve"> attributes to SS equivalent MOC </w:delText>
        </w:r>
        <w:r w:rsidRPr="006F6F0E" w:rsidDel="0047615E">
          <w:rPr>
            <w:rFonts w:ascii="Arial" w:hAnsi="Arial"/>
            <w:b/>
          </w:rPr>
          <w:delText>ThresholdMonitoringCapability</w:delText>
        </w:r>
        <w:r w:rsidRPr="006F6F0E" w:rsidDel="0047615E">
          <w:rPr>
            <w:rFonts w:ascii="Arial" w:hAnsi="Arial" w:cs="Arial"/>
            <w:b/>
          </w:rPr>
          <w:delText xml:space="preserve"> attributes </w:delText>
        </w:r>
      </w:del>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9"/>
        <w:gridCol w:w="2189"/>
        <w:gridCol w:w="5251"/>
      </w:tblGrid>
      <w:tr w:rsidR="006F6F0E" w:rsidRPr="006F6F0E" w:rsidDel="0047615E" w14:paraId="0A92BCC2" w14:textId="18391C9C" w:rsidTr="006337D3">
        <w:trPr>
          <w:tblHeader/>
          <w:del w:id="679" w:author="balazs-153" w:date="2024-01-18T20:39:00Z"/>
        </w:trPr>
        <w:tc>
          <w:tcPr>
            <w:tcW w:w="1754" w:type="pct"/>
            <w:tcBorders>
              <w:top w:val="single" w:sz="4" w:space="0" w:color="auto"/>
              <w:left w:val="single" w:sz="4" w:space="0" w:color="auto"/>
              <w:bottom w:val="single" w:sz="4" w:space="0" w:color="auto"/>
              <w:right w:val="single" w:sz="4" w:space="0" w:color="auto"/>
            </w:tcBorders>
            <w:shd w:val="pct10" w:color="auto" w:fill="FFFFFF"/>
            <w:hideMark/>
          </w:tcPr>
          <w:p w14:paraId="563D496B" w14:textId="00C889FA" w:rsidR="006F6F0E" w:rsidRPr="006F6F0E" w:rsidDel="0047615E" w:rsidRDefault="006F6F0E" w:rsidP="006F6F0E">
            <w:pPr>
              <w:keepNext/>
              <w:keepLines/>
              <w:spacing w:after="0"/>
              <w:jc w:val="center"/>
              <w:rPr>
                <w:del w:id="680" w:author="balazs-153" w:date="2024-01-18T20:39:00Z"/>
                <w:rFonts w:ascii="Arial" w:hAnsi="Arial"/>
                <w:b/>
                <w:sz w:val="18"/>
              </w:rPr>
            </w:pPr>
            <w:del w:id="681" w:author="balazs-153" w:date="2024-01-18T20:39:00Z">
              <w:r w:rsidRPr="006F6F0E" w:rsidDel="0047615E">
                <w:rPr>
                  <w:rFonts w:ascii="Arial" w:hAnsi="Arial"/>
                  <w:b/>
                  <w:sz w:val="18"/>
                </w:rPr>
                <w:delText>IS Attributes</w:delText>
              </w:r>
            </w:del>
          </w:p>
        </w:tc>
        <w:tc>
          <w:tcPr>
            <w:tcW w:w="1328" w:type="pct"/>
            <w:tcBorders>
              <w:top w:val="single" w:sz="4" w:space="0" w:color="auto"/>
              <w:left w:val="single" w:sz="4" w:space="0" w:color="auto"/>
              <w:bottom w:val="single" w:sz="4" w:space="0" w:color="auto"/>
              <w:right w:val="single" w:sz="4" w:space="0" w:color="auto"/>
            </w:tcBorders>
            <w:shd w:val="pct10" w:color="auto" w:fill="FFFFFF"/>
            <w:hideMark/>
          </w:tcPr>
          <w:p w14:paraId="08368323" w14:textId="03CFFEA8" w:rsidR="006F6F0E" w:rsidRPr="006F6F0E" w:rsidDel="0047615E" w:rsidRDefault="006F6F0E" w:rsidP="006F6F0E">
            <w:pPr>
              <w:keepNext/>
              <w:keepLines/>
              <w:spacing w:after="0"/>
              <w:jc w:val="center"/>
              <w:rPr>
                <w:del w:id="682" w:author="balazs-153" w:date="2024-01-18T20:39:00Z"/>
                <w:rFonts w:ascii="Arial" w:hAnsi="Arial"/>
                <w:b/>
                <w:sz w:val="18"/>
              </w:rPr>
            </w:pPr>
            <w:del w:id="683" w:author="balazs-153" w:date="2024-01-18T20:39:00Z">
              <w:r w:rsidRPr="006F6F0E" w:rsidDel="0047615E">
                <w:rPr>
                  <w:rFonts w:ascii="Arial" w:hAnsi="Arial"/>
                  <w:b/>
                  <w:sz w:val="18"/>
                </w:rPr>
                <w:delText>SS Attributes</w:delText>
              </w:r>
            </w:del>
          </w:p>
        </w:tc>
        <w:tc>
          <w:tcPr>
            <w:tcW w:w="1918" w:type="pct"/>
            <w:tcBorders>
              <w:top w:val="single" w:sz="4" w:space="0" w:color="auto"/>
              <w:left w:val="single" w:sz="4" w:space="0" w:color="auto"/>
              <w:bottom w:val="single" w:sz="4" w:space="0" w:color="auto"/>
              <w:right w:val="single" w:sz="4" w:space="0" w:color="auto"/>
            </w:tcBorders>
            <w:shd w:val="pct10" w:color="auto" w:fill="FFFFFF"/>
            <w:hideMark/>
          </w:tcPr>
          <w:p w14:paraId="2E519375" w14:textId="231FDB9F" w:rsidR="006F6F0E" w:rsidRPr="006F6F0E" w:rsidDel="0047615E" w:rsidRDefault="006F6F0E" w:rsidP="006F6F0E">
            <w:pPr>
              <w:keepNext/>
              <w:keepLines/>
              <w:spacing w:after="0"/>
              <w:jc w:val="center"/>
              <w:rPr>
                <w:del w:id="684" w:author="balazs-153" w:date="2024-01-18T20:39:00Z"/>
                <w:rFonts w:ascii="Arial" w:hAnsi="Arial"/>
                <w:b/>
                <w:sz w:val="18"/>
              </w:rPr>
            </w:pPr>
            <w:del w:id="685" w:author="balazs-153" w:date="2024-01-18T20:39:00Z">
              <w:r w:rsidRPr="006F6F0E" w:rsidDel="0047615E">
                <w:rPr>
                  <w:rFonts w:ascii="Arial" w:hAnsi="Arial"/>
                  <w:b/>
                  <w:sz w:val="18"/>
                </w:rPr>
                <w:delText>SS Type</w:delText>
              </w:r>
            </w:del>
          </w:p>
        </w:tc>
      </w:tr>
      <w:tr w:rsidR="006F6F0E" w:rsidRPr="006F6F0E" w:rsidDel="0047615E" w14:paraId="0E9FC18E" w14:textId="0F79712B" w:rsidTr="006337D3">
        <w:trPr>
          <w:del w:id="686" w:author="balazs-153" w:date="2024-01-18T20:39:00Z"/>
        </w:trPr>
        <w:tc>
          <w:tcPr>
            <w:tcW w:w="1754" w:type="pct"/>
            <w:tcBorders>
              <w:top w:val="single" w:sz="4" w:space="0" w:color="auto"/>
              <w:left w:val="single" w:sz="4" w:space="0" w:color="auto"/>
              <w:bottom w:val="single" w:sz="4" w:space="0" w:color="auto"/>
              <w:right w:val="single" w:sz="4" w:space="0" w:color="auto"/>
            </w:tcBorders>
            <w:hideMark/>
          </w:tcPr>
          <w:p w14:paraId="3A601C5E" w14:textId="3147F407" w:rsidR="006F6F0E" w:rsidRPr="006F6F0E" w:rsidDel="0047615E" w:rsidRDefault="006F6F0E" w:rsidP="006F6F0E">
            <w:pPr>
              <w:keepNext/>
              <w:keepLines/>
              <w:spacing w:after="0"/>
              <w:rPr>
                <w:del w:id="687" w:author="balazs-153" w:date="2024-01-18T20:39:00Z"/>
                <w:rFonts w:ascii="Arial" w:hAnsi="Arial"/>
                <w:sz w:val="18"/>
              </w:rPr>
            </w:pPr>
            <w:del w:id="688" w:author="balazs-153" w:date="2024-01-18T20:39:00Z">
              <w:r w:rsidRPr="006F6F0E" w:rsidDel="0047615E">
                <w:rPr>
                  <w:rFonts w:ascii="Arial" w:hAnsi="Arial"/>
                  <w:sz w:val="18"/>
                </w:rPr>
                <w:delText>supportedMonitoringGPs</w:delText>
              </w:r>
            </w:del>
          </w:p>
        </w:tc>
        <w:tc>
          <w:tcPr>
            <w:tcW w:w="1328" w:type="pct"/>
            <w:tcBorders>
              <w:top w:val="single" w:sz="4" w:space="0" w:color="auto"/>
              <w:left w:val="single" w:sz="4" w:space="0" w:color="auto"/>
              <w:bottom w:val="single" w:sz="4" w:space="0" w:color="auto"/>
              <w:right w:val="single" w:sz="4" w:space="0" w:color="auto"/>
            </w:tcBorders>
            <w:hideMark/>
          </w:tcPr>
          <w:p w14:paraId="142D1D57" w14:textId="3DB44845" w:rsidR="006F6F0E" w:rsidRPr="006F6F0E" w:rsidDel="0047615E" w:rsidRDefault="006F6F0E" w:rsidP="006F6F0E">
            <w:pPr>
              <w:keepNext/>
              <w:keepLines/>
              <w:spacing w:after="0"/>
              <w:rPr>
                <w:del w:id="689" w:author="balazs-153" w:date="2024-01-18T20:39:00Z"/>
                <w:rFonts w:ascii="Arial" w:hAnsi="Arial"/>
                <w:sz w:val="18"/>
              </w:rPr>
            </w:pPr>
            <w:del w:id="690" w:author="balazs-153" w:date="2024-01-18T20:39:00Z">
              <w:r w:rsidRPr="006F6F0E" w:rsidDel="0047615E">
                <w:rPr>
                  <w:rFonts w:ascii="Arial" w:hAnsi="Arial"/>
                  <w:sz w:val="18"/>
                </w:rPr>
                <w:delText>supportedMonitoringGPs</w:delText>
              </w:r>
            </w:del>
          </w:p>
        </w:tc>
        <w:tc>
          <w:tcPr>
            <w:tcW w:w="1918" w:type="pct"/>
            <w:tcBorders>
              <w:top w:val="single" w:sz="4" w:space="0" w:color="auto"/>
              <w:left w:val="single" w:sz="4" w:space="0" w:color="auto"/>
              <w:bottom w:val="single" w:sz="4" w:space="0" w:color="auto"/>
              <w:right w:val="single" w:sz="4" w:space="0" w:color="auto"/>
            </w:tcBorders>
            <w:hideMark/>
          </w:tcPr>
          <w:p w14:paraId="21CB4842" w14:textId="5F710FD6" w:rsidR="006F6F0E" w:rsidRPr="006F6F0E" w:rsidDel="0047615E" w:rsidRDefault="006F6F0E" w:rsidP="006F6F0E">
            <w:pPr>
              <w:keepNext/>
              <w:keepLines/>
              <w:spacing w:after="0"/>
              <w:rPr>
                <w:del w:id="691" w:author="balazs-153" w:date="2024-01-18T20:39:00Z"/>
                <w:rFonts w:ascii="Arial" w:hAnsi="Arial"/>
                <w:sz w:val="18"/>
              </w:rPr>
            </w:pPr>
            <w:del w:id="692" w:author="balazs-153" w:date="2024-01-18T20:39:00Z">
              <w:r w:rsidRPr="006F6F0E" w:rsidDel="0047615E">
                <w:rPr>
                  <w:rFonts w:ascii="Arial" w:hAnsi="Arial"/>
                  <w:sz w:val="18"/>
                </w:rPr>
                <w:delText>GenericNetworkResourcesIRPSystem::AttributeTypes::LongSet</w:delText>
              </w:r>
            </w:del>
          </w:p>
        </w:tc>
      </w:tr>
    </w:tbl>
    <w:p w14:paraId="21D11332" w14:textId="40F72BBA" w:rsidR="006F6F0E" w:rsidRPr="006F6F0E" w:rsidDel="0047615E" w:rsidRDefault="006F6F0E" w:rsidP="006F6F0E">
      <w:pPr>
        <w:rPr>
          <w:del w:id="693" w:author="balazs-153" w:date="2024-01-18T20:39:00Z"/>
        </w:rPr>
      </w:pPr>
    </w:p>
    <w:p w14:paraId="6CDA17E3" w14:textId="0C8BB75F" w:rsidR="006F6F0E" w:rsidRPr="006F6F0E" w:rsidDel="0047615E" w:rsidRDefault="006F6F0E" w:rsidP="006F6F0E">
      <w:pPr>
        <w:keepNext/>
        <w:keepLines/>
        <w:spacing w:before="120"/>
        <w:ind w:left="1134" w:hanging="1134"/>
        <w:outlineLvl w:val="2"/>
        <w:rPr>
          <w:del w:id="694" w:author="balazs-153" w:date="2024-01-18T20:39:00Z"/>
          <w:rFonts w:ascii="Arial" w:eastAsia="SimSun" w:hAnsi="Arial"/>
          <w:sz w:val="28"/>
          <w:lang w:eastAsia="zh-CN"/>
        </w:rPr>
      </w:pPr>
      <w:bookmarkStart w:id="695" w:name="_Toc20153426"/>
      <w:bookmarkStart w:id="696" w:name="_Toc27489898"/>
      <w:bookmarkStart w:id="697" w:name="_Toc36033482"/>
      <w:bookmarkStart w:id="698" w:name="_Toc36475744"/>
      <w:bookmarkStart w:id="699" w:name="_Toc44581503"/>
      <w:bookmarkStart w:id="700" w:name="_Toc51769119"/>
      <w:bookmarkStart w:id="701" w:name="_Toc155942289"/>
      <w:del w:id="702" w:author="balazs-153" w:date="2024-01-18T20:39:00Z">
        <w:r w:rsidRPr="006F6F0E" w:rsidDel="0047615E">
          <w:rPr>
            <w:rFonts w:ascii="Arial" w:eastAsia="SimSun" w:hAnsi="Arial"/>
            <w:sz w:val="28"/>
          </w:rPr>
          <w:delText>A.2</w:delText>
        </w:r>
        <w:r w:rsidRPr="006F6F0E" w:rsidDel="0047615E">
          <w:rPr>
            <w:rFonts w:ascii="Arial" w:eastAsia="SimSun" w:hAnsi="Arial" w:cs="Arial"/>
            <w:sz w:val="28"/>
          </w:rPr>
          <w:delText>.</w:delText>
        </w:r>
        <w:r w:rsidRPr="006F6F0E" w:rsidDel="0047615E">
          <w:rPr>
            <w:rFonts w:ascii="Arial" w:eastAsia="SimSun" w:hAnsi="Arial"/>
            <w:sz w:val="28"/>
          </w:rPr>
          <w:delText>2.</w:delText>
        </w:r>
        <w:r w:rsidRPr="006F6F0E" w:rsidDel="0047615E">
          <w:rPr>
            <w:rFonts w:ascii="Arial" w:eastAsia="SimSun" w:hAnsi="Arial"/>
            <w:sz w:val="28"/>
            <w:lang w:eastAsia="zh-CN"/>
          </w:rPr>
          <w:delText>12</w:delText>
        </w:r>
        <w:r w:rsidRPr="006F6F0E" w:rsidDel="0047615E">
          <w:rPr>
            <w:rFonts w:ascii="Arial" w:eastAsia="SimSun" w:hAnsi="Arial"/>
            <w:sz w:val="28"/>
          </w:rPr>
          <w:tab/>
          <w:delText>IOC ThresholdMonitor</w:delText>
        </w:r>
        <w:bookmarkEnd w:id="695"/>
        <w:bookmarkEnd w:id="696"/>
        <w:bookmarkEnd w:id="697"/>
        <w:bookmarkEnd w:id="698"/>
        <w:bookmarkEnd w:id="699"/>
        <w:bookmarkEnd w:id="700"/>
        <w:bookmarkEnd w:id="701"/>
      </w:del>
    </w:p>
    <w:p w14:paraId="05D35E8C" w14:textId="54B8C3FF" w:rsidR="006F6F0E" w:rsidRPr="006F6F0E" w:rsidDel="0047615E" w:rsidRDefault="006F6F0E" w:rsidP="006F6F0E">
      <w:pPr>
        <w:keepNext/>
        <w:keepLines/>
        <w:spacing w:before="60"/>
        <w:jc w:val="center"/>
        <w:outlineLvl w:val="0"/>
        <w:rPr>
          <w:del w:id="703" w:author="balazs-153" w:date="2024-01-18T20:39:00Z"/>
          <w:rFonts w:ascii="Arial" w:eastAsia="SimSun" w:hAnsi="Arial" w:cs="Arial"/>
          <w:b/>
        </w:rPr>
      </w:pPr>
      <w:del w:id="704" w:author="balazs-153" w:date="2024-01-18T20:39:00Z">
        <w:r w:rsidRPr="006F6F0E" w:rsidDel="0047615E">
          <w:rPr>
            <w:rFonts w:ascii="Arial" w:hAnsi="Arial" w:cs="Arial"/>
            <w:b/>
          </w:rPr>
          <w:delText xml:space="preserve">Mapping from NRM IOC ThresholdMonitor attributes to SS equivalent MOC ThresholdMonitor attributes </w:delText>
        </w:r>
      </w:del>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6"/>
        <w:gridCol w:w="1826"/>
        <w:gridCol w:w="5977"/>
      </w:tblGrid>
      <w:tr w:rsidR="006F6F0E" w:rsidRPr="006F6F0E" w:rsidDel="0047615E" w14:paraId="5CD697C4" w14:textId="1AD4E151" w:rsidTr="006337D3">
        <w:trPr>
          <w:tblHeader/>
          <w:del w:id="705" w:author="balazs-153" w:date="2024-01-18T20:39:00Z"/>
        </w:trPr>
        <w:tc>
          <w:tcPr>
            <w:tcW w:w="1754" w:type="pct"/>
            <w:tcBorders>
              <w:top w:val="single" w:sz="4" w:space="0" w:color="auto"/>
              <w:left w:val="single" w:sz="4" w:space="0" w:color="auto"/>
              <w:bottom w:val="single" w:sz="4" w:space="0" w:color="auto"/>
              <w:right w:val="single" w:sz="4" w:space="0" w:color="auto"/>
            </w:tcBorders>
            <w:shd w:val="pct10" w:color="auto" w:fill="FFFFFF"/>
            <w:hideMark/>
          </w:tcPr>
          <w:p w14:paraId="18DED6BC" w14:textId="129F5FF4" w:rsidR="006F6F0E" w:rsidRPr="006F6F0E" w:rsidDel="0047615E" w:rsidRDefault="006F6F0E" w:rsidP="006F6F0E">
            <w:pPr>
              <w:keepNext/>
              <w:keepLines/>
              <w:spacing w:after="0"/>
              <w:jc w:val="center"/>
              <w:rPr>
                <w:del w:id="706" w:author="balazs-153" w:date="2024-01-18T20:39:00Z"/>
                <w:rFonts w:ascii="Arial" w:hAnsi="Arial"/>
                <w:b/>
                <w:sz w:val="18"/>
              </w:rPr>
            </w:pPr>
            <w:del w:id="707" w:author="balazs-153" w:date="2024-01-18T20:39:00Z">
              <w:r w:rsidRPr="006F6F0E" w:rsidDel="0047615E">
                <w:rPr>
                  <w:rFonts w:ascii="Arial" w:hAnsi="Arial"/>
                  <w:b/>
                  <w:sz w:val="18"/>
                </w:rPr>
                <w:delText>IS Attributes</w:delText>
              </w:r>
            </w:del>
          </w:p>
        </w:tc>
        <w:tc>
          <w:tcPr>
            <w:tcW w:w="1328" w:type="pct"/>
            <w:tcBorders>
              <w:top w:val="single" w:sz="4" w:space="0" w:color="auto"/>
              <w:left w:val="single" w:sz="4" w:space="0" w:color="auto"/>
              <w:bottom w:val="single" w:sz="4" w:space="0" w:color="auto"/>
              <w:right w:val="single" w:sz="4" w:space="0" w:color="auto"/>
            </w:tcBorders>
            <w:shd w:val="pct10" w:color="auto" w:fill="FFFFFF"/>
            <w:hideMark/>
          </w:tcPr>
          <w:p w14:paraId="37E0B4C7" w14:textId="1C7FF533" w:rsidR="006F6F0E" w:rsidRPr="006F6F0E" w:rsidDel="0047615E" w:rsidRDefault="006F6F0E" w:rsidP="006F6F0E">
            <w:pPr>
              <w:keepNext/>
              <w:keepLines/>
              <w:spacing w:after="0"/>
              <w:jc w:val="center"/>
              <w:rPr>
                <w:del w:id="708" w:author="balazs-153" w:date="2024-01-18T20:39:00Z"/>
                <w:rFonts w:ascii="Arial" w:hAnsi="Arial"/>
                <w:b/>
                <w:sz w:val="18"/>
              </w:rPr>
            </w:pPr>
            <w:del w:id="709" w:author="balazs-153" w:date="2024-01-18T20:39:00Z">
              <w:r w:rsidRPr="006F6F0E" w:rsidDel="0047615E">
                <w:rPr>
                  <w:rFonts w:ascii="Arial" w:hAnsi="Arial"/>
                  <w:b/>
                  <w:sz w:val="18"/>
                </w:rPr>
                <w:delText>SS Attributes</w:delText>
              </w:r>
            </w:del>
          </w:p>
        </w:tc>
        <w:tc>
          <w:tcPr>
            <w:tcW w:w="1918" w:type="pct"/>
            <w:tcBorders>
              <w:top w:val="single" w:sz="4" w:space="0" w:color="auto"/>
              <w:left w:val="single" w:sz="4" w:space="0" w:color="auto"/>
              <w:bottom w:val="single" w:sz="4" w:space="0" w:color="auto"/>
              <w:right w:val="single" w:sz="4" w:space="0" w:color="auto"/>
            </w:tcBorders>
            <w:shd w:val="pct10" w:color="auto" w:fill="FFFFFF"/>
            <w:hideMark/>
          </w:tcPr>
          <w:p w14:paraId="4283FEE6" w14:textId="1AED409F" w:rsidR="006F6F0E" w:rsidRPr="006F6F0E" w:rsidDel="0047615E" w:rsidRDefault="006F6F0E" w:rsidP="006F6F0E">
            <w:pPr>
              <w:keepNext/>
              <w:keepLines/>
              <w:spacing w:after="0"/>
              <w:jc w:val="center"/>
              <w:rPr>
                <w:del w:id="710" w:author="balazs-153" w:date="2024-01-18T20:39:00Z"/>
                <w:rFonts w:ascii="Arial" w:hAnsi="Arial"/>
                <w:b/>
                <w:sz w:val="18"/>
              </w:rPr>
            </w:pPr>
            <w:del w:id="711" w:author="balazs-153" w:date="2024-01-18T20:39:00Z">
              <w:r w:rsidRPr="006F6F0E" w:rsidDel="0047615E">
                <w:rPr>
                  <w:rFonts w:ascii="Arial" w:hAnsi="Arial"/>
                  <w:b/>
                  <w:sz w:val="18"/>
                </w:rPr>
                <w:delText>SS Type</w:delText>
              </w:r>
            </w:del>
          </w:p>
        </w:tc>
      </w:tr>
      <w:tr w:rsidR="006F6F0E" w:rsidRPr="006F6F0E" w:rsidDel="0047615E" w14:paraId="7AB3BFFF" w14:textId="7C530DA7" w:rsidTr="006337D3">
        <w:trPr>
          <w:del w:id="712" w:author="balazs-153" w:date="2024-01-18T20:39:00Z"/>
        </w:trPr>
        <w:tc>
          <w:tcPr>
            <w:tcW w:w="1754" w:type="pct"/>
            <w:tcBorders>
              <w:top w:val="single" w:sz="4" w:space="0" w:color="auto"/>
              <w:left w:val="single" w:sz="4" w:space="0" w:color="auto"/>
              <w:bottom w:val="single" w:sz="4" w:space="0" w:color="auto"/>
              <w:right w:val="single" w:sz="4" w:space="0" w:color="auto"/>
            </w:tcBorders>
            <w:hideMark/>
          </w:tcPr>
          <w:p w14:paraId="2F892EB8" w14:textId="64FC26C7" w:rsidR="006F6F0E" w:rsidRPr="006F6F0E" w:rsidDel="0047615E" w:rsidRDefault="006F6F0E" w:rsidP="006F6F0E">
            <w:pPr>
              <w:keepNext/>
              <w:keepLines/>
              <w:spacing w:after="0"/>
              <w:rPr>
                <w:del w:id="713" w:author="balazs-153" w:date="2024-01-18T20:39:00Z"/>
                <w:rFonts w:ascii="Arial" w:hAnsi="Arial"/>
                <w:sz w:val="18"/>
              </w:rPr>
            </w:pPr>
            <w:del w:id="714" w:author="balazs-153" w:date="2024-01-18T20:39:00Z">
              <w:r w:rsidRPr="006F6F0E" w:rsidDel="0047615E">
                <w:rPr>
                  <w:rFonts w:ascii="Arial" w:hAnsi="Arial"/>
                  <w:sz w:val="18"/>
                </w:rPr>
                <w:delText>thresholdInfoList</w:delText>
              </w:r>
            </w:del>
          </w:p>
        </w:tc>
        <w:tc>
          <w:tcPr>
            <w:tcW w:w="1328" w:type="pct"/>
            <w:tcBorders>
              <w:top w:val="single" w:sz="4" w:space="0" w:color="auto"/>
              <w:left w:val="single" w:sz="4" w:space="0" w:color="auto"/>
              <w:bottom w:val="single" w:sz="4" w:space="0" w:color="auto"/>
              <w:right w:val="single" w:sz="4" w:space="0" w:color="auto"/>
            </w:tcBorders>
            <w:hideMark/>
          </w:tcPr>
          <w:p w14:paraId="3CD20DA1" w14:textId="0A89C661" w:rsidR="006F6F0E" w:rsidRPr="006F6F0E" w:rsidDel="0047615E" w:rsidRDefault="006F6F0E" w:rsidP="006F6F0E">
            <w:pPr>
              <w:keepNext/>
              <w:keepLines/>
              <w:spacing w:after="0"/>
              <w:rPr>
                <w:del w:id="715" w:author="balazs-153" w:date="2024-01-18T20:39:00Z"/>
                <w:rFonts w:ascii="Arial" w:hAnsi="Arial"/>
                <w:sz w:val="18"/>
              </w:rPr>
            </w:pPr>
            <w:del w:id="716" w:author="balazs-153" w:date="2024-01-18T20:39:00Z">
              <w:r w:rsidRPr="006F6F0E" w:rsidDel="0047615E">
                <w:rPr>
                  <w:rFonts w:ascii="Arial" w:hAnsi="Arial"/>
                  <w:sz w:val="18"/>
                </w:rPr>
                <w:delText>thresholdInfoList</w:delText>
              </w:r>
            </w:del>
          </w:p>
        </w:tc>
        <w:tc>
          <w:tcPr>
            <w:tcW w:w="1918" w:type="pct"/>
            <w:tcBorders>
              <w:top w:val="single" w:sz="4" w:space="0" w:color="auto"/>
              <w:left w:val="single" w:sz="4" w:space="0" w:color="auto"/>
              <w:bottom w:val="single" w:sz="4" w:space="0" w:color="auto"/>
              <w:right w:val="single" w:sz="4" w:space="0" w:color="auto"/>
            </w:tcBorders>
            <w:hideMark/>
          </w:tcPr>
          <w:p w14:paraId="6161A996" w14:textId="49EBF642" w:rsidR="006F6F0E" w:rsidRPr="006F6F0E" w:rsidDel="0047615E" w:rsidRDefault="006F6F0E" w:rsidP="006F6F0E">
            <w:pPr>
              <w:keepNext/>
              <w:keepLines/>
              <w:spacing w:after="0"/>
              <w:rPr>
                <w:del w:id="717" w:author="balazs-153" w:date="2024-01-18T20:39:00Z"/>
                <w:rFonts w:ascii="Arial" w:hAnsi="Arial"/>
                <w:sz w:val="18"/>
              </w:rPr>
            </w:pPr>
            <w:del w:id="718" w:author="balazs-153" w:date="2024-01-18T20:39:00Z">
              <w:r w:rsidRPr="006F6F0E" w:rsidDel="0047615E">
                <w:rPr>
                  <w:rFonts w:ascii="Arial" w:hAnsi="Arial"/>
                  <w:sz w:val="18"/>
                </w:rPr>
                <w:delText>GenericNetworkResourcesIRPSystem::AttributeTypes::ThresholdInfoListType</w:delText>
              </w:r>
            </w:del>
          </w:p>
        </w:tc>
      </w:tr>
      <w:tr w:rsidR="006F6F0E" w:rsidRPr="006F6F0E" w:rsidDel="0047615E" w14:paraId="25F119D3" w14:textId="0759F2FF" w:rsidTr="006337D3">
        <w:trPr>
          <w:del w:id="719" w:author="balazs-153" w:date="2024-01-18T20:39:00Z"/>
        </w:trPr>
        <w:tc>
          <w:tcPr>
            <w:tcW w:w="1754" w:type="pct"/>
            <w:tcBorders>
              <w:top w:val="single" w:sz="4" w:space="0" w:color="auto"/>
              <w:left w:val="single" w:sz="4" w:space="0" w:color="auto"/>
              <w:bottom w:val="single" w:sz="4" w:space="0" w:color="auto"/>
              <w:right w:val="single" w:sz="4" w:space="0" w:color="auto"/>
            </w:tcBorders>
            <w:hideMark/>
          </w:tcPr>
          <w:p w14:paraId="5CD9980A" w14:textId="07951C75" w:rsidR="006F6F0E" w:rsidRPr="006F6F0E" w:rsidDel="0047615E" w:rsidRDefault="006F6F0E" w:rsidP="006F6F0E">
            <w:pPr>
              <w:keepNext/>
              <w:keepLines/>
              <w:spacing w:after="0"/>
              <w:rPr>
                <w:del w:id="720" w:author="balazs-153" w:date="2024-01-18T20:39:00Z"/>
                <w:rFonts w:ascii="Arial" w:hAnsi="Arial"/>
                <w:sz w:val="18"/>
              </w:rPr>
            </w:pPr>
            <w:del w:id="721" w:author="balazs-153" w:date="2024-01-18T20:39:00Z">
              <w:r w:rsidRPr="006F6F0E" w:rsidDel="0047615E">
                <w:rPr>
                  <w:rFonts w:ascii="Arial" w:hAnsi="Arial"/>
                  <w:sz w:val="18"/>
                </w:rPr>
                <w:delText>monitoringGP</w:delText>
              </w:r>
            </w:del>
          </w:p>
        </w:tc>
        <w:tc>
          <w:tcPr>
            <w:tcW w:w="1328" w:type="pct"/>
            <w:tcBorders>
              <w:top w:val="single" w:sz="4" w:space="0" w:color="auto"/>
              <w:left w:val="single" w:sz="4" w:space="0" w:color="auto"/>
              <w:bottom w:val="single" w:sz="4" w:space="0" w:color="auto"/>
              <w:right w:val="single" w:sz="4" w:space="0" w:color="auto"/>
            </w:tcBorders>
            <w:hideMark/>
          </w:tcPr>
          <w:p w14:paraId="22AAA1F5" w14:textId="5FF0F6E1" w:rsidR="006F6F0E" w:rsidRPr="006F6F0E" w:rsidDel="0047615E" w:rsidRDefault="006F6F0E" w:rsidP="006F6F0E">
            <w:pPr>
              <w:keepNext/>
              <w:keepLines/>
              <w:spacing w:after="0"/>
              <w:rPr>
                <w:del w:id="722" w:author="balazs-153" w:date="2024-01-18T20:39:00Z"/>
                <w:rFonts w:ascii="Arial" w:hAnsi="Arial"/>
                <w:sz w:val="18"/>
              </w:rPr>
            </w:pPr>
            <w:del w:id="723" w:author="balazs-153" w:date="2024-01-18T20:39:00Z">
              <w:r w:rsidRPr="006F6F0E" w:rsidDel="0047615E">
                <w:rPr>
                  <w:rFonts w:ascii="Arial" w:hAnsi="Arial"/>
                  <w:sz w:val="18"/>
                </w:rPr>
                <w:delText>monitoringGP</w:delText>
              </w:r>
            </w:del>
          </w:p>
        </w:tc>
        <w:tc>
          <w:tcPr>
            <w:tcW w:w="1918" w:type="pct"/>
            <w:tcBorders>
              <w:top w:val="single" w:sz="4" w:space="0" w:color="auto"/>
              <w:left w:val="single" w:sz="4" w:space="0" w:color="auto"/>
              <w:bottom w:val="single" w:sz="4" w:space="0" w:color="auto"/>
              <w:right w:val="single" w:sz="4" w:space="0" w:color="auto"/>
            </w:tcBorders>
            <w:hideMark/>
          </w:tcPr>
          <w:p w14:paraId="0714042E" w14:textId="2B5F700A" w:rsidR="006F6F0E" w:rsidRPr="006F6F0E" w:rsidDel="0047615E" w:rsidRDefault="006F6F0E" w:rsidP="006F6F0E">
            <w:pPr>
              <w:keepNext/>
              <w:keepLines/>
              <w:spacing w:after="0"/>
              <w:rPr>
                <w:del w:id="724" w:author="balazs-153" w:date="2024-01-18T20:39:00Z"/>
                <w:rFonts w:ascii="Arial" w:hAnsi="Arial"/>
                <w:sz w:val="18"/>
              </w:rPr>
            </w:pPr>
            <w:del w:id="725" w:author="balazs-153" w:date="2024-01-18T20:39:00Z">
              <w:r w:rsidRPr="006F6F0E" w:rsidDel="0047615E">
                <w:rPr>
                  <w:rFonts w:ascii="Arial" w:hAnsi="Arial"/>
                  <w:sz w:val="18"/>
                </w:rPr>
                <w:delText>long</w:delText>
              </w:r>
            </w:del>
          </w:p>
        </w:tc>
      </w:tr>
      <w:tr w:rsidR="006F6F0E" w:rsidRPr="006F6F0E" w:rsidDel="0047615E" w14:paraId="6A5FAF0A" w14:textId="0F8EEE53" w:rsidTr="006337D3">
        <w:trPr>
          <w:del w:id="726" w:author="balazs-153" w:date="2024-01-18T20:39:00Z"/>
        </w:trPr>
        <w:tc>
          <w:tcPr>
            <w:tcW w:w="1754" w:type="pct"/>
            <w:tcBorders>
              <w:top w:val="single" w:sz="4" w:space="0" w:color="auto"/>
              <w:left w:val="single" w:sz="4" w:space="0" w:color="auto"/>
              <w:bottom w:val="single" w:sz="4" w:space="0" w:color="auto"/>
              <w:right w:val="single" w:sz="4" w:space="0" w:color="auto"/>
            </w:tcBorders>
            <w:hideMark/>
          </w:tcPr>
          <w:p w14:paraId="2D788793" w14:textId="52A7104A" w:rsidR="006F6F0E" w:rsidRPr="006F6F0E" w:rsidDel="0047615E" w:rsidRDefault="006F6F0E" w:rsidP="006F6F0E">
            <w:pPr>
              <w:keepNext/>
              <w:keepLines/>
              <w:spacing w:after="0"/>
              <w:rPr>
                <w:del w:id="727" w:author="balazs-153" w:date="2024-01-18T20:39:00Z"/>
                <w:rFonts w:ascii="Arial" w:hAnsi="Arial"/>
                <w:sz w:val="18"/>
              </w:rPr>
            </w:pPr>
            <w:del w:id="728" w:author="balazs-153" w:date="2024-01-18T20:39:00Z">
              <w:r w:rsidRPr="006F6F0E" w:rsidDel="0047615E">
                <w:rPr>
                  <w:rFonts w:ascii="Arial" w:hAnsi="Arial"/>
                  <w:sz w:val="18"/>
                </w:rPr>
                <w:delText>monitoringNotifTarget</w:delText>
              </w:r>
            </w:del>
          </w:p>
        </w:tc>
        <w:tc>
          <w:tcPr>
            <w:tcW w:w="1328" w:type="pct"/>
            <w:tcBorders>
              <w:top w:val="single" w:sz="4" w:space="0" w:color="auto"/>
              <w:left w:val="single" w:sz="4" w:space="0" w:color="auto"/>
              <w:bottom w:val="single" w:sz="4" w:space="0" w:color="auto"/>
              <w:right w:val="single" w:sz="4" w:space="0" w:color="auto"/>
            </w:tcBorders>
            <w:hideMark/>
          </w:tcPr>
          <w:p w14:paraId="03F5D6AA" w14:textId="112DF1B0" w:rsidR="006F6F0E" w:rsidRPr="006F6F0E" w:rsidDel="0047615E" w:rsidRDefault="006F6F0E" w:rsidP="006F6F0E">
            <w:pPr>
              <w:keepNext/>
              <w:keepLines/>
              <w:spacing w:after="0"/>
              <w:rPr>
                <w:del w:id="729" w:author="balazs-153" w:date="2024-01-18T20:39:00Z"/>
                <w:rFonts w:ascii="Arial" w:hAnsi="Arial"/>
                <w:sz w:val="18"/>
              </w:rPr>
            </w:pPr>
            <w:del w:id="730" w:author="balazs-153" w:date="2024-01-18T20:39:00Z">
              <w:r w:rsidRPr="006F6F0E" w:rsidDel="0047615E">
                <w:rPr>
                  <w:rFonts w:ascii="Arial" w:hAnsi="Arial"/>
                  <w:sz w:val="18"/>
                </w:rPr>
                <w:delText>monitoringNotifTarget</w:delText>
              </w:r>
            </w:del>
          </w:p>
        </w:tc>
        <w:tc>
          <w:tcPr>
            <w:tcW w:w="1918" w:type="pct"/>
            <w:tcBorders>
              <w:top w:val="single" w:sz="4" w:space="0" w:color="auto"/>
              <w:left w:val="single" w:sz="4" w:space="0" w:color="auto"/>
              <w:bottom w:val="single" w:sz="4" w:space="0" w:color="auto"/>
              <w:right w:val="single" w:sz="4" w:space="0" w:color="auto"/>
            </w:tcBorders>
            <w:hideMark/>
          </w:tcPr>
          <w:p w14:paraId="0938FD72" w14:textId="7C1A146F" w:rsidR="006F6F0E" w:rsidRPr="006F6F0E" w:rsidDel="0047615E" w:rsidRDefault="006F6F0E" w:rsidP="006F6F0E">
            <w:pPr>
              <w:keepNext/>
              <w:keepLines/>
              <w:spacing w:after="0"/>
              <w:rPr>
                <w:del w:id="731" w:author="balazs-153" w:date="2024-01-18T20:39:00Z"/>
                <w:rFonts w:ascii="Arial" w:hAnsi="Arial"/>
                <w:sz w:val="18"/>
              </w:rPr>
            </w:pPr>
            <w:del w:id="732" w:author="balazs-153" w:date="2024-01-18T20:39:00Z">
              <w:r w:rsidRPr="006F6F0E" w:rsidDel="0047615E">
                <w:rPr>
                  <w:rFonts w:ascii="Arial" w:hAnsi="Arial"/>
                  <w:sz w:val="18"/>
                </w:rPr>
                <w:delText>string</w:delText>
              </w:r>
            </w:del>
          </w:p>
        </w:tc>
      </w:tr>
      <w:tr w:rsidR="006F6F0E" w:rsidRPr="006F6F0E" w:rsidDel="0047615E" w14:paraId="0BAA2DB1" w14:textId="69725C86" w:rsidTr="006337D3">
        <w:trPr>
          <w:del w:id="733" w:author="balazs-153" w:date="2024-01-18T20:39:00Z"/>
        </w:trPr>
        <w:tc>
          <w:tcPr>
            <w:tcW w:w="1754" w:type="pct"/>
            <w:tcBorders>
              <w:top w:val="single" w:sz="4" w:space="0" w:color="auto"/>
              <w:left w:val="single" w:sz="4" w:space="0" w:color="auto"/>
              <w:bottom w:val="single" w:sz="4" w:space="0" w:color="auto"/>
              <w:right w:val="single" w:sz="4" w:space="0" w:color="auto"/>
            </w:tcBorders>
            <w:hideMark/>
          </w:tcPr>
          <w:p w14:paraId="73CB0E69" w14:textId="7B901C5E" w:rsidR="006F6F0E" w:rsidRPr="006F6F0E" w:rsidDel="0047615E" w:rsidRDefault="006F6F0E" w:rsidP="006F6F0E">
            <w:pPr>
              <w:keepNext/>
              <w:keepLines/>
              <w:spacing w:after="0"/>
              <w:rPr>
                <w:del w:id="734" w:author="balazs-153" w:date="2024-01-18T20:39:00Z"/>
                <w:rFonts w:ascii="Arial" w:hAnsi="Arial"/>
                <w:sz w:val="18"/>
              </w:rPr>
            </w:pPr>
            <w:del w:id="735" w:author="balazs-153" w:date="2024-01-18T20:39:00Z">
              <w:r w:rsidRPr="006F6F0E" w:rsidDel="0047615E">
                <w:rPr>
                  <w:rFonts w:ascii="Arial" w:hAnsi="Arial"/>
                  <w:sz w:val="18"/>
                </w:rPr>
                <w:delText>monitoredIOCName</w:delText>
              </w:r>
            </w:del>
          </w:p>
        </w:tc>
        <w:tc>
          <w:tcPr>
            <w:tcW w:w="1328" w:type="pct"/>
            <w:tcBorders>
              <w:top w:val="single" w:sz="4" w:space="0" w:color="auto"/>
              <w:left w:val="single" w:sz="4" w:space="0" w:color="auto"/>
              <w:bottom w:val="single" w:sz="4" w:space="0" w:color="auto"/>
              <w:right w:val="single" w:sz="4" w:space="0" w:color="auto"/>
            </w:tcBorders>
            <w:hideMark/>
          </w:tcPr>
          <w:p w14:paraId="4FF4D50B" w14:textId="264DBEA8" w:rsidR="006F6F0E" w:rsidRPr="006F6F0E" w:rsidDel="0047615E" w:rsidRDefault="006F6F0E" w:rsidP="006F6F0E">
            <w:pPr>
              <w:keepNext/>
              <w:keepLines/>
              <w:spacing w:after="0"/>
              <w:rPr>
                <w:del w:id="736" w:author="balazs-153" w:date="2024-01-18T20:39:00Z"/>
                <w:rFonts w:ascii="Arial" w:hAnsi="Arial"/>
                <w:sz w:val="18"/>
              </w:rPr>
            </w:pPr>
            <w:del w:id="737" w:author="balazs-153" w:date="2024-01-18T20:39:00Z">
              <w:r w:rsidRPr="006F6F0E" w:rsidDel="0047615E">
                <w:rPr>
                  <w:rFonts w:ascii="Arial" w:hAnsi="Arial"/>
                  <w:sz w:val="18"/>
                </w:rPr>
                <w:delText>monitoredIOCName</w:delText>
              </w:r>
            </w:del>
          </w:p>
        </w:tc>
        <w:tc>
          <w:tcPr>
            <w:tcW w:w="1918" w:type="pct"/>
            <w:tcBorders>
              <w:top w:val="single" w:sz="4" w:space="0" w:color="auto"/>
              <w:left w:val="single" w:sz="4" w:space="0" w:color="auto"/>
              <w:bottom w:val="single" w:sz="4" w:space="0" w:color="auto"/>
              <w:right w:val="single" w:sz="4" w:space="0" w:color="auto"/>
            </w:tcBorders>
            <w:hideMark/>
          </w:tcPr>
          <w:p w14:paraId="7E9DED6B" w14:textId="525030F1" w:rsidR="006F6F0E" w:rsidRPr="006F6F0E" w:rsidDel="0047615E" w:rsidRDefault="006F6F0E" w:rsidP="006F6F0E">
            <w:pPr>
              <w:keepNext/>
              <w:keepLines/>
              <w:spacing w:after="0"/>
              <w:rPr>
                <w:del w:id="738" w:author="balazs-153" w:date="2024-01-18T20:39:00Z"/>
                <w:rFonts w:ascii="Arial" w:hAnsi="Arial"/>
                <w:sz w:val="18"/>
              </w:rPr>
            </w:pPr>
            <w:del w:id="739" w:author="balazs-153" w:date="2024-01-18T20:39:00Z">
              <w:r w:rsidRPr="006F6F0E" w:rsidDel="0047615E">
                <w:rPr>
                  <w:rFonts w:ascii="Arial" w:hAnsi="Arial"/>
                  <w:sz w:val="18"/>
                </w:rPr>
                <w:delText>string</w:delText>
              </w:r>
            </w:del>
          </w:p>
        </w:tc>
      </w:tr>
      <w:tr w:rsidR="006F6F0E" w:rsidRPr="006F6F0E" w:rsidDel="0047615E" w14:paraId="37CACBCF" w14:textId="204F792A" w:rsidTr="006337D3">
        <w:trPr>
          <w:del w:id="740" w:author="balazs-153" w:date="2024-01-18T20:39:00Z"/>
        </w:trPr>
        <w:tc>
          <w:tcPr>
            <w:tcW w:w="1754" w:type="pct"/>
            <w:tcBorders>
              <w:top w:val="single" w:sz="4" w:space="0" w:color="auto"/>
              <w:left w:val="single" w:sz="4" w:space="0" w:color="auto"/>
              <w:bottom w:val="single" w:sz="4" w:space="0" w:color="auto"/>
              <w:right w:val="single" w:sz="4" w:space="0" w:color="auto"/>
            </w:tcBorders>
            <w:hideMark/>
          </w:tcPr>
          <w:p w14:paraId="1AA790AE" w14:textId="283F3727" w:rsidR="006F6F0E" w:rsidRPr="006F6F0E" w:rsidDel="0047615E" w:rsidRDefault="006F6F0E" w:rsidP="006F6F0E">
            <w:pPr>
              <w:keepNext/>
              <w:keepLines/>
              <w:spacing w:after="0"/>
              <w:rPr>
                <w:del w:id="741" w:author="balazs-153" w:date="2024-01-18T20:39:00Z"/>
                <w:rFonts w:ascii="Arial" w:hAnsi="Arial"/>
                <w:sz w:val="18"/>
              </w:rPr>
            </w:pPr>
            <w:del w:id="742" w:author="balazs-153" w:date="2024-01-18T20:39:00Z">
              <w:r w:rsidRPr="006F6F0E" w:rsidDel="0047615E">
                <w:rPr>
                  <w:rFonts w:ascii="Arial" w:hAnsi="Arial"/>
                  <w:sz w:val="18"/>
                </w:rPr>
                <w:delText>monitoredObjectDNs</w:delText>
              </w:r>
            </w:del>
          </w:p>
        </w:tc>
        <w:tc>
          <w:tcPr>
            <w:tcW w:w="1328" w:type="pct"/>
            <w:tcBorders>
              <w:top w:val="single" w:sz="4" w:space="0" w:color="auto"/>
              <w:left w:val="single" w:sz="4" w:space="0" w:color="auto"/>
              <w:bottom w:val="single" w:sz="4" w:space="0" w:color="auto"/>
              <w:right w:val="single" w:sz="4" w:space="0" w:color="auto"/>
            </w:tcBorders>
            <w:hideMark/>
          </w:tcPr>
          <w:p w14:paraId="29663196" w14:textId="0C77AFC7" w:rsidR="006F6F0E" w:rsidRPr="006F6F0E" w:rsidDel="0047615E" w:rsidRDefault="006F6F0E" w:rsidP="006F6F0E">
            <w:pPr>
              <w:keepNext/>
              <w:keepLines/>
              <w:spacing w:after="0"/>
              <w:rPr>
                <w:del w:id="743" w:author="balazs-153" w:date="2024-01-18T20:39:00Z"/>
                <w:rFonts w:ascii="Arial" w:hAnsi="Arial"/>
                <w:sz w:val="18"/>
              </w:rPr>
            </w:pPr>
            <w:del w:id="744" w:author="balazs-153" w:date="2024-01-18T20:39:00Z">
              <w:r w:rsidRPr="006F6F0E" w:rsidDel="0047615E">
                <w:rPr>
                  <w:rFonts w:ascii="Arial" w:hAnsi="Arial"/>
                  <w:sz w:val="18"/>
                </w:rPr>
                <w:delText>monitoredObjectDNs</w:delText>
              </w:r>
            </w:del>
          </w:p>
        </w:tc>
        <w:tc>
          <w:tcPr>
            <w:tcW w:w="1918" w:type="pct"/>
            <w:tcBorders>
              <w:top w:val="single" w:sz="4" w:space="0" w:color="auto"/>
              <w:left w:val="single" w:sz="4" w:space="0" w:color="auto"/>
              <w:bottom w:val="single" w:sz="4" w:space="0" w:color="auto"/>
              <w:right w:val="single" w:sz="4" w:space="0" w:color="auto"/>
            </w:tcBorders>
            <w:hideMark/>
          </w:tcPr>
          <w:p w14:paraId="5089212E" w14:textId="388D5054" w:rsidR="006F6F0E" w:rsidRPr="006F6F0E" w:rsidDel="0047615E" w:rsidRDefault="006F6F0E" w:rsidP="006F6F0E">
            <w:pPr>
              <w:keepNext/>
              <w:keepLines/>
              <w:spacing w:after="0"/>
              <w:rPr>
                <w:del w:id="745" w:author="balazs-153" w:date="2024-01-18T20:39:00Z"/>
                <w:rFonts w:ascii="Arial" w:hAnsi="Arial"/>
                <w:sz w:val="18"/>
              </w:rPr>
            </w:pPr>
            <w:del w:id="746" w:author="balazs-153" w:date="2024-01-18T20:39:00Z">
              <w:r w:rsidRPr="006F6F0E" w:rsidDel="0047615E">
                <w:rPr>
                  <w:rFonts w:ascii="Arial" w:hAnsi="Arial"/>
                  <w:sz w:val="18"/>
                </w:rPr>
                <w:delText>GenericNetworkResourcesIRPSystem::AttributeTypes::DNListType</w:delText>
              </w:r>
            </w:del>
          </w:p>
        </w:tc>
      </w:tr>
    </w:tbl>
    <w:p w14:paraId="79F9A5D4" w14:textId="23E80126" w:rsidR="006F6F0E" w:rsidRPr="006F6F0E" w:rsidDel="0047615E" w:rsidRDefault="006F6F0E" w:rsidP="006F6F0E">
      <w:pPr>
        <w:rPr>
          <w:del w:id="747" w:author="balazs-153" w:date="2024-01-18T20:39:00Z"/>
        </w:rPr>
      </w:pPr>
    </w:p>
    <w:p w14:paraId="795BA9DA" w14:textId="47A8F30C" w:rsidR="006F6F0E" w:rsidRPr="006F6F0E" w:rsidDel="0047615E" w:rsidRDefault="006F6F0E" w:rsidP="006F6F0E">
      <w:pPr>
        <w:keepNext/>
        <w:keepLines/>
        <w:spacing w:before="120"/>
        <w:ind w:left="1134" w:hanging="1134"/>
        <w:outlineLvl w:val="2"/>
        <w:rPr>
          <w:del w:id="748" w:author="balazs-153" w:date="2024-01-18T20:39:00Z"/>
          <w:rFonts w:ascii="Arial" w:eastAsia="SimSun" w:hAnsi="Arial"/>
          <w:sz w:val="28"/>
          <w:lang w:eastAsia="zh-CN"/>
        </w:rPr>
      </w:pPr>
      <w:bookmarkStart w:id="749" w:name="_Toc44581504"/>
      <w:bookmarkStart w:id="750" w:name="_Toc51769120"/>
      <w:bookmarkStart w:id="751" w:name="_Toc155942290"/>
      <w:del w:id="752" w:author="balazs-153" w:date="2024-01-18T20:39:00Z">
        <w:r w:rsidRPr="006F6F0E" w:rsidDel="0047615E">
          <w:rPr>
            <w:rFonts w:ascii="Arial" w:eastAsia="SimSun" w:hAnsi="Arial"/>
            <w:sz w:val="28"/>
          </w:rPr>
          <w:delText>A.2</w:delText>
        </w:r>
        <w:r w:rsidRPr="006F6F0E" w:rsidDel="0047615E">
          <w:rPr>
            <w:rFonts w:ascii="Arial" w:eastAsia="SimSun" w:hAnsi="Arial" w:cs="Arial"/>
            <w:sz w:val="28"/>
          </w:rPr>
          <w:delText>.</w:delText>
        </w:r>
        <w:r w:rsidRPr="006F6F0E" w:rsidDel="0047615E">
          <w:rPr>
            <w:rFonts w:ascii="Arial" w:eastAsia="SimSun" w:hAnsi="Arial"/>
            <w:sz w:val="28"/>
          </w:rPr>
          <w:delText>2.</w:delText>
        </w:r>
        <w:r w:rsidRPr="006F6F0E" w:rsidDel="0047615E">
          <w:rPr>
            <w:rFonts w:ascii="Arial" w:eastAsia="SimSun" w:hAnsi="Arial"/>
            <w:sz w:val="28"/>
            <w:lang w:eastAsia="zh-CN"/>
          </w:rPr>
          <w:delText>13</w:delText>
        </w:r>
        <w:r w:rsidRPr="006F6F0E" w:rsidDel="0047615E">
          <w:rPr>
            <w:rFonts w:ascii="Arial" w:eastAsia="SimSun" w:hAnsi="Arial"/>
            <w:sz w:val="28"/>
          </w:rPr>
          <w:tab/>
          <w:delText>IOC TraceJob</w:delText>
        </w:r>
        <w:bookmarkEnd w:id="749"/>
        <w:bookmarkEnd w:id="750"/>
        <w:bookmarkEnd w:id="751"/>
      </w:del>
    </w:p>
    <w:p w14:paraId="4C900981" w14:textId="5FDE5D76" w:rsidR="006F6F0E" w:rsidRPr="006F6F0E" w:rsidDel="0047615E" w:rsidRDefault="006F6F0E" w:rsidP="006F6F0E">
      <w:pPr>
        <w:keepNext/>
        <w:keepLines/>
        <w:spacing w:before="60"/>
        <w:jc w:val="center"/>
        <w:rPr>
          <w:del w:id="753" w:author="balazs-153" w:date="2024-01-18T20:39:00Z"/>
          <w:rFonts w:ascii="Arial" w:eastAsia="SimSun" w:hAnsi="Arial"/>
          <w:b/>
        </w:rPr>
      </w:pPr>
      <w:del w:id="754" w:author="balazs-153" w:date="2024-01-18T20:39:00Z">
        <w:r w:rsidRPr="006F6F0E" w:rsidDel="0047615E">
          <w:rPr>
            <w:rFonts w:ascii="Arial" w:hAnsi="Arial"/>
            <w:b/>
          </w:rPr>
          <w:delText xml:space="preserve">Mapping from NRM IOC TraceJob attributes to SS equivalent MOC TraceJob attributes </w:delText>
        </w:r>
      </w:del>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2"/>
        <w:gridCol w:w="3082"/>
        <w:gridCol w:w="3176"/>
      </w:tblGrid>
      <w:tr w:rsidR="006F6F0E" w:rsidRPr="006F6F0E" w:rsidDel="0047615E" w14:paraId="09C9A63B" w14:textId="152FFC8A" w:rsidTr="006337D3">
        <w:trPr>
          <w:tblHeader/>
          <w:del w:id="755" w:author="balazs-153" w:date="2024-01-18T20:39:00Z"/>
        </w:trPr>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4CC976B3" w14:textId="50985F76" w:rsidR="006F6F0E" w:rsidRPr="006F6F0E" w:rsidDel="0047615E" w:rsidRDefault="006F6F0E" w:rsidP="006F6F0E">
            <w:pPr>
              <w:keepNext/>
              <w:keepLines/>
              <w:spacing w:after="0"/>
              <w:jc w:val="center"/>
              <w:rPr>
                <w:del w:id="756" w:author="balazs-153" w:date="2024-01-18T20:39:00Z"/>
                <w:rFonts w:ascii="Arial" w:hAnsi="Arial"/>
                <w:b/>
                <w:sz w:val="18"/>
                <w:szCs w:val="18"/>
              </w:rPr>
            </w:pPr>
            <w:del w:id="757" w:author="balazs-153" w:date="2024-01-18T20:39:00Z">
              <w:r w:rsidRPr="006F6F0E" w:rsidDel="0047615E">
                <w:rPr>
                  <w:rFonts w:ascii="Arial" w:hAnsi="Arial"/>
                  <w:b/>
                  <w:sz w:val="18"/>
                  <w:szCs w:val="18"/>
                </w:rPr>
                <w:delText>IS Attributes</w:delText>
              </w:r>
            </w:del>
          </w:p>
        </w:tc>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67DB8CE3" w14:textId="235A7A42" w:rsidR="006F6F0E" w:rsidRPr="006F6F0E" w:rsidDel="0047615E" w:rsidRDefault="006F6F0E" w:rsidP="006F6F0E">
            <w:pPr>
              <w:keepNext/>
              <w:keepLines/>
              <w:spacing w:after="0"/>
              <w:jc w:val="center"/>
              <w:rPr>
                <w:del w:id="758" w:author="balazs-153" w:date="2024-01-18T20:39:00Z"/>
                <w:rFonts w:ascii="Arial" w:hAnsi="Arial"/>
                <w:b/>
                <w:sz w:val="18"/>
                <w:szCs w:val="18"/>
              </w:rPr>
            </w:pPr>
            <w:del w:id="759" w:author="balazs-153" w:date="2024-01-18T20:39:00Z">
              <w:r w:rsidRPr="006F6F0E" w:rsidDel="0047615E">
                <w:rPr>
                  <w:rFonts w:ascii="Arial" w:hAnsi="Arial"/>
                  <w:b/>
                  <w:sz w:val="18"/>
                  <w:szCs w:val="18"/>
                </w:rPr>
                <w:delText>SS Attributes</w:delText>
              </w:r>
            </w:del>
          </w:p>
        </w:tc>
        <w:tc>
          <w:tcPr>
            <w:tcW w:w="1700" w:type="pct"/>
            <w:tcBorders>
              <w:top w:val="single" w:sz="4" w:space="0" w:color="auto"/>
              <w:left w:val="single" w:sz="4" w:space="0" w:color="auto"/>
              <w:bottom w:val="single" w:sz="4" w:space="0" w:color="auto"/>
              <w:right w:val="single" w:sz="4" w:space="0" w:color="auto"/>
            </w:tcBorders>
            <w:shd w:val="pct10" w:color="auto" w:fill="FFFFFF"/>
            <w:hideMark/>
          </w:tcPr>
          <w:p w14:paraId="6CB8D4D3" w14:textId="61B91A3A" w:rsidR="006F6F0E" w:rsidRPr="006F6F0E" w:rsidDel="0047615E" w:rsidRDefault="006F6F0E" w:rsidP="006F6F0E">
            <w:pPr>
              <w:keepNext/>
              <w:keepLines/>
              <w:spacing w:after="0"/>
              <w:jc w:val="center"/>
              <w:rPr>
                <w:del w:id="760" w:author="balazs-153" w:date="2024-01-18T20:39:00Z"/>
                <w:rFonts w:ascii="Arial" w:hAnsi="Arial"/>
                <w:b/>
                <w:sz w:val="18"/>
                <w:szCs w:val="18"/>
              </w:rPr>
            </w:pPr>
            <w:del w:id="761" w:author="balazs-153" w:date="2024-01-18T20:39:00Z">
              <w:r w:rsidRPr="006F6F0E" w:rsidDel="0047615E">
                <w:rPr>
                  <w:rFonts w:ascii="Arial" w:hAnsi="Arial"/>
                  <w:b/>
                  <w:sz w:val="18"/>
                  <w:szCs w:val="18"/>
                </w:rPr>
                <w:delText>SS Type</w:delText>
              </w:r>
            </w:del>
          </w:p>
        </w:tc>
      </w:tr>
      <w:tr w:rsidR="006F6F0E" w:rsidRPr="006F6F0E" w:rsidDel="0047615E" w14:paraId="399E3C19" w14:textId="0ACF34AE" w:rsidTr="006337D3">
        <w:trPr>
          <w:del w:id="762"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17FAD76A" w14:textId="7DB1135C" w:rsidR="006F6F0E" w:rsidRPr="006F6F0E" w:rsidDel="0047615E" w:rsidRDefault="006F6F0E" w:rsidP="006F6F0E">
            <w:pPr>
              <w:keepNext/>
              <w:keepLines/>
              <w:spacing w:after="0"/>
              <w:rPr>
                <w:del w:id="763" w:author="balazs-153" w:date="2024-01-18T20:39:00Z"/>
                <w:rFonts w:ascii="Arial" w:hAnsi="Arial" w:cs="Arial"/>
                <w:sz w:val="18"/>
                <w:szCs w:val="18"/>
              </w:rPr>
            </w:pPr>
            <w:del w:id="764" w:author="balazs-153" w:date="2024-01-18T20:39:00Z">
              <w:r w:rsidRPr="006F6F0E" w:rsidDel="0047615E">
                <w:rPr>
                  <w:rFonts w:ascii="Arial" w:hAnsi="Arial" w:cs="Arial"/>
                  <w:sz w:val="18"/>
                  <w:szCs w:val="18"/>
                </w:rPr>
                <w:delText>tjJobType</w:delText>
              </w:r>
            </w:del>
          </w:p>
        </w:tc>
        <w:tc>
          <w:tcPr>
            <w:tcW w:w="1650" w:type="pct"/>
            <w:tcBorders>
              <w:top w:val="single" w:sz="4" w:space="0" w:color="auto"/>
              <w:left w:val="single" w:sz="4" w:space="0" w:color="auto"/>
              <w:bottom w:val="single" w:sz="4" w:space="0" w:color="auto"/>
              <w:right w:val="single" w:sz="4" w:space="0" w:color="auto"/>
            </w:tcBorders>
          </w:tcPr>
          <w:p w14:paraId="0D26B6E8" w14:textId="52EBB41E" w:rsidR="006F6F0E" w:rsidRPr="006F6F0E" w:rsidDel="0047615E" w:rsidRDefault="006F6F0E" w:rsidP="006F6F0E">
            <w:pPr>
              <w:keepNext/>
              <w:keepLines/>
              <w:spacing w:after="0"/>
              <w:rPr>
                <w:del w:id="765" w:author="balazs-153" w:date="2024-01-18T20:39:00Z"/>
                <w:rFonts w:ascii="Arial" w:hAnsi="Arial" w:cs="Arial"/>
                <w:sz w:val="18"/>
                <w:szCs w:val="18"/>
              </w:rPr>
            </w:pPr>
            <w:del w:id="766" w:author="balazs-153" w:date="2024-01-18T20:39:00Z">
              <w:r w:rsidRPr="006F6F0E" w:rsidDel="0047615E">
                <w:rPr>
                  <w:rFonts w:ascii="Arial" w:hAnsi="Arial" w:cs="Arial"/>
                  <w:sz w:val="18"/>
                  <w:szCs w:val="18"/>
                </w:rPr>
                <w:delText>tjJobType</w:delText>
              </w:r>
            </w:del>
          </w:p>
        </w:tc>
        <w:tc>
          <w:tcPr>
            <w:tcW w:w="1700" w:type="pct"/>
            <w:tcBorders>
              <w:top w:val="single" w:sz="4" w:space="0" w:color="auto"/>
              <w:left w:val="single" w:sz="4" w:space="0" w:color="auto"/>
              <w:bottom w:val="single" w:sz="4" w:space="0" w:color="auto"/>
              <w:right w:val="single" w:sz="4" w:space="0" w:color="auto"/>
            </w:tcBorders>
          </w:tcPr>
          <w:p w14:paraId="21439B01" w14:textId="07956EFA" w:rsidR="006F6F0E" w:rsidRPr="006F6F0E" w:rsidDel="0047615E" w:rsidRDefault="006F6F0E" w:rsidP="006F6F0E">
            <w:pPr>
              <w:keepNext/>
              <w:keepLines/>
              <w:spacing w:after="0"/>
              <w:rPr>
                <w:del w:id="767" w:author="balazs-153" w:date="2024-01-18T20:39:00Z"/>
                <w:rFonts w:ascii="Arial" w:hAnsi="Arial" w:cs="Arial"/>
                <w:sz w:val="18"/>
                <w:szCs w:val="18"/>
              </w:rPr>
            </w:pPr>
            <w:del w:id="768" w:author="balazs-153" w:date="2024-01-18T20:39:00Z">
              <w:r w:rsidRPr="006F6F0E" w:rsidDel="0047615E">
                <w:rPr>
                  <w:rFonts w:ascii="Arial" w:hAnsi="Arial"/>
                  <w:sz w:val="18"/>
                </w:rPr>
                <w:delText>tjJobType-Type</w:delText>
              </w:r>
            </w:del>
          </w:p>
        </w:tc>
      </w:tr>
      <w:tr w:rsidR="006F6F0E" w:rsidRPr="006F6F0E" w:rsidDel="0047615E" w14:paraId="22BA5D0F" w14:textId="7BB66215" w:rsidTr="006337D3">
        <w:trPr>
          <w:del w:id="769"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0674508B" w14:textId="2723C1EB" w:rsidR="006F6F0E" w:rsidRPr="006F6F0E" w:rsidDel="0047615E" w:rsidRDefault="006F6F0E" w:rsidP="006F6F0E">
            <w:pPr>
              <w:keepNext/>
              <w:keepLines/>
              <w:spacing w:after="0"/>
              <w:rPr>
                <w:del w:id="770" w:author="balazs-153" w:date="2024-01-18T20:39:00Z"/>
                <w:rFonts w:ascii="Arial" w:hAnsi="Arial" w:cs="Arial"/>
                <w:sz w:val="18"/>
                <w:szCs w:val="18"/>
              </w:rPr>
            </w:pPr>
            <w:del w:id="771" w:author="balazs-153" w:date="2024-01-18T20:39:00Z">
              <w:r w:rsidRPr="006F6F0E" w:rsidDel="0047615E">
                <w:rPr>
                  <w:rFonts w:ascii="Arial" w:hAnsi="Arial" w:cs="Arial"/>
                  <w:sz w:val="18"/>
                  <w:szCs w:val="18"/>
                </w:rPr>
                <w:delText>tjListOfInterfaces</w:delText>
              </w:r>
            </w:del>
          </w:p>
        </w:tc>
        <w:tc>
          <w:tcPr>
            <w:tcW w:w="1650" w:type="pct"/>
            <w:tcBorders>
              <w:top w:val="single" w:sz="4" w:space="0" w:color="auto"/>
              <w:left w:val="single" w:sz="4" w:space="0" w:color="auto"/>
              <w:bottom w:val="single" w:sz="4" w:space="0" w:color="auto"/>
              <w:right w:val="single" w:sz="4" w:space="0" w:color="auto"/>
            </w:tcBorders>
          </w:tcPr>
          <w:p w14:paraId="3742A695" w14:textId="5CD6C132" w:rsidR="006F6F0E" w:rsidRPr="006F6F0E" w:rsidDel="0047615E" w:rsidRDefault="006F6F0E" w:rsidP="006F6F0E">
            <w:pPr>
              <w:keepNext/>
              <w:keepLines/>
              <w:spacing w:after="0"/>
              <w:rPr>
                <w:del w:id="772" w:author="balazs-153" w:date="2024-01-18T20:39:00Z"/>
                <w:rFonts w:ascii="Arial" w:hAnsi="Arial" w:cs="Arial"/>
                <w:sz w:val="18"/>
                <w:szCs w:val="18"/>
              </w:rPr>
            </w:pPr>
            <w:del w:id="773" w:author="balazs-153" w:date="2024-01-18T20:39:00Z">
              <w:r w:rsidRPr="006F6F0E" w:rsidDel="0047615E">
                <w:rPr>
                  <w:rFonts w:ascii="Arial" w:hAnsi="Arial" w:cs="Arial"/>
                  <w:sz w:val="18"/>
                  <w:szCs w:val="18"/>
                </w:rPr>
                <w:delText>tjListOfInterfaces</w:delText>
              </w:r>
            </w:del>
          </w:p>
        </w:tc>
        <w:tc>
          <w:tcPr>
            <w:tcW w:w="1700" w:type="pct"/>
            <w:tcBorders>
              <w:top w:val="single" w:sz="4" w:space="0" w:color="auto"/>
              <w:left w:val="single" w:sz="4" w:space="0" w:color="auto"/>
              <w:bottom w:val="single" w:sz="4" w:space="0" w:color="auto"/>
              <w:right w:val="single" w:sz="4" w:space="0" w:color="auto"/>
            </w:tcBorders>
          </w:tcPr>
          <w:p w14:paraId="12FD83EA" w14:textId="1CF19A3A" w:rsidR="006F6F0E" w:rsidRPr="006F6F0E" w:rsidDel="0047615E" w:rsidRDefault="006F6F0E" w:rsidP="006F6F0E">
            <w:pPr>
              <w:keepNext/>
              <w:keepLines/>
              <w:spacing w:after="0"/>
              <w:rPr>
                <w:del w:id="774" w:author="balazs-153" w:date="2024-01-18T20:39:00Z"/>
                <w:rFonts w:ascii="Arial" w:hAnsi="Arial" w:cs="Arial"/>
                <w:sz w:val="18"/>
                <w:szCs w:val="18"/>
              </w:rPr>
            </w:pPr>
            <w:del w:id="775" w:author="balazs-153" w:date="2024-01-18T20:39:00Z">
              <w:r w:rsidRPr="006F6F0E" w:rsidDel="0047615E">
                <w:rPr>
                  <w:rFonts w:ascii="Arial" w:hAnsi="Arial"/>
                  <w:sz w:val="18"/>
                </w:rPr>
                <w:delText>tjListOfInterfaces-Type</w:delText>
              </w:r>
            </w:del>
          </w:p>
        </w:tc>
      </w:tr>
      <w:tr w:rsidR="006F6F0E" w:rsidRPr="006F6F0E" w:rsidDel="0047615E" w14:paraId="4DF98DAE" w14:textId="60798657" w:rsidTr="006337D3">
        <w:trPr>
          <w:del w:id="776"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6290D300" w14:textId="15A68B90" w:rsidR="006F6F0E" w:rsidRPr="006F6F0E" w:rsidDel="0047615E" w:rsidRDefault="006F6F0E" w:rsidP="006F6F0E">
            <w:pPr>
              <w:keepNext/>
              <w:keepLines/>
              <w:spacing w:after="0"/>
              <w:rPr>
                <w:del w:id="777" w:author="balazs-153" w:date="2024-01-18T20:39:00Z"/>
                <w:rFonts w:ascii="Arial" w:hAnsi="Arial" w:cs="Arial"/>
                <w:sz w:val="18"/>
                <w:szCs w:val="18"/>
              </w:rPr>
            </w:pPr>
            <w:del w:id="778" w:author="balazs-153" w:date="2024-01-18T20:39:00Z">
              <w:r w:rsidRPr="006F6F0E" w:rsidDel="0047615E">
                <w:rPr>
                  <w:rFonts w:ascii="Arial" w:hAnsi="Arial" w:cs="Arial"/>
                  <w:sz w:val="18"/>
                  <w:szCs w:val="18"/>
                </w:rPr>
                <w:delText>tjListOfNeTypes</w:delText>
              </w:r>
            </w:del>
          </w:p>
        </w:tc>
        <w:tc>
          <w:tcPr>
            <w:tcW w:w="1650" w:type="pct"/>
            <w:tcBorders>
              <w:top w:val="single" w:sz="4" w:space="0" w:color="auto"/>
              <w:left w:val="single" w:sz="4" w:space="0" w:color="auto"/>
              <w:bottom w:val="single" w:sz="4" w:space="0" w:color="auto"/>
              <w:right w:val="single" w:sz="4" w:space="0" w:color="auto"/>
            </w:tcBorders>
          </w:tcPr>
          <w:p w14:paraId="68FB9CEF" w14:textId="5D1304D9" w:rsidR="006F6F0E" w:rsidRPr="006F6F0E" w:rsidDel="0047615E" w:rsidRDefault="006F6F0E" w:rsidP="006F6F0E">
            <w:pPr>
              <w:keepNext/>
              <w:keepLines/>
              <w:spacing w:after="0"/>
              <w:rPr>
                <w:del w:id="779" w:author="balazs-153" w:date="2024-01-18T20:39:00Z"/>
                <w:rFonts w:ascii="Arial" w:hAnsi="Arial" w:cs="Arial"/>
                <w:sz w:val="18"/>
                <w:szCs w:val="18"/>
              </w:rPr>
            </w:pPr>
            <w:del w:id="780" w:author="balazs-153" w:date="2024-01-18T20:39:00Z">
              <w:r w:rsidRPr="006F6F0E" w:rsidDel="0047615E">
                <w:rPr>
                  <w:rFonts w:ascii="Arial" w:hAnsi="Arial" w:cs="Arial"/>
                  <w:sz w:val="18"/>
                  <w:szCs w:val="18"/>
                </w:rPr>
                <w:delText>tjListOfNeTypes</w:delText>
              </w:r>
            </w:del>
          </w:p>
        </w:tc>
        <w:tc>
          <w:tcPr>
            <w:tcW w:w="1700" w:type="pct"/>
            <w:tcBorders>
              <w:top w:val="single" w:sz="4" w:space="0" w:color="auto"/>
              <w:left w:val="single" w:sz="4" w:space="0" w:color="auto"/>
              <w:bottom w:val="single" w:sz="4" w:space="0" w:color="auto"/>
              <w:right w:val="single" w:sz="4" w:space="0" w:color="auto"/>
            </w:tcBorders>
          </w:tcPr>
          <w:p w14:paraId="17C07948" w14:textId="5B2974FA" w:rsidR="006F6F0E" w:rsidRPr="006F6F0E" w:rsidDel="0047615E" w:rsidRDefault="006F6F0E" w:rsidP="006F6F0E">
            <w:pPr>
              <w:keepNext/>
              <w:keepLines/>
              <w:spacing w:after="0"/>
              <w:rPr>
                <w:del w:id="781" w:author="balazs-153" w:date="2024-01-18T20:39:00Z"/>
                <w:rFonts w:ascii="Arial" w:hAnsi="Arial" w:cs="Arial"/>
                <w:sz w:val="18"/>
                <w:szCs w:val="18"/>
              </w:rPr>
            </w:pPr>
            <w:del w:id="782" w:author="balazs-153" w:date="2024-01-18T20:39:00Z">
              <w:r w:rsidRPr="006F6F0E" w:rsidDel="0047615E">
                <w:rPr>
                  <w:rFonts w:ascii="Arial" w:hAnsi="Arial"/>
                  <w:sz w:val="18"/>
                </w:rPr>
                <w:delText>tjListOfNeTypes-Type</w:delText>
              </w:r>
            </w:del>
          </w:p>
        </w:tc>
      </w:tr>
      <w:tr w:rsidR="006F6F0E" w:rsidRPr="006F6F0E" w:rsidDel="0047615E" w14:paraId="542F86E7" w14:textId="1788581D" w:rsidTr="006337D3">
        <w:trPr>
          <w:del w:id="783"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79BD33D5" w14:textId="405288C3" w:rsidR="006F6F0E" w:rsidRPr="006F6F0E" w:rsidDel="0047615E" w:rsidRDefault="006F6F0E" w:rsidP="006F6F0E">
            <w:pPr>
              <w:keepNext/>
              <w:keepLines/>
              <w:spacing w:after="0"/>
              <w:rPr>
                <w:del w:id="784" w:author="balazs-153" w:date="2024-01-18T20:39:00Z"/>
                <w:rFonts w:ascii="Arial" w:hAnsi="Arial" w:cs="Arial"/>
                <w:sz w:val="18"/>
                <w:szCs w:val="18"/>
              </w:rPr>
            </w:pPr>
            <w:del w:id="785" w:author="balazs-153" w:date="2024-01-18T20:39:00Z">
              <w:r w:rsidRPr="006F6F0E" w:rsidDel="0047615E">
                <w:rPr>
                  <w:rFonts w:ascii="Arial" w:hAnsi="Arial" w:cs="Arial"/>
                  <w:sz w:val="18"/>
                  <w:szCs w:val="18"/>
                </w:rPr>
                <w:delText>tjPLMNTarget</w:delText>
              </w:r>
            </w:del>
          </w:p>
        </w:tc>
        <w:tc>
          <w:tcPr>
            <w:tcW w:w="1650" w:type="pct"/>
            <w:tcBorders>
              <w:top w:val="single" w:sz="4" w:space="0" w:color="auto"/>
              <w:left w:val="single" w:sz="4" w:space="0" w:color="auto"/>
              <w:bottom w:val="single" w:sz="4" w:space="0" w:color="auto"/>
              <w:right w:val="single" w:sz="4" w:space="0" w:color="auto"/>
            </w:tcBorders>
          </w:tcPr>
          <w:p w14:paraId="6A7A7A99" w14:textId="1F5316C1" w:rsidR="006F6F0E" w:rsidRPr="006F6F0E" w:rsidDel="0047615E" w:rsidRDefault="006F6F0E" w:rsidP="006F6F0E">
            <w:pPr>
              <w:keepNext/>
              <w:keepLines/>
              <w:spacing w:after="0"/>
              <w:rPr>
                <w:del w:id="786" w:author="balazs-153" w:date="2024-01-18T20:39:00Z"/>
                <w:rFonts w:ascii="Arial" w:hAnsi="Arial" w:cs="Arial"/>
                <w:sz w:val="18"/>
                <w:szCs w:val="18"/>
              </w:rPr>
            </w:pPr>
            <w:del w:id="787" w:author="balazs-153" w:date="2024-01-18T20:39:00Z">
              <w:r w:rsidRPr="006F6F0E" w:rsidDel="0047615E">
                <w:rPr>
                  <w:rFonts w:ascii="Arial" w:hAnsi="Arial" w:cs="Arial"/>
                  <w:sz w:val="18"/>
                  <w:szCs w:val="18"/>
                </w:rPr>
                <w:delText>tjPLMNTarget</w:delText>
              </w:r>
            </w:del>
          </w:p>
        </w:tc>
        <w:tc>
          <w:tcPr>
            <w:tcW w:w="1700" w:type="pct"/>
            <w:tcBorders>
              <w:top w:val="single" w:sz="4" w:space="0" w:color="auto"/>
              <w:left w:val="single" w:sz="4" w:space="0" w:color="auto"/>
              <w:bottom w:val="single" w:sz="4" w:space="0" w:color="auto"/>
              <w:right w:val="single" w:sz="4" w:space="0" w:color="auto"/>
            </w:tcBorders>
          </w:tcPr>
          <w:p w14:paraId="77BE221C" w14:textId="6D2AA1A6" w:rsidR="006F6F0E" w:rsidRPr="006F6F0E" w:rsidDel="0047615E" w:rsidRDefault="006F6F0E" w:rsidP="006F6F0E">
            <w:pPr>
              <w:keepNext/>
              <w:keepLines/>
              <w:spacing w:after="0"/>
              <w:rPr>
                <w:del w:id="788" w:author="balazs-153" w:date="2024-01-18T20:39:00Z"/>
                <w:rFonts w:ascii="Arial" w:hAnsi="Arial" w:cs="Arial"/>
                <w:sz w:val="18"/>
                <w:szCs w:val="18"/>
              </w:rPr>
            </w:pPr>
            <w:del w:id="789" w:author="balazs-153" w:date="2024-01-18T20:39:00Z">
              <w:r w:rsidRPr="006F6F0E" w:rsidDel="0047615E">
                <w:rPr>
                  <w:rFonts w:ascii="Arial" w:hAnsi="Arial"/>
                  <w:sz w:val="18"/>
                </w:rPr>
                <w:delText>tjPLMNTarget-Type</w:delText>
              </w:r>
            </w:del>
          </w:p>
        </w:tc>
      </w:tr>
      <w:tr w:rsidR="006F6F0E" w:rsidRPr="006F6F0E" w:rsidDel="0047615E" w14:paraId="5B5BBF8A" w14:textId="20F59A36" w:rsidTr="006337D3">
        <w:trPr>
          <w:del w:id="790"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3E573A23" w14:textId="05800477" w:rsidR="006F6F0E" w:rsidRPr="006F6F0E" w:rsidDel="0047615E" w:rsidRDefault="006F6F0E" w:rsidP="006F6F0E">
            <w:pPr>
              <w:keepNext/>
              <w:keepLines/>
              <w:spacing w:after="0"/>
              <w:rPr>
                <w:del w:id="791" w:author="balazs-153" w:date="2024-01-18T20:39:00Z"/>
                <w:rFonts w:ascii="Arial" w:hAnsi="Arial" w:cs="Arial"/>
                <w:sz w:val="18"/>
                <w:szCs w:val="18"/>
              </w:rPr>
            </w:pPr>
            <w:del w:id="792" w:author="balazs-153" w:date="2024-01-18T20:39:00Z">
              <w:r w:rsidRPr="006F6F0E" w:rsidDel="0047615E">
                <w:rPr>
                  <w:rFonts w:ascii="Arial" w:hAnsi="Arial" w:cs="Arial"/>
                  <w:sz w:val="18"/>
                  <w:szCs w:val="18"/>
                </w:rPr>
                <w:delText>tjStreamingTraceConsumerURI</w:delText>
              </w:r>
            </w:del>
          </w:p>
        </w:tc>
        <w:tc>
          <w:tcPr>
            <w:tcW w:w="1650" w:type="pct"/>
            <w:tcBorders>
              <w:top w:val="single" w:sz="4" w:space="0" w:color="auto"/>
              <w:left w:val="single" w:sz="4" w:space="0" w:color="auto"/>
              <w:bottom w:val="single" w:sz="4" w:space="0" w:color="auto"/>
              <w:right w:val="single" w:sz="4" w:space="0" w:color="auto"/>
            </w:tcBorders>
          </w:tcPr>
          <w:p w14:paraId="335E31F9" w14:textId="4EA9F4A2" w:rsidR="006F6F0E" w:rsidRPr="006F6F0E" w:rsidDel="0047615E" w:rsidRDefault="006F6F0E" w:rsidP="006F6F0E">
            <w:pPr>
              <w:keepNext/>
              <w:keepLines/>
              <w:spacing w:after="0"/>
              <w:rPr>
                <w:del w:id="793" w:author="balazs-153" w:date="2024-01-18T20:39:00Z"/>
                <w:rFonts w:ascii="Arial" w:hAnsi="Arial" w:cs="Arial"/>
                <w:sz w:val="18"/>
                <w:szCs w:val="18"/>
              </w:rPr>
            </w:pPr>
            <w:del w:id="794" w:author="balazs-153" w:date="2024-01-18T20:39:00Z">
              <w:r w:rsidRPr="006F6F0E" w:rsidDel="0047615E">
                <w:rPr>
                  <w:rFonts w:ascii="Arial" w:hAnsi="Arial" w:cs="Arial"/>
                  <w:sz w:val="18"/>
                  <w:szCs w:val="18"/>
                </w:rPr>
                <w:delText>tjTraceConsumer</w:delText>
              </w:r>
            </w:del>
          </w:p>
        </w:tc>
        <w:tc>
          <w:tcPr>
            <w:tcW w:w="1700" w:type="pct"/>
            <w:tcBorders>
              <w:top w:val="single" w:sz="4" w:space="0" w:color="auto"/>
              <w:left w:val="single" w:sz="4" w:space="0" w:color="auto"/>
              <w:bottom w:val="single" w:sz="4" w:space="0" w:color="auto"/>
              <w:right w:val="single" w:sz="4" w:space="0" w:color="auto"/>
            </w:tcBorders>
          </w:tcPr>
          <w:p w14:paraId="3FAFEE74" w14:textId="0B8FA690" w:rsidR="006F6F0E" w:rsidRPr="006F6F0E" w:rsidDel="0047615E" w:rsidRDefault="006F6F0E" w:rsidP="006F6F0E">
            <w:pPr>
              <w:keepNext/>
              <w:keepLines/>
              <w:spacing w:after="0"/>
              <w:rPr>
                <w:del w:id="795" w:author="balazs-153" w:date="2024-01-18T20:39:00Z"/>
                <w:rFonts w:ascii="Arial" w:hAnsi="Arial" w:cs="Arial"/>
                <w:sz w:val="18"/>
                <w:szCs w:val="18"/>
              </w:rPr>
            </w:pPr>
            <w:del w:id="796" w:author="balazs-153" w:date="2024-01-18T20:39:00Z">
              <w:r w:rsidRPr="006F6F0E" w:rsidDel="0047615E">
                <w:rPr>
                  <w:rFonts w:ascii="Arial" w:hAnsi="Arial"/>
                  <w:sz w:val="18"/>
                </w:rPr>
                <w:delText>StreamingTraceConsumerURI-Type</w:delText>
              </w:r>
            </w:del>
          </w:p>
        </w:tc>
      </w:tr>
      <w:tr w:rsidR="006F6F0E" w:rsidRPr="006F6F0E" w:rsidDel="0047615E" w14:paraId="0F64DF7B" w14:textId="227387F9" w:rsidTr="006337D3">
        <w:trPr>
          <w:del w:id="797"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69D00472" w14:textId="0395647F" w:rsidR="006F6F0E" w:rsidRPr="006F6F0E" w:rsidDel="0047615E" w:rsidRDefault="006F6F0E" w:rsidP="006F6F0E">
            <w:pPr>
              <w:keepNext/>
              <w:keepLines/>
              <w:spacing w:after="0"/>
              <w:rPr>
                <w:del w:id="798" w:author="balazs-153" w:date="2024-01-18T20:39:00Z"/>
                <w:rFonts w:ascii="Arial" w:hAnsi="Arial" w:cs="Arial"/>
                <w:sz w:val="18"/>
                <w:szCs w:val="18"/>
              </w:rPr>
            </w:pPr>
            <w:del w:id="799" w:author="balazs-153" w:date="2024-01-18T20:39:00Z">
              <w:r w:rsidRPr="006F6F0E" w:rsidDel="0047615E">
                <w:rPr>
                  <w:rFonts w:ascii="Arial" w:hAnsi="Arial" w:cs="Arial"/>
                  <w:sz w:val="18"/>
                  <w:szCs w:val="18"/>
                </w:rPr>
                <w:delText>tjTraceCollectionEntityAddress</w:delText>
              </w:r>
            </w:del>
          </w:p>
        </w:tc>
        <w:tc>
          <w:tcPr>
            <w:tcW w:w="1650" w:type="pct"/>
            <w:tcBorders>
              <w:top w:val="single" w:sz="4" w:space="0" w:color="auto"/>
              <w:left w:val="single" w:sz="4" w:space="0" w:color="auto"/>
              <w:bottom w:val="single" w:sz="4" w:space="0" w:color="auto"/>
              <w:right w:val="single" w:sz="4" w:space="0" w:color="auto"/>
            </w:tcBorders>
          </w:tcPr>
          <w:p w14:paraId="6C477828" w14:textId="75AB57E9" w:rsidR="006F6F0E" w:rsidRPr="006F6F0E" w:rsidDel="0047615E" w:rsidRDefault="006F6F0E" w:rsidP="006F6F0E">
            <w:pPr>
              <w:keepNext/>
              <w:keepLines/>
              <w:spacing w:after="0"/>
              <w:rPr>
                <w:del w:id="800" w:author="balazs-153" w:date="2024-01-18T20:39:00Z"/>
                <w:rFonts w:ascii="Arial" w:hAnsi="Arial" w:cs="Arial"/>
                <w:sz w:val="18"/>
                <w:szCs w:val="18"/>
              </w:rPr>
            </w:pPr>
            <w:del w:id="801" w:author="balazs-153" w:date="2024-01-18T20:39:00Z">
              <w:r w:rsidRPr="006F6F0E" w:rsidDel="0047615E">
                <w:rPr>
                  <w:rFonts w:ascii="Arial" w:hAnsi="Arial" w:cs="Arial"/>
                  <w:sz w:val="18"/>
                  <w:szCs w:val="18"/>
                </w:rPr>
                <w:delText>tjTraceConsumer</w:delText>
              </w:r>
            </w:del>
          </w:p>
        </w:tc>
        <w:tc>
          <w:tcPr>
            <w:tcW w:w="1700" w:type="pct"/>
            <w:tcBorders>
              <w:top w:val="single" w:sz="4" w:space="0" w:color="auto"/>
              <w:left w:val="single" w:sz="4" w:space="0" w:color="auto"/>
              <w:bottom w:val="single" w:sz="4" w:space="0" w:color="auto"/>
              <w:right w:val="single" w:sz="4" w:space="0" w:color="auto"/>
            </w:tcBorders>
          </w:tcPr>
          <w:p w14:paraId="0CD98235" w14:textId="26F51000" w:rsidR="006F6F0E" w:rsidRPr="006F6F0E" w:rsidDel="0047615E" w:rsidRDefault="006F6F0E" w:rsidP="006F6F0E">
            <w:pPr>
              <w:keepNext/>
              <w:keepLines/>
              <w:spacing w:after="0"/>
              <w:rPr>
                <w:del w:id="802" w:author="balazs-153" w:date="2024-01-18T20:39:00Z"/>
                <w:rFonts w:ascii="Arial" w:hAnsi="Arial" w:cs="Arial"/>
                <w:sz w:val="18"/>
                <w:szCs w:val="18"/>
              </w:rPr>
            </w:pPr>
            <w:del w:id="803" w:author="balazs-153" w:date="2024-01-18T20:39:00Z">
              <w:r w:rsidRPr="006F6F0E" w:rsidDel="0047615E">
                <w:rPr>
                  <w:rFonts w:ascii="Arial" w:hAnsi="Arial"/>
                  <w:sz w:val="18"/>
                </w:rPr>
                <w:delText>TraceCollectionEntityAddress-Type</w:delText>
              </w:r>
            </w:del>
          </w:p>
        </w:tc>
      </w:tr>
      <w:tr w:rsidR="006F6F0E" w:rsidRPr="006F6F0E" w:rsidDel="0047615E" w14:paraId="4673CC0E" w14:textId="24251DE8" w:rsidTr="006337D3">
        <w:trPr>
          <w:del w:id="804"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2BDE3C50" w14:textId="1C96E927" w:rsidR="006F6F0E" w:rsidRPr="006F6F0E" w:rsidDel="0047615E" w:rsidRDefault="006F6F0E" w:rsidP="006F6F0E">
            <w:pPr>
              <w:keepNext/>
              <w:keepLines/>
              <w:spacing w:after="0"/>
              <w:rPr>
                <w:del w:id="805" w:author="balazs-153" w:date="2024-01-18T20:39:00Z"/>
                <w:rFonts w:ascii="Arial" w:hAnsi="Arial" w:cs="Arial"/>
                <w:sz w:val="18"/>
                <w:szCs w:val="18"/>
              </w:rPr>
            </w:pPr>
            <w:del w:id="806" w:author="balazs-153" w:date="2024-01-18T20:39:00Z">
              <w:r w:rsidRPr="006F6F0E" w:rsidDel="0047615E">
                <w:rPr>
                  <w:rFonts w:ascii="Arial" w:hAnsi="Arial" w:cs="Arial"/>
                  <w:sz w:val="18"/>
                  <w:szCs w:val="18"/>
                </w:rPr>
                <w:delText>tjTraceDepth</w:delText>
              </w:r>
            </w:del>
          </w:p>
        </w:tc>
        <w:tc>
          <w:tcPr>
            <w:tcW w:w="1650" w:type="pct"/>
            <w:tcBorders>
              <w:top w:val="single" w:sz="4" w:space="0" w:color="auto"/>
              <w:left w:val="single" w:sz="4" w:space="0" w:color="auto"/>
              <w:bottom w:val="single" w:sz="4" w:space="0" w:color="auto"/>
              <w:right w:val="single" w:sz="4" w:space="0" w:color="auto"/>
            </w:tcBorders>
          </w:tcPr>
          <w:p w14:paraId="07BC9F9C" w14:textId="69D7E3C5" w:rsidR="006F6F0E" w:rsidRPr="006F6F0E" w:rsidDel="0047615E" w:rsidRDefault="006F6F0E" w:rsidP="006F6F0E">
            <w:pPr>
              <w:keepNext/>
              <w:keepLines/>
              <w:spacing w:after="0"/>
              <w:rPr>
                <w:del w:id="807" w:author="balazs-153" w:date="2024-01-18T20:39:00Z"/>
                <w:rFonts w:ascii="Arial" w:hAnsi="Arial" w:cs="Arial"/>
                <w:sz w:val="18"/>
                <w:szCs w:val="18"/>
              </w:rPr>
            </w:pPr>
            <w:del w:id="808" w:author="balazs-153" w:date="2024-01-18T20:39:00Z">
              <w:r w:rsidRPr="006F6F0E" w:rsidDel="0047615E">
                <w:rPr>
                  <w:rFonts w:ascii="Arial" w:hAnsi="Arial" w:cs="Arial"/>
                  <w:sz w:val="18"/>
                  <w:szCs w:val="18"/>
                </w:rPr>
                <w:delText>tjTraceDepth</w:delText>
              </w:r>
            </w:del>
          </w:p>
        </w:tc>
        <w:tc>
          <w:tcPr>
            <w:tcW w:w="1700" w:type="pct"/>
            <w:tcBorders>
              <w:top w:val="single" w:sz="4" w:space="0" w:color="auto"/>
              <w:left w:val="single" w:sz="4" w:space="0" w:color="auto"/>
              <w:bottom w:val="single" w:sz="4" w:space="0" w:color="auto"/>
              <w:right w:val="single" w:sz="4" w:space="0" w:color="auto"/>
            </w:tcBorders>
          </w:tcPr>
          <w:p w14:paraId="6A43CF47" w14:textId="29F12BAC" w:rsidR="006F6F0E" w:rsidRPr="006F6F0E" w:rsidDel="0047615E" w:rsidRDefault="006F6F0E" w:rsidP="006F6F0E">
            <w:pPr>
              <w:keepNext/>
              <w:keepLines/>
              <w:spacing w:after="0"/>
              <w:rPr>
                <w:del w:id="809" w:author="balazs-153" w:date="2024-01-18T20:39:00Z"/>
                <w:rFonts w:ascii="Arial" w:hAnsi="Arial" w:cs="Arial"/>
                <w:sz w:val="18"/>
                <w:szCs w:val="18"/>
              </w:rPr>
            </w:pPr>
            <w:del w:id="810" w:author="balazs-153" w:date="2024-01-18T20:39:00Z">
              <w:r w:rsidRPr="006F6F0E" w:rsidDel="0047615E">
                <w:rPr>
                  <w:rFonts w:ascii="Arial" w:hAnsi="Arial"/>
                  <w:sz w:val="18"/>
                </w:rPr>
                <w:delText>tjTraceDepth-Type</w:delText>
              </w:r>
            </w:del>
          </w:p>
        </w:tc>
      </w:tr>
      <w:tr w:rsidR="006F6F0E" w:rsidRPr="006F6F0E" w:rsidDel="0047615E" w14:paraId="400C9A02" w14:textId="4F57F1B9" w:rsidTr="006337D3">
        <w:trPr>
          <w:del w:id="811"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63681930" w14:textId="761410CE" w:rsidR="006F6F0E" w:rsidRPr="006F6F0E" w:rsidDel="0047615E" w:rsidRDefault="006F6F0E" w:rsidP="006F6F0E">
            <w:pPr>
              <w:keepNext/>
              <w:keepLines/>
              <w:spacing w:after="0"/>
              <w:rPr>
                <w:del w:id="812" w:author="balazs-153" w:date="2024-01-18T20:39:00Z"/>
                <w:rFonts w:ascii="Arial" w:hAnsi="Arial" w:cs="Arial"/>
                <w:sz w:val="18"/>
                <w:szCs w:val="18"/>
              </w:rPr>
            </w:pPr>
            <w:del w:id="813" w:author="balazs-153" w:date="2024-01-18T20:39:00Z">
              <w:r w:rsidRPr="006F6F0E" w:rsidDel="0047615E">
                <w:rPr>
                  <w:rFonts w:ascii="Arial" w:hAnsi="Arial" w:cs="Arial"/>
                  <w:sz w:val="18"/>
                  <w:szCs w:val="18"/>
                </w:rPr>
                <w:delText>tjTraceReference</w:delText>
              </w:r>
            </w:del>
          </w:p>
        </w:tc>
        <w:tc>
          <w:tcPr>
            <w:tcW w:w="1650" w:type="pct"/>
            <w:tcBorders>
              <w:top w:val="single" w:sz="4" w:space="0" w:color="auto"/>
              <w:left w:val="single" w:sz="4" w:space="0" w:color="auto"/>
              <w:bottom w:val="single" w:sz="4" w:space="0" w:color="auto"/>
              <w:right w:val="single" w:sz="4" w:space="0" w:color="auto"/>
            </w:tcBorders>
          </w:tcPr>
          <w:p w14:paraId="2B9B3A0E" w14:textId="6EE03009" w:rsidR="006F6F0E" w:rsidRPr="006F6F0E" w:rsidDel="0047615E" w:rsidRDefault="006F6F0E" w:rsidP="006F6F0E">
            <w:pPr>
              <w:keepNext/>
              <w:keepLines/>
              <w:spacing w:after="0"/>
              <w:rPr>
                <w:del w:id="814" w:author="balazs-153" w:date="2024-01-18T20:39:00Z"/>
                <w:rFonts w:ascii="Arial" w:hAnsi="Arial" w:cs="Arial"/>
                <w:sz w:val="18"/>
                <w:szCs w:val="18"/>
              </w:rPr>
            </w:pPr>
            <w:del w:id="815" w:author="balazs-153" w:date="2024-01-18T20:39:00Z">
              <w:r w:rsidRPr="006F6F0E" w:rsidDel="0047615E">
                <w:rPr>
                  <w:rFonts w:ascii="Arial" w:hAnsi="Arial" w:cs="Arial"/>
                  <w:sz w:val="18"/>
                  <w:szCs w:val="18"/>
                </w:rPr>
                <w:delText>tjTraceReference</w:delText>
              </w:r>
            </w:del>
          </w:p>
        </w:tc>
        <w:tc>
          <w:tcPr>
            <w:tcW w:w="1700" w:type="pct"/>
            <w:tcBorders>
              <w:top w:val="single" w:sz="4" w:space="0" w:color="auto"/>
              <w:left w:val="single" w:sz="4" w:space="0" w:color="auto"/>
              <w:bottom w:val="single" w:sz="4" w:space="0" w:color="auto"/>
              <w:right w:val="single" w:sz="4" w:space="0" w:color="auto"/>
            </w:tcBorders>
          </w:tcPr>
          <w:p w14:paraId="7D0EE8F9" w14:textId="6264C7F5" w:rsidR="006F6F0E" w:rsidRPr="006F6F0E" w:rsidDel="0047615E" w:rsidRDefault="006F6F0E" w:rsidP="006F6F0E">
            <w:pPr>
              <w:keepNext/>
              <w:keepLines/>
              <w:spacing w:after="0"/>
              <w:rPr>
                <w:del w:id="816" w:author="balazs-153" w:date="2024-01-18T20:39:00Z"/>
                <w:rFonts w:ascii="Arial" w:hAnsi="Arial" w:cs="Arial"/>
                <w:sz w:val="18"/>
                <w:szCs w:val="18"/>
              </w:rPr>
            </w:pPr>
            <w:del w:id="817" w:author="balazs-153" w:date="2024-01-18T20:39:00Z">
              <w:r w:rsidRPr="006F6F0E" w:rsidDel="0047615E">
                <w:rPr>
                  <w:rFonts w:ascii="Arial" w:hAnsi="Arial"/>
                  <w:sz w:val="18"/>
                </w:rPr>
                <w:delText>tjTraceReference-Type</w:delText>
              </w:r>
            </w:del>
          </w:p>
        </w:tc>
      </w:tr>
      <w:tr w:rsidR="006F6F0E" w:rsidRPr="006F6F0E" w:rsidDel="0047615E" w14:paraId="38446484" w14:textId="70A5A07A" w:rsidTr="006337D3">
        <w:trPr>
          <w:del w:id="818"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3E7D1AD0" w14:textId="76FB39A8" w:rsidR="006F6F0E" w:rsidRPr="006F6F0E" w:rsidDel="0047615E" w:rsidRDefault="006F6F0E" w:rsidP="006F6F0E">
            <w:pPr>
              <w:keepNext/>
              <w:keepLines/>
              <w:spacing w:after="0"/>
              <w:rPr>
                <w:del w:id="819" w:author="balazs-153" w:date="2024-01-18T20:39:00Z"/>
                <w:rFonts w:ascii="Arial" w:hAnsi="Arial" w:cs="Arial"/>
                <w:sz w:val="18"/>
                <w:szCs w:val="18"/>
              </w:rPr>
            </w:pPr>
            <w:del w:id="820" w:author="balazs-153" w:date="2024-01-18T20:39:00Z">
              <w:r w:rsidRPr="006F6F0E" w:rsidDel="0047615E">
                <w:rPr>
                  <w:rFonts w:ascii="Arial" w:hAnsi="Arial" w:cs="Arial"/>
                  <w:sz w:val="18"/>
                  <w:szCs w:val="18"/>
                </w:rPr>
                <w:delText>tjTraceReportingFormat</w:delText>
              </w:r>
            </w:del>
          </w:p>
        </w:tc>
        <w:tc>
          <w:tcPr>
            <w:tcW w:w="1650" w:type="pct"/>
            <w:tcBorders>
              <w:top w:val="single" w:sz="4" w:space="0" w:color="auto"/>
              <w:left w:val="single" w:sz="4" w:space="0" w:color="auto"/>
              <w:bottom w:val="single" w:sz="4" w:space="0" w:color="auto"/>
              <w:right w:val="single" w:sz="4" w:space="0" w:color="auto"/>
            </w:tcBorders>
          </w:tcPr>
          <w:p w14:paraId="607A8077" w14:textId="0C367DB9" w:rsidR="006F6F0E" w:rsidRPr="006F6F0E" w:rsidDel="0047615E" w:rsidRDefault="006F6F0E" w:rsidP="006F6F0E">
            <w:pPr>
              <w:keepNext/>
              <w:keepLines/>
              <w:spacing w:after="0"/>
              <w:rPr>
                <w:del w:id="821" w:author="balazs-153" w:date="2024-01-18T20:39:00Z"/>
                <w:rFonts w:ascii="Arial" w:hAnsi="Arial" w:cs="Arial"/>
                <w:sz w:val="18"/>
                <w:szCs w:val="18"/>
              </w:rPr>
            </w:pPr>
            <w:del w:id="822" w:author="balazs-153" w:date="2024-01-18T20:39:00Z">
              <w:r w:rsidRPr="006F6F0E" w:rsidDel="0047615E">
                <w:rPr>
                  <w:rFonts w:ascii="Arial" w:hAnsi="Arial" w:cs="Arial"/>
                  <w:sz w:val="18"/>
                  <w:szCs w:val="18"/>
                </w:rPr>
                <w:delText>tjTraceReportingFormat</w:delText>
              </w:r>
            </w:del>
          </w:p>
        </w:tc>
        <w:tc>
          <w:tcPr>
            <w:tcW w:w="1700" w:type="pct"/>
            <w:tcBorders>
              <w:top w:val="single" w:sz="4" w:space="0" w:color="auto"/>
              <w:left w:val="single" w:sz="4" w:space="0" w:color="auto"/>
              <w:bottom w:val="single" w:sz="4" w:space="0" w:color="auto"/>
              <w:right w:val="single" w:sz="4" w:space="0" w:color="auto"/>
            </w:tcBorders>
          </w:tcPr>
          <w:p w14:paraId="569F4C71" w14:textId="386E0AEB" w:rsidR="006F6F0E" w:rsidRPr="006F6F0E" w:rsidDel="0047615E" w:rsidRDefault="006F6F0E" w:rsidP="006F6F0E">
            <w:pPr>
              <w:keepNext/>
              <w:keepLines/>
              <w:spacing w:after="0"/>
              <w:rPr>
                <w:del w:id="823" w:author="balazs-153" w:date="2024-01-18T20:39:00Z"/>
                <w:rFonts w:ascii="Arial" w:hAnsi="Arial" w:cs="Arial"/>
                <w:sz w:val="18"/>
                <w:szCs w:val="18"/>
              </w:rPr>
            </w:pPr>
            <w:del w:id="824" w:author="balazs-153" w:date="2024-01-18T20:39:00Z">
              <w:r w:rsidRPr="006F6F0E" w:rsidDel="0047615E">
                <w:rPr>
                  <w:rFonts w:ascii="Arial" w:hAnsi="Arial"/>
                  <w:sz w:val="18"/>
                </w:rPr>
                <w:delText>tjTraceReportingFormat-Type</w:delText>
              </w:r>
            </w:del>
          </w:p>
        </w:tc>
      </w:tr>
      <w:tr w:rsidR="006F6F0E" w:rsidRPr="006F6F0E" w:rsidDel="0047615E" w14:paraId="621E33FE" w14:textId="6C156381" w:rsidTr="006337D3">
        <w:trPr>
          <w:del w:id="825"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32D0F126" w14:textId="026798F8" w:rsidR="006F6F0E" w:rsidRPr="006F6F0E" w:rsidDel="0047615E" w:rsidRDefault="006F6F0E" w:rsidP="006F6F0E">
            <w:pPr>
              <w:keepNext/>
              <w:keepLines/>
              <w:spacing w:after="0"/>
              <w:rPr>
                <w:del w:id="826" w:author="balazs-153" w:date="2024-01-18T20:39:00Z"/>
                <w:rFonts w:ascii="Arial" w:hAnsi="Arial" w:cs="Arial"/>
                <w:sz w:val="18"/>
                <w:szCs w:val="18"/>
              </w:rPr>
            </w:pPr>
            <w:del w:id="827" w:author="balazs-153" w:date="2024-01-18T20:39:00Z">
              <w:r w:rsidRPr="006F6F0E" w:rsidDel="0047615E">
                <w:rPr>
                  <w:rFonts w:ascii="Arial" w:hAnsi="Arial" w:cs="Arial"/>
                  <w:sz w:val="18"/>
                  <w:szCs w:val="18"/>
                </w:rPr>
                <w:delText>tjTraceTarget</w:delText>
              </w:r>
            </w:del>
          </w:p>
        </w:tc>
        <w:tc>
          <w:tcPr>
            <w:tcW w:w="1650" w:type="pct"/>
            <w:tcBorders>
              <w:top w:val="single" w:sz="4" w:space="0" w:color="auto"/>
              <w:left w:val="single" w:sz="4" w:space="0" w:color="auto"/>
              <w:bottom w:val="single" w:sz="4" w:space="0" w:color="auto"/>
              <w:right w:val="single" w:sz="4" w:space="0" w:color="auto"/>
            </w:tcBorders>
          </w:tcPr>
          <w:p w14:paraId="14C00670" w14:textId="30F9245C" w:rsidR="006F6F0E" w:rsidRPr="006F6F0E" w:rsidDel="0047615E" w:rsidRDefault="006F6F0E" w:rsidP="006F6F0E">
            <w:pPr>
              <w:keepNext/>
              <w:keepLines/>
              <w:spacing w:after="0"/>
              <w:rPr>
                <w:del w:id="828" w:author="balazs-153" w:date="2024-01-18T20:39:00Z"/>
                <w:rFonts w:ascii="Arial" w:hAnsi="Arial" w:cs="Arial"/>
                <w:sz w:val="18"/>
                <w:szCs w:val="18"/>
              </w:rPr>
            </w:pPr>
            <w:del w:id="829" w:author="balazs-153" w:date="2024-01-18T20:39:00Z">
              <w:r w:rsidRPr="006F6F0E" w:rsidDel="0047615E">
                <w:rPr>
                  <w:rFonts w:ascii="Arial" w:hAnsi="Arial" w:cs="Arial"/>
                  <w:sz w:val="18"/>
                  <w:szCs w:val="18"/>
                </w:rPr>
                <w:delText>tjTraceTarget</w:delText>
              </w:r>
            </w:del>
          </w:p>
        </w:tc>
        <w:tc>
          <w:tcPr>
            <w:tcW w:w="1700" w:type="pct"/>
            <w:tcBorders>
              <w:top w:val="single" w:sz="4" w:space="0" w:color="auto"/>
              <w:left w:val="single" w:sz="4" w:space="0" w:color="auto"/>
              <w:bottom w:val="single" w:sz="4" w:space="0" w:color="auto"/>
              <w:right w:val="single" w:sz="4" w:space="0" w:color="auto"/>
            </w:tcBorders>
          </w:tcPr>
          <w:p w14:paraId="25C3C30B" w14:textId="7854E656" w:rsidR="006F6F0E" w:rsidRPr="006F6F0E" w:rsidDel="0047615E" w:rsidRDefault="006F6F0E" w:rsidP="006F6F0E">
            <w:pPr>
              <w:keepNext/>
              <w:keepLines/>
              <w:spacing w:after="0"/>
              <w:rPr>
                <w:del w:id="830" w:author="balazs-153" w:date="2024-01-18T20:39:00Z"/>
                <w:rFonts w:ascii="Arial" w:hAnsi="Arial" w:cs="Arial"/>
                <w:sz w:val="18"/>
                <w:szCs w:val="18"/>
              </w:rPr>
            </w:pPr>
            <w:del w:id="831" w:author="balazs-153" w:date="2024-01-18T20:39:00Z">
              <w:r w:rsidRPr="006F6F0E" w:rsidDel="0047615E">
                <w:rPr>
                  <w:rFonts w:ascii="Arial" w:hAnsi="Arial"/>
                  <w:sz w:val="18"/>
                </w:rPr>
                <w:delText>tjTraceTarget-Type</w:delText>
              </w:r>
            </w:del>
          </w:p>
        </w:tc>
      </w:tr>
      <w:tr w:rsidR="006F6F0E" w:rsidRPr="006F6F0E" w:rsidDel="0047615E" w14:paraId="3BA21AE7" w14:textId="49777B0A" w:rsidTr="006337D3">
        <w:trPr>
          <w:del w:id="832"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3BBD7D8D" w14:textId="36710A3B" w:rsidR="006F6F0E" w:rsidRPr="006F6F0E" w:rsidDel="0047615E" w:rsidRDefault="006F6F0E" w:rsidP="006F6F0E">
            <w:pPr>
              <w:keepNext/>
              <w:keepLines/>
              <w:spacing w:after="0"/>
              <w:rPr>
                <w:del w:id="833" w:author="balazs-153" w:date="2024-01-18T20:39:00Z"/>
                <w:rFonts w:ascii="Arial" w:hAnsi="Arial" w:cs="Arial"/>
                <w:sz w:val="18"/>
                <w:szCs w:val="18"/>
              </w:rPr>
            </w:pPr>
            <w:del w:id="834" w:author="balazs-153" w:date="2024-01-18T20:39:00Z">
              <w:r w:rsidRPr="006F6F0E" w:rsidDel="0047615E">
                <w:rPr>
                  <w:rFonts w:ascii="Arial" w:hAnsi="Arial" w:cs="Arial"/>
                  <w:sz w:val="18"/>
                  <w:szCs w:val="18"/>
                </w:rPr>
                <w:delText>tjTriggeringEvent</w:delText>
              </w:r>
            </w:del>
          </w:p>
        </w:tc>
        <w:tc>
          <w:tcPr>
            <w:tcW w:w="1650" w:type="pct"/>
            <w:tcBorders>
              <w:top w:val="single" w:sz="4" w:space="0" w:color="auto"/>
              <w:left w:val="single" w:sz="4" w:space="0" w:color="auto"/>
              <w:bottom w:val="single" w:sz="4" w:space="0" w:color="auto"/>
              <w:right w:val="single" w:sz="4" w:space="0" w:color="auto"/>
            </w:tcBorders>
          </w:tcPr>
          <w:p w14:paraId="6F8661BC" w14:textId="5086C3CD" w:rsidR="006F6F0E" w:rsidRPr="006F6F0E" w:rsidDel="0047615E" w:rsidRDefault="006F6F0E" w:rsidP="006F6F0E">
            <w:pPr>
              <w:keepNext/>
              <w:keepLines/>
              <w:spacing w:after="0"/>
              <w:rPr>
                <w:del w:id="835" w:author="balazs-153" w:date="2024-01-18T20:39:00Z"/>
                <w:rFonts w:ascii="Arial" w:hAnsi="Arial" w:cs="Arial"/>
                <w:sz w:val="18"/>
                <w:szCs w:val="18"/>
              </w:rPr>
            </w:pPr>
            <w:del w:id="836" w:author="balazs-153" w:date="2024-01-18T20:39:00Z">
              <w:r w:rsidRPr="006F6F0E" w:rsidDel="0047615E">
                <w:rPr>
                  <w:rFonts w:ascii="Arial" w:hAnsi="Arial" w:cs="Arial"/>
                  <w:sz w:val="18"/>
                  <w:szCs w:val="18"/>
                </w:rPr>
                <w:delText>tjTriggeringEvent</w:delText>
              </w:r>
            </w:del>
          </w:p>
        </w:tc>
        <w:tc>
          <w:tcPr>
            <w:tcW w:w="1700" w:type="pct"/>
            <w:tcBorders>
              <w:top w:val="single" w:sz="4" w:space="0" w:color="auto"/>
              <w:left w:val="single" w:sz="4" w:space="0" w:color="auto"/>
              <w:bottom w:val="single" w:sz="4" w:space="0" w:color="auto"/>
              <w:right w:val="single" w:sz="4" w:space="0" w:color="auto"/>
            </w:tcBorders>
          </w:tcPr>
          <w:p w14:paraId="11606F7F" w14:textId="2B6B2BAE" w:rsidR="006F6F0E" w:rsidRPr="006F6F0E" w:rsidDel="0047615E" w:rsidRDefault="006F6F0E" w:rsidP="006F6F0E">
            <w:pPr>
              <w:keepNext/>
              <w:keepLines/>
              <w:spacing w:after="0"/>
              <w:rPr>
                <w:del w:id="837" w:author="balazs-153" w:date="2024-01-18T20:39:00Z"/>
                <w:rFonts w:ascii="Arial" w:hAnsi="Arial" w:cs="Arial"/>
                <w:sz w:val="18"/>
                <w:szCs w:val="18"/>
              </w:rPr>
            </w:pPr>
            <w:del w:id="838" w:author="balazs-153" w:date="2024-01-18T20:39:00Z">
              <w:r w:rsidRPr="006F6F0E" w:rsidDel="0047615E">
                <w:rPr>
                  <w:rFonts w:ascii="Arial" w:hAnsi="Arial"/>
                  <w:sz w:val="18"/>
                </w:rPr>
                <w:delText>tjTriggeringEvent-Type</w:delText>
              </w:r>
            </w:del>
          </w:p>
        </w:tc>
      </w:tr>
      <w:tr w:rsidR="006F6F0E" w:rsidRPr="006F6F0E" w:rsidDel="0047615E" w14:paraId="1CAD6064" w14:textId="26A26F47" w:rsidTr="006337D3">
        <w:trPr>
          <w:del w:id="839"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54EED97F" w14:textId="13C7E78D" w:rsidR="006F6F0E" w:rsidRPr="006F6F0E" w:rsidDel="0047615E" w:rsidRDefault="006F6F0E" w:rsidP="006F6F0E">
            <w:pPr>
              <w:keepNext/>
              <w:keepLines/>
              <w:spacing w:after="0"/>
              <w:rPr>
                <w:del w:id="840" w:author="balazs-153" w:date="2024-01-18T20:39:00Z"/>
                <w:rFonts w:ascii="Arial" w:hAnsi="Arial" w:cs="Arial"/>
                <w:sz w:val="18"/>
                <w:szCs w:val="18"/>
              </w:rPr>
            </w:pPr>
            <w:del w:id="841" w:author="balazs-153" w:date="2024-01-18T20:39:00Z">
              <w:r w:rsidRPr="006F6F0E" w:rsidDel="0047615E">
                <w:rPr>
                  <w:rFonts w:ascii="Arial" w:hAnsi="Arial" w:cs="Arial"/>
                  <w:sz w:val="18"/>
                  <w:szCs w:val="18"/>
                </w:rPr>
                <w:delText>tjMDTAnonymizationOfData</w:delText>
              </w:r>
            </w:del>
          </w:p>
        </w:tc>
        <w:tc>
          <w:tcPr>
            <w:tcW w:w="1650" w:type="pct"/>
            <w:tcBorders>
              <w:top w:val="single" w:sz="4" w:space="0" w:color="auto"/>
              <w:left w:val="single" w:sz="4" w:space="0" w:color="auto"/>
              <w:bottom w:val="single" w:sz="4" w:space="0" w:color="auto"/>
              <w:right w:val="single" w:sz="4" w:space="0" w:color="auto"/>
            </w:tcBorders>
          </w:tcPr>
          <w:p w14:paraId="6A1AC536" w14:textId="75A4E273" w:rsidR="006F6F0E" w:rsidRPr="006F6F0E" w:rsidDel="0047615E" w:rsidRDefault="006F6F0E" w:rsidP="006F6F0E">
            <w:pPr>
              <w:keepNext/>
              <w:keepLines/>
              <w:spacing w:after="0"/>
              <w:rPr>
                <w:del w:id="842" w:author="balazs-153" w:date="2024-01-18T20:39:00Z"/>
                <w:rFonts w:ascii="Arial" w:hAnsi="Arial" w:cs="Arial"/>
                <w:sz w:val="18"/>
                <w:szCs w:val="18"/>
              </w:rPr>
            </w:pPr>
            <w:del w:id="843" w:author="balazs-153" w:date="2024-01-18T20:39:00Z">
              <w:r w:rsidRPr="006F6F0E" w:rsidDel="0047615E">
                <w:rPr>
                  <w:rFonts w:ascii="Arial" w:hAnsi="Arial" w:cs="Arial"/>
                  <w:sz w:val="18"/>
                  <w:szCs w:val="18"/>
                </w:rPr>
                <w:delText>tjMDTAnonymizationOfData</w:delText>
              </w:r>
            </w:del>
          </w:p>
        </w:tc>
        <w:tc>
          <w:tcPr>
            <w:tcW w:w="1700" w:type="pct"/>
            <w:tcBorders>
              <w:top w:val="single" w:sz="4" w:space="0" w:color="auto"/>
              <w:left w:val="single" w:sz="4" w:space="0" w:color="auto"/>
              <w:bottom w:val="single" w:sz="4" w:space="0" w:color="auto"/>
              <w:right w:val="single" w:sz="4" w:space="0" w:color="auto"/>
            </w:tcBorders>
          </w:tcPr>
          <w:p w14:paraId="200C8DEC" w14:textId="40DE2E49" w:rsidR="006F6F0E" w:rsidRPr="006F6F0E" w:rsidDel="0047615E" w:rsidRDefault="006F6F0E" w:rsidP="006F6F0E">
            <w:pPr>
              <w:keepNext/>
              <w:keepLines/>
              <w:spacing w:after="0"/>
              <w:rPr>
                <w:del w:id="844" w:author="balazs-153" w:date="2024-01-18T20:39:00Z"/>
                <w:rFonts w:ascii="Arial" w:hAnsi="Arial" w:cs="Arial"/>
                <w:sz w:val="18"/>
                <w:szCs w:val="18"/>
              </w:rPr>
            </w:pPr>
            <w:del w:id="845" w:author="balazs-153" w:date="2024-01-18T20:39:00Z">
              <w:r w:rsidRPr="006F6F0E" w:rsidDel="0047615E">
                <w:rPr>
                  <w:rFonts w:ascii="Arial" w:hAnsi="Arial"/>
                  <w:sz w:val="18"/>
                </w:rPr>
                <w:delText>tjMDTAnonymizationOfData-Type</w:delText>
              </w:r>
            </w:del>
          </w:p>
        </w:tc>
      </w:tr>
      <w:tr w:rsidR="006F6F0E" w:rsidRPr="006F6F0E" w:rsidDel="0047615E" w14:paraId="5E62A401" w14:textId="2B3460B2" w:rsidTr="006337D3">
        <w:trPr>
          <w:del w:id="846"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4257A502" w14:textId="7EE44DAC" w:rsidR="006F6F0E" w:rsidRPr="006F6F0E" w:rsidDel="0047615E" w:rsidRDefault="006F6F0E" w:rsidP="006F6F0E">
            <w:pPr>
              <w:keepNext/>
              <w:keepLines/>
              <w:spacing w:after="0"/>
              <w:rPr>
                <w:del w:id="847" w:author="balazs-153" w:date="2024-01-18T20:39:00Z"/>
                <w:rFonts w:ascii="Arial" w:hAnsi="Arial" w:cs="Arial"/>
                <w:sz w:val="18"/>
                <w:szCs w:val="18"/>
              </w:rPr>
            </w:pPr>
            <w:del w:id="848" w:author="balazs-153" w:date="2024-01-18T20:39:00Z">
              <w:r w:rsidRPr="006F6F0E" w:rsidDel="0047615E">
                <w:rPr>
                  <w:rFonts w:ascii="Arial" w:hAnsi="Arial" w:cs="Arial"/>
                  <w:sz w:val="18"/>
                  <w:szCs w:val="18"/>
                </w:rPr>
                <w:delText>tjMDTAreaConfigurationForNeighCell</w:delText>
              </w:r>
            </w:del>
          </w:p>
        </w:tc>
        <w:tc>
          <w:tcPr>
            <w:tcW w:w="1650" w:type="pct"/>
            <w:tcBorders>
              <w:top w:val="single" w:sz="4" w:space="0" w:color="auto"/>
              <w:left w:val="single" w:sz="4" w:space="0" w:color="auto"/>
              <w:bottom w:val="single" w:sz="4" w:space="0" w:color="auto"/>
              <w:right w:val="single" w:sz="4" w:space="0" w:color="auto"/>
            </w:tcBorders>
          </w:tcPr>
          <w:p w14:paraId="37621EE9" w14:textId="6378259C" w:rsidR="006F6F0E" w:rsidRPr="006F6F0E" w:rsidDel="0047615E" w:rsidRDefault="006F6F0E" w:rsidP="006F6F0E">
            <w:pPr>
              <w:keepNext/>
              <w:keepLines/>
              <w:spacing w:after="0"/>
              <w:rPr>
                <w:del w:id="849" w:author="balazs-153" w:date="2024-01-18T20:39:00Z"/>
                <w:rFonts w:ascii="Arial" w:hAnsi="Arial" w:cs="Arial"/>
                <w:sz w:val="18"/>
                <w:szCs w:val="18"/>
              </w:rPr>
            </w:pPr>
            <w:del w:id="850" w:author="balazs-153" w:date="2024-01-18T20:39:00Z">
              <w:r w:rsidRPr="006F6F0E" w:rsidDel="0047615E">
                <w:rPr>
                  <w:rFonts w:ascii="Arial" w:hAnsi="Arial" w:cs="Arial"/>
                  <w:sz w:val="18"/>
                  <w:szCs w:val="18"/>
                </w:rPr>
                <w:delText>tjMDTAreaConfigurationForNeighCell</w:delText>
              </w:r>
            </w:del>
          </w:p>
        </w:tc>
        <w:tc>
          <w:tcPr>
            <w:tcW w:w="1700" w:type="pct"/>
            <w:tcBorders>
              <w:top w:val="single" w:sz="4" w:space="0" w:color="auto"/>
              <w:left w:val="single" w:sz="4" w:space="0" w:color="auto"/>
              <w:bottom w:val="single" w:sz="4" w:space="0" w:color="auto"/>
              <w:right w:val="single" w:sz="4" w:space="0" w:color="auto"/>
            </w:tcBorders>
          </w:tcPr>
          <w:p w14:paraId="4A489AAC" w14:textId="2AD43CFC" w:rsidR="006F6F0E" w:rsidRPr="006F6F0E" w:rsidDel="0047615E" w:rsidRDefault="006F6F0E" w:rsidP="006F6F0E">
            <w:pPr>
              <w:keepNext/>
              <w:keepLines/>
              <w:spacing w:after="0"/>
              <w:rPr>
                <w:del w:id="851" w:author="balazs-153" w:date="2024-01-18T20:39:00Z"/>
                <w:rFonts w:ascii="Arial" w:hAnsi="Arial" w:cs="Arial"/>
                <w:sz w:val="18"/>
                <w:szCs w:val="18"/>
              </w:rPr>
            </w:pPr>
            <w:del w:id="852" w:author="balazs-153" w:date="2024-01-18T20:39:00Z">
              <w:r w:rsidRPr="006F6F0E" w:rsidDel="0047615E">
                <w:rPr>
                  <w:rFonts w:ascii="Arial" w:hAnsi="Arial"/>
                  <w:sz w:val="18"/>
                </w:rPr>
                <w:delText>tjMDTAreaConfigurationForNeighCell-Type</w:delText>
              </w:r>
            </w:del>
          </w:p>
        </w:tc>
      </w:tr>
      <w:tr w:rsidR="006F6F0E" w:rsidRPr="006F6F0E" w:rsidDel="0047615E" w14:paraId="2FD3B48B" w14:textId="2BD5D7FE" w:rsidTr="006337D3">
        <w:trPr>
          <w:del w:id="853"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093AAD4F" w14:textId="218396B9" w:rsidR="006F6F0E" w:rsidRPr="006F6F0E" w:rsidDel="0047615E" w:rsidRDefault="006F6F0E" w:rsidP="006F6F0E">
            <w:pPr>
              <w:keepNext/>
              <w:keepLines/>
              <w:spacing w:after="0"/>
              <w:rPr>
                <w:del w:id="854" w:author="balazs-153" w:date="2024-01-18T20:39:00Z"/>
                <w:rFonts w:ascii="Arial" w:hAnsi="Arial" w:cs="Arial"/>
                <w:sz w:val="18"/>
                <w:szCs w:val="18"/>
              </w:rPr>
            </w:pPr>
            <w:del w:id="855" w:author="balazs-153" w:date="2024-01-18T20:39:00Z">
              <w:r w:rsidRPr="006F6F0E" w:rsidDel="0047615E">
                <w:rPr>
                  <w:rFonts w:ascii="Arial" w:hAnsi="Arial" w:cs="Arial"/>
                  <w:sz w:val="18"/>
                  <w:szCs w:val="18"/>
                </w:rPr>
                <w:delText>tjMDTAreaScope</w:delText>
              </w:r>
            </w:del>
          </w:p>
        </w:tc>
        <w:tc>
          <w:tcPr>
            <w:tcW w:w="1650" w:type="pct"/>
            <w:tcBorders>
              <w:top w:val="single" w:sz="4" w:space="0" w:color="auto"/>
              <w:left w:val="single" w:sz="4" w:space="0" w:color="auto"/>
              <w:bottom w:val="single" w:sz="4" w:space="0" w:color="auto"/>
              <w:right w:val="single" w:sz="4" w:space="0" w:color="auto"/>
            </w:tcBorders>
          </w:tcPr>
          <w:p w14:paraId="2B17553D" w14:textId="693F7323" w:rsidR="006F6F0E" w:rsidRPr="006F6F0E" w:rsidDel="0047615E" w:rsidRDefault="006F6F0E" w:rsidP="006F6F0E">
            <w:pPr>
              <w:keepNext/>
              <w:keepLines/>
              <w:spacing w:after="0"/>
              <w:rPr>
                <w:del w:id="856" w:author="balazs-153" w:date="2024-01-18T20:39:00Z"/>
                <w:rFonts w:ascii="Arial" w:hAnsi="Arial" w:cs="Arial"/>
                <w:sz w:val="18"/>
                <w:szCs w:val="18"/>
              </w:rPr>
            </w:pPr>
            <w:del w:id="857" w:author="balazs-153" w:date="2024-01-18T20:39:00Z">
              <w:r w:rsidRPr="006F6F0E" w:rsidDel="0047615E">
                <w:rPr>
                  <w:rFonts w:ascii="Arial" w:hAnsi="Arial" w:cs="Arial"/>
                  <w:sz w:val="18"/>
                  <w:szCs w:val="18"/>
                </w:rPr>
                <w:delText>tjMDTAreaScope</w:delText>
              </w:r>
            </w:del>
          </w:p>
        </w:tc>
        <w:tc>
          <w:tcPr>
            <w:tcW w:w="1700" w:type="pct"/>
            <w:tcBorders>
              <w:top w:val="single" w:sz="4" w:space="0" w:color="auto"/>
              <w:left w:val="single" w:sz="4" w:space="0" w:color="auto"/>
              <w:bottom w:val="single" w:sz="4" w:space="0" w:color="auto"/>
              <w:right w:val="single" w:sz="4" w:space="0" w:color="auto"/>
            </w:tcBorders>
          </w:tcPr>
          <w:p w14:paraId="392DDF13" w14:textId="7FBA5EDA" w:rsidR="006F6F0E" w:rsidRPr="006F6F0E" w:rsidDel="0047615E" w:rsidRDefault="006F6F0E" w:rsidP="006F6F0E">
            <w:pPr>
              <w:keepNext/>
              <w:keepLines/>
              <w:spacing w:after="0"/>
              <w:rPr>
                <w:del w:id="858" w:author="balazs-153" w:date="2024-01-18T20:39:00Z"/>
                <w:rFonts w:ascii="Arial" w:hAnsi="Arial" w:cs="Arial"/>
                <w:sz w:val="18"/>
                <w:szCs w:val="18"/>
              </w:rPr>
            </w:pPr>
            <w:del w:id="859" w:author="balazs-153" w:date="2024-01-18T20:39:00Z">
              <w:r w:rsidRPr="006F6F0E" w:rsidDel="0047615E">
                <w:rPr>
                  <w:rFonts w:ascii="Arial" w:hAnsi="Arial"/>
                  <w:sz w:val="18"/>
                </w:rPr>
                <w:delText>tjMDTAreaScope-Type</w:delText>
              </w:r>
            </w:del>
          </w:p>
        </w:tc>
      </w:tr>
      <w:tr w:rsidR="006F6F0E" w:rsidRPr="006F6F0E" w:rsidDel="0047615E" w14:paraId="56FDAAE9" w14:textId="2B896E72" w:rsidTr="006337D3">
        <w:trPr>
          <w:del w:id="860"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67C20DC3" w14:textId="37A7531E" w:rsidR="006F6F0E" w:rsidRPr="006F6F0E" w:rsidDel="0047615E" w:rsidRDefault="006F6F0E" w:rsidP="006F6F0E">
            <w:pPr>
              <w:keepNext/>
              <w:keepLines/>
              <w:spacing w:after="0"/>
              <w:rPr>
                <w:del w:id="861" w:author="balazs-153" w:date="2024-01-18T20:39:00Z"/>
                <w:rFonts w:ascii="Arial" w:hAnsi="Arial" w:cs="Arial"/>
                <w:sz w:val="18"/>
                <w:szCs w:val="18"/>
              </w:rPr>
            </w:pPr>
            <w:del w:id="862" w:author="balazs-153" w:date="2024-01-18T20:39:00Z">
              <w:r w:rsidRPr="006F6F0E" w:rsidDel="0047615E">
                <w:rPr>
                  <w:rFonts w:ascii="Arial" w:hAnsi="Arial" w:cs="Arial"/>
                  <w:sz w:val="18"/>
                  <w:szCs w:val="18"/>
                </w:rPr>
                <w:delText>tjMDTCollectionPeriodRrmLte</w:delText>
              </w:r>
            </w:del>
          </w:p>
        </w:tc>
        <w:tc>
          <w:tcPr>
            <w:tcW w:w="1650" w:type="pct"/>
            <w:tcBorders>
              <w:top w:val="single" w:sz="4" w:space="0" w:color="auto"/>
              <w:left w:val="single" w:sz="4" w:space="0" w:color="auto"/>
              <w:bottom w:val="single" w:sz="4" w:space="0" w:color="auto"/>
              <w:right w:val="single" w:sz="4" w:space="0" w:color="auto"/>
            </w:tcBorders>
          </w:tcPr>
          <w:p w14:paraId="1A96E6CE" w14:textId="271F9605" w:rsidR="006F6F0E" w:rsidRPr="006F6F0E" w:rsidDel="0047615E" w:rsidRDefault="006F6F0E" w:rsidP="006F6F0E">
            <w:pPr>
              <w:keepNext/>
              <w:keepLines/>
              <w:spacing w:after="0"/>
              <w:rPr>
                <w:del w:id="863" w:author="balazs-153" w:date="2024-01-18T20:39:00Z"/>
                <w:rFonts w:ascii="Arial" w:hAnsi="Arial" w:cs="Arial"/>
                <w:sz w:val="18"/>
                <w:szCs w:val="18"/>
              </w:rPr>
            </w:pPr>
            <w:del w:id="864" w:author="balazs-153" w:date="2024-01-18T20:39:00Z">
              <w:r w:rsidRPr="006F6F0E" w:rsidDel="0047615E">
                <w:rPr>
                  <w:rFonts w:ascii="Arial" w:hAnsi="Arial" w:cs="Arial"/>
                  <w:sz w:val="18"/>
                  <w:szCs w:val="18"/>
                </w:rPr>
                <w:delText>tjMDTCollectionPeriodRrmLte</w:delText>
              </w:r>
            </w:del>
          </w:p>
        </w:tc>
        <w:tc>
          <w:tcPr>
            <w:tcW w:w="1700" w:type="pct"/>
            <w:tcBorders>
              <w:top w:val="single" w:sz="4" w:space="0" w:color="auto"/>
              <w:left w:val="single" w:sz="4" w:space="0" w:color="auto"/>
              <w:bottom w:val="single" w:sz="4" w:space="0" w:color="auto"/>
              <w:right w:val="single" w:sz="4" w:space="0" w:color="auto"/>
            </w:tcBorders>
          </w:tcPr>
          <w:p w14:paraId="2A213512" w14:textId="7B98AF49" w:rsidR="006F6F0E" w:rsidRPr="006F6F0E" w:rsidDel="0047615E" w:rsidRDefault="006F6F0E" w:rsidP="006F6F0E">
            <w:pPr>
              <w:keepNext/>
              <w:keepLines/>
              <w:spacing w:after="0"/>
              <w:rPr>
                <w:del w:id="865" w:author="balazs-153" w:date="2024-01-18T20:39:00Z"/>
                <w:rFonts w:ascii="Arial" w:hAnsi="Arial" w:cs="Arial"/>
                <w:sz w:val="18"/>
                <w:szCs w:val="18"/>
              </w:rPr>
            </w:pPr>
            <w:del w:id="866" w:author="balazs-153" w:date="2024-01-18T20:39:00Z">
              <w:r w:rsidRPr="006F6F0E" w:rsidDel="0047615E">
                <w:rPr>
                  <w:rFonts w:ascii="Arial" w:hAnsi="Arial"/>
                  <w:sz w:val="18"/>
                </w:rPr>
                <w:delText>tjMDTCollectionPeriodRrmLte-Type</w:delText>
              </w:r>
            </w:del>
          </w:p>
        </w:tc>
      </w:tr>
      <w:tr w:rsidR="006F6F0E" w:rsidRPr="006F6F0E" w:rsidDel="0047615E" w14:paraId="4EC80427" w14:textId="63619C52" w:rsidTr="006337D3">
        <w:trPr>
          <w:del w:id="867"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5C928F66" w14:textId="5415AB24" w:rsidR="006F6F0E" w:rsidRPr="006F6F0E" w:rsidDel="0047615E" w:rsidRDefault="006F6F0E" w:rsidP="006F6F0E">
            <w:pPr>
              <w:keepNext/>
              <w:keepLines/>
              <w:spacing w:after="0"/>
              <w:rPr>
                <w:del w:id="868" w:author="balazs-153" w:date="2024-01-18T20:39:00Z"/>
                <w:rFonts w:ascii="Arial" w:hAnsi="Arial" w:cs="Arial"/>
                <w:sz w:val="18"/>
                <w:szCs w:val="18"/>
              </w:rPr>
            </w:pPr>
            <w:del w:id="869" w:author="balazs-153" w:date="2024-01-18T20:39:00Z">
              <w:r w:rsidRPr="006F6F0E" w:rsidDel="0047615E">
                <w:rPr>
                  <w:rFonts w:ascii="Arial" w:hAnsi="Arial" w:cs="Arial"/>
                  <w:sz w:val="18"/>
                  <w:szCs w:val="18"/>
                </w:rPr>
                <w:delText>tjMDTCollectionPeriodRrmUmts</w:delText>
              </w:r>
            </w:del>
          </w:p>
        </w:tc>
        <w:tc>
          <w:tcPr>
            <w:tcW w:w="1650" w:type="pct"/>
            <w:tcBorders>
              <w:top w:val="single" w:sz="4" w:space="0" w:color="auto"/>
              <w:left w:val="single" w:sz="4" w:space="0" w:color="auto"/>
              <w:bottom w:val="single" w:sz="4" w:space="0" w:color="auto"/>
              <w:right w:val="single" w:sz="4" w:space="0" w:color="auto"/>
            </w:tcBorders>
          </w:tcPr>
          <w:p w14:paraId="7D942553" w14:textId="0F0EFC94" w:rsidR="006F6F0E" w:rsidRPr="006F6F0E" w:rsidDel="0047615E" w:rsidRDefault="006F6F0E" w:rsidP="006F6F0E">
            <w:pPr>
              <w:keepNext/>
              <w:keepLines/>
              <w:spacing w:after="0"/>
              <w:rPr>
                <w:del w:id="870" w:author="balazs-153" w:date="2024-01-18T20:39:00Z"/>
                <w:rFonts w:ascii="Arial" w:hAnsi="Arial" w:cs="Arial"/>
                <w:sz w:val="18"/>
                <w:szCs w:val="18"/>
              </w:rPr>
            </w:pPr>
            <w:del w:id="871" w:author="balazs-153" w:date="2024-01-18T20:39:00Z">
              <w:r w:rsidRPr="006F6F0E" w:rsidDel="0047615E">
                <w:rPr>
                  <w:rFonts w:ascii="Arial" w:hAnsi="Arial" w:cs="Arial"/>
                  <w:sz w:val="18"/>
                  <w:szCs w:val="18"/>
                </w:rPr>
                <w:delText>tjMDTCollectionPeriodRrmUmts</w:delText>
              </w:r>
            </w:del>
          </w:p>
        </w:tc>
        <w:tc>
          <w:tcPr>
            <w:tcW w:w="1700" w:type="pct"/>
            <w:tcBorders>
              <w:top w:val="single" w:sz="4" w:space="0" w:color="auto"/>
              <w:left w:val="single" w:sz="4" w:space="0" w:color="auto"/>
              <w:bottom w:val="single" w:sz="4" w:space="0" w:color="auto"/>
              <w:right w:val="single" w:sz="4" w:space="0" w:color="auto"/>
            </w:tcBorders>
          </w:tcPr>
          <w:p w14:paraId="3768E939" w14:textId="4FF41F4D" w:rsidR="006F6F0E" w:rsidRPr="006F6F0E" w:rsidDel="0047615E" w:rsidRDefault="006F6F0E" w:rsidP="006F6F0E">
            <w:pPr>
              <w:keepNext/>
              <w:keepLines/>
              <w:spacing w:after="0"/>
              <w:rPr>
                <w:del w:id="872" w:author="balazs-153" w:date="2024-01-18T20:39:00Z"/>
                <w:rFonts w:ascii="Arial" w:hAnsi="Arial" w:cs="Arial"/>
                <w:sz w:val="18"/>
                <w:szCs w:val="18"/>
              </w:rPr>
            </w:pPr>
            <w:del w:id="873" w:author="balazs-153" w:date="2024-01-18T20:39:00Z">
              <w:r w:rsidRPr="006F6F0E" w:rsidDel="0047615E">
                <w:rPr>
                  <w:rFonts w:ascii="Arial" w:hAnsi="Arial"/>
                  <w:sz w:val="18"/>
                </w:rPr>
                <w:delText>tjMDTCollectionPeriodRrmUmts-Type</w:delText>
              </w:r>
            </w:del>
          </w:p>
        </w:tc>
      </w:tr>
      <w:tr w:rsidR="006F6F0E" w:rsidRPr="006F6F0E" w:rsidDel="0047615E" w14:paraId="27BEDB6E" w14:textId="7F74929C" w:rsidTr="006337D3">
        <w:trPr>
          <w:del w:id="874"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6A541AD7" w14:textId="4DEEFFB8" w:rsidR="006F6F0E" w:rsidRPr="006F6F0E" w:rsidDel="0047615E" w:rsidRDefault="006F6F0E" w:rsidP="006F6F0E">
            <w:pPr>
              <w:keepNext/>
              <w:keepLines/>
              <w:spacing w:after="0"/>
              <w:rPr>
                <w:del w:id="875" w:author="balazs-153" w:date="2024-01-18T20:39:00Z"/>
                <w:rFonts w:ascii="Arial" w:hAnsi="Arial" w:cs="Arial"/>
                <w:sz w:val="18"/>
                <w:szCs w:val="18"/>
              </w:rPr>
            </w:pPr>
            <w:del w:id="876" w:author="balazs-153" w:date="2024-01-18T20:39:00Z">
              <w:r w:rsidRPr="006F6F0E" w:rsidDel="0047615E">
                <w:rPr>
                  <w:rFonts w:ascii="Arial" w:hAnsi="Arial" w:cs="Arial"/>
                  <w:sz w:val="18"/>
                  <w:szCs w:val="18"/>
                </w:rPr>
                <w:delText>tjMDTCollectionPeriodRrmNR</w:delText>
              </w:r>
            </w:del>
          </w:p>
        </w:tc>
        <w:tc>
          <w:tcPr>
            <w:tcW w:w="1650" w:type="pct"/>
            <w:tcBorders>
              <w:top w:val="single" w:sz="4" w:space="0" w:color="auto"/>
              <w:left w:val="single" w:sz="4" w:space="0" w:color="auto"/>
              <w:bottom w:val="single" w:sz="4" w:space="0" w:color="auto"/>
              <w:right w:val="single" w:sz="4" w:space="0" w:color="auto"/>
            </w:tcBorders>
          </w:tcPr>
          <w:p w14:paraId="37969FAB" w14:textId="0C5FFD8E" w:rsidR="006F6F0E" w:rsidRPr="006F6F0E" w:rsidDel="0047615E" w:rsidRDefault="006F6F0E" w:rsidP="006F6F0E">
            <w:pPr>
              <w:keepNext/>
              <w:keepLines/>
              <w:spacing w:after="0"/>
              <w:rPr>
                <w:del w:id="877" w:author="balazs-153" w:date="2024-01-18T20:39:00Z"/>
                <w:rFonts w:ascii="Arial" w:hAnsi="Arial" w:cs="Arial"/>
                <w:sz w:val="18"/>
                <w:szCs w:val="18"/>
              </w:rPr>
            </w:pPr>
            <w:del w:id="878" w:author="balazs-153" w:date="2024-01-18T20:39:00Z">
              <w:r w:rsidRPr="006F6F0E" w:rsidDel="0047615E">
                <w:rPr>
                  <w:rFonts w:ascii="Arial" w:hAnsi="Arial" w:cs="Arial"/>
                  <w:sz w:val="18"/>
                  <w:szCs w:val="18"/>
                </w:rPr>
                <w:delText>tjMDTCollectionPeriodRrmNR</w:delText>
              </w:r>
            </w:del>
          </w:p>
        </w:tc>
        <w:tc>
          <w:tcPr>
            <w:tcW w:w="1700" w:type="pct"/>
            <w:tcBorders>
              <w:top w:val="single" w:sz="4" w:space="0" w:color="auto"/>
              <w:left w:val="single" w:sz="4" w:space="0" w:color="auto"/>
              <w:bottom w:val="single" w:sz="4" w:space="0" w:color="auto"/>
              <w:right w:val="single" w:sz="4" w:space="0" w:color="auto"/>
            </w:tcBorders>
          </w:tcPr>
          <w:p w14:paraId="28783CBD" w14:textId="658D7955" w:rsidR="006F6F0E" w:rsidRPr="006F6F0E" w:rsidDel="0047615E" w:rsidRDefault="006F6F0E" w:rsidP="006F6F0E">
            <w:pPr>
              <w:keepNext/>
              <w:keepLines/>
              <w:spacing w:after="0"/>
              <w:rPr>
                <w:del w:id="879" w:author="balazs-153" w:date="2024-01-18T20:39:00Z"/>
                <w:rFonts w:ascii="Arial" w:hAnsi="Arial"/>
                <w:sz w:val="18"/>
              </w:rPr>
            </w:pPr>
            <w:del w:id="880" w:author="balazs-153" w:date="2024-01-18T20:39:00Z">
              <w:r w:rsidRPr="006F6F0E" w:rsidDel="0047615E">
                <w:rPr>
                  <w:rFonts w:ascii="Arial" w:hAnsi="Arial"/>
                  <w:sz w:val="18"/>
                </w:rPr>
                <w:delText>tjMDTCollectionPeriodRrmNR-Type</w:delText>
              </w:r>
            </w:del>
          </w:p>
        </w:tc>
      </w:tr>
      <w:tr w:rsidR="006F6F0E" w:rsidRPr="006F6F0E" w:rsidDel="0047615E" w14:paraId="2D724407" w14:textId="56FDF9EA" w:rsidTr="006337D3">
        <w:trPr>
          <w:del w:id="881"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5FF4CA59" w14:textId="640BA1CB" w:rsidR="006F6F0E" w:rsidRPr="006F6F0E" w:rsidDel="0047615E" w:rsidRDefault="006F6F0E" w:rsidP="006F6F0E">
            <w:pPr>
              <w:keepNext/>
              <w:keepLines/>
              <w:spacing w:after="0"/>
              <w:rPr>
                <w:del w:id="882" w:author="balazs-153" w:date="2024-01-18T20:39:00Z"/>
                <w:rFonts w:ascii="Arial" w:hAnsi="Arial" w:cs="Arial"/>
                <w:sz w:val="18"/>
                <w:szCs w:val="18"/>
              </w:rPr>
            </w:pPr>
            <w:del w:id="883" w:author="balazs-153" w:date="2024-01-18T20:39:00Z">
              <w:r w:rsidRPr="006F6F0E" w:rsidDel="0047615E">
                <w:rPr>
                  <w:rFonts w:ascii="Arial" w:hAnsi="Arial" w:cs="Arial"/>
                  <w:sz w:val="18"/>
                  <w:szCs w:val="18"/>
                </w:rPr>
                <w:delText>tjMDTEventListForTriggeredMeasurement</w:delText>
              </w:r>
            </w:del>
          </w:p>
        </w:tc>
        <w:tc>
          <w:tcPr>
            <w:tcW w:w="1650" w:type="pct"/>
            <w:tcBorders>
              <w:top w:val="single" w:sz="4" w:space="0" w:color="auto"/>
              <w:left w:val="single" w:sz="4" w:space="0" w:color="auto"/>
              <w:bottom w:val="single" w:sz="4" w:space="0" w:color="auto"/>
              <w:right w:val="single" w:sz="4" w:space="0" w:color="auto"/>
            </w:tcBorders>
          </w:tcPr>
          <w:p w14:paraId="4D03ABCC" w14:textId="7C5D58ED" w:rsidR="006F6F0E" w:rsidRPr="006F6F0E" w:rsidDel="0047615E" w:rsidRDefault="006F6F0E" w:rsidP="006F6F0E">
            <w:pPr>
              <w:keepNext/>
              <w:keepLines/>
              <w:spacing w:after="0"/>
              <w:rPr>
                <w:del w:id="884" w:author="balazs-153" w:date="2024-01-18T20:39:00Z"/>
                <w:rFonts w:ascii="Arial" w:hAnsi="Arial" w:cs="Arial"/>
                <w:sz w:val="18"/>
                <w:szCs w:val="18"/>
              </w:rPr>
            </w:pPr>
            <w:del w:id="885" w:author="balazs-153" w:date="2024-01-18T20:39:00Z">
              <w:r w:rsidRPr="006F6F0E" w:rsidDel="0047615E">
                <w:rPr>
                  <w:rFonts w:ascii="Arial" w:hAnsi="Arial" w:cs="Arial"/>
                  <w:sz w:val="18"/>
                  <w:szCs w:val="18"/>
                </w:rPr>
                <w:delText>tjMDTEventListForTriggeredMeasurement</w:delText>
              </w:r>
            </w:del>
          </w:p>
        </w:tc>
        <w:tc>
          <w:tcPr>
            <w:tcW w:w="1700" w:type="pct"/>
            <w:tcBorders>
              <w:top w:val="single" w:sz="4" w:space="0" w:color="auto"/>
              <w:left w:val="single" w:sz="4" w:space="0" w:color="auto"/>
              <w:bottom w:val="single" w:sz="4" w:space="0" w:color="auto"/>
              <w:right w:val="single" w:sz="4" w:space="0" w:color="auto"/>
            </w:tcBorders>
          </w:tcPr>
          <w:p w14:paraId="20E2876E" w14:textId="50548EFA" w:rsidR="006F6F0E" w:rsidRPr="006F6F0E" w:rsidDel="0047615E" w:rsidRDefault="006F6F0E" w:rsidP="006F6F0E">
            <w:pPr>
              <w:keepNext/>
              <w:keepLines/>
              <w:spacing w:after="0"/>
              <w:rPr>
                <w:del w:id="886" w:author="balazs-153" w:date="2024-01-18T20:39:00Z"/>
                <w:rFonts w:ascii="Arial" w:hAnsi="Arial" w:cs="Arial"/>
                <w:sz w:val="18"/>
                <w:szCs w:val="18"/>
              </w:rPr>
            </w:pPr>
            <w:del w:id="887" w:author="balazs-153" w:date="2024-01-18T20:39:00Z">
              <w:r w:rsidRPr="006F6F0E" w:rsidDel="0047615E">
                <w:rPr>
                  <w:rFonts w:ascii="Arial" w:hAnsi="Arial"/>
                  <w:sz w:val="18"/>
                </w:rPr>
                <w:delText>tjMDTEventListForTriggeredMeasurement-Type</w:delText>
              </w:r>
            </w:del>
          </w:p>
        </w:tc>
      </w:tr>
      <w:tr w:rsidR="006F6F0E" w:rsidRPr="006F6F0E" w:rsidDel="0047615E" w14:paraId="0684C35F" w14:textId="713902AE" w:rsidTr="006337D3">
        <w:trPr>
          <w:del w:id="888"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13A89BCF" w14:textId="3040BA78" w:rsidR="006F6F0E" w:rsidRPr="006F6F0E" w:rsidDel="0047615E" w:rsidRDefault="006F6F0E" w:rsidP="006F6F0E">
            <w:pPr>
              <w:keepNext/>
              <w:keepLines/>
              <w:spacing w:after="0"/>
              <w:rPr>
                <w:del w:id="889" w:author="balazs-153" w:date="2024-01-18T20:39:00Z"/>
                <w:rFonts w:ascii="Arial" w:hAnsi="Arial" w:cs="Arial"/>
                <w:sz w:val="18"/>
                <w:szCs w:val="18"/>
              </w:rPr>
            </w:pPr>
            <w:del w:id="890" w:author="balazs-153" w:date="2024-01-18T20:39:00Z">
              <w:r w:rsidRPr="006F6F0E" w:rsidDel="0047615E">
                <w:rPr>
                  <w:rFonts w:ascii="Arial" w:hAnsi="Arial" w:cs="Arial"/>
                  <w:sz w:val="18"/>
                  <w:szCs w:val="18"/>
                </w:rPr>
                <w:delText>tjMDTEventThreshold</w:delText>
              </w:r>
            </w:del>
          </w:p>
        </w:tc>
        <w:tc>
          <w:tcPr>
            <w:tcW w:w="1650" w:type="pct"/>
            <w:tcBorders>
              <w:top w:val="single" w:sz="4" w:space="0" w:color="auto"/>
              <w:left w:val="single" w:sz="4" w:space="0" w:color="auto"/>
              <w:bottom w:val="single" w:sz="4" w:space="0" w:color="auto"/>
              <w:right w:val="single" w:sz="4" w:space="0" w:color="auto"/>
            </w:tcBorders>
          </w:tcPr>
          <w:p w14:paraId="466E10D1" w14:textId="7503E393" w:rsidR="006F6F0E" w:rsidRPr="006F6F0E" w:rsidDel="0047615E" w:rsidRDefault="006F6F0E" w:rsidP="006F6F0E">
            <w:pPr>
              <w:keepNext/>
              <w:keepLines/>
              <w:spacing w:after="0"/>
              <w:rPr>
                <w:del w:id="891" w:author="balazs-153" w:date="2024-01-18T20:39:00Z"/>
                <w:rFonts w:ascii="Arial" w:hAnsi="Arial" w:cs="Arial"/>
                <w:sz w:val="18"/>
                <w:szCs w:val="18"/>
              </w:rPr>
            </w:pPr>
            <w:del w:id="892" w:author="balazs-153" w:date="2024-01-18T20:39:00Z">
              <w:r w:rsidRPr="006F6F0E" w:rsidDel="0047615E">
                <w:rPr>
                  <w:rFonts w:ascii="Arial" w:hAnsi="Arial" w:cs="Arial"/>
                  <w:sz w:val="18"/>
                  <w:szCs w:val="18"/>
                </w:rPr>
                <w:delText>tjMDTEventThreshold</w:delText>
              </w:r>
            </w:del>
          </w:p>
        </w:tc>
        <w:tc>
          <w:tcPr>
            <w:tcW w:w="1700" w:type="pct"/>
            <w:tcBorders>
              <w:top w:val="single" w:sz="4" w:space="0" w:color="auto"/>
              <w:left w:val="single" w:sz="4" w:space="0" w:color="auto"/>
              <w:bottom w:val="single" w:sz="4" w:space="0" w:color="auto"/>
              <w:right w:val="single" w:sz="4" w:space="0" w:color="auto"/>
            </w:tcBorders>
          </w:tcPr>
          <w:p w14:paraId="0787F9BF" w14:textId="788714E1" w:rsidR="006F6F0E" w:rsidRPr="006F6F0E" w:rsidDel="0047615E" w:rsidRDefault="006F6F0E" w:rsidP="006F6F0E">
            <w:pPr>
              <w:keepNext/>
              <w:keepLines/>
              <w:spacing w:after="0"/>
              <w:rPr>
                <w:del w:id="893" w:author="balazs-153" w:date="2024-01-18T20:39:00Z"/>
                <w:rFonts w:ascii="Arial" w:hAnsi="Arial" w:cs="Arial"/>
                <w:sz w:val="18"/>
                <w:szCs w:val="18"/>
              </w:rPr>
            </w:pPr>
            <w:del w:id="894" w:author="balazs-153" w:date="2024-01-18T20:39:00Z">
              <w:r w:rsidRPr="006F6F0E" w:rsidDel="0047615E">
                <w:rPr>
                  <w:rFonts w:ascii="Arial" w:hAnsi="Arial"/>
                  <w:sz w:val="18"/>
                </w:rPr>
                <w:delText>tjMDTEventThreshold-Type</w:delText>
              </w:r>
            </w:del>
          </w:p>
        </w:tc>
      </w:tr>
      <w:tr w:rsidR="006F6F0E" w:rsidRPr="006F6F0E" w:rsidDel="0047615E" w14:paraId="7392EAFB" w14:textId="4FC12972" w:rsidTr="006337D3">
        <w:trPr>
          <w:del w:id="895"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2E47C2B8" w14:textId="0B9F1AF6" w:rsidR="006F6F0E" w:rsidRPr="006F6F0E" w:rsidDel="0047615E" w:rsidRDefault="006F6F0E" w:rsidP="006F6F0E">
            <w:pPr>
              <w:keepNext/>
              <w:keepLines/>
              <w:spacing w:after="0"/>
              <w:rPr>
                <w:del w:id="896" w:author="balazs-153" w:date="2024-01-18T20:39:00Z"/>
                <w:rFonts w:ascii="Arial" w:hAnsi="Arial" w:cs="Arial"/>
                <w:sz w:val="18"/>
                <w:szCs w:val="18"/>
              </w:rPr>
            </w:pPr>
            <w:del w:id="897" w:author="balazs-153" w:date="2024-01-18T20:39:00Z">
              <w:r w:rsidRPr="006F6F0E" w:rsidDel="0047615E">
                <w:rPr>
                  <w:rFonts w:ascii="Arial" w:hAnsi="Arial" w:cs="Arial"/>
                  <w:sz w:val="18"/>
                  <w:szCs w:val="18"/>
                </w:rPr>
                <w:delText>tjMDTListOfMeasurements</w:delText>
              </w:r>
            </w:del>
          </w:p>
        </w:tc>
        <w:tc>
          <w:tcPr>
            <w:tcW w:w="1650" w:type="pct"/>
            <w:tcBorders>
              <w:top w:val="single" w:sz="4" w:space="0" w:color="auto"/>
              <w:left w:val="single" w:sz="4" w:space="0" w:color="auto"/>
              <w:bottom w:val="single" w:sz="4" w:space="0" w:color="auto"/>
              <w:right w:val="single" w:sz="4" w:space="0" w:color="auto"/>
            </w:tcBorders>
          </w:tcPr>
          <w:p w14:paraId="1205D0F5" w14:textId="42AC19CB" w:rsidR="006F6F0E" w:rsidRPr="006F6F0E" w:rsidDel="0047615E" w:rsidRDefault="006F6F0E" w:rsidP="006F6F0E">
            <w:pPr>
              <w:keepNext/>
              <w:keepLines/>
              <w:spacing w:after="0"/>
              <w:rPr>
                <w:del w:id="898" w:author="balazs-153" w:date="2024-01-18T20:39:00Z"/>
                <w:rFonts w:ascii="Arial" w:hAnsi="Arial" w:cs="Arial"/>
                <w:sz w:val="18"/>
                <w:szCs w:val="18"/>
              </w:rPr>
            </w:pPr>
            <w:del w:id="899" w:author="balazs-153" w:date="2024-01-18T20:39:00Z">
              <w:r w:rsidRPr="006F6F0E" w:rsidDel="0047615E">
                <w:rPr>
                  <w:rFonts w:ascii="Arial" w:hAnsi="Arial" w:cs="Arial"/>
                  <w:sz w:val="18"/>
                  <w:szCs w:val="18"/>
                </w:rPr>
                <w:delText>tjMDTListOfMeasurements</w:delText>
              </w:r>
            </w:del>
          </w:p>
        </w:tc>
        <w:tc>
          <w:tcPr>
            <w:tcW w:w="1700" w:type="pct"/>
            <w:tcBorders>
              <w:top w:val="single" w:sz="4" w:space="0" w:color="auto"/>
              <w:left w:val="single" w:sz="4" w:space="0" w:color="auto"/>
              <w:bottom w:val="single" w:sz="4" w:space="0" w:color="auto"/>
              <w:right w:val="single" w:sz="4" w:space="0" w:color="auto"/>
            </w:tcBorders>
          </w:tcPr>
          <w:p w14:paraId="042DFEC1" w14:textId="33AEB0CB" w:rsidR="006F6F0E" w:rsidRPr="006F6F0E" w:rsidDel="0047615E" w:rsidRDefault="006F6F0E" w:rsidP="006F6F0E">
            <w:pPr>
              <w:keepNext/>
              <w:keepLines/>
              <w:spacing w:after="0"/>
              <w:rPr>
                <w:del w:id="900" w:author="balazs-153" w:date="2024-01-18T20:39:00Z"/>
                <w:rFonts w:ascii="Arial" w:hAnsi="Arial" w:cs="Arial"/>
                <w:sz w:val="18"/>
                <w:szCs w:val="18"/>
              </w:rPr>
            </w:pPr>
            <w:del w:id="901" w:author="balazs-153" w:date="2024-01-18T20:39:00Z">
              <w:r w:rsidRPr="006F6F0E" w:rsidDel="0047615E">
                <w:rPr>
                  <w:rFonts w:ascii="Arial" w:hAnsi="Arial"/>
                  <w:sz w:val="18"/>
                </w:rPr>
                <w:delText>tjMDTListOfMeasurements-Type</w:delText>
              </w:r>
            </w:del>
          </w:p>
        </w:tc>
      </w:tr>
      <w:tr w:rsidR="006F6F0E" w:rsidRPr="006F6F0E" w:rsidDel="0047615E" w14:paraId="75CAE652" w14:textId="73200D87" w:rsidTr="006337D3">
        <w:trPr>
          <w:del w:id="902"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664D9A37" w14:textId="7327B6AE" w:rsidR="006F6F0E" w:rsidRPr="006F6F0E" w:rsidDel="0047615E" w:rsidRDefault="006F6F0E" w:rsidP="006F6F0E">
            <w:pPr>
              <w:keepNext/>
              <w:keepLines/>
              <w:spacing w:after="0"/>
              <w:rPr>
                <w:del w:id="903" w:author="balazs-153" w:date="2024-01-18T20:39:00Z"/>
                <w:rFonts w:ascii="Arial" w:hAnsi="Arial" w:cs="Arial"/>
                <w:sz w:val="18"/>
                <w:szCs w:val="18"/>
              </w:rPr>
            </w:pPr>
            <w:del w:id="904" w:author="balazs-153" w:date="2024-01-18T20:39:00Z">
              <w:r w:rsidRPr="006F6F0E" w:rsidDel="0047615E">
                <w:rPr>
                  <w:rFonts w:ascii="Arial" w:hAnsi="Arial" w:cs="Arial"/>
                  <w:sz w:val="18"/>
                  <w:szCs w:val="18"/>
                </w:rPr>
                <w:delText>tjMDTLoggingDuration</w:delText>
              </w:r>
            </w:del>
          </w:p>
        </w:tc>
        <w:tc>
          <w:tcPr>
            <w:tcW w:w="1650" w:type="pct"/>
            <w:tcBorders>
              <w:top w:val="single" w:sz="4" w:space="0" w:color="auto"/>
              <w:left w:val="single" w:sz="4" w:space="0" w:color="auto"/>
              <w:bottom w:val="single" w:sz="4" w:space="0" w:color="auto"/>
              <w:right w:val="single" w:sz="4" w:space="0" w:color="auto"/>
            </w:tcBorders>
          </w:tcPr>
          <w:p w14:paraId="4A2213B6" w14:textId="47D2621A" w:rsidR="006F6F0E" w:rsidRPr="006F6F0E" w:rsidDel="0047615E" w:rsidRDefault="006F6F0E" w:rsidP="006F6F0E">
            <w:pPr>
              <w:keepNext/>
              <w:keepLines/>
              <w:spacing w:after="0"/>
              <w:rPr>
                <w:del w:id="905" w:author="balazs-153" w:date="2024-01-18T20:39:00Z"/>
                <w:rFonts w:ascii="Arial" w:hAnsi="Arial" w:cs="Arial"/>
                <w:sz w:val="18"/>
                <w:szCs w:val="18"/>
              </w:rPr>
            </w:pPr>
            <w:del w:id="906" w:author="balazs-153" w:date="2024-01-18T20:39:00Z">
              <w:r w:rsidRPr="006F6F0E" w:rsidDel="0047615E">
                <w:rPr>
                  <w:rFonts w:ascii="Arial" w:hAnsi="Arial" w:cs="Arial"/>
                  <w:sz w:val="18"/>
                  <w:szCs w:val="18"/>
                </w:rPr>
                <w:delText>tjMDTLoggingDuration</w:delText>
              </w:r>
            </w:del>
          </w:p>
        </w:tc>
        <w:tc>
          <w:tcPr>
            <w:tcW w:w="1700" w:type="pct"/>
            <w:tcBorders>
              <w:top w:val="single" w:sz="4" w:space="0" w:color="auto"/>
              <w:left w:val="single" w:sz="4" w:space="0" w:color="auto"/>
              <w:bottom w:val="single" w:sz="4" w:space="0" w:color="auto"/>
              <w:right w:val="single" w:sz="4" w:space="0" w:color="auto"/>
            </w:tcBorders>
          </w:tcPr>
          <w:p w14:paraId="185AFDE5" w14:textId="325E9FAA" w:rsidR="006F6F0E" w:rsidRPr="006F6F0E" w:rsidDel="0047615E" w:rsidRDefault="006F6F0E" w:rsidP="006F6F0E">
            <w:pPr>
              <w:keepNext/>
              <w:keepLines/>
              <w:spacing w:after="0"/>
              <w:rPr>
                <w:del w:id="907" w:author="balazs-153" w:date="2024-01-18T20:39:00Z"/>
                <w:rFonts w:ascii="Arial" w:hAnsi="Arial" w:cs="Arial"/>
                <w:sz w:val="18"/>
                <w:szCs w:val="18"/>
              </w:rPr>
            </w:pPr>
            <w:del w:id="908" w:author="balazs-153" w:date="2024-01-18T20:39:00Z">
              <w:r w:rsidRPr="006F6F0E" w:rsidDel="0047615E">
                <w:rPr>
                  <w:rFonts w:ascii="Arial" w:hAnsi="Arial"/>
                  <w:sz w:val="18"/>
                </w:rPr>
                <w:delText>tjMDTLoggingDuration-Type</w:delText>
              </w:r>
            </w:del>
          </w:p>
        </w:tc>
      </w:tr>
      <w:tr w:rsidR="006F6F0E" w:rsidRPr="006F6F0E" w:rsidDel="0047615E" w14:paraId="79EDB223" w14:textId="66B67E00" w:rsidTr="006337D3">
        <w:trPr>
          <w:del w:id="909"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03F2D779" w14:textId="4A7EEEDA" w:rsidR="006F6F0E" w:rsidRPr="006F6F0E" w:rsidDel="0047615E" w:rsidRDefault="006F6F0E" w:rsidP="006F6F0E">
            <w:pPr>
              <w:keepNext/>
              <w:keepLines/>
              <w:spacing w:after="0"/>
              <w:rPr>
                <w:del w:id="910" w:author="balazs-153" w:date="2024-01-18T20:39:00Z"/>
                <w:rFonts w:ascii="Arial" w:hAnsi="Arial" w:cs="Arial"/>
                <w:sz w:val="18"/>
                <w:szCs w:val="18"/>
              </w:rPr>
            </w:pPr>
            <w:del w:id="911" w:author="balazs-153" w:date="2024-01-18T20:39:00Z">
              <w:r w:rsidRPr="006F6F0E" w:rsidDel="0047615E">
                <w:rPr>
                  <w:rFonts w:ascii="Arial" w:hAnsi="Arial" w:cs="Arial"/>
                  <w:sz w:val="18"/>
                  <w:szCs w:val="18"/>
                </w:rPr>
                <w:delText>tjMDTLoggingInterval</w:delText>
              </w:r>
            </w:del>
          </w:p>
        </w:tc>
        <w:tc>
          <w:tcPr>
            <w:tcW w:w="1650" w:type="pct"/>
            <w:tcBorders>
              <w:top w:val="single" w:sz="4" w:space="0" w:color="auto"/>
              <w:left w:val="single" w:sz="4" w:space="0" w:color="auto"/>
              <w:bottom w:val="single" w:sz="4" w:space="0" w:color="auto"/>
              <w:right w:val="single" w:sz="4" w:space="0" w:color="auto"/>
            </w:tcBorders>
          </w:tcPr>
          <w:p w14:paraId="1640DDDA" w14:textId="4E08C62B" w:rsidR="006F6F0E" w:rsidRPr="006F6F0E" w:rsidDel="0047615E" w:rsidRDefault="006F6F0E" w:rsidP="006F6F0E">
            <w:pPr>
              <w:keepNext/>
              <w:keepLines/>
              <w:spacing w:after="0"/>
              <w:rPr>
                <w:del w:id="912" w:author="balazs-153" w:date="2024-01-18T20:39:00Z"/>
                <w:rFonts w:ascii="Arial" w:hAnsi="Arial" w:cs="Arial"/>
                <w:sz w:val="18"/>
                <w:szCs w:val="18"/>
              </w:rPr>
            </w:pPr>
            <w:del w:id="913" w:author="balazs-153" w:date="2024-01-18T20:39:00Z">
              <w:r w:rsidRPr="006F6F0E" w:rsidDel="0047615E">
                <w:rPr>
                  <w:rFonts w:ascii="Arial" w:hAnsi="Arial" w:cs="Arial"/>
                  <w:sz w:val="18"/>
                  <w:szCs w:val="18"/>
                </w:rPr>
                <w:delText>tjMDTLoggingInterval</w:delText>
              </w:r>
            </w:del>
          </w:p>
        </w:tc>
        <w:tc>
          <w:tcPr>
            <w:tcW w:w="1700" w:type="pct"/>
            <w:tcBorders>
              <w:top w:val="single" w:sz="4" w:space="0" w:color="auto"/>
              <w:left w:val="single" w:sz="4" w:space="0" w:color="auto"/>
              <w:bottom w:val="single" w:sz="4" w:space="0" w:color="auto"/>
              <w:right w:val="single" w:sz="4" w:space="0" w:color="auto"/>
            </w:tcBorders>
          </w:tcPr>
          <w:p w14:paraId="518BC411" w14:textId="11E704F9" w:rsidR="006F6F0E" w:rsidRPr="006F6F0E" w:rsidDel="0047615E" w:rsidRDefault="006F6F0E" w:rsidP="006F6F0E">
            <w:pPr>
              <w:keepNext/>
              <w:keepLines/>
              <w:spacing w:after="0"/>
              <w:rPr>
                <w:del w:id="914" w:author="balazs-153" w:date="2024-01-18T20:39:00Z"/>
                <w:rFonts w:ascii="Arial" w:hAnsi="Arial" w:cs="Arial"/>
                <w:sz w:val="18"/>
                <w:szCs w:val="18"/>
              </w:rPr>
            </w:pPr>
            <w:del w:id="915" w:author="balazs-153" w:date="2024-01-18T20:39:00Z">
              <w:r w:rsidRPr="006F6F0E" w:rsidDel="0047615E">
                <w:rPr>
                  <w:rFonts w:ascii="Arial" w:hAnsi="Arial"/>
                  <w:sz w:val="18"/>
                </w:rPr>
                <w:delText>tjMDTLoggingInterval-Type</w:delText>
              </w:r>
            </w:del>
          </w:p>
        </w:tc>
      </w:tr>
      <w:tr w:rsidR="006F6F0E" w:rsidRPr="006F6F0E" w:rsidDel="0047615E" w14:paraId="3D158CC8" w14:textId="209A9228" w:rsidTr="006337D3">
        <w:trPr>
          <w:del w:id="916"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2ED7F37C" w14:textId="5BD19DB6" w:rsidR="006F6F0E" w:rsidRPr="006F6F0E" w:rsidDel="0047615E" w:rsidRDefault="006F6F0E" w:rsidP="006F6F0E">
            <w:pPr>
              <w:keepNext/>
              <w:keepLines/>
              <w:spacing w:after="0"/>
              <w:rPr>
                <w:del w:id="917" w:author="balazs-153" w:date="2024-01-18T20:39:00Z"/>
                <w:rFonts w:ascii="Arial" w:hAnsi="Arial" w:cs="Arial"/>
                <w:sz w:val="18"/>
                <w:szCs w:val="18"/>
              </w:rPr>
            </w:pPr>
            <w:del w:id="918" w:author="balazs-153" w:date="2024-01-18T20:39:00Z">
              <w:r w:rsidRPr="006F6F0E" w:rsidDel="0047615E">
                <w:rPr>
                  <w:rFonts w:ascii="Arial" w:hAnsi="Arial" w:cs="Arial"/>
                  <w:sz w:val="18"/>
                  <w:szCs w:val="18"/>
                </w:rPr>
                <w:delText>tjMDTMBSFNAreaList</w:delText>
              </w:r>
            </w:del>
          </w:p>
        </w:tc>
        <w:tc>
          <w:tcPr>
            <w:tcW w:w="1650" w:type="pct"/>
            <w:tcBorders>
              <w:top w:val="single" w:sz="4" w:space="0" w:color="auto"/>
              <w:left w:val="single" w:sz="4" w:space="0" w:color="auto"/>
              <w:bottom w:val="single" w:sz="4" w:space="0" w:color="auto"/>
              <w:right w:val="single" w:sz="4" w:space="0" w:color="auto"/>
            </w:tcBorders>
          </w:tcPr>
          <w:p w14:paraId="2DA49ECF" w14:textId="772B13EB" w:rsidR="006F6F0E" w:rsidRPr="006F6F0E" w:rsidDel="0047615E" w:rsidRDefault="006F6F0E" w:rsidP="006F6F0E">
            <w:pPr>
              <w:keepNext/>
              <w:keepLines/>
              <w:spacing w:after="0"/>
              <w:rPr>
                <w:del w:id="919" w:author="balazs-153" w:date="2024-01-18T20:39:00Z"/>
                <w:rFonts w:ascii="Arial" w:hAnsi="Arial" w:cs="Arial"/>
                <w:sz w:val="18"/>
                <w:szCs w:val="18"/>
              </w:rPr>
            </w:pPr>
            <w:del w:id="920" w:author="balazs-153" w:date="2024-01-18T20:39:00Z">
              <w:r w:rsidRPr="006F6F0E" w:rsidDel="0047615E">
                <w:rPr>
                  <w:rFonts w:ascii="Arial" w:hAnsi="Arial" w:cs="Arial"/>
                  <w:sz w:val="18"/>
                  <w:szCs w:val="18"/>
                </w:rPr>
                <w:delText>tjMDTMBSFNAreaList</w:delText>
              </w:r>
            </w:del>
          </w:p>
        </w:tc>
        <w:tc>
          <w:tcPr>
            <w:tcW w:w="1700" w:type="pct"/>
            <w:tcBorders>
              <w:top w:val="single" w:sz="4" w:space="0" w:color="auto"/>
              <w:left w:val="single" w:sz="4" w:space="0" w:color="auto"/>
              <w:bottom w:val="single" w:sz="4" w:space="0" w:color="auto"/>
              <w:right w:val="single" w:sz="4" w:space="0" w:color="auto"/>
            </w:tcBorders>
          </w:tcPr>
          <w:p w14:paraId="1F6D3EF9" w14:textId="38514396" w:rsidR="006F6F0E" w:rsidRPr="006F6F0E" w:rsidDel="0047615E" w:rsidRDefault="006F6F0E" w:rsidP="006F6F0E">
            <w:pPr>
              <w:keepNext/>
              <w:keepLines/>
              <w:spacing w:after="0"/>
              <w:rPr>
                <w:del w:id="921" w:author="balazs-153" w:date="2024-01-18T20:39:00Z"/>
                <w:rFonts w:ascii="Arial" w:hAnsi="Arial" w:cs="Arial"/>
                <w:sz w:val="18"/>
                <w:szCs w:val="18"/>
              </w:rPr>
            </w:pPr>
            <w:del w:id="922" w:author="balazs-153" w:date="2024-01-18T20:39:00Z">
              <w:r w:rsidRPr="006F6F0E" w:rsidDel="0047615E">
                <w:rPr>
                  <w:rFonts w:ascii="Arial" w:hAnsi="Arial"/>
                  <w:sz w:val="18"/>
                </w:rPr>
                <w:delText>tjMDTMBSFNAreaList-Type</w:delText>
              </w:r>
            </w:del>
          </w:p>
        </w:tc>
      </w:tr>
      <w:tr w:rsidR="006F6F0E" w:rsidRPr="006F6F0E" w:rsidDel="0047615E" w14:paraId="42ABEBB6" w14:textId="2B6E3475" w:rsidTr="006337D3">
        <w:trPr>
          <w:del w:id="923"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7EC6A294" w14:textId="3A0F9FA6" w:rsidR="006F6F0E" w:rsidRPr="006F6F0E" w:rsidDel="0047615E" w:rsidRDefault="006F6F0E" w:rsidP="006F6F0E">
            <w:pPr>
              <w:keepNext/>
              <w:keepLines/>
              <w:spacing w:after="0"/>
              <w:rPr>
                <w:del w:id="924" w:author="balazs-153" w:date="2024-01-18T20:39:00Z"/>
                <w:rFonts w:ascii="Arial" w:hAnsi="Arial" w:cs="Arial"/>
                <w:sz w:val="18"/>
                <w:szCs w:val="18"/>
              </w:rPr>
            </w:pPr>
            <w:del w:id="925" w:author="balazs-153" w:date="2024-01-18T20:39:00Z">
              <w:r w:rsidRPr="006F6F0E" w:rsidDel="0047615E">
                <w:rPr>
                  <w:rFonts w:ascii="Arial" w:hAnsi="Arial" w:cs="Arial"/>
                  <w:sz w:val="18"/>
                  <w:szCs w:val="18"/>
                </w:rPr>
                <w:delText>tjMDTMeasurementPeriodLTE</w:delText>
              </w:r>
            </w:del>
          </w:p>
        </w:tc>
        <w:tc>
          <w:tcPr>
            <w:tcW w:w="1650" w:type="pct"/>
            <w:tcBorders>
              <w:top w:val="single" w:sz="4" w:space="0" w:color="auto"/>
              <w:left w:val="single" w:sz="4" w:space="0" w:color="auto"/>
              <w:bottom w:val="single" w:sz="4" w:space="0" w:color="auto"/>
              <w:right w:val="single" w:sz="4" w:space="0" w:color="auto"/>
            </w:tcBorders>
          </w:tcPr>
          <w:p w14:paraId="25580460" w14:textId="78F3071A" w:rsidR="006F6F0E" w:rsidRPr="006F6F0E" w:rsidDel="0047615E" w:rsidRDefault="006F6F0E" w:rsidP="006F6F0E">
            <w:pPr>
              <w:keepNext/>
              <w:keepLines/>
              <w:spacing w:after="0"/>
              <w:rPr>
                <w:del w:id="926" w:author="balazs-153" w:date="2024-01-18T20:39:00Z"/>
                <w:rFonts w:ascii="Arial" w:hAnsi="Arial" w:cs="Arial"/>
                <w:sz w:val="18"/>
                <w:szCs w:val="18"/>
              </w:rPr>
            </w:pPr>
            <w:del w:id="927" w:author="balazs-153" w:date="2024-01-18T20:39:00Z">
              <w:r w:rsidRPr="006F6F0E" w:rsidDel="0047615E">
                <w:rPr>
                  <w:rFonts w:ascii="Arial" w:hAnsi="Arial" w:cs="Arial"/>
                  <w:sz w:val="18"/>
                  <w:szCs w:val="18"/>
                </w:rPr>
                <w:delText>tjMDTMeasurementPeriodLTE</w:delText>
              </w:r>
            </w:del>
          </w:p>
        </w:tc>
        <w:tc>
          <w:tcPr>
            <w:tcW w:w="1700" w:type="pct"/>
            <w:tcBorders>
              <w:top w:val="single" w:sz="4" w:space="0" w:color="auto"/>
              <w:left w:val="single" w:sz="4" w:space="0" w:color="auto"/>
              <w:bottom w:val="single" w:sz="4" w:space="0" w:color="auto"/>
              <w:right w:val="single" w:sz="4" w:space="0" w:color="auto"/>
            </w:tcBorders>
          </w:tcPr>
          <w:p w14:paraId="3CAC8D0C" w14:textId="10371004" w:rsidR="006F6F0E" w:rsidRPr="006F6F0E" w:rsidDel="0047615E" w:rsidRDefault="006F6F0E" w:rsidP="006F6F0E">
            <w:pPr>
              <w:keepNext/>
              <w:keepLines/>
              <w:spacing w:after="0"/>
              <w:rPr>
                <w:del w:id="928" w:author="balazs-153" w:date="2024-01-18T20:39:00Z"/>
                <w:rFonts w:ascii="Arial" w:hAnsi="Arial" w:cs="Arial"/>
                <w:sz w:val="18"/>
                <w:szCs w:val="18"/>
              </w:rPr>
            </w:pPr>
            <w:del w:id="929" w:author="balazs-153" w:date="2024-01-18T20:39:00Z">
              <w:r w:rsidRPr="006F6F0E" w:rsidDel="0047615E">
                <w:rPr>
                  <w:rFonts w:ascii="Arial" w:hAnsi="Arial"/>
                  <w:sz w:val="18"/>
                </w:rPr>
                <w:delText>tjMDTMeasurementPeriodLTE-Type</w:delText>
              </w:r>
            </w:del>
          </w:p>
        </w:tc>
      </w:tr>
      <w:tr w:rsidR="006F6F0E" w:rsidRPr="006F6F0E" w:rsidDel="0047615E" w14:paraId="503F8AF5" w14:textId="7A2A9873" w:rsidTr="006337D3">
        <w:trPr>
          <w:del w:id="930"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587E839A" w14:textId="68E5D8DD" w:rsidR="006F6F0E" w:rsidRPr="006F6F0E" w:rsidDel="0047615E" w:rsidRDefault="006F6F0E" w:rsidP="006F6F0E">
            <w:pPr>
              <w:keepNext/>
              <w:keepLines/>
              <w:spacing w:after="0"/>
              <w:rPr>
                <w:del w:id="931" w:author="balazs-153" w:date="2024-01-18T20:39:00Z"/>
                <w:rFonts w:ascii="Arial" w:hAnsi="Arial" w:cs="Arial"/>
                <w:sz w:val="18"/>
                <w:szCs w:val="18"/>
              </w:rPr>
            </w:pPr>
            <w:del w:id="932" w:author="balazs-153" w:date="2024-01-18T20:39:00Z">
              <w:r w:rsidRPr="006F6F0E" w:rsidDel="0047615E">
                <w:rPr>
                  <w:rFonts w:ascii="Arial" w:hAnsi="Arial" w:cs="Arial"/>
                  <w:sz w:val="18"/>
                  <w:szCs w:val="18"/>
                </w:rPr>
                <w:delText>tjMDTMeasurementPeriodUMTS</w:delText>
              </w:r>
            </w:del>
          </w:p>
        </w:tc>
        <w:tc>
          <w:tcPr>
            <w:tcW w:w="1650" w:type="pct"/>
            <w:tcBorders>
              <w:top w:val="single" w:sz="4" w:space="0" w:color="auto"/>
              <w:left w:val="single" w:sz="4" w:space="0" w:color="auto"/>
              <w:bottom w:val="single" w:sz="4" w:space="0" w:color="auto"/>
              <w:right w:val="single" w:sz="4" w:space="0" w:color="auto"/>
            </w:tcBorders>
          </w:tcPr>
          <w:p w14:paraId="088B86A9" w14:textId="2E62922B" w:rsidR="006F6F0E" w:rsidRPr="006F6F0E" w:rsidDel="0047615E" w:rsidRDefault="006F6F0E" w:rsidP="006F6F0E">
            <w:pPr>
              <w:keepNext/>
              <w:keepLines/>
              <w:spacing w:after="0"/>
              <w:rPr>
                <w:del w:id="933" w:author="balazs-153" w:date="2024-01-18T20:39:00Z"/>
                <w:rFonts w:ascii="Arial" w:hAnsi="Arial" w:cs="Arial"/>
                <w:sz w:val="18"/>
                <w:szCs w:val="18"/>
              </w:rPr>
            </w:pPr>
            <w:del w:id="934" w:author="balazs-153" w:date="2024-01-18T20:39:00Z">
              <w:r w:rsidRPr="006F6F0E" w:rsidDel="0047615E">
                <w:rPr>
                  <w:rFonts w:ascii="Arial" w:hAnsi="Arial" w:cs="Arial"/>
                  <w:sz w:val="18"/>
                  <w:szCs w:val="18"/>
                </w:rPr>
                <w:delText>tjMDTMeasurementPeriodUMTS</w:delText>
              </w:r>
            </w:del>
          </w:p>
        </w:tc>
        <w:tc>
          <w:tcPr>
            <w:tcW w:w="1700" w:type="pct"/>
            <w:tcBorders>
              <w:top w:val="single" w:sz="4" w:space="0" w:color="auto"/>
              <w:left w:val="single" w:sz="4" w:space="0" w:color="auto"/>
              <w:bottom w:val="single" w:sz="4" w:space="0" w:color="auto"/>
              <w:right w:val="single" w:sz="4" w:space="0" w:color="auto"/>
            </w:tcBorders>
          </w:tcPr>
          <w:p w14:paraId="6BB9C175" w14:textId="05005E34" w:rsidR="006F6F0E" w:rsidRPr="006F6F0E" w:rsidDel="0047615E" w:rsidRDefault="006F6F0E" w:rsidP="006F6F0E">
            <w:pPr>
              <w:keepNext/>
              <w:keepLines/>
              <w:spacing w:after="0"/>
              <w:rPr>
                <w:del w:id="935" w:author="balazs-153" w:date="2024-01-18T20:39:00Z"/>
                <w:rFonts w:ascii="Arial" w:hAnsi="Arial" w:cs="Arial"/>
                <w:sz w:val="18"/>
                <w:szCs w:val="18"/>
              </w:rPr>
            </w:pPr>
            <w:del w:id="936" w:author="balazs-153" w:date="2024-01-18T20:39:00Z">
              <w:r w:rsidRPr="006F6F0E" w:rsidDel="0047615E">
                <w:rPr>
                  <w:rFonts w:ascii="Arial" w:hAnsi="Arial"/>
                  <w:sz w:val="18"/>
                </w:rPr>
                <w:delText>tjMDTMeasurementPeriodUMTS-Type</w:delText>
              </w:r>
            </w:del>
          </w:p>
        </w:tc>
      </w:tr>
      <w:tr w:rsidR="006F6F0E" w:rsidRPr="006F6F0E" w:rsidDel="0047615E" w14:paraId="1162B425" w14:textId="3DC723B7" w:rsidTr="006337D3">
        <w:trPr>
          <w:del w:id="937"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30C2B0BF" w14:textId="6937EA1B" w:rsidR="006F6F0E" w:rsidRPr="006F6F0E" w:rsidDel="0047615E" w:rsidRDefault="006F6F0E" w:rsidP="006F6F0E">
            <w:pPr>
              <w:keepNext/>
              <w:keepLines/>
              <w:spacing w:after="0"/>
              <w:rPr>
                <w:del w:id="938" w:author="balazs-153" w:date="2024-01-18T20:39:00Z"/>
                <w:rFonts w:ascii="Arial" w:hAnsi="Arial" w:cs="Arial"/>
                <w:sz w:val="18"/>
                <w:szCs w:val="18"/>
              </w:rPr>
            </w:pPr>
            <w:del w:id="939" w:author="balazs-153" w:date="2024-01-18T20:39:00Z">
              <w:r w:rsidRPr="006F6F0E" w:rsidDel="0047615E">
                <w:rPr>
                  <w:rFonts w:ascii="Arial" w:hAnsi="Arial" w:cs="Arial"/>
                  <w:sz w:val="18"/>
                  <w:szCs w:val="18"/>
                </w:rPr>
                <w:delText>tjMDTMeasurementQuantity</w:delText>
              </w:r>
            </w:del>
          </w:p>
        </w:tc>
        <w:tc>
          <w:tcPr>
            <w:tcW w:w="1650" w:type="pct"/>
            <w:tcBorders>
              <w:top w:val="single" w:sz="4" w:space="0" w:color="auto"/>
              <w:left w:val="single" w:sz="4" w:space="0" w:color="auto"/>
              <w:bottom w:val="single" w:sz="4" w:space="0" w:color="auto"/>
              <w:right w:val="single" w:sz="4" w:space="0" w:color="auto"/>
            </w:tcBorders>
          </w:tcPr>
          <w:p w14:paraId="38035DC3" w14:textId="709E13FB" w:rsidR="006F6F0E" w:rsidRPr="006F6F0E" w:rsidDel="0047615E" w:rsidRDefault="006F6F0E" w:rsidP="006F6F0E">
            <w:pPr>
              <w:keepNext/>
              <w:keepLines/>
              <w:spacing w:after="0"/>
              <w:rPr>
                <w:del w:id="940" w:author="balazs-153" w:date="2024-01-18T20:39:00Z"/>
                <w:rFonts w:ascii="Arial" w:hAnsi="Arial" w:cs="Arial"/>
                <w:sz w:val="18"/>
                <w:szCs w:val="18"/>
              </w:rPr>
            </w:pPr>
            <w:del w:id="941" w:author="balazs-153" w:date="2024-01-18T20:39:00Z">
              <w:r w:rsidRPr="006F6F0E" w:rsidDel="0047615E">
                <w:rPr>
                  <w:rFonts w:ascii="Arial" w:hAnsi="Arial" w:cs="Arial"/>
                  <w:sz w:val="18"/>
                  <w:szCs w:val="18"/>
                </w:rPr>
                <w:delText>tjMDTMeasurementQuantity</w:delText>
              </w:r>
            </w:del>
          </w:p>
        </w:tc>
        <w:tc>
          <w:tcPr>
            <w:tcW w:w="1700" w:type="pct"/>
            <w:tcBorders>
              <w:top w:val="single" w:sz="4" w:space="0" w:color="auto"/>
              <w:left w:val="single" w:sz="4" w:space="0" w:color="auto"/>
              <w:bottom w:val="single" w:sz="4" w:space="0" w:color="auto"/>
              <w:right w:val="single" w:sz="4" w:space="0" w:color="auto"/>
            </w:tcBorders>
          </w:tcPr>
          <w:p w14:paraId="7430DB87" w14:textId="26F5C65A" w:rsidR="006F6F0E" w:rsidRPr="006F6F0E" w:rsidDel="0047615E" w:rsidRDefault="006F6F0E" w:rsidP="006F6F0E">
            <w:pPr>
              <w:keepNext/>
              <w:keepLines/>
              <w:spacing w:after="0"/>
              <w:rPr>
                <w:del w:id="942" w:author="balazs-153" w:date="2024-01-18T20:39:00Z"/>
                <w:rFonts w:ascii="Arial" w:hAnsi="Arial" w:cs="Arial"/>
                <w:sz w:val="18"/>
                <w:szCs w:val="18"/>
              </w:rPr>
            </w:pPr>
            <w:del w:id="943" w:author="balazs-153" w:date="2024-01-18T20:39:00Z">
              <w:r w:rsidRPr="006F6F0E" w:rsidDel="0047615E">
                <w:rPr>
                  <w:rFonts w:ascii="Arial" w:hAnsi="Arial"/>
                  <w:sz w:val="18"/>
                </w:rPr>
                <w:delText>tjMDTMeasurementQuantity-Type</w:delText>
              </w:r>
            </w:del>
          </w:p>
        </w:tc>
      </w:tr>
      <w:tr w:rsidR="006F6F0E" w:rsidRPr="006F6F0E" w:rsidDel="0047615E" w14:paraId="3D62975A" w14:textId="673F7E30" w:rsidTr="006337D3">
        <w:trPr>
          <w:del w:id="944"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12A5AAB6" w14:textId="64528AE3" w:rsidR="006F6F0E" w:rsidRPr="006F6F0E" w:rsidDel="0047615E" w:rsidRDefault="006F6F0E" w:rsidP="006F6F0E">
            <w:pPr>
              <w:keepNext/>
              <w:keepLines/>
              <w:spacing w:after="0"/>
              <w:rPr>
                <w:del w:id="945" w:author="balazs-153" w:date="2024-01-18T20:39:00Z"/>
                <w:rFonts w:ascii="Arial" w:hAnsi="Arial" w:cs="Arial"/>
                <w:sz w:val="18"/>
                <w:szCs w:val="18"/>
              </w:rPr>
            </w:pPr>
            <w:del w:id="946" w:author="balazs-153" w:date="2024-01-18T20:39:00Z">
              <w:r w:rsidRPr="006F6F0E" w:rsidDel="0047615E">
                <w:rPr>
                  <w:rFonts w:ascii="Arial" w:hAnsi="Arial" w:cs="Arial"/>
                  <w:sz w:val="18"/>
                  <w:szCs w:val="18"/>
                </w:rPr>
                <w:delText>tjMDTPLMList</w:delText>
              </w:r>
            </w:del>
          </w:p>
        </w:tc>
        <w:tc>
          <w:tcPr>
            <w:tcW w:w="1650" w:type="pct"/>
            <w:tcBorders>
              <w:top w:val="single" w:sz="4" w:space="0" w:color="auto"/>
              <w:left w:val="single" w:sz="4" w:space="0" w:color="auto"/>
              <w:bottom w:val="single" w:sz="4" w:space="0" w:color="auto"/>
              <w:right w:val="single" w:sz="4" w:space="0" w:color="auto"/>
            </w:tcBorders>
          </w:tcPr>
          <w:p w14:paraId="7892D597" w14:textId="292C9B57" w:rsidR="006F6F0E" w:rsidRPr="006F6F0E" w:rsidDel="0047615E" w:rsidRDefault="006F6F0E" w:rsidP="006F6F0E">
            <w:pPr>
              <w:keepNext/>
              <w:keepLines/>
              <w:spacing w:after="0"/>
              <w:rPr>
                <w:del w:id="947" w:author="balazs-153" w:date="2024-01-18T20:39:00Z"/>
                <w:rFonts w:ascii="Arial" w:hAnsi="Arial" w:cs="Arial"/>
                <w:sz w:val="18"/>
                <w:szCs w:val="18"/>
              </w:rPr>
            </w:pPr>
            <w:del w:id="948" w:author="balazs-153" w:date="2024-01-18T20:39:00Z">
              <w:r w:rsidRPr="006F6F0E" w:rsidDel="0047615E">
                <w:rPr>
                  <w:rFonts w:ascii="Arial" w:hAnsi="Arial" w:cs="Arial"/>
                  <w:sz w:val="18"/>
                  <w:szCs w:val="18"/>
                </w:rPr>
                <w:delText>tjMDTPLMList</w:delText>
              </w:r>
            </w:del>
          </w:p>
        </w:tc>
        <w:tc>
          <w:tcPr>
            <w:tcW w:w="1700" w:type="pct"/>
            <w:tcBorders>
              <w:top w:val="single" w:sz="4" w:space="0" w:color="auto"/>
              <w:left w:val="single" w:sz="4" w:space="0" w:color="auto"/>
              <w:bottom w:val="single" w:sz="4" w:space="0" w:color="auto"/>
              <w:right w:val="single" w:sz="4" w:space="0" w:color="auto"/>
            </w:tcBorders>
          </w:tcPr>
          <w:p w14:paraId="3418FB04" w14:textId="4C68B047" w:rsidR="006F6F0E" w:rsidRPr="006F6F0E" w:rsidDel="0047615E" w:rsidRDefault="006F6F0E" w:rsidP="006F6F0E">
            <w:pPr>
              <w:keepNext/>
              <w:keepLines/>
              <w:spacing w:after="0"/>
              <w:rPr>
                <w:del w:id="949" w:author="balazs-153" w:date="2024-01-18T20:39:00Z"/>
                <w:rFonts w:ascii="Arial" w:hAnsi="Arial" w:cs="Arial"/>
                <w:sz w:val="18"/>
                <w:szCs w:val="18"/>
              </w:rPr>
            </w:pPr>
            <w:del w:id="950" w:author="balazs-153" w:date="2024-01-18T20:39:00Z">
              <w:r w:rsidRPr="006F6F0E" w:rsidDel="0047615E">
                <w:rPr>
                  <w:rFonts w:ascii="Arial" w:hAnsi="Arial"/>
                  <w:sz w:val="18"/>
                </w:rPr>
                <w:delText>tjMDTPLMList-Type</w:delText>
              </w:r>
            </w:del>
          </w:p>
        </w:tc>
      </w:tr>
      <w:tr w:rsidR="006F6F0E" w:rsidRPr="006F6F0E" w:rsidDel="0047615E" w14:paraId="1C4C270F" w14:textId="7E1A190C" w:rsidTr="006337D3">
        <w:trPr>
          <w:del w:id="951"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0A553BCE" w14:textId="748171B3" w:rsidR="006F6F0E" w:rsidRPr="006F6F0E" w:rsidDel="0047615E" w:rsidRDefault="006F6F0E" w:rsidP="006F6F0E">
            <w:pPr>
              <w:keepNext/>
              <w:keepLines/>
              <w:spacing w:after="0"/>
              <w:rPr>
                <w:del w:id="952" w:author="balazs-153" w:date="2024-01-18T20:39:00Z"/>
                <w:rFonts w:ascii="Arial" w:hAnsi="Arial" w:cs="Arial"/>
                <w:sz w:val="18"/>
                <w:szCs w:val="18"/>
              </w:rPr>
            </w:pPr>
            <w:del w:id="953" w:author="balazs-153" w:date="2024-01-18T20:39:00Z">
              <w:r w:rsidRPr="006F6F0E" w:rsidDel="0047615E">
                <w:rPr>
                  <w:rFonts w:ascii="Arial" w:hAnsi="Arial" w:cs="Arial"/>
                  <w:sz w:val="18"/>
                  <w:szCs w:val="18"/>
                </w:rPr>
                <w:delText>tjMDTPositioningMethod</w:delText>
              </w:r>
            </w:del>
          </w:p>
        </w:tc>
        <w:tc>
          <w:tcPr>
            <w:tcW w:w="1650" w:type="pct"/>
            <w:tcBorders>
              <w:top w:val="single" w:sz="4" w:space="0" w:color="auto"/>
              <w:left w:val="single" w:sz="4" w:space="0" w:color="auto"/>
              <w:bottom w:val="single" w:sz="4" w:space="0" w:color="auto"/>
              <w:right w:val="single" w:sz="4" w:space="0" w:color="auto"/>
            </w:tcBorders>
          </w:tcPr>
          <w:p w14:paraId="02E3F4BA" w14:textId="376491D8" w:rsidR="006F6F0E" w:rsidRPr="006F6F0E" w:rsidDel="0047615E" w:rsidRDefault="006F6F0E" w:rsidP="006F6F0E">
            <w:pPr>
              <w:keepNext/>
              <w:keepLines/>
              <w:spacing w:after="0"/>
              <w:rPr>
                <w:del w:id="954" w:author="balazs-153" w:date="2024-01-18T20:39:00Z"/>
                <w:rFonts w:ascii="Arial" w:hAnsi="Arial" w:cs="Arial"/>
                <w:sz w:val="18"/>
                <w:szCs w:val="18"/>
              </w:rPr>
            </w:pPr>
            <w:del w:id="955" w:author="balazs-153" w:date="2024-01-18T20:39:00Z">
              <w:r w:rsidRPr="006F6F0E" w:rsidDel="0047615E">
                <w:rPr>
                  <w:rFonts w:ascii="Arial" w:hAnsi="Arial" w:cs="Arial"/>
                  <w:sz w:val="18"/>
                  <w:szCs w:val="18"/>
                </w:rPr>
                <w:delText>tjMDTPositioningMethod</w:delText>
              </w:r>
            </w:del>
          </w:p>
        </w:tc>
        <w:tc>
          <w:tcPr>
            <w:tcW w:w="1700" w:type="pct"/>
            <w:tcBorders>
              <w:top w:val="single" w:sz="4" w:space="0" w:color="auto"/>
              <w:left w:val="single" w:sz="4" w:space="0" w:color="auto"/>
              <w:bottom w:val="single" w:sz="4" w:space="0" w:color="auto"/>
              <w:right w:val="single" w:sz="4" w:space="0" w:color="auto"/>
            </w:tcBorders>
          </w:tcPr>
          <w:p w14:paraId="7E304175" w14:textId="585CE06A" w:rsidR="006F6F0E" w:rsidRPr="006F6F0E" w:rsidDel="0047615E" w:rsidRDefault="006F6F0E" w:rsidP="006F6F0E">
            <w:pPr>
              <w:keepNext/>
              <w:keepLines/>
              <w:spacing w:after="0"/>
              <w:rPr>
                <w:del w:id="956" w:author="balazs-153" w:date="2024-01-18T20:39:00Z"/>
                <w:rFonts w:ascii="Arial" w:hAnsi="Arial" w:cs="Arial"/>
                <w:sz w:val="18"/>
                <w:szCs w:val="18"/>
              </w:rPr>
            </w:pPr>
            <w:del w:id="957" w:author="balazs-153" w:date="2024-01-18T20:39:00Z">
              <w:r w:rsidRPr="006F6F0E" w:rsidDel="0047615E">
                <w:rPr>
                  <w:rFonts w:ascii="Arial" w:hAnsi="Arial"/>
                  <w:sz w:val="18"/>
                </w:rPr>
                <w:delText>tjMDTPositioningMethod-Type</w:delText>
              </w:r>
            </w:del>
          </w:p>
        </w:tc>
      </w:tr>
      <w:tr w:rsidR="006F6F0E" w:rsidRPr="006F6F0E" w:rsidDel="0047615E" w14:paraId="529E3D5C" w14:textId="45FFE5AA" w:rsidTr="006337D3">
        <w:trPr>
          <w:del w:id="958"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3083371A" w14:textId="2B184829" w:rsidR="006F6F0E" w:rsidRPr="006F6F0E" w:rsidDel="0047615E" w:rsidRDefault="006F6F0E" w:rsidP="006F6F0E">
            <w:pPr>
              <w:keepNext/>
              <w:keepLines/>
              <w:spacing w:after="0"/>
              <w:rPr>
                <w:del w:id="959" w:author="balazs-153" w:date="2024-01-18T20:39:00Z"/>
                <w:rFonts w:ascii="Arial" w:hAnsi="Arial" w:cs="Arial"/>
                <w:sz w:val="18"/>
                <w:szCs w:val="18"/>
              </w:rPr>
            </w:pPr>
            <w:del w:id="960" w:author="balazs-153" w:date="2024-01-18T20:39:00Z">
              <w:r w:rsidRPr="006F6F0E" w:rsidDel="0047615E">
                <w:rPr>
                  <w:rFonts w:ascii="Arial" w:hAnsi="Arial" w:cs="Arial"/>
                  <w:sz w:val="18"/>
                  <w:szCs w:val="18"/>
                </w:rPr>
                <w:delText>tjMDTReportAmount</w:delText>
              </w:r>
            </w:del>
          </w:p>
        </w:tc>
        <w:tc>
          <w:tcPr>
            <w:tcW w:w="1650" w:type="pct"/>
            <w:tcBorders>
              <w:top w:val="single" w:sz="4" w:space="0" w:color="auto"/>
              <w:left w:val="single" w:sz="4" w:space="0" w:color="auto"/>
              <w:bottom w:val="single" w:sz="4" w:space="0" w:color="auto"/>
              <w:right w:val="single" w:sz="4" w:space="0" w:color="auto"/>
            </w:tcBorders>
          </w:tcPr>
          <w:p w14:paraId="34E5B351" w14:textId="586EC4E7" w:rsidR="006F6F0E" w:rsidRPr="006F6F0E" w:rsidDel="0047615E" w:rsidRDefault="006F6F0E" w:rsidP="006F6F0E">
            <w:pPr>
              <w:keepNext/>
              <w:keepLines/>
              <w:spacing w:after="0"/>
              <w:rPr>
                <w:del w:id="961" w:author="balazs-153" w:date="2024-01-18T20:39:00Z"/>
                <w:rFonts w:ascii="Arial" w:hAnsi="Arial" w:cs="Arial"/>
                <w:sz w:val="18"/>
                <w:szCs w:val="18"/>
              </w:rPr>
            </w:pPr>
            <w:del w:id="962" w:author="balazs-153" w:date="2024-01-18T20:39:00Z">
              <w:r w:rsidRPr="006F6F0E" w:rsidDel="0047615E">
                <w:rPr>
                  <w:rFonts w:ascii="Arial" w:hAnsi="Arial" w:cs="Arial"/>
                  <w:sz w:val="18"/>
                  <w:szCs w:val="18"/>
                </w:rPr>
                <w:delText>tjMDTReportAmount</w:delText>
              </w:r>
            </w:del>
          </w:p>
        </w:tc>
        <w:tc>
          <w:tcPr>
            <w:tcW w:w="1700" w:type="pct"/>
            <w:tcBorders>
              <w:top w:val="single" w:sz="4" w:space="0" w:color="auto"/>
              <w:left w:val="single" w:sz="4" w:space="0" w:color="auto"/>
              <w:bottom w:val="single" w:sz="4" w:space="0" w:color="auto"/>
              <w:right w:val="single" w:sz="4" w:space="0" w:color="auto"/>
            </w:tcBorders>
          </w:tcPr>
          <w:p w14:paraId="6B1D0037" w14:textId="799E390F" w:rsidR="006F6F0E" w:rsidRPr="006F6F0E" w:rsidDel="0047615E" w:rsidRDefault="006F6F0E" w:rsidP="006F6F0E">
            <w:pPr>
              <w:keepNext/>
              <w:keepLines/>
              <w:spacing w:after="0"/>
              <w:rPr>
                <w:del w:id="963" w:author="balazs-153" w:date="2024-01-18T20:39:00Z"/>
                <w:rFonts w:ascii="Arial" w:hAnsi="Arial" w:cs="Arial"/>
                <w:sz w:val="18"/>
                <w:szCs w:val="18"/>
              </w:rPr>
            </w:pPr>
            <w:del w:id="964" w:author="balazs-153" w:date="2024-01-18T20:39:00Z">
              <w:r w:rsidRPr="006F6F0E" w:rsidDel="0047615E">
                <w:rPr>
                  <w:rFonts w:ascii="Arial" w:hAnsi="Arial"/>
                  <w:sz w:val="18"/>
                </w:rPr>
                <w:delText>tjMDTReportAmount-Type</w:delText>
              </w:r>
            </w:del>
          </w:p>
        </w:tc>
      </w:tr>
      <w:tr w:rsidR="006F6F0E" w:rsidRPr="006F6F0E" w:rsidDel="0047615E" w14:paraId="3B00BB03" w14:textId="3F4CF914" w:rsidTr="006337D3">
        <w:trPr>
          <w:del w:id="965"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1BA4C42C" w14:textId="478CC092" w:rsidR="006F6F0E" w:rsidRPr="006F6F0E" w:rsidDel="0047615E" w:rsidRDefault="006F6F0E" w:rsidP="006F6F0E">
            <w:pPr>
              <w:keepNext/>
              <w:keepLines/>
              <w:spacing w:after="0"/>
              <w:rPr>
                <w:del w:id="966" w:author="balazs-153" w:date="2024-01-18T20:39:00Z"/>
                <w:rFonts w:ascii="Arial" w:hAnsi="Arial" w:cs="Arial"/>
                <w:sz w:val="18"/>
                <w:szCs w:val="18"/>
              </w:rPr>
            </w:pPr>
            <w:del w:id="967" w:author="balazs-153" w:date="2024-01-18T20:39:00Z">
              <w:r w:rsidRPr="006F6F0E" w:rsidDel="0047615E">
                <w:rPr>
                  <w:rFonts w:ascii="Arial" w:hAnsi="Arial" w:cs="Arial"/>
                  <w:sz w:val="18"/>
                  <w:szCs w:val="18"/>
                </w:rPr>
                <w:delText>tjMDTReportingTrigger</w:delText>
              </w:r>
            </w:del>
          </w:p>
        </w:tc>
        <w:tc>
          <w:tcPr>
            <w:tcW w:w="1650" w:type="pct"/>
            <w:tcBorders>
              <w:top w:val="single" w:sz="4" w:space="0" w:color="auto"/>
              <w:left w:val="single" w:sz="4" w:space="0" w:color="auto"/>
              <w:bottom w:val="single" w:sz="4" w:space="0" w:color="auto"/>
              <w:right w:val="single" w:sz="4" w:space="0" w:color="auto"/>
            </w:tcBorders>
          </w:tcPr>
          <w:p w14:paraId="1B0685FB" w14:textId="196E18F0" w:rsidR="006F6F0E" w:rsidRPr="006F6F0E" w:rsidDel="0047615E" w:rsidRDefault="006F6F0E" w:rsidP="006F6F0E">
            <w:pPr>
              <w:keepNext/>
              <w:keepLines/>
              <w:spacing w:after="0"/>
              <w:rPr>
                <w:del w:id="968" w:author="balazs-153" w:date="2024-01-18T20:39:00Z"/>
                <w:rFonts w:ascii="Arial" w:hAnsi="Arial" w:cs="Arial"/>
                <w:sz w:val="18"/>
                <w:szCs w:val="18"/>
              </w:rPr>
            </w:pPr>
            <w:del w:id="969" w:author="balazs-153" w:date="2024-01-18T20:39:00Z">
              <w:r w:rsidRPr="006F6F0E" w:rsidDel="0047615E">
                <w:rPr>
                  <w:rFonts w:ascii="Arial" w:hAnsi="Arial" w:cs="Arial"/>
                  <w:sz w:val="18"/>
                  <w:szCs w:val="18"/>
                </w:rPr>
                <w:delText>tjMDTReportingTrigger</w:delText>
              </w:r>
            </w:del>
          </w:p>
        </w:tc>
        <w:tc>
          <w:tcPr>
            <w:tcW w:w="1700" w:type="pct"/>
            <w:tcBorders>
              <w:top w:val="single" w:sz="4" w:space="0" w:color="auto"/>
              <w:left w:val="single" w:sz="4" w:space="0" w:color="auto"/>
              <w:bottom w:val="single" w:sz="4" w:space="0" w:color="auto"/>
              <w:right w:val="single" w:sz="4" w:space="0" w:color="auto"/>
            </w:tcBorders>
          </w:tcPr>
          <w:p w14:paraId="644EB849" w14:textId="126ECA20" w:rsidR="006F6F0E" w:rsidRPr="006F6F0E" w:rsidDel="0047615E" w:rsidRDefault="006F6F0E" w:rsidP="006F6F0E">
            <w:pPr>
              <w:keepNext/>
              <w:keepLines/>
              <w:spacing w:after="0"/>
              <w:rPr>
                <w:del w:id="970" w:author="balazs-153" w:date="2024-01-18T20:39:00Z"/>
                <w:rFonts w:ascii="Arial" w:hAnsi="Arial" w:cs="Arial"/>
                <w:sz w:val="18"/>
                <w:szCs w:val="18"/>
              </w:rPr>
            </w:pPr>
            <w:del w:id="971" w:author="balazs-153" w:date="2024-01-18T20:39:00Z">
              <w:r w:rsidRPr="006F6F0E" w:rsidDel="0047615E">
                <w:rPr>
                  <w:rFonts w:ascii="Arial" w:hAnsi="Arial"/>
                  <w:sz w:val="18"/>
                </w:rPr>
                <w:delText>tjMDTReportingTrigger-Type</w:delText>
              </w:r>
            </w:del>
          </w:p>
        </w:tc>
      </w:tr>
      <w:tr w:rsidR="006F6F0E" w:rsidRPr="006F6F0E" w:rsidDel="0047615E" w14:paraId="2B60A835" w14:textId="2D021346" w:rsidTr="006337D3">
        <w:trPr>
          <w:del w:id="972"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26132A8C" w14:textId="06571424" w:rsidR="006F6F0E" w:rsidRPr="006F6F0E" w:rsidDel="0047615E" w:rsidRDefault="006F6F0E" w:rsidP="006F6F0E">
            <w:pPr>
              <w:keepNext/>
              <w:keepLines/>
              <w:spacing w:after="0"/>
              <w:rPr>
                <w:del w:id="973" w:author="balazs-153" w:date="2024-01-18T20:39:00Z"/>
                <w:rFonts w:ascii="Arial" w:hAnsi="Arial" w:cs="Arial"/>
                <w:sz w:val="18"/>
                <w:szCs w:val="18"/>
              </w:rPr>
            </w:pPr>
            <w:del w:id="974" w:author="balazs-153" w:date="2024-01-18T20:39:00Z">
              <w:r w:rsidRPr="006F6F0E" w:rsidDel="0047615E">
                <w:rPr>
                  <w:rFonts w:ascii="Arial" w:hAnsi="Arial" w:cs="Arial"/>
                  <w:sz w:val="18"/>
                  <w:szCs w:val="18"/>
                </w:rPr>
                <w:delText>tjMDTReportInterval</w:delText>
              </w:r>
            </w:del>
          </w:p>
        </w:tc>
        <w:tc>
          <w:tcPr>
            <w:tcW w:w="1650" w:type="pct"/>
            <w:tcBorders>
              <w:top w:val="single" w:sz="4" w:space="0" w:color="auto"/>
              <w:left w:val="single" w:sz="4" w:space="0" w:color="auto"/>
              <w:bottom w:val="single" w:sz="4" w:space="0" w:color="auto"/>
              <w:right w:val="single" w:sz="4" w:space="0" w:color="auto"/>
            </w:tcBorders>
          </w:tcPr>
          <w:p w14:paraId="48540923" w14:textId="35EC8184" w:rsidR="006F6F0E" w:rsidRPr="006F6F0E" w:rsidDel="0047615E" w:rsidRDefault="006F6F0E" w:rsidP="006F6F0E">
            <w:pPr>
              <w:keepNext/>
              <w:keepLines/>
              <w:spacing w:after="0"/>
              <w:rPr>
                <w:del w:id="975" w:author="balazs-153" w:date="2024-01-18T20:39:00Z"/>
                <w:rFonts w:ascii="Arial" w:hAnsi="Arial" w:cs="Arial"/>
                <w:sz w:val="18"/>
                <w:szCs w:val="18"/>
              </w:rPr>
            </w:pPr>
            <w:del w:id="976" w:author="balazs-153" w:date="2024-01-18T20:39:00Z">
              <w:r w:rsidRPr="006F6F0E" w:rsidDel="0047615E">
                <w:rPr>
                  <w:rFonts w:ascii="Arial" w:hAnsi="Arial" w:cs="Arial"/>
                  <w:sz w:val="18"/>
                  <w:szCs w:val="18"/>
                </w:rPr>
                <w:delText>tjMDTReportInterval</w:delText>
              </w:r>
            </w:del>
          </w:p>
        </w:tc>
        <w:tc>
          <w:tcPr>
            <w:tcW w:w="1700" w:type="pct"/>
            <w:tcBorders>
              <w:top w:val="single" w:sz="4" w:space="0" w:color="auto"/>
              <w:left w:val="single" w:sz="4" w:space="0" w:color="auto"/>
              <w:bottom w:val="single" w:sz="4" w:space="0" w:color="auto"/>
              <w:right w:val="single" w:sz="4" w:space="0" w:color="auto"/>
            </w:tcBorders>
          </w:tcPr>
          <w:p w14:paraId="5AEF5A1B" w14:textId="36927E3F" w:rsidR="006F6F0E" w:rsidRPr="006F6F0E" w:rsidDel="0047615E" w:rsidRDefault="006F6F0E" w:rsidP="006F6F0E">
            <w:pPr>
              <w:keepNext/>
              <w:keepLines/>
              <w:spacing w:after="0"/>
              <w:rPr>
                <w:del w:id="977" w:author="balazs-153" w:date="2024-01-18T20:39:00Z"/>
                <w:rFonts w:ascii="Arial" w:hAnsi="Arial" w:cs="Arial"/>
                <w:sz w:val="18"/>
                <w:szCs w:val="18"/>
              </w:rPr>
            </w:pPr>
            <w:del w:id="978" w:author="balazs-153" w:date="2024-01-18T20:39:00Z">
              <w:r w:rsidRPr="006F6F0E" w:rsidDel="0047615E">
                <w:rPr>
                  <w:rFonts w:ascii="Arial" w:hAnsi="Arial"/>
                  <w:sz w:val="18"/>
                </w:rPr>
                <w:delText>tjMDTReportInterval-Type</w:delText>
              </w:r>
            </w:del>
          </w:p>
        </w:tc>
      </w:tr>
      <w:tr w:rsidR="006F6F0E" w:rsidRPr="006F6F0E" w:rsidDel="0047615E" w14:paraId="77CDD3C4" w14:textId="6A233DE0" w:rsidTr="006337D3">
        <w:trPr>
          <w:del w:id="979"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3621D065" w14:textId="74ED1131" w:rsidR="006F6F0E" w:rsidRPr="006F6F0E" w:rsidDel="0047615E" w:rsidRDefault="006F6F0E" w:rsidP="006F6F0E">
            <w:pPr>
              <w:keepNext/>
              <w:keepLines/>
              <w:spacing w:after="0"/>
              <w:rPr>
                <w:del w:id="980" w:author="balazs-153" w:date="2024-01-18T20:39:00Z"/>
                <w:rFonts w:ascii="Arial" w:hAnsi="Arial" w:cs="Arial"/>
                <w:sz w:val="18"/>
                <w:szCs w:val="18"/>
              </w:rPr>
            </w:pPr>
            <w:del w:id="981" w:author="balazs-153" w:date="2024-01-18T20:39:00Z">
              <w:r w:rsidRPr="006F6F0E" w:rsidDel="0047615E">
                <w:rPr>
                  <w:rFonts w:ascii="Arial" w:hAnsi="Arial" w:cs="Arial"/>
                  <w:sz w:val="18"/>
                  <w:szCs w:val="18"/>
                </w:rPr>
                <w:delText>tjMDTReportType</w:delText>
              </w:r>
            </w:del>
          </w:p>
        </w:tc>
        <w:tc>
          <w:tcPr>
            <w:tcW w:w="1650" w:type="pct"/>
            <w:tcBorders>
              <w:top w:val="single" w:sz="4" w:space="0" w:color="auto"/>
              <w:left w:val="single" w:sz="4" w:space="0" w:color="auto"/>
              <w:bottom w:val="single" w:sz="4" w:space="0" w:color="auto"/>
              <w:right w:val="single" w:sz="4" w:space="0" w:color="auto"/>
            </w:tcBorders>
          </w:tcPr>
          <w:p w14:paraId="4A44960C" w14:textId="795B673E" w:rsidR="006F6F0E" w:rsidRPr="006F6F0E" w:rsidDel="0047615E" w:rsidRDefault="006F6F0E" w:rsidP="006F6F0E">
            <w:pPr>
              <w:keepNext/>
              <w:keepLines/>
              <w:spacing w:after="0"/>
              <w:rPr>
                <w:del w:id="982" w:author="balazs-153" w:date="2024-01-18T20:39:00Z"/>
                <w:rFonts w:ascii="Arial" w:hAnsi="Arial" w:cs="Arial"/>
                <w:sz w:val="18"/>
                <w:szCs w:val="18"/>
              </w:rPr>
            </w:pPr>
            <w:del w:id="983" w:author="balazs-153" w:date="2024-01-18T20:39:00Z">
              <w:r w:rsidRPr="006F6F0E" w:rsidDel="0047615E">
                <w:rPr>
                  <w:rFonts w:ascii="Arial" w:hAnsi="Arial" w:cs="Arial"/>
                  <w:sz w:val="18"/>
                  <w:szCs w:val="18"/>
                </w:rPr>
                <w:delText>tjMDTReportType</w:delText>
              </w:r>
            </w:del>
          </w:p>
        </w:tc>
        <w:tc>
          <w:tcPr>
            <w:tcW w:w="1700" w:type="pct"/>
            <w:tcBorders>
              <w:top w:val="single" w:sz="4" w:space="0" w:color="auto"/>
              <w:left w:val="single" w:sz="4" w:space="0" w:color="auto"/>
              <w:bottom w:val="single" w:sz="4" w:space="0" w:color="auto"/>
              <w:right w:val="single" w:sz="4" w:space="0" w:color="auto"/>
            </w:tcBorders>
          </w:tcPr>
          <w:p w14:paraId="443D1EA7" w14:textId="7743410B" w:rsidR="006F6F0E" w:rsidRPr="006F6F0E" w:rsidDel="0047615E" w:rsidRDefault="006F6F0E" w:rsidP="006F6F0E">
            <w:pPr>
              <w:keepNext/>
              <w:keepLines/>
              <w:spacing w:after="0"/>
              <w:rPr>
                <w:del w:id="984" w:author="balazs-153" w:date="2024-01-18T20:39:00Z"/>
                <w:rFonts w:ascii="Arial" w:hAnsi="Arial" w:cs="Arial"/>
                <w:sz w:val="18"/>
                <w:szCs w:val="18"/>
              </w:rPr>
            </w:pPr>
            <w:del w:id="985" w:author="balazs-153" w:date="2024-01-18T20:39:00Z">
              <w:r w:rsidRPr="006F6F0E" w:rsidDel="0047615E">
                <w:rPr>
                  <w:rFonts w:ascii="Arial" w:hAnsi="Arial"/>
                  <w:sz w:val="18"/>
                </w:rPr>
                <w:delText>tjMDTReportType-Type</w:delText>
              </w:r>
            </w:del>
          </w:p>
        </w:tc>
      </w:tr>
      <w:tr w:rsidR="006F6F0E" w:rsidRPr="006F6F0E" w:rsidDel="0047615E" w14:paraId="7EECFF08" w14:textId="0A5FD533" w:rsidTr="006337D3">
        <w:trPr>
          <w:del w:id="986"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2E420402" w14:textId="686BF522" w:rsidR="006F6F0E" w:rsidRPr="006F6F0E" w:rsidDel="0047615E" w:rsidRDefault="006F6F0E" w:rsidP="006F6F0E">
            <w:pPr>
              <w:keepNext/>
              <w:keepLines/>
              <w:spacing w:after="0"/>
              <w:rPr>
                <w:del w:id="987" w:author="balazs-153" w:date="2024-01-18T20:39:00Z"/>
                <w:rFonts w:ascii="Arial" w:hAnsi="Arial" w:cs="Arial"/>
                <w:sz w:val="18"/>
                <w:szCs w:val="18"/>
              </w:rPr>
            </w:pPr>
            <w:del w:id="988" w:author="balazs-153" w:date="2024-01-18T20:39:00Z">
              <w:r w:rsidRPr="006F6F0E" w:rsidDel="0047615E">
                <w:rPr>
                  <w:rFonts w:ascii="Arial" w:hAnsi="Arial" w:cs="Arial"/>
                  <w:sz w:val="18"/>
                  <w:szCs w:val="18"/>
                </w:rPr>
                <w:delText>tjMDTSensorInformation</w:delText>
              </w:r>
            </w:del>
          </w:p>
        </w:tc>
        <w:tc>
          <w:tcPr>
            <w:tcW w:w="1650" w:type="pct"/>
            <w:tcBorders>
              <w:top w:val="single" w:sz="4" w:space="0" w:color="auto"/>
              <w:left w:val="single" w:sz="4" w:space="0" w:color="auto"/>
              <w:bottom w:val="single" w:sz="4" w:space="0" w:color="auto"/>
              <w:right w:val="single" w:sz="4" w:space="0" w:color="auto"/>
            </w:tcBorders>
          </w:tcPr>
          <w:p w14:paraId="35A099AB" w14:textId="36E253DB" w:rsidR="006F6F0E" w:rsidRPr="006F6F0E" w:rsidDel="0047615E" w:rsidRDefault="006F6F0E" w:rsidP="006F6F0E">
            <w:pPr>
              <w:keepNext/>
              <w:keepLines/>
              <w:spacing w:after="0"/>
              <w:rPr>
                <w:del w:id="989" w:author="balazs-153" w:date="2024-01-18T20:39:00Z"/>
                <w:rFonts w:ascii="Arial" w:hAnsi="Arial" w:cs="Arial"/>
                <w:sz w:val="18"/>
                <w:szCs w:val="18"/>
              </w:rPr>
            </w:pPr>
            <w:del w:id="990" w:author="balazs-153" w:date="2024-01-18T20:39:00Z">
              <w:r w:rsidRPr="006F6F0E" w:rsidDel="0047615E">
                <w:rPr>
                  <w:rFonts w:ascii="Arial" w:hAnsi="Arial" w:cs="Arial"/>
                  <w:sz w:val="18"/>
                  <w:szCs w:val="18"/>
                </w:rPr>
                <w:delText>tjMDTSensorInformation</w:delText>
              </w:r>
            </w:del>
          </w:p>
        </w:tc>
        <w:tc>
          <w:tcPr>
            <w:tcW w:w="1700" w:type="pct"/>
            <w:tcBorders>
              <w:top w:val="single" w:sz="4" w:space="0" w:color="auto"/>
              <w:left w:val="single" w:sz="4" w:space="0" w:color="auto"/>
              <w:bottom w:val="single" w:sz="4" w:space="0" w:color="auto"/>
              <w:right w:val="single" w:sz="4" w:space="0" w:color="auto"/>
            </w:tcBorders>
          </w:tcPr>
          <w:p w14:paraId="6D33FFE6" w14:textId="59ED9451" w:rsidR="006F6F0E" w:rsidRPr="006F6F0E" w:rsidDel="0047615E" w:rsidRDefault="006F6F0E" w:rsidP="006F6F0E">
            <w:pPr>
              <w:keepNext/>
              <w:keepLines/>
              <w:spacing w:after="0"/>
              <w:rPr>
                <w:del w:id="991" w:author="balazs-153" w:date="2024-01-18T20:39:00Z"/>
                <w:rFonts w:ascii="Arial" w:hAnsi="Arial" w:cs="Arial"/>
                <w:sz w:val="18"/>
                <w:szCs w:val="18"/>
              </w:rPr>
            </w:pPr>
            <w:del w:id="992" w:author="balazs-153" w:date="2024-01-18T20:39:00Z">
              <w:r w:rsidRPr="006F6F0E" w:rsidDel="0047615E">
                <w:rPr>
                  <w:rFonts w:ascii="Arial" w:hAnsi="Arial"/>
                  <w:sz w:val="18"/>
                </w:rPr>
                <w:delText>tjMDTSensorInformation-Type</w:delText>
              </w:r>
            </w:del>
          </w:p>
        </w:tc>
      </w:tr>
      <w:tr w:rsidR="006F6F0E" w:rsidRPr="006F6F0E" w:rsidDel="0047615E" w14:paraId="6C06A8A5" w14:textId="1A0763E3" w:rsidTr="006337D3">
        <w:trPr>
          <w:del w:id="993"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6500C612" w14:textId="44B8B188" w:rsidR="006F6F0E" w:rsidRPr="006F6F0E" w:rsidDel="0047615E" w:rsidRDefault="006F6F0E" w:rsidP="006F6F0E">
            <w:pPr>
              <w:keepNext/>
              <w:keepLines/>
              <w:spacing w:after="0"/>
              <w:rPr>
                <w:del w:id="994" w:author="balazs-153" w:date="2024-01-18T20:39:00Z"/>
                <w:rFonts w:ascii="Arial" w:hAnsi="Arial" w:cs="Arial"/>
                <w:sz w:val="18"/>
                <w:szCs w:val="18"/>
              </w:rPr>
            </w:pPr>
            <w:del w:id="995" w:author="balazs-153" w:date="2024-01-18T20:39:00Z">
              <w:r w:rsidRPr="006F6F0E" w:rsidDel="0047615E">
                <w:rPr>
                  <w:rFonts w:ascii="Arial" w:hAnsi="Arial" w:cs="Arial"/>
                  <w:sz w:val="18"/>
                  <w:szCs w:val="18"/>
                </w:rPr>
                <w:delText>tjMDTTraceCollectionEntityID</w:delText>
              </w:r>
            </w:del>
          </w:p>
        </w:tc>
        <w:tc>
          <w:tcPr>
            <w:tcW w:w="1650" w:type="pct"/>
            <w:tcBorders>
              <w:top w:val="single" w:sz="4" w:space="0" w:color="auto"/>
              <w:left w:val="single" w:sz="4" w:space="0" w:color="auto"/>
              <w:bottom w:val="single" w:sz="4" w:space="0" w:color="auto"/>
              <w:right w:val="single" w:sz="4" w:space="0" w:color="auto"/>
            </w:tcBorders>
          </w:tcPr>
          <w:p w14:paraId="69BB9D98" w14:textId="06E387F2" w:rsidR="006F6F0E" w:rsidRPr="006F6F0E" w:rsidDel="0047615E" w:rsidRDefault="006F6F0E" w:rsidP="006F6F0E">
            <w:pPr>
              <w:keepNext/>
              <w:keepLines/>
              <w:spacing w:after="0"/>
              <w:rPr>
                <w:del w:id="996" w:author="balazs-153" w:date="2024-01-18T20:39:00Z"/>
                <w:rFonts w:ascii="Arial" w:hAnsi="Arial" w:cs="Arial"/>
                <w:sz w:val="18"/>
                <w:szCs w:val="18"/>
              </w:rPr>
            </w:pPr>
            <w:del w:id="997" w:author="balazs-153" w:date="2024-01-18T20:39:00Z">
              <w:r w:rsidRPr="006F6F0E" w:rsidDel="0047615E">
                <w:rPr>
                  <w:rFonts w:ascii="Arial" w:hAnsi="Arial" w:cs="Arial"/>
                  <w:sz w:val="18"/>
                  <w:szCs w:val="18"/>
                </w:rPr>
                <w:delText>tjMDTTraceCollectionEntityID</w:delText>
              </w:r>
            </w:del>
          </w:p>
        </w:tc>
        <w:tc>
          <w:tcPr>
            <w:tcW w:w="1700" w:type="pct"/>
            <w:tcBorders>
              <w:top w:val="single" w:sz="4" w:space="0" w:color="auto"/>
              <w:left w:val="single" w:sz="4" w:space="0" w:color="auto"/>
              <w:bottom w:val="single" w:sz="4" w:space="0" w:color="auto"/>
              <w:right w:val="single" w:sz="4" w:space="0" w:color="auto"/>
            </w:tcBorders>
          </w:tcPr>
          <w:p w14:paraId="5D99B020" w14:textId="63283F0B" w:rsidR="006F6F0E" w:rsidRPr="006F6F0E" w:rsidDel="0047615E" w:rsidRDefault="006F6F0E" w:rsidP="006F6F0E">
            <w:pPr>
              <w:keepNext/>
              <w:keepLines/>
              <w:spacing w:after="0"/>
              <w:rPr>
                <w:del w:id="998" w:author="balazs-153" w:date="2024-01-18T20:39:00Z"/>
                <w:rFonts w:ascii="Arial" w:hAnsi="Arial" w:cs="Arial"/>
                <w:sz w:val="18"/>
                <w:szCs w:val="18"/>
              </w:rPr>
            </w:pPr>
            <w:del w:id="999" w:author="balazs-153" w:date="2024-01-18T20:39:00Z">
              <w:r w:rsidRPr="006F6F0E" w:rsidDel="0047615E">
                <w:rPr>
                  <w:rFonts w:ascii="Arial" w:hAnsi="Arial"/>
                  <w:sz w:val="18"/>
                </w:rPr>
                <w:delText>tjMDTTraceCollectionEntityID-Type</w:delText>
              </w:r>
            </w:del>
          </w:p>
        </w:tc>
      </w:tr>
      <w:tr w:rsidR="006F6F0E" w:rsidRPr="006F6F0E" w:rsidDel="0047615E" w14:paraId="079B6819" w14:textId="742113F6" w:rsidTr="006337D3">
        <w:trPr>
          <w:del w:id="1000" w:author="balazs-153" w:date="2024-01-18T20:39:00Z"/>
        </w:trPr>
        <w:tc>
          <w:tcPr>
            <w:tcW w:w="1650" w:type="pct"/>
            <w:tcBorders>
              <w:top w:val="single" w:sz="4" w:space="0" w:color="auto"/>
              <w:left w:val="single" w:sz="4" w:space="0" w:color="auto"/>
              <w:bottom w:val="single" w:sz="4" w:space="0" w:color="auto"/>
              <w:right w:val="single" w:sz="4" w:space="0" w:color="auto"/>
            </w:tcBorders>
          </w:tcPr>
          <w:p w14:paraId="5680A6CB" w14:textId="0BABE094" w:rsidR="006F6F0E" w:rsidRPr="006F6F0E" w:rsidDel="0047615E" w:rsidRDefault="006F6F0E" w:rsidP="006F6F0E">
            <w:pPr>
              <w:keepNext/>
              <w:keepLines/>
              <w:spacing w:after="0"/>
              <w:rPr>
                <w:del w:id="1001" w:author="balazs-153" w:date="2024-01-18T20:39:00Z"/>
                <w:rFonts w:ascii="Arial" w:hAnsi="Arial" w:cs="Arial"/>
                <w:sz w:val="18"/>
                <w:szCs w:val="18"/>
              </w:rPr>
            </w:pPr>
            <w:del w:id="1002" w:author="balazs-153" w:date="2024-01-18T20:39:00Z">
              <w:r w:rsidRPr="006F6F0E" w:rsidDel="0047615E">
                <w:rPr>
                  <w:rFonts w:ascii="Arial" w:hAnsi="Arial"/>
                  <w:sz w:val="18"/>
                </w:rPr>
                <w:delText>excessPacketDelayThresholds</w:delText>
              </w:r>
            </w:del>
          </w:p>
        </w:tc>
        <w:tc>
          <w:tcPr>
            <w:tcW w:w="1650" w:type="pct"/>
            <w:tcBorders>
              <w:top w:val="single" w:sz="4" w:space="0" w:color="auto"/>
              <w:left w:val="single" w:sz="4" w:space="0" w:color="auto"/>
              <w:bottom w:val="single" w:sz="4" w:space="0" w:color="auto"/>
              <w:right w:val="single" w:sz="4" w:space="0" w:color="auto"/>
            </w:tcBorders>
          </w:tcPr>
          <w:p w14:paraId="208BA678" w14:textId="5A5AD4B2" w:rsidR="006F6F0E" w:rsidRPr="006F6F0E" w:rsidDel="0047615E" w:rsidRDefault="006F6F0E" w:rsidP="006F6F0E">
            <w:pPr>
              <w:keepNext/>
              <w:keepLines/>
              <w:spacing w:after="0"/>
              <w:rPr>
                <w:del w:id="1003" w:author="balazs-153" w:date="2024-01-18T20:39:00Z"/>
                <w:rFonts w:ascii="Arial" w:hAnsi="Arial" w:cs="Arial"/>
                <w:sz w:val="18"/>
                <w:szCs w:val="18"/>
              </w:rPr>
            </w:pPr>
            <w:del w:id="1004" w:author="balazs-153" w:date="2024-01-18T20:39:00Z">
              <w:r w:rsidRPr="006F6F0E" w:rsidDel="0047615E">
                <w:rPr>
                  <w:rFonts w:ascii="Arial" w:hAnsi="Arial" w:cs="Arial"/>
                  <w:sz w:val="18"/>
                  <w:lang w:eastAsia="zh-CN"/>
                </w:rPr>
                <w:delText>e</w:delText>
              </w:r>
              <w:r w:rsidRPr="006F6F0E" w:rsidDel="0047615E">
                <w:rPr>
                  <w:rFonts w:ascii="Arial" w:hAnsi="Arial"/>
                  <w:sz w:val="18"/>
                </w:rPr>
                <w:delText>xcessPacketDelayThresholds</w:delText>
              </w:r>
            </w:del>
          </w:p>
        </w:tc>
        <w:tc>
          <w:tcPr>
            <w:tcW w:w="1700" w:type="pct"/>
            <w:tcBorders>
              <w:top w:val="single" w:sz="4" w:space="0" w:color="auto"/>
              <w:left w:val="single" w:sz="4" w:space="0" w:color="auto"/>
              <w:bottom w:val="single" w:sz="4" w:space="0" w:color="auto"/>
              <w:right w:val="single" w:sz="4" w:space="0" w:color="auto"/>
            </w:tcBorders>
          </w:tcPr>
          <w:p w14:paraId="287E1293" w14:textId="734333A4" w:rsidR="006F6F0E" w:rsidRPr="006F6F0E" w:rsidDel="0047615E" w:rsidRDefault="006F6F0E" w:rsidP="006F6F0E">
            <w:pPr>
              <w:keepNext/>
              <w:keepLines/>
              <w:spacing w:after="0"/>
              <w:rPr>
                <w:del w:id="1005" w:author="balazs-153" w:date="2024-01-18T20:39:00Z"/>
                <w:rFonts w:ascii="Arial" w:hAnsi="Arial"/>
                <w:sz w:val="18"/>
              </w:rPr>
            </w:pPr>
            <w:del w:id="1006" w:author="balazs-153" w:date="2024-01-18T20:39:00Z">
              <w:r w:rsidRPr="006F6F0E" w:rsidDel="0047615E">
                <w:rPr>
                  <w:rFonts w:ascii="Arial" w:hAnsi="Arial"/>
                  <w:sz w:val="18"/>
                </w:rPr>
                <w:delText>excessPacketDelayThresholds-Type</w:delText>
              </w:r>
            </w:del>
          </w:p>
        </w:tc>
      </w:tr>
    </w:tbl>
    <w:p w14:paraId="6FF540A0" w14:textId="3407A819" w:rsidR="006F6F0E" w:rsidRPr="006F6F0E" w:rsidDel="0047615E" w:rsidRDefault="006F6F0E" w:rsidP="006F6F0E">
      <w:pPr>
        <w:rPr>
          <w:del w:id="1007" w:author="balazs-153" w:date="2024-01-18T20:39:00Z"/>
        </w:rPr>
      </w:pPr>
    </w:p>
    <w:p w14:paraId="2EBD2726" w14:textId="3E795EED" w:rsidR="006F6F0E" w:rsidRPr="006F6F0E" w:rsidDel="0047615E" w:rsidRDefault="006F6F0E" w:rsidP="006F6F0E">
      <w:pPr>
        <w:rPr>
          <w:del w:id="1008" w:author="balazs-153" w:date="2024-01-18T20:39:00Z"/>
        </w:rPr>
      </w:pPr>
      <w:del w:id="1009" w:author="balazs-153" w:date="2024-01-18T20:39:00Z">
        <w:r w:rsidRPr="006F6F0E" w:rsidDel="0047615E">
          <w:br w:type="page"/>
        </w:r>
      </w:del>
    </w:p>
    <w:p w14:paraId="29939B5F" w14:textId="363143F7" w:rsidR="006F6F0E" w:rsidRPr="006F6F0E" w:rsidDel="0047615E" w:rsidRDefault="006F6F0E" w:rsidP="006F6F0E">
      <w:pPr>
        <w:keepNext/>
        <w:keepLines/>
        <w:pBdr>
          <w:top w:val="single" w:sz="12" w:space="3" w:color="auto"/>
        </w:pBdr>
        <w:spacing w:before="240"/>
        <w:ind w:left="1134" w:hanging="1134"/>
        <w:outlineLvl w:val="0"/>
        <w:rPr>
          <w:del w:id="1010" w:author="balazs-153" w:date="2024-01-18T20:39:00Z"/>
          <w:rFonts w:ascii="Arial" w:hAnsi="Arial"/>
          <w:sz w:val="36"/>
        </w:rPr>
      </w:pPr>
      <w:bookmarkStart w:id="1011" w:name="_Toc20153427"/>
      <w:bookmarkStart w:id="1012" w:name="_Toc27489899"/>
      <w:bookmarkStart w:id="1013" w:name="_Toc36033483"/>
      <w:bookmarkStart w:id="1014" w:name="_Toc36475745"/>
      <w:bookmarkStart w:id="1015" w:name="_Toc44581505"/>
      <w:bookmarkStart w:id="1016" w:name="_Toc51769121"/>
      <w:bookmarkStart w:id="1017" w:name="_Toc155942291"/>
      <w:bookmarkStart w:id="1018" w:name="_Ref499435242"/>
      <w:bookmarkEnd w:id="564"/>
      <w:del w:id="1019" w:author="balazs-153" w:date="2024-01-18T20:39:00Z">
        <w:r w:rsidRPr="006F6F0E" w:rsidDel="0047615E">
          <w:rPr>
            <w:rFonts w:ascii="Arial" w:hAnsi="Arial"/>
            <w:sz w:val="36"/>
          </w:rPr>
          <w:delText>A.3</w:delText>
        </w:r>
        <w:r w:rsidRPr="006F6F0E" w:rsidDel="0047615E">
          <w:rPr>
            <w:rFonts w:ascii="Arial" w:hAnsi="Arial"/>
            <w:sz w:val="36"/>
          </w:rPr>
          <w:tab/>
          <w:delText>Solution Set (SS) definitions</w:delText>
        </w:r>
        <w:bookmarkEnd w:id="1011"/>
        <w:bookmarkEnd w:id="1012"/>
        <w:bookmarkEnd w:id="1013"/>
        <w:bookmarkEnd w:id="1014"/>
        <w:bookmarkEnd w:id="1015"/>
        <w:bookmarkEnd w:id="1016"/>
        <w:bookmarkEnd w:id="1017"/>
      </w:del>
    </w:p>
    <w:p w14:paraId="1EBC58B1" w14:textId="3A937888" w:rsidR="006F6F0E" w:rsidRPr="006F6F0E" w:rsidDel="0047615E" w:rsidRDefault="006F6F0E" w:rsidP="006F6F0E">
      <w:pPr>
        <w:keepNext/>
        <w:keepLines/>
        <w:spacing w:before="180"/>
        <w:ind w:left="1134" w:hanging="1134"/>
        <w:outlineLvl w:val="1"/>
        <w:rPr>
          <w:del w:id="1020" w:author="balazs-153" w:date="2024-01-18T20:39:00Z"/>
          <w:rFonts w:ascii="Arial" w:hAnsi="Arial"/>
          <w:sz w:val="32"/>
        </w:rPr>
      </w:pPr>
      <w:bookmarkStart w:id="1021" w:name="_Toc20153428"/>
      <w:bookmarkStart w:id="1022" w:name="_Toc27489900"/>
      <w:bookmarkStart w:id="1023" w:name="_Toc36033484"/>
      <w:bookmarkStart w:id="1024" w:name="_Toc36475746"/>
      <w:bookmarkStart w:id="1025" w:name="_Toc44581506"/>
      <w:bookmarkStart w:id="1026" w:name="_Toc51769122"/>
      <w:bookmarkStart w:id="1027" w:name="_Toc155942292"/>
      <w:del w:id="1028" w:author="balazs-153" w:date="2024-01-18T20:39:00Z">
        <w:r w:rsidRPr="006F6F0E" w:rsidDel="0047615E">
          <w:rPr>
            <w:rFonts w:ascii="Arial" w:hAnsi="Arial"/>
            <w:sz w:val="32"/>
          </w:rPr>
          <w:delText>A.3.1</w:delText>
        </w:r>
        <w:r w:rsidRPr="006F6F0E" w:rsidDel="0047615E">
          <w:rPr>
            <w:rFonts w:ascii="Arial" w:hAnsi="Arial"/>
            <w:sz w:val="32"/>
          </w:rPr>
          <w:tab/>
          <w:delText>IDL definition structure</w:delText>
        </w:r>
        <w:bookmarkEnd w:id="1021"/>
        <w:bookmarkEnd w:id="1022"/>
        <w:bookmarkEnd w:id="1023"/>
        <w:bookmarkEnd w:id="1024"/>
        <w:bookmarkEnd w:id="1025"/>
        <w:bookmarkEnd w:id="1026"/>
        <w:bookmarkEnd w:id="1027"/>
      </w:del>
    </w:p>
    <w:p w14:paraId="3AA33539" w14:textId="274C03C6" w:rsidR="006F6F0E" w:rsidRPr="006F6F0E" w:rsidDel="0047615E" w:rsidRDefault="006F6F0E" w:rsidP="006F6F0E">
      <w:pPr>
        <w:rPr>
          <w:del w:id="1029" w:author="balazs-153" w:date="2024-01-18T20:39:00Z"/>
        </w:rPr>
      </w:pPr>
      <w:del w:id="1030" w:author="balazs-153" w:date="2024-01-18T20:39:00Z">
        <w:r w:rsidRPr="006F6F0E" w:rsidDel="0047615E">
          <w:delText>Clause A.3.2 defines the types which are used by the Generic NRM IRP.</w:delText>
        </w:r>
      </w:del>
    </w:p>
    <w:p w14:paraId="223DAB05" w14:textId="4B59C9F6" w:rsidR="006F6F0E" w:rsidRPr="006F6F0E" w:rsidDel="0047615E" w:rsidRDefault="006F6F0E" w:rsidP="006F6F0E">
      <w:pPr>
        <w:rPr>
          <w:del w:id="1031" w:author="balazs-153" w:date="2024-01-18T20:39:00Z"/>
        </w:rPr>
      </w:pPr>
      <w:del w:id="1032" w:author="balazs-153" w:date="2024-01-18T20:39:00Z">
        <w:r w:rsidRPr="006F6F0E" w:rsidDel="0047615E">
          <w:delText>Clause A.3.3 defines the MO classes for the Generic NRM IRP.</w:delText>
        </w:r>
      </w:del>
    </w:p>
    <w:p w14:paraId="32D69417" w14:textId="2B0D7C56" w:rsidR="006F6F0E" w:rsidRPr="006F6F0E" w:rsidDel="0047615E" w:rsidRDefault="006F6F0E" w:rsidP="006F6F0E">
      <w:pPr>
        <w:keepNext/>
        <w:keepLines/>
        <w:spacing w:before="180"/>
        <w:ind w:left="1134" w:hanging="1134"/>
        <w:outlineLvl w:val="1"/>
        <w:rPr>
          <w:del w:id="1033" w:author="balazs-153" w:date="2024-01-18T20:39:00Z"/>
          <w:rFonts w:ascii="Arial" w:hAnsi="Arial"/>
          <w:sz w:val="32"/>
        </w:rPr>
      </w:pPr>
      <w:bookmarkStart w:id="1034" w:name="_Toc20153429"/>
      <w:bookmarkStart w:id="1035" w:name="_Toc27489901"/>
      <w:bookmarkStart w:id="1036" w:name="_Toc36033485"/>
      <w:bookmarkStart w:id="1037" w:name="_Toc36475747"/>
      <w:bookmarkStart w:id="1038" w:name="_Toc44581507"/>
      <w:bookmarkStart w:id="1039" w:name="_Toc51769123"/>
      <w:bookmarkStart w:id="1040" w:name="_Toc155942293"/>
      <w:del w:id="1041" w:author="balazs-153" w:date="2024-01-18T20:39:00Z">
        <w:r w:rsidRPr="006F6F0E" w:rsidDel="0047615E">
          <w:rPr>
            <w:rFonts w:ascii="Arial" w:hAnsi="Arial" w:hint="eastAsia"/>
            <w:sz w:val="32"/>
          </w:rPr>
          <w:delText>A.</w:delText>
        </w:r>
        <w:r w:rsidRPr="006F6F0E" w:rsidDel="0047615E">
          <w:rPr>
            <w:rFonts w:ascii="Arial" w:hAnsi="Arial"/>
            <w:sz w:val="32"/>
          </w:rPr>
          <w:delText>3.2</w:delText>
        </w:r>
        <w:r w:rsidRPr="006F6F0E" w:rsidDel="0047615E">
          <w:rPr>
            <w:rFonts w:ascii="Arial" w:hAnsi="Arial" w:hint="eastAsia"/>
            <w:sz w:val="32"/>
          </w:rPr>
          <w:tab/>
        </w:r>
        <w:r w:rsidRPr="006F6F0E" w:rsidDel="0047615E">
          <w:rPr>
            <w:rFonts w:ascii="Arial" w:hAnsi="Arial"/>
            <w:sz w:val="32"/>
          </w:rPr>
          <w:delText>IDL specification "GenericNetworkResourcesIRPSystem.idl"</w:delText>
        </w:r>
        <w:bookmarkEnd w:id="1034"/>
        <w:bookmarkEnd w:id="1035"/>
        <w:bookmarkEnd w:id="1036"/>
        <w:bookmarkEnd w:id="1037"/>
        <w:bookmarkEnd w:id="1038"/>
        <w:bookmarkEnd w:id="1039"/>
        <w:bookmarkEnd w:id="1040"/>
      </w:del>
    </w:p>
    <w:p w14:paraId="6CFC15D0" w14:textId="59BE57D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 w:author="balazs-153" w:date="2024-01-18T20:39:00Z"/>
          <w:rFonts w:ascii="Courier New" w:hAnsi="Courier New" w:cs="Courier New"/>
          <w:sz w:val="16"/>
          <w:szCs w:val="16"/>
        </w:rPr>
      </w:pPr>
      <w:del w:id="1043" w:author="balazs-153" w:date="2024-01-18T20:39:00Z">
        <w:r w:rsidRPr="006F6F0E" w:rsidDel="0047615E">
          <w:rPr>
            <w:rFonts w:ascii="Courier New" w:hAnsi="Courier New" w:cs="Courier New"/>
            <w:sz w:val="16"/>
            <w:szCs w:val="16"/>
          </w:rPr>
          <w:delText>//File: GenericNetworkResourcesIRPSystem.idl</w:delText>
        </w:r>
      </w:del>
    </w:p>
    <w:p w14:paraId="1DDDB624" w14:textId="36048BE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 w:author="balazs-153" w:date="2024-01-18T20:39:00Z"/>
          <w:rFonts w:ascii="Courier New" w:hAnsi="Courier New"/>
          <w:sz w:val="16"/>
        </w:rPr>
      </w:pPr>
      <w:del w:id="1045" w:author="balazs-153" w:date="2024-01-18T20:39:00Z">
        <w:r w:rsidRPr="006F6F0E" w:rsidDel="0047615E">
          <w:rPr>
            <w:rFonts w:ascii="Courier New" w:hAnsi="Courier New"/>
            <w:sz w:val="16"/>
          </w:rPr>
          <w:delText>#ifndef _GENERIC_NETWORK_RESOURCES_IRP_SYSTEM_IDL_</w:delText>
        </w:r>
      </w:del>
    </w:p>
    <w:p w14:paraId="5DA13401" w14:textId="1A0941B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 w:author="balazs-153" w:date="2024-01-18T20:39:00Z"/>
          <w:rFonts w:ascii="Courier New" w:hAnsi="Courier New"/>
          <w:sz w:val="16"/>
        </w:rPr>
      </w:pPr>
      <w:del w:id="1047" w:author="balazs-153" w:date="2024-01-18T20:39:00Z">
        <w:r w:rsidRPr="006F6F0E" w:rsidDel="0047615E">
          <w:rPr>
            <w:rFonts w:ascii="Courier New" w:hAnsi="Courier New"/>
            <w:sz w:val="16"/>
          </w:rPr>
          <w:delText>#define _GENERIC_NETWORK_RESOURCES_IRP_SYSTEM_IDL_</w:delText>
        </w:r>
      </w:del>
    </w:p>
    <w:p w14:paraId="0C54FBA9" w14:textId="702B4A0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 w:author="balazs-153" w:date="2024-01-18T20:39:00Z"/>
          <w:rFonts w:ascii="Courier New" w:hAnsi="Courier New"/>
          <w:sz w:val="16"/>
        </w:rPr>
      </w:pPr>
    </w:p>
    <w:p w14:paraId="33472816" w14:textId="1911C66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 w:author="balazs-153" w:date="2024-01-18T20:39:00Z"/>
          <w:rFonts w:ascii="Courier New" w:hAnsi="Courier New"/>
          <w:sz w:val="16"/>
          <w:lang w:eastAsia="zh-CN"/>
        </w:rPr>
      </w:pPr>
      <w:del w:id="1050" w:author="balazs-153" w:date="2024-01-18T20:39:00Z">
        <w:r w:rsidRPr="006F6F0E" w:rsidDel="0047615E">
          <w:rPr>
            <w:rFonts w:ascii="Courier New" w:hAnsi="Courier New"/>
            <w:sz w:val="16"/>
            <w:lang w:eastAsia="zh-CN"/>
          </w:rPr>
          <w:delText>// This statement must appear after all include statements</w:delText>
        </w:r>
      </w:del>
    </w:p>
    <w:p w14:paraId="4BD9957B" w14:textId="3FC918E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 w:author="balazs-153" w:date="2024-01-18T20:39:00Z"/>
          <w:rFonts w:ascii="Courier New" w:hAnsi="Courier New"/>
          <w:sz w:val="16"/>
        </w:rPr>
      </w:pPr>
      <w:del w:id="1052" w:author="balazs-153" w:date="2024-01-18T20:39:00Z">
        <w:r w:rsidRPr="006F6F0E" w:rsidDel="0047615E">
          <w:rPr>
            <w:rFonts w:ascii="Courier New" w:hAnsi="Courier New"/>
            <w:sz w:val="16"/>
          </w:rPr>
          <w:delText>#pragma prefix "3gppsa5.org"</w:delText>
        </w:r>
      </w:del>
    </w:p>
    <w:p w14:paraId="75486014" w14:textId="20CD46D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 w:author="balazs-153" w:date="2024-01-18T20:39:00Z"/>
          <w:rFonts w:ascii="Courier New" w:hAnsi="Courier New"/>
          <w:sz w:val="16"/>
        </w:rPr>
      </w:pPr>
    </w:p>
    <w:p w14:paraId="749ADBA5" w14:textId="19C8A19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 w:author="balazs-153" w:date="2024-01-18T20:39:00Z"/>
          <w:rFonts w:ascii="Courier New" w:hAnsi="Courier New"/>
          <w:sz w:val="16"/>
        </w:rPr>
      </w:pPr>
      <w:del w:id="1055" w:author="balazs-153" w:date="2024-01-18T20:39:00Z">
        <w:r w:rsidRPr="006F6F0E" w:rsidDel="0047615E">
          <w:rPr>
            <w:rFonts w:ascii="Courier New" w:hAnsi="Courier New"/>
            <w:sz w:val="16"/>
          </w:rPr>
          <w:delText>module GenericNetworkResourcesIRPSystem</w:delText>
        </w:r>
      </w:del>
    </w:p>
    <w:p w14:paraId="73E936DC" w14:textId="389B4D0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 w:author="balazs-153" w:date="2024-01-18T20:39:00Z"/>
          <w:rFonts w:ascii="Courier New" w:hAnsi="Courier New"/>
          <w:sz w:val="16"/>
        </w:rPr>
      </w:pPr>
      <w:del w:id="1057" w:author="balazs-153" w:date="2024-01-18T20:39:00Z">
        <w:r w:rsidRPr="006F6F0E" w:rsidDel="0047615E">
          <w:rPr>
            <w:rFonts w:ascii="Courier New" w:hAnsi="Courier New"/>
            <w:sz w:val="16"/>
          </w:rPr>
          <w:delText>{</w:delText>
        </w:r>
      </w:del>
    </w:p>
    <w:p w14:paraId="54EA81BE" w14:textId="0692111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 w:author="balazs-153" w:date="2024-01-18T20:39:00Z"/>
          <w:rFonts w:ascii="Courier New" w:hAnsi="Courier New"/>
          <w:sz w:val="16"/>
        </w:rPr>
      </w:pPr>
      <w:del w:id="1059" w:author="balazs-153" w:date="2024-01-18T20:39:00Z">
        <w:r w:rsidRPr="006F6F0E" w:rsidDel="0047615E">
          <w:rPr>
            <w:rFonts w:ascii="Courier New" w:hAnsi="Courier New"/>
            <w:sz w:val="16"/>
          </w:rPr>
          <w:delText xml:space="preserve">   /**</w:delText>
        </w:r>
      </w:del>
    </w:p>
    <w:p w14:paraId="43803E8C" w14:textId="5D58B0D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 w:author="balazs-153" w:date="2024-01-18T20:39:00Z"/>
          <w:rFonts w:ascii="Courier New" w:hAnsi="Courier New"/>
          <w:sz w:val="16"/>
        </w:rPr>
      </w:pPr>
      <w:del w:id="1061" w:author="balazs-153" w:date="2024-01-18T20:39:00Z">
        <w:r w:rsidRPr="006F6F0E" w:rsidDel="0047615E">
          <w:rPr>
            <w:rFonts w:ascii="Courier New" w:hAnsi="Courier New"/>
            <w:sz w:val="16"/>
          </w:rPr>
          <w:delText xml:space="preserve">    * The format of Distinguished Name (DN) is specified in "Name Convention</w:delText>
        </w:r>
      </w:del>
    </w:p>
    <w:p w14:paraId="29EC699C" w14:textId="738C4F7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 w:author="balazs-153" w:date="2024-01-18T20:39:00Z"/>
          <w:rFonts w:ascii="Courier New" w:hAnsi="Courier New"/>
          <w:sz w:val="16"/>
        </w:rPr>
      </w:pPr>
      <w:del w:id="1063" w:author="balazs-153" w:date="2024-01-18T20:39:00Z">
        <w:r w:rsidRPr="006F6F0E" w:rsidDel="0047615E">
          <w:rPr>
            <w:rFonts w:ascii="Courier New" w:hAnsi="Courier New"/>
            <w:sz w:val="16"/>
          </w:rPr>
          <w:delText xml:space="preserve">    * for Managed Objects (3GPP TS 32.300 [5])".</w:delText>
        </w:r>
      </w:del>
    </w:p>
    <w:p w14:paraId="6D9C5CF6" w14:textId="468BFD2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 w:author="balazs-153" w:date="2024-01-18T20:39:00Z"/>
          <w:rFonts w:ascii="Courier New" w:hAnsi="Courier New"/>
          <w:sz w:val="16"/>
        </w:rPr>
      </w:pPr>
      <w:del w:id="1065" w:author="balazs-153" w:date="2024-01-18T20:39:00Z">
        <w:r w:rsidRPr="006F6F0E" w:rsidDel="0047615E">
          <w:rPr>
            <w:rFonts w:ascii="Courier New" w:hAnsi="Courier New"/>
            <w:sz w:val="16"/>
          </w:rPr>
          <w:delText xml:space="preserve">    */</w:delText>
        </w:r>
      </w:del>
    </w:p>
    <w:p w14:paraId="22A73AA9" w14:textId="5258B71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 w:author="balazs-153" w:date="2024-01-18T20:39:00Z"/>
          <w:rFonts w:ascii="Courier New" w:hAnsi="Courier New"/>
          <w:sz w:val="16"/>
        </w:rPr>
      </w:pPr>
      <w:del w:id="1067" w:author="balazs-153" w:date="2024-01-18T20:39:00Z">
        <w:r w:rsidRPr="006F6F0E" w:rsidDel="0047615E">
          <w:rPr>
            <w:rFonts w:ascii="Courier New" w:hAnsi="Courier New"/>
            <w:sz w:val="16"/>
          </w:rPr>
          <w:delText xml:space="preserve">   typedef string DN;</w:delText>
        </w:r>
      </w:del>
    </w:p>
    <w:p w14:paraId="04823173" w14:textId="3074A67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 w:author="balazs-153" w:date="2024-01-18T20:39:00Z"/>
          <w:rFonts w:ascii="Courier New" w:hAnsi="Courier New"/>
          <w:sz w:val="16"/>
        </w:rPr>
      </w:pPr>
    </w:p>
    <w:p w14:paraId="11AFCA45" w14:textId="72B01AE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 w:author="balazs-153" w:date="2024-01-18T20:39:00Z"/>
          <w:rFonts w:ascii="Courier New" w:hAnsi="Courier New"/>
          <w:sz w:val="16"/>
        </w:rPr>
      </w:pPr>
      <w:del w:id="1070" w:author="balazs-153" w:date="2024-01-18T20:39:00Z">
        <w:r w:rsidRPr="006F6F0E" w:rsidDel="0047615E">
          <w:rPr>
            <w:rFonts w:ascii="Courier New" w:hAnsi="Courier New"/>
            <w:sz w:val="16"/>
          </w:rPr>
          <w:delText xml:space="preserve">   /**</w:delText>
        </w:r>
      </w:del>
    </w:p>
    <w:p w14:paraId="1FEF631A" w14:textId="1A38F86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 w:author="balazs-153" w:date="2024-01-18T20:39:00Z"/>
          <w:rFonts w:ascii="Courier New" w:hAnsi="Courier New"/>
          <w:sz w:val="16"/>
        </w:rPr>
      </w:pPr>
      <w:del w:id="1072" w:author="balazs-153" w:date="2024-01-18T20:39:00Z">
        <w:r w:rsidRPr="006F6F0E" w:rsidDel="0047615E">
          <w:rPr>
            <w:rFonts w:ascii="Courier New" w:hAnsi="Courier New"/>
            <w:sz w:val="16"/>
          </w:rPr>
          <w:delText xml:space="preserve">    *  This module adds datatype definitions for types</w:delText>
        </w:r>
      </w:del>
    </w:p>
    <w:p w14:paraId="3DB9B277" w14:textId="59B07DA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 w:author="balazs-153" w:date="2024-01-18T20:39:00Z"/>
          <w:rFonts w:ascii="Courier New" w:hAnsi="Courier New"/>
          <w:sz w:val="16"/>
        </w:rPr>
      </w:pPr>
      <w:del w:id="1074" w:author="balazs-153" w:date="2024-01-18T20:39:00Z">
        <w:r w:rsidRPr="006F6F0E" w:rsidDel="0047615E">
          <w:rPr>
            <w:rFonts w:ascii="Courier New" w:hAnsi="Courier New"/>
            <w:sz w:val="16"/>
          </w:rPr>
          <w:delText xml:space="preserve">    *  used in the NRM which are not basic datatypes defined</w:delText>
        </w:r>
      </w:del>
    </w:p>
    <w:p w14:paraId="180046CA" w14:textId="27D4B8A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 w:author="balazs-153" w:date="2024-01-18T20:39:00Z"/>
          <w:rFonts w:ascii="Courier New" w:hAnsi="Courier New"/>
          <w:sz w:val="16"/>
        </w:rPr>
      </w:pPr>
      <w:del w:id="1076" w:author="balazs-153" w:date="2024-01-18T20:39:00Z">
        <w:r w:rsidRPr="006F6F0E" w:rsidDel="0047615E">
          <w:rPr>
            <w:rFonts w:ascii="Courier New" w:hAnsi="Courier New"/>
            <w:sz w:val="16"/>
          </w:rPr>
          <w:delText xml:space="preserve">    *  already in CORBA.</w:delText>
        </w:r>
      </w:del>
    </w:p>
    <w:p w14:paraId="5DA878C4" w14:textId="55F012D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 w:author="balazs-153" w:date="2024-01-18T20:39:00Z"/>
          <w:rFonts w:ascii="Courier New" w:hAnsi="Courier New"/>
          <w:sz w:val="16"/>
        </w:rPr>
      </w:pPr>
      <w:del w:id="1078" w:author="balazs-153" w:date="2024-01-18T20:39:00Z">
        <w:r w:rsidRPr="006F6F0E" w:rsidDel="0047615E">
          <w:rPr>
            <w:rFonts w:ascii="Courier New" w:hAnsi="Courier New"/>
            <w:sz w:val="16"/>
          </w:rPr>
          <w:delText xml:space="preserve">    */</w:delText>
        </w:r>
      </w:del>
    </w:p>
    <w:p w14:paraId="232DD8B0" w14:textId="04CC819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 w:author="balazs-153" w:date="2024-01-18T20:39:00Z"/>
          <w:rFonts w:ascii="Courier New" w:hAnsi="Courier New"/>
          <w:sz w:val="16"/>
        </w:rPr>
      </w:pPr>
      <w:del w:id="1080" w:author="balazs-153" w:date="2024-01-18T20:39:00Z">
        <w:r w:rsidRPr="006F6F0E" w:rsidDel="0047615E">
          <w:rPr>
            <w:rFonts w:ascii="Courier New" w:hAnsi="Courier New"/>
            <w:sz w:val="16"/>
          </w:rPr>
          <w:delText xml:space="preserve">   module AttributeTypes</w:delText>
        </w:r>
      </w:del>
    </w:p>
    <w:p w14:paraId="30DE977A" w14:textId="27898D8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 w:author="balazs-153" w:date="2024-01-18T20:39:00Z"/>
          <w:rFonts w:ascii="Courier New" w:hAnsi="Courier New"/>
          <w:sz w:val="16"/>
        </w:rPr>
      </w:pPr>
      <w:del w:id="1082" w:author="balazs-153" w:date="2024-01-18T20:39:00Z">
        <w:r w:rsidRPr="006F6F0E" w:rsidDel="0047615E">
          <w:rPr>
            <w:rFonts w:ascii="Courier New" w:hAnsi="Courier New"/>
            <w:sz w:val="16"/>
          </w:rPr>
          <w:delText xml:space="preserve">   {</w:delText>
        </w:r>
      </w:del>
    </w:p>
    <w:p w14:paraId="6665FE5B" w14:textId="7F0BE1F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 w:author="balazs-153" w:date="2024-01-18T20:39:00Z"/>
          <w:rFonts w:ascii="Courier New" w:hAnsi="Courier New"/>
          <w:sz w:val="16"/>
        </w:rPr>
      </w:pPr>
      <w:del w:id="1084" w:author="balazs-153" w:date="2024-01-18T20:39:00Z">
        <w:r w:rsidRPr="006F6F0E" w:rsidDel="0047615E">
          <w:rPr>
            <w:rFonts w:ascii="Courier New" w:hAnsi="Courier New"/>
            <w:sz w:val="16"/>
          </w:rPr>
          <w:delText xml:space="preserve">      /**</w:delText>
        </w:r>
      </w:del>
    </w:p>
    <w:p w14:paraId="71DBDD7F" w14:textId="68F47A1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 w:author="balazs-153" w:date="2024-01-18T20:39:00Z"/>
          <w:rFonts w:ascii="Courier New" w:hAnsi="Courier New"/>
          <w:sz w:val="16"/>
        </w:rPr>
      </w:pPr>
      <w:del w:id="1086" w:author="balazs-153" w:date="2024-01-18T20:39:00Z">
        <w:r w:rsidRPr="006F6F0E" w:rsidDel="0047615E">
          <w:rPr>
            <w:rFonts w:ascii="Courier New" w:hAnsi="Courier New"/>
            <w:sz w:val="16"/>
          </w:rPr>
          <w:delText xml:space="preserve">       * An MO reference refers to an MO instance.</w:delText>
        </w:r>
      </w:del>
    </w:p>
    <w:p w14:paraId="1ACD3552" w14:textId="3E96312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 w:author="balazs-153" w:date="2024-01-18T20:39:00Z"/>
          <w:rFonts w:ascii="Courier New" w:hAnsi="Courier New"/>
          <w:sz w:val="16"/>
        </w:rPr>
      </w:pPr>
      <w:del w:id="1088" w:author="balazs-153" w:date="2024-01-18T20:39:00Z">
        <w:r w:rsidRPr="006F6F0E" w:rsidDel="0047615E">
          <w:rPr>
            <w:rFonts w:ascii="Courier New" w:hAnsi="Courier New"/>
            <w:sz w:val="16"/>
          </w:rPr>
          <w:delText xml:space="preserve">       * "otherMO" contains the distinguished name of the referred MO.</w:delText>
        </w:r>
      </w:del>
    </w:p>
    <w:p w14:paraId="4D8338B8" w14:textId="0818F4B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 w:author="balazs-153" w:date="2024-01-18T20:39:00Z"/>
          <w:rFonts w:ascii="Courier New" w:hAnsi="Courier New"/>
          <w:sz w:val="16"/>
        </w:rPr>
      </w:pPr>
      <w:del w:id="1090" w:author="balazs-153" w:date="2024-01-18T20:39:00Z">
        <w:r w:rsidRPr="006F6F0E" w:rsidDel="0047615E">
          <w:rPr>
            <w:rFonts w:ascii="Courier New" w:hAnsi="Courier New"/>
            <w:sz w:val="16"/>
          </w:rPr>
          <w:delText xml:space="preserve">       * A conceptual "null" reference (meaning no MO is referenced)</w:delText>
        </w:r>
      </w:del>
    </w:p>
    <w:p w14:paraId="3E23D1F2" w14:textId="76BEC39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 w:author="balazs-153" w:date="2024-01-18T20:39:00Z"/>
          <w:rFonts w:ascii="Courier New" w:hAnsi="Courier New"/>
          <w:sz w:val="16"/>
        </w:rPr>
      </w:pPr>
      <w:del w:id="1092" w:author="balazs-153" w:date="2024-01-18T20:39:00Z">
        <w:r w:rsidRPr="006F6F0E" w:rsidDel="0047615E">
          <w:rPr>
            <w:rFonts w:ascii="Courier New" w:hAnsi="Courier New"/>
            <w:sz w:val="16"/>
          </w:rPr>
          <w:delText xml:space="preserve">       * is represented as an empty string ("").</w:delText>
        </w:r>
      </w:del>
    </w:p>
    <w:p w14:paraId="7F3A085A" w14:textId="74682A8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 w:author="balazs-153" w:date="2024-01-18T20:39:00Z"/>
          <w:rFonts w:ascii="Courier New" w:hAnsi="Courier New"/>
          <w:sz w:val="16"/>
        </w:rPr>
      </w:pPr>
      <w:del w:id="1094" w:author="balazs-153" w:date="2024-01-18T20:39:00Z">
        <w:r w:rsidRPr="006F6F0E" w:rsidDel="0047615E">
          <w:rPr>
            <w:rFonts w:ascii="Courier New" w:hAnsi="Courier New"/>
            <w:sz w:val="16"/>
          </w:rPr>
          <w:delText xml:space="preserve">       *</w:delText>
        </w:r>
      </w:del>
    </w:p>
    <w:p w14:paraId="705F63EC" w14:textId="2301947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 w:author="balazs-153" w:date="2024-01-18T20:39:00Z"/>
          <w:rFonts w:ascii="Courier New" w:hAnsi="Courier New"/>
          <w:sz w:val="16"/>
        </w:rPr>
      </w:pPr>
      <w:del w:id="1096" w:author="balazs-153" w:date="2024-01-18T20:39:00Z">
        <w:r w:rsidRPr="006F6F0E" w:rsidDel="0047615E">
          <w:rPr>
            <w:rFonts w:ascii="Courier New" w:hAnsi="Courier New"/>
            <w:sz w:val="16"/>
          </w:rPr>
          <w:delText xml:space="preserve">       */</w:delText>
        </w:r>
      </w:del>
    </w:p>
    <w:p w14:paraId="16893F0F" w14:textId="376364E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 w:author="balazs-153" w:date="2024-01-18T20:39:00Z"/>
          <w:rFonts w:ascii="Courier New" w:hAnsi="Courier New"/>
          <w:sz w:val="16"/>
        </w:rPr>
      </w:pPr>
      <w:del w:id="1098" w:author="balazs-153" w:date="2024-01-18T20:39:00Z">
        <w:r w:rsidRPr="006F6F0E" w:rsidDel="0047615E">
          <w:rPr>
            <w:rFonts w:ascii="Courier New" w:hAnsi="Courier New"/>
            <w:sz w:val="16"/>
          </w:rPr>
          <w:delText xml:space="preserve">      struct MOReference</w:delText>
        </w:r>
      </w:del>
    </w:p>
    <w:p w14:paraId="2A44F2B3" w14:textId="6C634FD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 w:author="balazs-153" w:date="2024-01-18T20:39:00Z"/>
          <w:rFonts w:ascii="Courier New" w:hAnsi="Courier New"/>
          <w:sz w:val="16"/>
        </w:rPr>
      </w:pPr>
      <w:del w:id="1100" w:author="balazs-153" w:date="2024-01-18T20:39:00Z">
        <w:r w:rsidRPr="006F6F0E" w:rsidDel="0047615E">
          <w:rPr>
            <w:rFonts w:ascii="Courier New" w:hAnsi="Courier New"/>
            <w:sz w:val="16"/>
          </w:rPr>
          <w:delText xml:space="preserve">      {</w:delText>
        </w:r>
      </w:del>
    </w:p>
    <w:p w14:paraId="321F851C" w14:textId="0D5532B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 w:author="balazs-153" w:date="2024-01-18T20:39:00Z"/>
          <w:rFonts w:ascii="Courier New" w:hAnsi="Courier New"/>
          <w:sz w:val="16"/>
        </w:rPr>
      </w:pPr>
      <w:del w:id="1102" w:author="balazs-153" w:date="2024-01-18T20:39:00Z">
        <w:r w:rsidRPr="006F6F0E" w:rsidDel="0047615E">
          <w:rPr>
            <w:rFonts w:ascii="Courier New" w:hAnsi="Courier New"/>
            <w:sz w:val="16"/>
          </w:rPr>
          <w:delText xml:space="preserve">         DN otherMO;</w:delText>
        </w:r>
      </w:del>
    </w:p>
    <w:p w14:paraId="7E4252F8" w14:textId="2F9E2A5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3" w:author="balazs-153" w:date="2024-01-18T20:39:00Z"/>
          <w:rFonts w:ascii="Courier New" w:hAnsi="Courier New"/>
          <w:sz w:val="16"/>
        </w:rPr>
      </w:pPr>
      <w:del w:id="1104" w:author="balazs-153" w:date="2024-01-18T20:39:00Z">
        <w:r w:rsidRPr="006F6F0E" w:rsidDel="0047615E">
          <w:rPr>
            <w:rFonts w:ascii="Courier New" w:hAnsi="Courier New"/>
            <w:sz w:val="16"/>
          </w:rPr>
          <w:delText xml:space="preserve">      };</w:delText>
        </w:r>
      </w:del>
    </w:p>
    <w:p w14:paraId="5175DF17" w14:textId="61CA148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 w:author="balazs-153" w:date="2024-01-18T20:39:00Z"/>
          <w:rFonts w:ascii="Courier New" w:hAnsi="Courier New"/>
          <w:sz w:val="16"/>
        </w:rPr>
      </w:pPr>
    </w:p>
    <w:p w14:paraId="31FC5DE2" w14:textId="3DAF045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 w:author="balazs-153" w:date="2024-01-18T20:39:00Z"/>
          <w:rFonts w:ascii="Courier New" w:hAnsi="Courier New"/>
          <w:sz w:val="16"/>
        </w:rPr>
      </w:pPr>
      <w:del w:id="1107" w:author="balazs-153" w:date="2024-01-18T20:39:00Z">
        <w:r w:rsidRPr="006F6F0E" w:rsidDel="0047615E">
          <w:rPr>
            <w:rFonts w:ascii="Courier New" w:hAnsi="Courier New"/>
            <w:sz w:val="16"/>
          </w:rPr>
          <w:delText xml:space="preserve">      /**</w:delText>
        </w:r>
      </w:del>
    </w:p>
    <w:p w14:paraId="39AA697D" w14:textId="439FCE7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 w:author="balazs-153" w:date="2024-01-18T20:39:00Z"/>
          <w:rFonts w:ascii="Courier New" w:hAnsi="Courier New"/>
          <w:sz w:val="16"/>
        </w:rPr>
      </w:pPr>
      <w:del w:id="1109" w:author="balazs-153" w:date="2024-01-18T20:39:00Z">
        <w:r w:rsidRPr="006F6F0E" w:rsidDel="0047615E">
          <w:rPr>
            <w:rFonts w:ascii="Courier New" w:hAnsi="Courier New"/>
            <w:sz w:val="16"/>
          </w:rPr>
          <w:delText xml:space="preserve">       * MOReferenceSet represents a set of MO references.</w:delText>
        </w:r>
      </w:del>
    </w:p>
    <w:p w14:paraId="599DB7B3" w14:textId="15F9D20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 w:author="balazs-153" w:date="2024-01-18T20:39:00Z"/>
          <w:rFonts w:ascii="Courier New" w:hAnsi="Courier New"/>
          <w:sz w:val="16"/>
        </w:rPr>
      </w:pPr>
      <w:del w:id="1111" w:author="balazs-153" w:date="2024-01-18T20:39:00Z">
        <w:r w:rsidRPr="006F6F0E" w:rsidDel="0047615E">
          <w:rPr>
            <w:rFonts w:ascii="Courier New" w:hAnsi="Courier New"/>
            <w:sz w:val="16"/>
          </w:rPr>
          <w:delText xml:space="preserve">       * This type is used to hold 0..n MO references.</w:delText>
        </w:r>
      </w:del>
    </w:p>
    <w:p w14:paraId="129D3F52" w14:textId="6771D9D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 w:author="balazs-153" w:date="2024-01-18T20:39:00Z"/>
          <w:rFonts w:ascii="Courier New" w:hAnsi="Courier New"/>
          <w:sz w:val="16"/>
        </w:rPr>
      </w:pPr>
      <w:del w:id="1113" w:author="balazs-153" w:date="2024-01-18T20:39:00Z">
        <w:r w:rsidRPr="006F6F0E" w:rsidDel="0047615E">
          <w:rPr>
            <w:rFonts w:ascii="Courier New" w:hAnsi="Courier New"/>
            <w:sz w:val="16"/>
          </w:rPr>
          <w:delText xml:space="preserve">       * A referred MO is not allowed to be repeated (therefore</w:delText>
        </w:r>
      </w:del>
    </w:p>
    <w:p w14:paraId="3592F8D8" w14:textId="6297CBD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 w:author="balazs-153" w:date="2024-01-18T20:39:00Z"/>
          <w:rFonts w:ascii="Courier New" w:hAnsi="Courier New"/>
          <w:sz w:val="16"/>
        </w:rPr>
      </w:pPr>
      <w:del w:id="1115" w:author="balazs-153" w:date="2024-01-18T20:39:00Z">
        <w:r w:rsidRPr="006F6F0E" w:rsidDel="0047615E">
          <w:rPr>
            <w:rFonts w:ascii="Courier New" w:hAnsi="Courier New"/>
            <w:sz w:val="16"/>
          </w:rPr>
          <w:delText xml:space="preserve">       * it is denoted as a "Set")</w:delText>
        </w:r>
      </w:del>
    </w:p>
    <w:p w14:paraId="626137F4" w14:textId="710C618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 w:author="balazs-153" w:date="2024-01-18T20:39:00Z"/>
          <w:rFonts w:ascii="Courier New" w:hAnsi="Courier New"/>
          <w:sz w:val="16"/>
        </w:rPr>
      </w:pPr>
      <w:del w:id="1117" w:author="balazs-153" w:date="2024-01-18T20:39:00Z">
        <w:r w:rsidRPr="006F6F0E" w:rsidDel="0047615E">
          <w:rPr>
            <w:rFonts w:ascii="Courier New" w:hAnsi="Courier New"/>
            <w:sz w:val="16"/>
          </w:rPr>
          <w:delText xml:space="preserve">       */</w:delText>
        </w:r>
      </w:del>
    </w:p>
    <w:p w14:paraId="46AC8267" w14:textId="1DB4542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 w:author="balazs-153" w:date="2024-01-18T20:39:00Z"/>
          <w:rFonts w:ascii="Courier New" w:hAnsi="Courier New"/>
          <w:sz w:val="16"/>
        </w:rPr>
      </w:pPr>
      <w:del w:id="1119" w:author="balazs-153" w:date="2024-01-18T20:39:00Z">
        <w:r w:rsidRPr="006F6F0E" w:rsidDel="0047615E">
          <w:rPr>
            <w:rFonts w:ascii="Courier New" w:hAnsi="Courier New"/>
            <w:sz w:val="16"/>
          </w:rPr>
          <w:delText xml:space="preserve">      typedef sequence&lt;MOReference&gt; MOReferenceSet;</w:delText>
        </w:r>
      </w:del>
    </w:p>
    <w:p w14:paraId="63137F6F" w14:textId="2A0DE66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 w:author="balazs-153" w:date="2024-01-18T20:39:00Z"/>
          <w:rFonts w:ascii="Courier New" w:hAnsi="Courier New"/>
          <w:sz w:val="16"/>
        </w:rPr>
      </w:pPr>
    </w:p>
    <w:p w14:paraId="7E0CB33E" w14:textId="2A1776E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 w:author="balazs-153" w:date="2024-01-18T20:39:00Z"/>
          <w:rFonts w:ascii="Courier New" w:hAnsi="Courier New"/>
          <w:sz w:val="16"/>
        </w:rPr>
      </w:pPr>
      <w:del w:id="1122" w:author="balazs-153" w:date="2024-01-18T20:39:00Z">
        <w:r w:rsidRPr="006F6F0E" w:rsidDel="0047615E">
          <w:rPr>
            <w:rFonts w:ascii="Courier New" w:hAnsi="Courier New"/>
            <w:sz w:val="16"/>
          </w:rPr>
          <w:delText xml:space="preserve">      /**</w:delText>
        </w:r>
      </w:del>
    </w:p>
    <w:p w14:paraId="48453D45" w14:textId="537EE11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 w:author="balazs-153" w:date="2024-01-18T20:39:00Z"/>
          <w:rFonts w:ascii="Courier New" w:hAnsi="Courier New"/>
          <w:sz w:val="16"/>
        </w:rPr>
      </w:pPr>
      <w:del w:id="1124" w:author="balazs-153" w:date="2024-01-18T20:39:00Z">
        <w:r w:rsidRPr="006F6F0E" w:rsidDel="0047615E">
          <w:rPr>
            <w:rFonts w:ascii="Courier New" w:hAnsi="Courier New"/>
            <w:sz w:val="16"/>
          </w:rPr>
          <w:delText xml:space="preserve">       *  A set of strings.</w:delText>
        </w:r>
      </w:del>
    </w:p>
    <w:p w14:paraId="234C61B3" w14:textId="16FE297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 w:author="balazs-153" w:date="2024-01-18T20:39:00Z"/>
          <w:rFonts w:ascii="Courier New" w:hAnsi="Courier New"/>
          <w:sz w:val="16"/>
        </w:rPr>
      </w:pPr>
      <w:del w:id="1126" w:author="balazs-153" w:date="2024-01-18T20:39:00Z">
        <w:r w:rsidRPr="006F6F0E" w:rsidDel="0047615E">
          <w:rPr>
            <w:rFonts w:ascii="Courier New" w:hAnsi="Courier New"/>
            <w:sz w:val="16"/>
          </w:rPr>
          <w:delText xml:space="preserve">       */</w:delText>
        </w:r>
      </w:del>
    </w:p>
    <w:p w14:paraId="444CDD81" w14:textId="63A80CD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 w:author="balazs-153" w:date="2024-01-18T20:39:00Z"/>
          <w:rFonts w:ascii="Courier New" w:hAnsi="Courier New"/>
          <w:sz w:val="16"/>
        </w:rPr>
      </w:pPr>
      <w:del w:id="1128" w:author="balazs-153" w:date="2024-01-18T20:39:00Z">
        <w:r w:rsidRPr="006F6F0E" w:rsidDel="0047615E">
          <w:rPr>
            <w:rFonts w:ascii="Courier New" w:hAnsi="Courier New"/>
            <w:sz w:val="16"/>
          </w:rPr>
          <w:delText xml:space="preserve">      typedef sequence&lt;string&gt; StringSet;</w:delText>
        </w:r>
      </w:del>
    </w:p>
    <w:p w14:paraId="53DA70A8" w14:textId="41027A1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 w:author="balazs-153" w:date="2024-01-18T20:39:00Z"/>
          <w:rFonts w:ascii="Courier New" w:hAnsi="Courier New"/>
          <w:sz w:val="16"/>
        </w:rPr>
      </w:pPr>
    </w:p>
    <w:p w14:paraId="7E20D237" w14:textId="6217F09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 w:author="balazs-153" w:date="2024-01-18T20:39:00Z"/>
          <w:rFonts w:ascii="Courier New" w:hAnsi="Courier New"/>
          <w:sz w:val="16"/>
        </w:rPr>
      </w:pPr>
      <w:del w:id="1131" w:author="balazs-153" w:date="2024-01-18T20:39:00Z">
        <w:r w:rsidRPr="006F6F0E" w:rsidDel="0047615E">
          <w:rPr>
            <w:rFonts w:ascii="Courier New" w:hAnsi="Courier New"/>
            <w:sz w:val="16"/>
          </w:rPr>
          <w:delText xml:space="preserve">      /**</w:delText>
        </w:r>
      </w:del>
    </w:p>
    <w:p w14:paraId="4C2D8B7B" w14:textId="5CF0E38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 w:author="balazs-153" w:date="2024-01-18T20:39:00Z"/>
          <w:rFonts w:ascii="Courier New" w:hAnsi="Courier New"/>
          <w:sz w:val="16"/>
        </w:rPr>
      </w:pPr>
      <w:del w:id="1133" w:author="balazs-153" w:date="2024-01-18T20:39:00Z">
        <w:r w:rsidRPr="006F6F0E" w:rsidDel="0047615E">
          <w:rPr>
            <w:rFonts w:ascii="Courier New" w:hAnsi="Courier New"/>
            <w:sz w:val="16"/>
          </w:rPr>
          <w:delText xml:space="preserve">       *  A set of long.</w:delText>
        </w:r>
      </w:del>
    </w:p>
    <w:p w14:paraId="0A4CBF22" w14:textId="5354BA6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 w:author="balazs-153" w:date="2024-01-18T20:39:00Z"/>
          <w:rFonts w:ascii="Courier New" w:hAnsi="Courier New"/>
          <w:sz w:val="16"/>
        </w:rPr>
      </w:pPr>
      <w:del w:id="1135" w:author="balazs-153" w:date="2024-01-18T20:39:00Z">
        <w:r w:rsidRPr="006F6F0E" w:rsidDel="0047615E">
          <w:rPr>
            <w:rFonts w:ascii="Courier New" w:hAnsi="Courier New"/>
            <w:sz w:val="16"/>
          </w:rPr>
          <w:delText xml:space="preserve">       */</w:delText>
        </w:r>
      </w:del>
    </w:p>
    <w:p w14:paraId="3D4D3FD6" w14:textId="5BF7EB0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 w:author="balazs-153" w:date="2024-01-18T20:39:00Z"/>
          <w:rFonts w:ascii="Courier New" w:hAnsi="Courier New"/>
          <w:sz w:val="16"/>
        </w:rPr>
      </w:pPr>
      <w:del w:id="1137" w:author="balazs-153" w:date="2024-01-18T20:39:00Z">
        <w:r w:rsidRPr="006F6F0E" w:rsidDel="0047615E">
          <w:rPr>
            <w:rFonts w:ascii="Courier New" w:hAnsi="Courier New"/>
            <w:sz w:val="16"/>
          </w:rPr>
          <w:delText xml:space="preserve">      typedef sequence&lt;long&gt; LongSet;</w:delText>
        </w:r>
      </w:del>
    </w:p>
    <w:p w14:paraId="5796CF54" w14:textId="14C7FEF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8" w:author="balazs-153" w:date="2024-01-18T20:39:00Z"/>
          <w:rFonts w:ascii="Courier New" w:hAnsi="Courier New"/>
          <w:color w:val="000000"/>
          <w:sz w:val="16"/>
        </w:rPr>
      </w:pPr>
      <w:del w:id="1139" w:author="balazs-153" w:date="2024-01-18T20:39:00Z">
        <w:r w:rsidRPr="006F6F0E" w:rsidDel="0047615E">
          <w:rPr>
            <w:rFonts w:ascii="Courier New" w:hAnsi="Courier New"/>
            <w:sz w:val="16"/>
          </w:rPr>
          <w:delText xml:space="preserve">      </w:delText>
        </w:r>
        <w:r w:rsidRPr="006F6F0E" w:rsidDel="0047615E">
          <w:rPr>
            <w:rFonts w:ascii="Courier New" w:hAnsi="Courier New"/>
            <w:color w:val="000000"/>
            <w:sz w:val="16"/>
          </w:rPr>
          <w:delText>/*</w:delText>
        </w:r>
      </w:del>
    </w:p>
    <w:p w14:paraId="4F9CBA82" w14:textId="005F1C3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 w:author="balazs-153" w:date="2024-01-18T20:39:00Z"/>
          <w:rFonts w:ascii="Courier New" w:hAnsi="Courier New"/>
          <w:color w:val="000000"/>
          <w:sz w:val="16"/>
          <w:szCs w:val="24"/>
        </w:rPr>
      </w:pPr>
      <w:del w:id="1141" w:author="balazs-153" w:date="2024-01-18T20:39:00Z">
        <w:r w:rsidRPr="006F6F0E" w:rsidDel="0047615E">
          <w:rPr>
            <w:rFonts w:ascii="Courier New" w:hAnsi="Courier New"/>
            <w:sz w:val="16"/>
          </w:rPr>
          <w:delText xml:space="preserve">       * </w:delText>
        </w:r>
        <w:r w:rsidRPr="006F6F0E" w:rsidDel="0047615E">
          <w:rPr>
            <w:rFonts w:ascii="Courier New" w:hAnsi="Courier New"/>
            <w:color w:val="000000"/>
            <w:sz w:val="16"/>
          </w:rPr>
          <w:delText xml:space="preserve">The </w:delText>
        </w:r>
        <w:r w:rsidRPr="006F6F0E" w:rsidDel="0047615E">
          <w:rPr>
            <w:rFonts w:ascii="Courier New" w:hAnsi="Courier New" w:cs="Courier New"/>
            <w:color w:val="000000"/>
            <w:sz w:val="16"/>
          </w:rPr>
          <w:delText>LinkListSet</w:delText>
        </w:r>
        <w:r w:rsidRPr="006F6F0E" w:rsidDel="0047615E">
          <w:rPr>
            <w:rFonts w:ascii="Courier New" w:hAnsi="Courier New"/>
            <w:color w:val="000000"/>
            <w:sz w:val="16"/>
          </w:rPr>
          <w:delText xml:space="preserve"> represents the Link_X_Y objects (or subclasses of</w:delText>
        </w:r>
      </w:del>
    </w:p>
    <w:p w14:paraId="4AABE3C5" w14:textId="7973F35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 w:author="balazs-153" w:date="2024-01-18T20:39:00Z"/>
          <w:rFonts w:ascii="Courier New" w:hAnsi="Courier New"/>
          <w:color w:val="000000"/>
          <w:sz w:val="16"/>
          <w:szCs w:val="24"/>
        </w:rPr>
      </w:pPr>
      <w:del w:id="1143" w:author="balazs-153" w:date="2024-01-18T20:39:00Z">
        <w:r w:rsidRPr="006F6F0E" w:rsidDel="0047615E">
          <w:rPr>
            <w:rFonts w:ascii="Courier New" w:hAnsi="Courier New"/>
            <w:sz w:val="16"/>
          </w:rPr>
          <w:delText xml:space="preserve">       * </w:delText>
        </w:r>
        <w:r w:rsidRPr="006F6F0E" w:rsidDel="0047615E">
          <w:rPr>
            <w:rFonts w:ascii="Courier New" w:hAnsi="Courier New"/>
            <w:color w:val="000000"/>
            <w:sz w:val="16"/>
          </w:rPr>
          <w:delText>Link_X_Y objects) that have a relationship with this object instance.</w:delText>
        </w:r>
      </w:del>
    </w:p>
    <w:p w14:paraId="3F4DCE8A" w14:textId="0D3E67D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 w:author="balazs-153" w:date="2024-01-18T20:39:00Z"/>
          <w:rFonts w:ascii="Courier New" w:hAnsi="Courier New"/>
          <w:color w:val="000000"/>
          <w:sz w:val="16"/>
        </w:rPr>
      </w:pPr>
      <w:del w:id="1145" w:author="balazs-153" w:date="2024-01-18T20:39:00Z">
        <w:r w:rsidRPr="006F6F0E" w:rsidDel="0047615E">
          <w:rPr>
            <w:rFonts w:ascii="Courier New" w:hAnsi="Courier New"/>
            <w:sz w:val="16"/>
          </w:rPr>
          <w:delText xml:space="preserve">       * </w:delText>
        </w:r>
        <w:r w:rsidRPr="006F6F0E" w:rsidDel="0047615E">
          <w:rPr>
            <w:rFonts w:ascii="Courier New" w:hAnsi="Courier New"/>
            <w:color w:val="000000"/>
            <w:sz w:val="16"/>
          </w:rPr>
          <w:delText xml:space="preserve">Each Link_X_Y object models interface(s) between objects of class X and </w:delText>
        </w:r>
      </w:del>
    </w:p>
    <w:p w14:paraId="26F95309" w14:textId="65C842B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 w:author="balazs-153" w:date="2024-01-18T20:39:00Z"/>
          <w:rFonts w:ascii="Courier New" w:hAnsi="Courier New"/>
          <w:sz w:val="16"/>
        </w:rPr>
      </w:pPr>
      <w:del w:id="1147" w:author="balazs-153" w:date="2024-01-18T20:39:00Z">
        <w:r w:rsidRPr="006F6F0E" w:rsidDel="0047615E">
          <w:rPr>
            <w:rFonts w:ascii="Courier New" w:hAnsi="Courier New"/>
            <w:sz w:val="16"/>
          </w:rPr>
          <w:delText xml:space="preserve">       * </w:delText>
        </w:r>
        <w:r w:rsidRPr="006F6F0E" w:rsidDel="0047615E">
          <w:rPr>
            <w:rFonts w:ascii="Courier New" w:hAnsi="Courier New"/>
            <w:color w:val="000000"/>
            <w:sz w:val="16"/>
          </w:rPr>
          <w:delText xml:space="preserve">Y. </w:delText>
        </w:r>
        <w:r w:rsidRPr="006F6F0E" w:rsidDel="0047615E">
          <w:rPr>
            <w:rFonts w:ascii="Courier New" w:hAnsi="Courier New"/>
            <w:sz w:val="16"/>
          </w:rPr>
          <w:delText>The object containing this attribute must either be a class of type X,</w:delText>
        </w:r>
      </w:del>
    </w:p>
    <w:p w14:paraId="45F33E03" w14:textId="6828DCB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 w:author="balazs-153" w:date="2024-01-18T20:39:00Z"/>
          <w:rFonts w:ascii="Courier New" w:hAnsi="Courier New"/>
          <w:sz w:val="16"/>
        </w:rPr>
      </w:pPr>
      <w:del w:id="1149" w:author="balazs-153" w:date="2024-01-18T20:39:00Z">
        <w:r w:rsidRPr="006F6F0E" w:rsidDel="0047615E">
          <w:rPr>
            <w:rFonts w:ascii="Courier New" w:hAnsi="Courier New"/>
            <w:sz w:val="16"/>
          </w:rPr>
          <w:delText xml:space="preserve">       * Y, XFunction, YFunction or a subclass of one of those classes.</w:delText>
        </w:r>
        <w:r w:rsidRPr="006F6F0E" w:rsidDel="0047615E">
          <w:rPr>
            <w:rFonts w:ascii="Courier New" w:hAnsi="Courier New"/>
            <w:color w:val="000000"/>
            <w:sz w:val="16"/>
          </w:rPr>
          <w:delText xml:space="preserve"> The</w:delText>
        </w:r>
      </w:del>
    </w:p>
    <w:p w14:paraId="1F9EC658" w14:textId="6280728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 w:author="balazs-153" w:date="2024-01-18T20:39:00Z"/>
          <w:rFonts w:ascii="Courier New" w:hAnsi="Courier New"/>
          <w:color w:val="000000"/>
          <w:sz w:val="16"/>
        </w:rPr>
      </w:pPr>
      <w:del w:id="1151" w:author="balazs-153" w:date="2024-01-18T20:39:00Z">
        <w:r w:rsidRPr="006F6F0E" w:rsidDel="0047615E">
          <w:rPr>
            <w:rFonts w:ascii="Courier New" w:hAnsi="Courier New"/>
            <w:sz w:val="16"/>
          </w:rPr>
          <w:delText xml:space="preserve">       * </w:delText>
        </w:r>
        <w:r w:rsidRPr="006F6F0E" w:rsidDel="0047615E">
          <w:rPr>
            <w:rFonts w:ascii="Courier New" w:hAnsi="Courier New" w:cs="Courier New"/>
            <w:color w:val="000000"/>
            <w:sz w:val="16"/>
          </w:rPr>
          <w:delText>LinkListSet</w:delText>
        </w:r>
        <w:r w:rsidRPr="006F6F0E" w:rsidDel="0047615E">
          <w:rPr>
            <w:rFonts w:ascii="Courier New" w:hAnsi="Courier New"/>
            <w:color w:val="000000"/>
            <w:sz w:val="16"/>
          </w:rPr>
          <w:delText xml:space="preserve"> may be empty</w:delText>
        </w:r>
        <w:r w:rsidRPr="006F6F0E" w:rsidDel="0047615E">
          <w:rPr>
            <w:rFonts w:ascii="Courier New" w:hAnsi="Courier New" w:cs="Courier New"/>
            <w:color w:val="000000"/>
            <w:sz w:val="16"/>
          </w:rPr>
          <w:delText xml:space="preserve">, or there may be no instances </w:delText>
        </w:r>
        <w:r w:rsidRPr="006F6F0E" w:rsidDel="0047615E">
          <w:rPr>
            <w:rFonts w:ascii="Courier New" w:hAnsi="Courier New"/>
            <w:color w:val="000000"/>
            <w:sz w:val="16"/>
          </w:rPr>
          <w:delText>for a particular</w:delText>
        </w:r>
      </w:del>
    </w:p>
    <w:p w14:paraId="292BDBDC" w14:textId="5217783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2" w:author="balazs-153" w:date="2024-01-18T20:39:00Z"/>
          <w:rFonts w:ascii="Courier New" w:hAnsi="Courier New"/>
          <w:color w:val="000000"/>
          <w:sz w:val="16"/>
          <w:szCs w:val="24"/>
        </w:rPr>
      </w:pPr>
      <w:del w:id="1153" w:author="balazs-153" w:date="2024-01-18T20:39:00Z">
        <w:r w:rsidRPr="006F6F0E" w:rsidDel="0047615E">
          <w:rPr>
            <w:rFonts w:ascii="Courier New" w:hAnsi="Courier New"/>
            <w:sz w:val="16"/>
          </w:rPr>
          <w:delText xml:space="preserve">       * </w:delText>
        </w:r>
        <w:r w:rsidRPr="006F6F0E" w:rsidDel="0047615E">
          <w:rPr>
            <w:rFonts w:ascii="Courier New" w:hAnsi="Courier New"/>
            <w:color w:val="000000"/>
            <w:sz w:val="16"/>
          </w:rPr>
          <w:delText>Link_X_Y class name.</w:delText>
        </w:r>
      </w:del>
    </w:p>
    <w:p w14:paraId="129E621D" w14:textId="15D026C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 w:author="balazs-153" w:date="2024-01-18T20:39:00Z"/>
          <w:rFonts w:ascii="Courier New" w:hAnsi="Courier New"/>
          <w:sz w:val="16"/>
        </w:rPr>
      </w:pPr>
      <w:del w:id="1155" w:author="balazs-153" w:date="2024-01-18T20:39:00Z">
        <w:r w:rsidRPr="006F6F0E" w:rsidDel="0047615E">
          <w:rPr>
            <w:rFonts w:ascii="Courier New" w:hAnsi="Courier New"/>
            <w:sz w:val="16"/>
          </w:rPr>
          <w:delText xml:space="preserve">       </w:delText>
        </w:r>
        <w:r w:rsidRPr="006F6F0E" w:rsidDel="0047615E">
          <w:rPr>
            <w:rFonts w:ascii="Courier New" w:hAnsi="Courier New"/>
            <w:color w:val="000000"/>
            <w:sz w:val="16"/>
          </w:rPr>
          <w:delText>*/</w:delText>
        </w:r>
      </w:del>
    </w:p>
    <w:p w14:paraId="6126A82F" w14:textId="04E4E2F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 w:author="balazs-153" w:date="2024-01-18T20:39:00Z"/>
          <w:rFonts w:ascii="Courier New" w:hAnsi="Courier New"/>
          <w:sz w:val="16"/>
          <w:lang w:eastAsia="zh-CN"/>
        </w:rPr>
      </w:pPr>
      <w:del w:id="1157" w:author="balazs-153" w:date="2024-01-18T20:39:00Z">
        <w:r w:rsidRPr="006F6F0E" w:rsidDel="0047615E">
          <w:rPr>
            <w:rFonts w:ascii="Courier New" w:hAnsi="Courier New"/>
            <w:sz w:val="16"/>
          </w:rPr>
          <w:delText xml:space="preserve">      typedef MOReferenceSet LinkListSet;</w:delText>
        </w:r>
        <w:r w:rsidRPr="006F6F0E" w:rsidDel="0047615E">
          <w:rPr>
            <w:rFonts w:ascii="Courier New" w:hAnsi="Courier New" w:hint="eastAsia"/>
            <w:sz w:val="16"/>
            <w:lang w:eastAsia="zh-CN"/>
          </w:rPr>
          <w:delText xml:space="preserve"> </w:delText>
        </w:r>
      </w:del>
    </w:p>
    <w:p w14:paraId="230EEF03" w14:textId="5BE4940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 w:author="balazs-153" w:date="2024-01-18T20:39:00Z"/>
          <w:rFonts w:ascii="Courier New" w:hAnsi="Courier New"/>
          <w:sz w:val="16"/>
          <w:lang w:eastAsia="zh-CN"/>
        </w:rPr>
      </w:pPr>
    </w:p>
    <w:p w14:paraId="0EF41B10" w14:textId="47D6643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50" w:firstLine="560"/>
        <w:rPr>
          <w:del w:id="1159" w:author="balazs-153" w:date="2024-01-18T20:39:00Z"/>
          <w:rFonts w:ascii="Courier New" w:hAnsi="Courier New"/>
          <w:sz w:val="16"/>
        </w:rPr>
      </w:pPr>
      <w:del w:id="1160" w:author="balazs-153" w:date="2024-01-18T20:39:00Z">
        <w:r w:rsidRPr="006F6F0E" w:rsidDel="0047615E">
          <w:rPr>
            <w:rFonts w:ascii="Courier New" w:hAnsi="Courier New"/>
            <w:sz w:val="16"/>
          </w:rPr>
          <w:delText>/**</w:delText>
        </w:r>
      </w:del>
    </w:p>
    <w:p w14:paraId="45BEE78A" w14:textId="6163AD2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 w:author="balazs-153" w:date="2024-01-18T20:39:00Z"/>
          <w:rFonts w:ascii="Courier New" w:hAnsi="Courier New"/>
          <w:sz w:val="16"/>
        </w:rPr>
      </w:pPr>
      <w:del w:id="1162" w:author="balazs-153" w:date="2024-01-18T20:39:00Z">
        <w:r w:rsidRPr="006F6F0E" w:rsidDel="0047615E">
          <w:rPr>
            <w:rFonts w:ascii="Courier New" w:hAnsi="Courier New"/>
            <w:sz w:val="16"/>
          </w:rPr>
          <w:delText xml:space="preserve">       * </w:delText>
        </w:r>
        <w:r w:rsidRPr="006F6F0E" w:rsidDel="0047615E">
          <w:rPr>
            <w:rFonts w:ascii="Courier New" w:hAnsi="Courier New" w:hint="eastAsia"/>
            <w:sz w:val="16"/>
            <w:lang w:eastAsia="zh-CN"/>
          </w:rPr>
          <w:delText>VNFParameters includes several attributes of a VNF instance</w:delText>
        </w:r>
        <w:r w:rsidRPr="006F6F0E" w:rsidDel="0047615E">
          <w:rPr>
            <w:rFonts w:ascii="Courier New" w:hAnsi="Courier New"/>
            <w:sz w:val="16"/>
          </w:rPr>
          <w:delText>.</w:delText>
        </w:r>
      </w:del>
    </w:p>
    <w:p w14:paraId="47C571D9" w14:textId="54DBB69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 w:author="balazs-153" w:date="2024-01-18T20:39:00Z"/>
          <w:rFonts w:ascii="Courier New" w:hAnsi="Courier New"/>
          <w:sz w:val="16"/>
          <w:lang w:eastAsia="zh-CN"/>
        </w:rPr>
      </w:pPr>
      <w:del w:id="1164" w:author="balazs-153" w:date="2024-01-18T20:39:00Z">
        <w:r w:rsidRPr="006F6F0E" w:rsidDel="0047615E">
          <w:rPr>
            <w:rFonts w:ascii="Courier New" w:hAnsi="Courier New"/>
            <w:sz w:val="16"/>
          </w:rPr>
          <w:delText xml:space="preserve">       *</w:delText>
        </w:r>
        <w:r w:rsidRPr="006F6F0E" w:rsidDel="0047615E">
          <w:rPr>
            <w:rFonts w:ascii="Courier New" w:hAnsi="Courier New" w:hint="eastAsia"/>
            <w:sz w:val="16"/>
            <w:lang w:eastAsia="zh-CN"/>
          </w:rPr>
          <w:delText xml:space="preserve"> The detailed definition of the attributes, see clause 4.4.1 of [4].</w:delText>
        </w:r>
      </w:del>
    </w:p>
    <w:p w14:paraId="7CAD6E11" w14:textId="01FC116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 w:author="balazs-153" w:date="2024-01-18T20:39:00Z"/>
          <w:rFonts w:ascii="Courier New" w:hAnsi="Courier New"/>
          <w:sz w:val="16"/>
        </w:rPr>
      </w:pPr>
      <w:del w:id="1166" w:author="balazs-153" w:date="2024-01-18T20:39:00Z">
        <w:r w:rsidRPr="006F6F0E" w:rsidDel="0047615E">
          <w:rPr>
            <w:rFonts w:ascii="Courier New" w:hAnsi="Courier New"/>
            <w:sz w:val="16"/>
          </w:rPr>
          <w:delText xml:space="preserve">       */</w:delText>
        </w:r>
      </w:del>
    </w:p>
    <w:p w14:paraId="24647305" w14:textId="57BA2FA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 w:author="balazs-153" w:date="2024-01-18T20:39:00Z"/>
          <w:rFonts w:ascii="Courier New" w:hAnsi="Courier New"/>
          <w:sz w:val="16"/>
          <w:lang w:eastAsia="zh-CN"/>
        </w:rPr>
      </w:pPr>
      <w:del w:id="1168" w:author="balazs-153" w:date="2024-01-18T20:39:00Z">
        <w:r w:rsidRPr="006F6F0E" w:rsidDel="0047615E">
          <w:rPr>
            <w:rFonts w:ascii="Courier New" w:hAnsi="Courier New"/>
            <w:sz w:val="16"/>
          </w:rPr>
          <w:delText xml:space="preserve">      struct </w:delText>
        </w:r>
        <w:r w:rsidRPr="006F6F0E" w:rsidDel="0047615E">
          <w:rPr>
            <w:rFonts w:ascii="Courier New" w:hAnsi="Courier New" w:hint="eastAsia"/>
            <w:sz w:val="16"/>
            <w:lang w:eastAsia="zh-CN"/>
          </w:rPr>
          <w:delText>VNFParameters</w:delText>
        </w:r>
      </w:del>
    </w:p>
    <w:p w14:paraId="3C9D4F93" w14:textId="78AC7D2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 w:author="balazs-153" w:date="2024-01-18T20:39:00Z"/>
          <w:rFonts w:ascii="Courier New" w:hAnsi="Courier New"/>
          <w:sz w:val="16"/>
        </w:rPr>
      </w:pPr>
      <w:del w:id="1170" w:author="balazs-153" w:date="2024-01-18T20:39:00Z">
        <w:r w:rsidRPr="006F6F0E" w:rsidDel="0047615E">
          <w:rPr>
            <w:rFonts w:ascii="Courier New" w:hAnsi="Courier New"/>
            <w:sz w:val="16"/>
          </w:rPr>
          <w:delText xml:space="preserve">      {</w:delText>
        </w:r>
      </w:del>
    </w:p>
    <w:p w14:paraId="7A027C30" w14:textId="128E7C3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 w:author="balazs-153" w:date="2024-01-18T20:39:00Z"/>
          <w:rFonts w:ascii="Courier New" w:hAnsi="Courier New"/>
          <w:sz w:val="16"/>
          <w:lang w:eastAsia="zh-CN"/>
        </w:rPr>
      </w:pPr>
      <w:del w:id="1172" w:author="balazs-153" w:date="2024-01-18T20:39:00Z">
        <w:r w:rsidRPr="006F6F0E" w:rsidDel="0047615E">
          <w:rPr>
            <w:rFonts w:ascii="Courier New" w:hAnsi="Courier New"/>
            <w:sz w:val="16"/>
          </w:rPr>
          <w:delText xml:space="preserve">         </w:delText>
        </w:r>
        <w:r w:rsidRPr="006F6F0E" w:rsidDel="0047615E">
          <w:rPr>
            <w:rFonts w:ascii="Courier New" w:hAnsi="Courier New" w:hint="eastAsia"/>
            <w:sz w:val="16"/>
            <w:lang w:eastAsia="zh-CN"/>
          </w:rPr>
          <w:delText xml:space="preserve">string </w:delText>
        </w:r>
        <w:r w:rsidRPr="006F6F0E" w:rsidDel="0047615E">
          <w:rPr>
            <w:rFonts w:ascii="Courier New" w:hAnsi="Courier New"/>
            <w:sz w:val="16"/>
          </w:rPr>
          <w:delText>vnfInstanceId</w:delText>
        </w:r>
        <w:r w:rsidRPr="006F6F0E" w:rsidDel="0047615E">
          <w:rPr>
            <w:rFonts w:ascii="Courier New" w:hAnsi="Courier New" w:hint="eastAsia"/>
            <w:sz w:val="16"/>
            <w:lang w:eastAsia="zh-CN"/>
          </w:rPr>
          <w:delText>;</w:delText>
        </w:r>
      </w:del>
    </w:p>
    <w:p w14:paraId="4C6329B5" w14:textId="2712BEB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173" w:author="balazs-153" w:date="2024-01-18T20:39:00Z"/>
          <w:rFonts w:ascii="Courier New" w:hAnsi="Courier New"/>
          <w:sz w:val="16"/>
          <w:lang w:eastAsia="zh-CN"/>
        </w:rPr>
      </w:pPr>
      <w:del w:id="1174" w:author="balazs-153" w:date="2024-01-18T20:39:00Z">
        <w:r w:rsidRPr="006F6F0E" w:rsidDel="0047615E">
          <w:rPr>
            <w:rFonts w:ascii="Courier New" w:hAnsi="Courier New" w:hint="eastAsia"/>
            <w:sz w:val="16"/>
            <w:lang w:eastAsia="zh-CN"/>
          </w:rPr>
          <w:delText xml:space="preserve">string </w:delText>
        </w:r>
        <w:r w:rsidRPr="006F6F0E" w:rsidDel="0047615E">
          <w:rPr>
            <w:rFonts w:ascii="Courier New" w:hAnsi="Courier New"/>
            <w:sz w:val="16"/>
          </w:rPr>
          <w:delText>vnfdId</w:delText>
        </w:r>
        <w:r w:rsidRPr="006F6F0E" w:rsidDel="0047615E">
          <w:rPr>
            <w:rFonts w:ascii="Courier New" w:hAnsi="Courier New" w:hint="eastAsia"/>
            <w:sz w:val="16"/>
            <w:lang w:eastAsia="zh-CN"/>
          </w:rPr>
          <w:delText>;</w:delText>
        </w:r>
      </w:del>
    </w:p>
    <w:p w14:paraId="1343F0BB" w14:textId="2368BEA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175" w:author="balazs-153" w:date="2024-01-18T20:39:00Z"/>
          <w:rFonts w:ascii="Courier New" w:hAnsi="Courier New"/>
          <w:sz w:val="16"/>
          <w:lang w:eastAsia="zh-CN"/>
        </w:rPr>
      </w:pPr>
      <w:del w:id="1176" w:author="balazs-153" w:date="2024-01-18T20:39:00Z">
        <w:r w:rsidRPr="006F6F0E" w:rsidDel="0047615E">
          <w:rPr>
            <w:rFonts w:ascii="Courier New" w:hAnsi="Courier New" w:hint="eastAsia"/>
            <w:sz w:val="16"/>
            <w:lang w:eastAsia="zh-CN"/>
          </w:rPr>
          <w:delText xml:space="preserve">string </w:delText>
        </w:r>
        <w:r w:rsidRPr="006F6F0E" w:rsidDel="0047615E">
          <w:rPr>
            <w:rFonts w:ascii="Courier New" w:hAnsi="Courier New"/>
            <w:sz w:val="16"/>
          </w:rPr>
          <w:delText>flavour</w:delText>
        </w:r>
        <w:r w:rsidRPr="006F6F0E" w:rsidDel="0047615E">
          <w:rPr>
            <w:rFonts w:ascii="Courier New" w:hAnsi="Courier New" w:hint="eastAsia"/>
            <w:sz w:val="16"/>
            <w:lang w:eastAsia="zh-CN"/>
          </w:rPr>
          <w:delText>I</w:delText>
        </w:r>
        <w:r w:rsidRPr="006F6F0E" w:rsidDel="0047615E">
          <w:rPr>
            <w:rFonts w:ascii="Courier New" w:hAnsi="Courier New"/>
            <w:sz w:val="16"/>
          </w:rPr>
          <w:delText>d</w:delText>
        </w:r>
        <w:r w:rsidRPr="006F6F0E" w:rsidDel="0047615E">
          <w:rPr>
            <w:rFonts w:ascii="Courier New" w:hAnsi="Courier New" w:hint="eastAsia"/>
            <w:sz w:val="16"/>
            <w:lang w:eastAsia="zh-CN"/>
          </w:rPr>
          <w:delText>;</w:delText>
        </w:r>
      </w:del>
    </w:p>
    <w:p w14:paraId="3076DF98" w14:textId="0639B32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177" w:author="balazs-153" w:date="2024-01-18T20:39:00Z"/>
          <w:rFonts w:ascii="Courier New" w:hAnsi="Courier New"/>
          <w:sz w:val="16"/>
        </w:rPr>
      </w:pPr>
      <w:del w:id="1178" w:author="balazs-153" w:date="2024-01-18T20:39:00Z">
        <w:r w:rsidRPr="006F6F0E" w:rsidDel="0047615E">
          <w:rPr>
            <w:rFonts w:ascii="Courier New" w:hAnsi="Courier New" w:hint="eastAsia"/>
            <w:sz w:val="16"/>
            <w:lang w:eastAsia="zh-CN"/>
          </w:rPr>
          <w:delText>b</w:delText>
        </w:r>
        <w:r w:rsidRPr="006F6F0E" w:rsidDel="0047615E">
          <w:rPr>
            <w:rFonts w:ascii="Courier New" w:hAnsi="Courier New"/>
            <w:sz w:val="16"/>
            <w:lang w:eastAsia="zh-CN"/>
          </w:rPr>
          <w:delText>oolean</w:delText>
        </w:r>
        <w:r w:rsidRPr="006F6F0E" w:rsidDel="0047615E">
          <w:rPr>
            <w:rFonts w:ascii="Courier New" w:hAnsi="Courier New" w:hint="eastAsia"/>
            <w:sz w:val="16"/>
            <w:lang w:eastAsia="zh-CN"/>
          </w:rPr>
          <w:delText xml:space="preserve"> </w:delText>
        </w:r>
        <w:r w:rsidRPr="006F6F0E" w:rsidDel="0047615E">
          <w:rPr>
            <w:rFonts w:ascii="Courier New" w:hAnsi="Courier New" w:hint="eastAsia"/>
            <w:sz w:val="16"/>
          </w:rPr>
          <w:delText>autoScalable</w:delText>
        </w:r>
        <w:r w:rsidRPr="006F6F0E" w:rsidDel="0047615E">
          <w:rPr>
            <w:rFonts w:ascii="Courier New" w:hAnsi="Courier New"/>
            <w:sz w:val="16"/>
          </w:rPr>
          <w:delText>;</w:delText>
        </w:r>
      </w:del>
    </w:p>
    <w:p w14:paraId="5B6CA3C2" w14:textId="1272A3F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 w:author="balazs-153" w:date="2024-01-18T20:39:00Z"/>
          <w:rFonts w:ascii="Courier New" w:hAnsi="Courier New"/>
          <w:sz w:val="16"/>
        </w:rPr>
      </w:pPr>
      <w:del w:id="1180" w:author="balazs-153" w:date="2024-01-18T20:39:00Z">
        <w:r w:rsidRPr="006F6F0E" w:rsidDel="0047615E">
          <w:rPr>
            <w:rFonts w:ascii="Courier New" w:hAnsi="Courier New"/>
            <w:sz w:val="16"/>
          </w:rPr>
          <w:delText xml:space="preserve">      };</w:delText>
        </w:r>
      </w:del>
    </w:p>
    <w:p w14:paraId="71D325A3" w14:textId="5308DDD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1" w:author="balazs-153" w:date="2024-01-18T20:39:00Z"/>
          <w:rFonts w:ascii="Courier New" w:hAnsi="Courier New"/>
          <w:sz w:val="16"/>
        </w:rPr>
      </w:pPr>
    </w:p>
    <w:p w14:paraId="4C57C817" w14:textId="13AA6D6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 w:author="balazs-153" w:date="2024-01-18T20:39:00Z"/>
          <w:rFonts w:ascii="Courier New" w:hAnsi="Courier New"/>
          <w:sz w:val="16"/>
        </w:rPr>
      </w:pPr>
      <w:del w:id="1183" w:author="balazs-153" w:date="2024-01-18T20:39:00Z">
        <w:r w:rsidRPr="006F6F0E" w:rsidDel="0047615E">
          <w:rPr>
            <w:rFonts w:ascii="Courier New" w:hAnsi="Courier New"/>
            <w:sz w:val="16"/>
          </w:rPr>
          <w:delText xml:space="preserve">      /**</w:delText>
        </w:r>
      </w:del>
    </w:p>
    <w:p w14:paraId="5EA3E728" w14:textId="3371705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 w:author="balazs-153" w:date="2024-01-18T20:39:00Z"/>
          <w:rFonts w:ascii="Courier New" w:hAnsi="Courier New"/>
          <w:sz w:val="16"/>
        </w:rPr>
      </w:pPr>
      <w:del w:id="1185" w:author="balazs-153" w:date="2024-01-18T20:39:00Z">
        <w:r w:rsidRPr="006F6F0E" w:rsidDel="0047615E">
          <w:rPr>
            <w:rFonts w:ascii="Courier New" w:hAnsi="Courier New"/>
            <w:sz w:val="16"/>
          </w:rPr>
          <w:delText xml:space="preserve">       * </w:delText>
        </w:r>
        <w:r w:rsidRPr="006F6F0E" w:rsidDel="0047615E">
          <w:rPr>
            <w:rFonts w:ascii="Courier New" w:hAnsi="Courier New" w:hint="eastAsia"/>
            <w:sz w:val="16"/>
            <w:lang w:eastAsia="zh-CN"/>
          </w:rPr>
          <w:delText>VNFParametersListType</w:delText>
        </w:r>
        <w:r w:rsidRPr="006F6F0E" w:rsidDel="0047615E">
          <w:rPr>
            <w:rFonts w:ascii="Courier New" w:hAnsi="Courier New"/>
            <w:sz w:val="16"/>
          </w:rPr>
          <w:delText xml:space="preserve"> represents a </w:delText>
        </w:r>
        <w:r w:rsidRPr="006F6F0E" w:rsidDel="0047615E">
          <w:rPr>
            <w:rFonts w:ascii="Courier New" w:hAnsi="Courier New" w:hint="eastAsia"/>
            <w:sz w:val="16"/>
            <w:lang w:eastAsia="zh-CN"/>
          </w:rPr>
          <w:delText>list</w:delText>
        </w:r>
        <w:r w:rsidRPr="006F6F0E" w:rsidDel="0047615E">
          <w:rPr>
            <w:rFonts w:ascii="Courier New" w:hAnsi="Courier New"/>
            <w:sz w:val="16"/>
          </w:rPr>
          <w:delText xml:space="preserve"> of </w:delText>
        </w:r>
        <w:r w:rsidRPr="006F6F0E" w:rsidDel="0047615E">
          <w:rPr>
            <w:rFonts w:ascii="Courier New" w:hAnsi="Courier New" w:hint="eastAsia"/>
            <w:sz w:val="16"/>
            <w:lang w:eastAsia="zh-CN"/>
          </w:rPr>
          <w:delText>VNFParameters</w:delText>
        </w:r>
        <w:r w:rsidRPr="006F6F0E" w:rsidDel="0047615E">
          <w:rPr>
            <w:rFonts w:ascii="Courier New" w:hAnsi="Courier New"/>
            <w:sz w:val="16"/>
          </w:rPr>
          <w:delText>.</w:delText>
        </w:r>
      </w:del>
    </w:p>
    <w:p w14:paraId="50E7CA57" w14:textId="424C0D7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 w:author="balazs-153" w:date="2024-01-18T20:39:00Z"/>
          <w:rFonts w:ascii="Courier New" w:hAnsi="Courier New"/>
          <w:sz w:val="16"/>
          <w:lang w:eastAsia="zh-CN"/>
        </w:rPr>
      </w:pPr>
      <w:del w:id="1187" w:author="balazs-153" w:date="2024-01-18T20:39:00Z">
        <w:r w:rsidRPr="006F6F0E" w:rsidDel="0047615E">
          <w:rPr>
            <w:rFonts w:ascii="Courier New" w:hAnsi="Courier New"/>
            <w:sz w:val="16"/>
          </w:rPr>
          <w:delText xml:space="preserve">       * </w:delText>
        </w:r>
        <w:r w:rsidRPr="006F6F0E" w:rsidDel="0047615E">
          <w:rPr>
            <w:rFonts w:ascii="Courier New" w:hAnsi="Courier New" w:hint="eastAsia"/>
            <w:sz w:val="16"/>
            <w:lang w:eastAsia="zh-CN"/>
          </w:rPr>
          <w:delText>The detailed definition of vnfParametersListType, see clause 4.4.1 of [4].</w:delText>
        </w:r>
      </w:del>
    </w:p>
    <w:p w14:paraId="674A3927" w14:textId="1B91EC1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 w:author="balazs-153" w:date="2024-01-18T20:39:00Z"/>
          <w:rFonts w:ascii="Courier New" w:hAnsi="Courier New"/>
          <w:sz w:val="16"/>
        </w:rPr>
      </w:pPr>
      <w:del w:id="1189" w:author="balazs-153" w:date="2024-01-18T20:39:00Z">
        <w:r w:rsidRPr="006F6F0E" w:rsidDel="0047615E">
          <w:rPr>
            <w:rFonts w:ascii="Courier New" w:hAnsi="Courier New"/>
            <w:sz w:val="16"/>
          </w:rPr>
          <w:delText xml:space="preserve">       */</w:delText>
        </w:r>
      </w:del>
    </w:p>
    <w:p w14:paraId="257F8D4C" w14:textId="72AAE83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 w:author="balazs-153" w:date="2024-01-18T20:39:00Z"/>
          <w:rFonts w:ascii="Courier New" w:hAnsi="Courier New"/>
          <w:sz w:val="16"/>
        </w:rPr>
      </w:pPr>
      <w:del w:id="1191" w:author="balazs-153" w:date="2024-01-18T20:39:00Z">
        <w:r w:rsidRPr="006F6F0E" w:rsidDel="0047615E">
          <w:rPr>
            <w:rFonts w:ascii="Courier New" w:hAnsi="Courier New"/>
            <w:sz w:val="16"/>
          </w:rPr>
          <w:delText xml:space="preserve">      typedef sequence&lt;</w:delText>
        </w:r>
        <w:r w:rsidRPr="006F6F0E" w:rsidDel="0047615E">
          <w:rPr>
            <w:rFonts w:ascii="Courier New" w:hAnsi="Courier New" w:hint="eastAsia"/>
            <w:sz w:val="16"/>
            <w:lang w:eastAsia="zh-CN"/>
          </w:rPr>
          <w:delText>VNFParameters</w:delText>
        </w:r>
        <w:r w:rsidRPr="006F6F0E" w:rsidDel="0047615E">
          <w:rPr>
            <w:rFonts w:ascii="Courier New" w:hAnsi="Courier New"/>
            <w:sz w:val="16"/>
          </w:rPr>
          <w:delText xml:space="preserve">&gt; </w:delText>
        </w:r>
        <w:r w:rsidRPr="006F6F0E" w:rsidDel="0047615E">
          <w:rPr>
            <w:rFonts w:ascii="Courier New" w:hAnsi="Courier New" w:hint="eastAsia"/>
            <w:sz w:val="16"/>
            <w:lang w:eastAsia="zh-CN"/>
          </w:rPr>
          <w:delText>VNFParametersListType</w:delText>
        </w:r>
        <w:r w:rsidRPr="006F6F0E" w:rsidDel="0047615E">
          <w:rPr>
            <w:rFonts w:ascii="Courier New" w:hAnsi="Courier New"/>
            <w:sz w:val="16"/>
          </w:rPr>
          <w:delText xml:space="preserve">; </w:delText>
        </w:r>
      </w:del>
    </w:p>
    <w:p w14:paraId="295C6751" w14:textId="7F4B15C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 w:author="balazs-153" w:date="2024-01-18T20:39:00Z"/>
          <w:rFonts w:ascii="Courier New" w:hAnsi="Courier New"/>
          <w:sz w:val="16"/>
          <w:lang w:eastAsia="zh-CN"/>
        </w:rPr>
      </w:pPr>
      <w:del w:id="1193" w:author="balazs-153" w:date="2024-01-18T20:39:00Z">
        <w:r w:rsidRPr="006F6F0E" w:rsidDel="0047615E">
          <w:rPr>
            <w:rFonts w:ascii="Courier New" w:hAnsi="Courier New"/>
            <w:sz w:val="16"/>
          </w:rPr>
          <w:delText xml:space="preserve">      struct </w:delText>
        </w:r>
        <w:r w:rsidRPr="006F6F0E" w:rsidDel="0047615E">
          <w:rPr>
            <w:rFonts w:ascii="Courier New" w:hAnsi="Courier New"/>
            <w:sz w:val="16"/>
            <w:lang w:eastAsia="zh-CN"/>
          </w:rPr>
          <w:delText>PEE</w:delText>
        </w:r>
        <w:r w:rsidRPr="006F6F0E" w:rsidDel="0047615E">
          <w:rPr>
            <w:rFonts w:ascii="Courier New" w:hAnsi="Courier New" w:hint="eastAsia"/>
            <w:sz w:val="16"/>
            <w:lang w:eastAsia="zh-CN"/>
          </w:rPr>
          <w:delText>Parameters</w:delText>
        </w:r>
      </w:del>
    </w:p>
    <w:p w14:paraId="58F44592" w14:textId="29CC60D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 w:author="balazs-153" w:date="2024-01-18T20:39:00Z"/>
          <w:rFonts w:ascii="Courier New" w:hAnsi="Courier New"/>
          <w:sz w:val="16"/>
        </w:rPr>
      </w:pPr>
      <w:del w:id="1195" w:author="balazs-153" w:date="2024-01-18T20:39:00Z">
        <w:r w:rsidRPr="006F6F0E" w:rsidDel="0047615E">
          <w:rPr>
            <w:rFonts w:ascii="Courier New" w:hAnsi="Courier New"/>
            <w:sz w:val="16"/>
          </w:rPr>
          <w:delText xml:space="preserve">      {</w:delText>
        </w:r>
      </w:del>
    </w:p>
    <w:p w14:paraId="2E1DE641" w14:textId="780BFE9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 w:author="balazs-153" w:date="2024-01-18T20:39:00Z"/>
          <w:rFonts w:ascii="Courier New" w:hAnsi="Courier New"/>
          <w:sz w:val="16"/>
          <w:lang w:eastAsia="zh-CN"/>
        </w:rPr>
      </w:pPr>
      <w:del w:id="1197" w:author="balazs-153" w:date="2024-01-18T20:39:00Z">
        <w:r w:rsidRPr="006F6F0E" w:rsidDel="0047615E">
          <w:rPr>
            <w:rFonts w:ascii="Courier New" w:hAnsi="Courier New"/>
            <w:sz w:val="16"/>
          </w:rPr>
          <w:delText xml:space="preserve">         </w:delText>
        </w:r>
        <w:r w:rsidRPr="006F6F0E" w:rsidDel="0047615E">
          <w:rPr>
            <w:rFonts w:ascii="Courier New" w:hAnsi="Courier New" w:hint="eastAsia"/>
            <w:sz w:val="16"/>
            <w:lang w:eastAsia="zh-CN"/>
          </w:rPr>
          <w:delText xml:space="preserve">string </w:delText>
        </w:r>
        <w:r w:rsidRPr="006F6F0E" w:rsidDel="0047615E">
          <w:rPr>
            <w:rFonts w:ascii="Courier New" w:hAnsi="Courier New"/>
            <w:sz w:val="16"/>
          </w:rPr>
          <w:delText>siteIdentification</w:delText>
        </w:r>
        <w:r w:rsidRPr="006F6F0E" w:rsidDel="0047615E">
          <w:rPr>
            <w:rFonts w:ascii="Courier New" w:hAnsi="Courier New" w:hint="eastAsia"/>
            <w:sz w:val="16"/>
            <w:lang w:eastAsia="zh-CN"/>
          </w:rPr>
          <w:delText>;</w:delText>
        </w:r>
      </w:del>
    </w:p>
    <w:p w14:paraId="4C171AE3" w14:textId="0DFBA52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 w:author="balazs-153" w:date="2024-01-18T20:39:00Z"/>
          <w:rFonts w:ascii="Courier New" w:hAnsi="Courier New"/>
          <w:sz w:val="16"/>
          <w:lang w:eastAsia="zh-CN"/>
        </w:rPr>
      </w:pPr>
      <w:del w:id="1199" w:author="balazs-153" w:date="2024-01-18T20:39:00Z">
        <w:r w:rsidRPr="006F6F0E" w:rsidDel="0047615E">
          <w:rPr>
            <w:rFonts w:ascii="Courier New" w:hAnsi="Courier New"/>
            <w:sz w:val="16"/>
            <w:lang w:eastAsia="zh-CN"/>
          </w:rPr>
          <w:delText xml:space="preserve">         float siteLatitude;</w:delText>
        </w:r>
      </w:del>
    </w:p>
    <w:p w14:paraId="2D6F570D" w14:textId="2CC1ACD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 w:author="balazs-153" w:date="2024-01-18T20:39:00Z"/>
          <w:rFonts w:ascii="Courier New" w:hAnsi="Courier New"/>
          <w:sz w:val="16"/>
          <w:lang w:eastAsia="zh-CN"/>
        </w:rPr>
      </w:pPr>
      <w:del w:id="1201" w:author="balazs-153" w:date="2024-01-18T20:39:00Z">
        <w:r w:rsidRPr="006F6F0E" w:rsidDel="0047615E">
          <w:rPr>
            <w:rFonts w:ascii="Courier New" w:hAnsi="Courier New"/>
            <w:sz w:val="16"/>
            <w:lang w:eastAsia="zh-CN"/>
          </w:rPr>
          <w:delText xml:space="preserve">         float siteLongitude;</w:delText>
        </w:r>
      </w:del>
    </w:p>
    <w:p w14:paraId="236B465F" w14:textId="45D149C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202" w:author="balazs-153" w:date="2024-01-18T20:39:00Z"/>
          <w:rFonts w:ascii="Courier New" w:hAnsi="Courier New"/>
          <w:sz w:val="16"/>
          <w:lang w:eastAsia="zh-CN"/>
        </w:rPr>
      </w:pPr>
      <w:del w:id="1203" w:author="balazs-153" w:date="2024-01-18T20:39:00Z">
        <w:r w:rsidRPr="006F6F0E" w:rsidDel="0047615E">
          <w:rPr>
            <w:rFonts w:ascii="Courier New" w:hAnsi="Courier New" w:hint="eastAsia"/>
            <w:sz w:val="16"/>
            <w:lang w:eastAsia="zh-CN"/>
          </w:rPr>
          <w:delText xml:space="preserve">string </w:delText>
        </w:r>
        <w:r w:rsidRPr="006F6F0E" w:rsidDel="0047615E">
          <w:rPr>
            <w:rFonts w:ascii="Courier New" w:hAnsi="Courier New"/>
            <w:sz w:val="16"/>
          </w:rPr>
          <w:delText>siteDescription</w:delText>
        </w:r>
        <w:r w:rsidRPr="006F6F0E" w:rsidDel="0047615E">
          <w:rPr>
            <w:rFonts w:ascii="Courier New" w:hAnsi="Courier New" w:hint="eastAsia"/>
            <w:sz w:val="16"/>
            <w:lang w:eastAsia="zh-CN"/>
          </w:rPr>
          <w:delText>;</w:delText>
        </w:r>
      </w:del>
    </w:p>
    <w:p w14:paraId="65776A46" w14:textId="60A8735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204" w:author="balazs-153" w:date="2024-01-18T20:39:00Z"/>
          <w:rFonts w:ascii="Courier New" w:hAnsi="Courier New"/>
          <w:sz w:val="16"/>
          <w:lang w:eastAsia="zh-CN"/>
        </w:rPr>
      </w:pPr>
      <w:del w:id="1205" w:author="balazs-153" w:date="2024-01-18T20:39:00Z">
        <w:r w:rsidRPr="006F6F0E" w:rsidDel="0047615E">
          <w:rPr>
            <w:rFonts w:ascii="Courier New" w:hAnsi="Courier New" w:hint="eastAsia"/>
            <w:sz w:val="16"/>
            <w:lang w:eastAsia="zh-CN"/>
          </w:rPr>
          <w:delText xml:space="preserve">string </w:delText>
        </w:r>
        <w:r w:rsidRPr="006F6F0E" w:rsidDel="0047615E">
          <w:rPr>
            <w:rFonts w:ascii="Courier New" w:hAnsi="Courier New"/>
            <w:sz w:val="16"/>
          </w:rPr>
          <w:delText>equipmentType</w:delText>
        </w:r>
        <w:r w:rsidRPr="006F6F0E" w:rsidDel="0047615E">
          <w:rPr>
            <w:rFonts w:ascii="Courier New" w:hAnsi="Courier New" w:hint="eastAsia"/>
            <w:sz w:val="16"/>
            <w:lang w:eastAsia="zh-CN"/>
          </w:rPr>
          <w:delText>;</w:delText>
        </w:r>
      </w:del>
    </w:p>
    <w:p w14:paraId="3134EF60" w14:textId="7A19CCC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206" w:author="balazs-153" w:date="2024-01-18T20:39:00Z"/>
          <w:rFonts w:ascii="Courier New" w:hAnsi="Courier New"/>
          <w:sz w:val="16"/>
          <w:lang w:eastAsia="zh-CN"/>
        </w:rPr>
      </w:pPr>
      <w:del w:id="1207" w:author="balazs-153" w:date="2024-01-18T20:39:00Z">
        <w:r w:rsidRPr="006F6F0E" w:rsidDel="0047615E">
          <w:rPr>
            <w:rFonts w:ascii="Courier New" w:hAnsi="Courier New"/>
            <w:sz w:val="16"/>
            <w:lang w:eastAsia="zh-CN"/>
          </w:rPr>
          <w:delText>string environmentType;</w:delText>
        </w:r>
      </w:del>
    </w:p>
    <w:p w14:paraId="56CFF796" w14:textId="4DC324F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50" w:firstLine="880"/>
        <w:rPr>
          <w:del w:id="1208" w:author="balazs-153" w:date="2024-01-18T20:39:00Z"/>
          <w:rFonts w:ascii="Courier New" w:hAnsi="Courier New"/>
          <w:sz w:val="16"/>
        </w:rPr>
      </w:pPr>
      <w:del w:id="1209" w:author="balazs-153" w:date="2024-01-18T20:39:00Z">
        <w:r w:rsidRPr="006F6F0E" w:rsidDel="0047615E">
          <w:rPr>
            <w:rFonts w:ascii="Courier New" w:hAnsi="Courier New"/>
            <w:sz w:val="16"/>
            <w:lang w:eastAsia="zh-CN"/>
          </w:rPr>
          <w:delText>string</w:delText>
        </w:r>
        <w:r w:rsidRPr="006F6F0E" w:rsidDel="0047615E">
          <w:rPr>
            <w:rFonts w:ascii="Courier New" w:hAnsi="Courier New" w:hint="eastAsia"/>
            <w:sz w:val="16"/>
            <w:lang w:eastAsia="zh-CN"/>
          </w:rPr>
          <w:delText xml:space="preserve"> </w:delText>
        </w:r>
        <w:r w:rsidRPr="006F6F0E" w:rsidDel="0047615E">
          <w:rPr>
            <w:rFonts w:ascii="Courier New" w:hAnsi="Courier New"/>
            <w:sz w:val="16"/>
          </w:rPr>
          <w:delText>powerInterface;</w:delText>
        </w:r>
      </w:del>
    </w:p>
    <w:p w14:paraId="035A1ACD" w14:textId="1A2FF8B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 w:author="balazs-153" w:date="2024-01-18T20:39:00Z"/>
          <w:rFonts w:ascii="Courier New" w:hAnsi="Courier New"/>
          <w:sz w:val="16"/>
        </w:rPr>
      </w:pPr>
      <w:del w:id="1211" w:author="balazs-153" w:date="2024-01-18T20:39:00Z">
        <w:r w:rsidRPr="006F6F0E" w:rsidDel="0047615E">
          <w:rPr>
            <w:rFonts w:ascii="Courier New" w:hAnsi="Courier New"/>
            <w:sz w:val="16"/>
          </w:rPr>
          <w:delText xml:space="preserve">      };</w:delText>
        </w:r>
      </w:del>
    </w:p>
    <w:p w14:paraId="32C2CDC4" w14:textId="3D65E09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2" w:author="balazs-153" w:date="2024-01-18T20:39:00Z"/>
          <w:rFonts w:ascii="Courier New" w:hAnsi="Courier New"/>
          <w:sz w:val="16"/>
        </w:rPr>
      </w:pPr>
    </w:p>
    <w:p w14:paraId="765CA0E1" w14:textId="37D2F3D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3" w:author="balazs-153" w:date="2024-01-18T20:39:00Z"/>
          <w:rFonts w:ascii="Courier New" w:hAnsi="Courier New"/>
          <w:sz w:val="16"/>
        </w:rPr>
      </w:pPr>
      <w:del w:id="1214" w:author="balazs-153" w:date="2024-01-18T20:39:00Z">
        <w:r w:rsidRPr="006F6F0E" w:rsidDel="0047615E">
          <w:rPr>
            <w:rFonts w:ascii="Courier New" w:hAnsi="Courier New"/>
            <w:sz w:val="16"/>
          </w:rPr>
          <w:delText xml:space="preserve">      /**</w:delText>
        </w:r>
      </w:del>
    </w:p>
    <w:p w14:paraId="5A94DF48" w14:textId="5545DAD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5" w:author="balazs-153" w:date="2024-01-18T20:39:00Z"/>
          <w:rFonts w:ascii="Courier New" w:hAnsi="Courier New"/>
          <w:sz w:val="16"/>
        </w:rPr>
      </w:pPr>
      <w:del w:id="1216" w:author="balazs-153" w:date="2024-01-18T20:39:00Z">
        <w:r w:rsidRPr="006F6F0E" w:rsidDel="0047615E">
          <w:rPr>
            <w:rFonts w:ascii="Courier New" w:hAnsi="Courier New"/>
            <w:sz w:val="16"/>
          </w:rPr>
          <w:delText xml:space="preserve">       * </w:delText>
        </w:r>
        <w:r w:rsidRPr="006F6F0E" w:rsidDel="0047615E">
          <w:rPr>
            <w:rFonts w:ascii="Courier New" w:hAnsi="Courier New"/>
            <w:sz w:val="16"/>
            <w:lang w:eastAsia="zh-CN"/>
          </w:rPr>
          <w:delText>PEE</w:delText>
        </w:r>
        <w:r w:rsidRPr="006F6F0E" w:rsidDel="0047615E">
          <w:rPr>
            <w:rFonts w:ascii="Courier New" w:hAnsi="Courier New" w:hint="eastAsia"/>
            <w:sz w:val="16"/>
            <w:lang w:eastAsia="zh-CN"/>
          </w:rPr>
          <w:delText>ParametersListType</w:delText>
        </w:r>
        <w:r w:rsidRPr="006F6F0E" w:rsidDel="0047615E">
          <w:rPr>
            <w:rFonts w:ascii="Courier New" w:hAnsi="Courier New"/>
            <w:sz w:val="16"/>
          </w:rPr>
          <w:delText xml:space="preserve"> represents a </w:delText>
        </w:r>
        <w:r w:rsidRPr="006F6F0E" w:rsidDel="0047615E">
          <w:rPr>
            <w:rFonts w:ascii="Courier New" w:hAnsi="Courier New" w:hint="eastAsia"/>
            <w:sz w:val="16"/>
            <w:lang w:eastAsia="zh-CN"/>
          </w:rPr>
          <w:delText>list</w:delText>
        </w:r>
        <w:r w:rsidRPr="006F6F0E" w:rsidDel="0047615E">
          <w:rPr>
            <w:rFonts w:ascii="Courier New" w:hAnsi="Courier New"/>
            <w:sz w:val="16"/>
          </w:rPr>
          <w:delText xml:space="preserve"> of </w:delText>
        </w:r>
        <w:r w:rsidRPr="006F6F0E" w:rsidDel="0047615E">
          <w:rPr>
            <w:rFonts w:ascii="Courier New" w:hAnsi="Courier New"/>
            <w:sz w:val="16"/>
            <w:lang w:eastAsia="zh-CN"/>
          </w:rPr>
          <w:delText>PEE</w:delText>
        </w:r>
        <w:r w:rsidRPr="006F6F0E" w:rsidDel="0047615E">
          <w:rPr>
            <w:rFonts w:ascii="Courier New" w:hAnsi="Courier New" w:hint="eastAsia"/>
            <w:sz w:val="16"/>
            <w:lang w:eastAsia="zh-CN"/>
          </w:rPr>
          <w:delText>Parameters</w:delText>
        </w:r>
        <w:r w:rsidRPr="006F6F0E" w:rsidDel="0047615E">
          <w:rPr>
            <w:rFonts w:ascii="Courier New" w:hAnsi="Courier New"/>
            <w:sz w:val="16"/>
          </w:rPr>
          <w:delText>.</w:delText>
        </w:r>
      </w:del>
    </w:p>
    <w:p w14:paraId="1C46BDA0" w14:textId="059A060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7" w:author="balazs-153" w:date="2024-01-18T20:39:00Z"/>
          <w:rFonts w:ascii="Courier New" w:hAnsi="Courier New"/>
          <w:sz w:val="16"/>
          <w:lang w:eastAsia="zh-CN"/>
        </w:rPr>
      </w:pPr>
      <w:del w:id="1218" w:author="balazs-153" w:date="2024-01-18T20:39:00Z">
        <w:r w:rsidRPr="006F6F0E" w:rsidDel="0047615E">
          <w:rPr>
            <w:rFonts w:ascii="Courier New" w:hAnsi="Courier New"/>
            <w:sz w:val="16"/>
          </w:rPr>
          <w:delText xml:space="preserve">       * </w:delText>
        </w:r>
        <w:r w:rsidRPr="006F6F0E" w:rsidDel="0047615E">
          <w:rPr>
            <w:rFonts w:ascii="Courier New" w:hAnsi="Courier New" w:hint="eastAsia"/>
            <w:sz w:val="16"/>
            <w:lang w:eastAsia="zh-CN"/>
          </w:rPr>
          <w:delText xml:space="preserve">The detailed definition of </w:delText>
        </w:r>
        <w:r w:rsidRPr="006F6F0E" w:rsidDel="0047615E">
          <w:rPr>
            <w:rFonts w:ascii="Courier New" w:hAnsi="Courier New"/>
            <w:sz w:val="16"/>
            <w:lang w:eastAsia="zh-CN"/>
          </w:rPr>
          <w:delText>PEE</w:delText>
        </w:r>
        <w:r w:rsidRPr="006F6F0E" w:rsidDel="0047615E">
          <w:rPr>
            <w:rFonts w:ascii="Courier New" w:hAnsi="Courier New" w:hint="eastAsia"/>
            <w:sz w:val="16"/>
            <w:lang w:eastAsia="zh-CN"/>
          </w:rPr>
          <w:delText>ParametersListType, see clause 4.4.1 of [4].</w:delText>
        </w:r>
      </w:del>
    </w:p>
    <w:p w14:paraId="60E56F40" w14:textId="2DE4305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9" w:author="balazs-153" w:date="2024-01-18T20:39:00Z"/>
          <w:rFonts w:ascii="Courier New" w:hAnsi="Courier New"/>
          <w:sz w:val="16"/>
        </w:rPr>
      </w:pPr>
      <w:del w:id="1220" w:author="balazs-153" w:date="2024-01-18T20:39:00Z">
        <w:r w:rsidRPr="006F6F0E" w:rsidDel="0047615E">
          <w:rPr>
            <w:rFonts w:ascii="Courier New" w:hAnsi="Courier New"/>
            <w:sz w:val="16"/>
          </w:rPr>
          <w:delText xml:space="preserve">       */</w:delText>
        </w:r>
      </w:del>
    </w:p>
    <w:p w14:paraId="5CE9D911" w14:textId="4EBC729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1" w:author="balazs-153" w:date="2024-01-18T20:39:00Z"/>
          <w:rFonts w:ascii="Courier New" w:hAnsi="Courier New"/>
          <w:sz w:val="16"/>
        </w:rPr>
      </w:pPr>
      <w:del w:id="1222" w:author="balazs-153" w:date="2024-01-18T20:39:00Z">
        <w:r w:rsidRPr="006F6F0E" w:rsidDel="0047615E">
          <w:rPr>
            <w:rFonts w:ascii="Courier New" w:hAnsi="Courier New"/>
            <w:sz w:val="16"/>
          </w:rPr>
          <w:delText xml:space="preserve">      typedef sequence&lt;</w:delText>
        </w:r>
        <w:r w:rsidRPr="006F6F0E" w:rsidDel="0047615E">
          <w:rPr>
            <w:rFonts w:ascii="Courier New" w:hAnsi="Courier New"/>
            <w:sz w:val="16"/>
            <w:lang w:eastAsia="zh-CN"/>
          </w:rPr>
          <w:delText>PEE</w:delText>
        </w:r>
        <w:r w:rsidRPr="006F6F0E" w:rsidDel="0047615E">
          <w:rPr>
            <w:rFonts w:ascii="Courier New" w:hAnsi="Courier New" w:hint="eastAsia"/>
            <w:sz w:val="16"/>
            <w:lang w:eastAsia="zh-CN"/>
          </w:rPr>
          <w:delText>Parameters</w:delText>
        </w:r>
        <w:r w:rsidRPr="006F6F0E" w:rsidDel="0047615E">
          <w:rPr>
            <w:rFonts w:ascii="Courier New" w:hAnsi="Courier New"/>
            <w:sz w:val="16"/>
          </w:rPr>
          <w:delText xml:space="preserve">&gt; </w:delText>
        </w:r>
        <w:r w:rsidRPr="006F6F0E" w:rsidDel="0047615E">
          <w:rPr>
            <w:rFonts w:ascii="Courier New" w:hAnsi="Courier New"/>
            <w:sz w:val="16"/>
            <w:lang w:eastAsia="zh-CN"/>
          </w:rPr>
          <w:delText>PEE</w:delText>
        </w:r>
        <w:r w:rsidRPr="006F6F0E" w:rsidDel="0047615E">
          <w:rPr>
            <w:rFonts w:ascii="Courier New" w:hAnsi="Courier New" w:hint="eastAsia"/>
            <w:sz w:val="16"/>
            <w:lang w:eastAsia="zh-CN"/>
          </w:rPr>
          <w:delText>ParametersListType</w:delText>
        </w:r>
        <w:r w:rsidRPr="006F6F0E" w:rsidDel="0047615E">
          <w:rPr>
            <w:rFonts w:ascii="Courier New" w:hAnsi="Courier New"/>
            <w:sz w:val="16"/>
          </w:rPr>
          <w:delText>;</w:delText>
        </w:r>
      </w:del>
    </w:p>
    <w:p w14:paraId="123953D2" w14:textId="2E85F39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3" w:author="balazs-153" w:date="2024-01-18T20:39:00Z"/>
          <w:rFonts w:ascii="Courier New" w:hAnsi="Courier New"/>
          <w:sz w:val="16"/>
        </w:rPr>
      </w:pPr>
    </w:p>
    <w:p w14:paraId="3C514F52" w14:textId="63232BB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4" w:author="balazs-153" w:date="2024-01-18T20:39:00Z"/>
          <w:rFonts w:ascii="Courier New" w:hAnsi="Courier New" w:cs="Courier New"/>
          <w:sz w:val="16"/>
          <w:szCs w:val="16"/>
        </w:rPr>
      </w:pPr>
      <w:del w:id="1225" w:author="balazs-153" w:date="2024-01-18T20:39:00Z">
        <w:r w:rsidRPr="006F6F0E" w:rsidDel="0047615E">
          <w:rPr>
            <w:rFonts w:ascii="Courier New" w:hAnsi="Courier New" w:cs="Courier New"/>
            <w:sz w:val="16"/>
            <w:szCs w:val="16"/>
          </w:rPr>
          <w:delText xml:space="preserve">      typedef any ThresholdValueType;</w:delText>
        </w:r>
      </w:del>
    </w:p>
    <w:p w14:paraId="165CC0D4" w14:textId="4E26EAA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6" w:author="balazs-153" w:date="2024-01-18T20:39:00Z"/>
          <w:rFonts w:ascii="Courier New" w:hAnsi="Courier New" w:cs="Courier New"/>
          <w:sz w:val="16"/>
          <w:szCs w:val="16"/>
        </w:rPr>
      </w:pPr>
      <w:del w:id="1227" w:author="balazs-153" w:date="2024-01-18T20:39:00Z">
        <w:r w:rsidRPr="006F6F0E" w:rsidDel="0047615E">
          <w:rPr>
            <w:rFonts w:ascii="Courier New" w:hAnsi="Courier New" w:cs="Courier New"/>
            <w:sz w:val="16"/>
            <w:szCs w:val="16"/>
          </w:rPr>
          <w:delText xml:space="preserve">      enum Direction {INCREASING, DECREASING};</w:delText>
        </w:r>
      </w:del>
    </w:p>
    <w:p w14:paraId="7F5E35CA" w14:textId="0457C5A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8" w:author="balazs-153" w:date="2024-01-18T20:39:00Z"/>
          <w:rFonts w:ascii="Courier New" w:hAnsi="Courier New" w:cs="Courier New"/>
          <w:sz w:val="16"/>
          <w:szCs w:val="16"/>
        </w:rPr>
      </w:pPr>
      <w:del w:id="1229" w:author="balazs-153" w:date="2024-01-18T20:39:00Z">
        <w:r w:rsidRPr="006F6F0E" w:rsidDel="0047615E">
          <w:rPr>
            <w:rFonts w:ascii="Courier New" w:hAnsi="Courier New" w:cs="Courier New"/>
            <w:sz w:val="16"/>
            <w:szCs w:val="16"/>
          </w:rPr>
          <w:delText xml:space="preserve">      union HysteresisType switch(boolean)</w:delText>
        </w:r>
      </w:del>
    </w:p>
    <w:p w14:paraId="5C42901A" w14:textId="0B3D3F8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0" w:author="balazs-153" w:date="2024-01-18T20:39:00Z"/>
          <w:rFonts w:ascii="Courier New" w:hAnsi="Courier New" w:cs="Courier New"/>
          <w:sz w:val="16"/>
          <w:szCs w:val="16"/>
        </w:rPr>
      </w:pPr>
      <w:del w:id="1231" w:author="balazs-153" w:date="2024-01-18T20:39:00Z">
        <w:r w:rsidRPr="006F6F0E" w:rsidDel="0047615E">
          <w:rPr>
            <w:rFonts w:ascii="Courier New" w:hAnsi="Courier New" w:cs="Courier New"/>
            <w:sz w:val="16"/>
            <w:szCs w:val="16"/>
          </w:rPr>
          <w:delText xml:space="preserve">      {</w:delText>
        </w:r>
      </w:del>
    </w:p>
    <w:p w14:paraId="009F09E5" w14:textId="06F023F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2" w:author="balazs-153" w:date="2024-01-18T20:39:00Z"/>
          <w:rFonts w:ascii="Courier New" w:hAnsi="Courier New" w:cs="Courier New"/>
          <w:sz w:val="16"/>
          <w:szCs w:val="16"/>
        </w:rPr>
      </w:pPr>
      <w:del w:id="1233" w:author="balazs-153" w:date="2024-01-18T20:39:00Z">
        <w:r w:rsidRPr="006F6F0E" w:rsidDel="0047615E">
          <w:rPr>
            <w:rFonts w:ascii="Courier New" w:hAnsi="Courier New" w:cs="Courier New"/>
            <w:sz w:val="16"/>
            <w:szCs w:val="16"/>
          </w:rPr>
          <w:delText xml:space="preserve">          case TRUE: long long_value;</w:delText>
        </w:r>
      </w:del>
    </w:p>
    <w:p w14:paraId="704B3E80" w14:textId="7911E4D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4" w:author="balazs-153" w:date="2024-01-18T20:39:00Z"/>
          <w:rFonts w:ascii="Courier New" w:hAnsi="Courier New" w:cs="Courier New"/>
          <w:sz w:val="16"/>
          <w:szCs w:val="16"/>
        </w:rPr>
      </w:pPr>
      <w:del w:id="1235" w:author="balazs-153" w:date="2024-01-18T20:39:00Z">
        <w:r w:rsidRPr="006F6F0E" w:rsidDel="0047615E">
          <w:rPr>
            <w:rFonts w:ascii="Courier New" w:hAnsi="Courier New" w:cs="Courier New"/>
            <w:sz w:val="16"/>
            <w:szCs w:val="16"/>
          </w:rPr>
          <w:delText xml:space="preserve">          case FALSE: float float_value;</w:delText>
        </w:r>
      </w:del>
    </w:p>
    <w:p w14:paraId="11A9AA11" w14:textId="353BBFA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6" w:author="balazs-153" w:date="2024-01-18T20:39:00Z"/>
          <w:rFonts w:ascii="Courier New" w:hAnsi="Courier New" w:cs="Courier New"/>
          <w:sz w:val="16"/>
          <w:szCs w:val="16"/>
        </w:rPr>
      </w:pPr>
      <w:del w:id="1237" w:author="balazs-153" w:date="2024-01-18T20:39:00Z">
        <w:r w:rsidRPr="006F6F0E" w:rsidDel="0047615E">
          <w:rPr>
            <w:rFonts w:ascii="Courier New" w:hAnsi="Courier New" w:cs="Courier New"/>
            <w:sz w:val="16"/>
            <w:szCs w:val="16"/>
          </w:rPr>
          <w:delText xml:space="preserve">      };</w:delText>
        </w:r>
      </w:del>
    </w:p>
    <w:p w14:paraId="34EE0D0B" w14:textId="76D5A81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8" w:author="balazs-153" w:date="2024-01-18T20:39:00Z"/>
          <w:rFonts w:ascii="Courier New" w:hAnsi="Courier New" w:cs="Courier New"/>
          <w:sz w:val="16"/>
          <w:szCs w:val="16"/>
        </w:rPr>
      </w:pPr>
      <w:del w:id="1239" w:author="balazs-153" w:date="2024-01-18T20:39:00Z">
        <w:r w:rsidRPr="006F6F0E" w:rsidDel="0047615E">
          <w:rPr>
            <w:rFonts w:ascii="Courier New" w:hAnsi="Courier New" w:cs="Courier New"/>
            <w:sz w:val="16"/>
            <w:szCs w:val="16"/>
          </w:rPr>
          <w:delText xml:space="preserve">      struct ThresholdPackElement</w:delText>
        </w:r>
      </w:del>
    </w:p>
    <w:p w14:paraId="2B7721AF" w14:textId="60C811D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0" w:author="balazs-153" w:date="2024-01-18T20:39:00Z"/>
          <w:rFonts w:ascii="Courier New" w:hAnsi="Courier New" w:cs="Courier New"/>
          <w:sz w:val="16"/>
          <w:szCs w:val="16"/>
        </w:rPr>
      </w:pPr>
      <w:del w:id="1241" w:author="balazs-153" w:date="2024-01-18T20:39:00Z">
        <w:r w:rsidRPr="006F6F0E" w:rsidDel="0047615E">
          <w:rPr>
            <w:rFonts w:ascii="Courier New" w:hAnsi="Courier New" w:cs="Courier New"/>
            <w:sz w:val="16"/>
            <w:szCs w:val="16"/>
          </w:rPr>
          <w:delText xml:space="preserve">      {</w:delText>
        </w:r>
      </w:del>
    </w:p>
    <w:p w14:paraId="14540361" w14:textId="777111E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2" w:author="balazs-153" w:date="2024-01-18T20:39:00Z"/>
          <w:rFonts w:ascii="Courier New" w:hAnsi="Courier New" w:cs="Courier New"/>
          <w:sz w:val="16"/>
          <w:szCs w:val="16"/>
        </w:rPr>
      </w:pPr>
      <w:del w:id="1243" w:author="balazs-153" w:date="2024-01-18T20:39:00Z">
        <w:r w:rsidRPr="006F6F0E" w:rsidDel="0047615E">
          <w:rPr>
            <w:rFonts w:ascii="Courier New" w:hAnsi="Courier New" w:cs="Courier New"/>
            <w:sz w:val="16"/>
            <w:szCs w:val="16"/>
          </w:rPr>
          <w:delText xml:space="preserve">         ThresholdValueType thresholdValue;</w:delText>
        </w:r>
      </w:del>
    </w:p>
    <w:p w14:paraId="76125AAE" w14:textId="5E51A2F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4" w:author="balazs-153" w:date="2024-01-18T20:39:00Z"/>
          <w:rFonts w:ascii="Courier New" w:hAnsi="Courier New" w:cs="Courier New"/>
          <w:sz w:val="16"/>
          <w:szCs w:val="16"/>
        </w:rPr>
      </w:pPr>
      <w:del w:id="1245" w:author="balazs-153" w:date="2024-01-18T20:39:00Z">
        <w:r w:rsidRPr="006F6F0E" w:rsidDel="0047615E">
          <w:rPr>
            <w:rFonts w:ascii="Courier New" w:hAnsi="Courier New" w:cs="Courier New"/>
            <w:sz w:val="16"/>
            <w:szCs w:val="16"/>
          </w:rPr>
          <w:delText xml:space="preserve">         short thresholdLevel;</w:delText>
        </w:r>
      </w:del>
    </w:p>
    <w:p w14:paraId="392DB920" w14:textId="378D329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6" w:author="balazs-153" w:date="2024-01-18T20:39:00Z"/>
          <w:rFonts w:ascii="Courier New" w:hAnsi="Courier New" w:cs="Courier New"/>
          <w:sz w:val="16"/>
          <w:szCs w:val="16"/>
        </w:rPr>
      </w:pPr>
      <w:del w:id="1247" w:author="balazs-153" w:date="2024-01-18T20:39:00Z">
        <w:r w:rsidRPr="006F6F0E" w:rsidDel="0047615E">
          <w:rPr>
            <w:rFonts w:ascii="Courier New" w:hAnsi="Courier New" w:cs="Courier New"/>
            <w:sz w:val="16"/>
            <w:szCs w:val="16"/>
          </w:rPr>
          <w:delText xml:space="preserve">         HysteresisType hysteresis;</w:delText>
        </w:r>
      </w:del>
    </w:p>
    <w:p w14:paraId="2A23DA77" w14:textId="108807F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8" w:author="balazs-153" w:date="2024-01-18T20:39:00Z"/>
          <w:rFonts w:ascii="Courier New" w:hAnsi="Courier New" w:cs="Courier New"/>
          <w:sz w:val="16"/>
          <w:szCs w:val="16"/>
        </w:rPr>
      </w:pPr>
      <w:del w:id="1249" w:author="balazs-153" w:date="2024-01-18T20:39:00Z">
        <w:r w:rsidRPr="006F6F0E" w:rsidDel="0047615E">
          <w:rPr>
            <w:rFonts w:ascii="Courier New" w:hAnsi="Courier New" w:cs="Courier New"/>
            <w:sz w:val="16"/>
            <w:szCs w:val="16"/>
          </w:rPr>
          <w:delText xml:space="preserve">      };</w:delText>
        </w:r>
      </w:del>
    </w:p>
    <w:p w14:paraId="3C80D8E7" w14:textId="34D710D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0" w:author="balazs-153" w:date="2024-01-18T20:39:00Z"/>
          <w:rFonts w:ascii="Courier New" w:hAnsi="Courier New" w:cs="Courier New"/>
          <w:sz w:val="16"/>
          <w:szCs w:val="16"/>
        </w:rPr>
      </w:pPr>
      <w:del w:id="1251" w:author="balazs-153" w:date="2024-01-18T20:39:00Z">
        <w:r w:rsidRPr="006F6F0E" w:rsidDel="0047615E">
          <w:rPr>
            <w:rFonts w:ascii="Courier New" w:hAnsi="Courier New" w:cs="Courier New"/>
            <w:sz w:val="16"/>
            <w:szCs w:val="16"/>
          </w:rPr>
          <w:delText xml:space="preserve">      typedef sequence&lt;ThresholdPackElement&gt; ThresholdPackType;</w:delText>
        </w:r>
      </w:del>
    </w:p>
    <w:p w14:paraId="360DEF4F" w14:textId="01A866C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2" w:author="balazs-153" w:date="2024-01-18T20:39:00Z"/>
          <w:rFonts w:ascii="Courier New" w:hAnsi="Courier New" w:cs="Courier New"/>
          <w:sz w:val="16"/>
          <w:szCs w:val="16"/>
        </w:rPr>
      </w:pPr>
      <w:del w:id="1253" w:author="balazs-153" w:date="2024-01-18T20:39:00Z">
        <w:r w:rsidRPr="006F6F0E" w:rsidDel="0047615E">
          <w:rPr>
            <w:rFonts w:ascii="Courier New" w:hAnsi="Courier New" w:cs="Courier New"/>
            <w:sz w:val="16"/>
            <w:szCs w:val="16"/>
          </w:rPr>
          <w:delText xml:space="preserve">      struct ThresholdInfo</w:delText>
        </w:r>
      </w:del>
    </w:p>
    <w:p w14:paraId="4FA277EC" w14:textId="4004394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4" w:author="balazs-153" w:date="2024-01-18T20:39:00Z"/>
          <w:rFonts w:ascii="Courier New" w:hAnsi="Courier New" w:cs="Courier New"/>
          <w:sz w:val="16"/>
          <w:szCs w:val="16"/>
        </w:rPr>
      </w:pPr>
      <w:del w:id="1255" w:author="balazs-153" w:date="2024-01-18T20:39:00Z">
        <w:r w:rsidRPr="006F6F0E" w:rsidDel="0047615E">
          <w:rPr>
            <w:rFonts w:ascii="Courier New" w:hAnsi="Courier New" w:cs="Courier New"/>
            <w:sz w:val="16"/>
            <w:szCs w:val="16"/>
          </w:rPr>
          <w:delText xml:space="preserve">      {</w:delText>
        </w:r>
      </w:del>
    </w:p>
    <w:p w14:paraId="26DF8ADA" w14:textId="1DCA691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6" w:author="balazs-153" w:date="2024-01-18T20:39:00Z"/>
          <w:rFonts w:ascii="Courier New" w:hAnsi="Courier New" w:cs="Courier New"/>
          <w:sz w:val="16"/>
          <w:szCs w:val="16"/>
        </w:rPr>
      </w:pPr>
      <w:del w:id="1257" w:author="balazs-153" w:date="2024-01-18T20:39:00Z">
        <w:r w:rsidRPr="006F6F0E" w:rsidDel="0047615E">
          <w:rPr>
            <w:rFonts w:ascii="Courier New" w:hAnsi="Courier New" w:cs="Courier New"/>
            <w:sz w:val="16"/>
            <w:szCs w:val="16"/>
          </w:rPr>
          <w:delText xml:space="preserve">         string measurementType;</w:delText>
        </w:r>
      </w:del>
    </w:p>
    <w:p w14:paraId="68DE992C" w14:textId="1B40DBE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8" w:author="balazs-153" w:date="2024-01-18T20:39:00Z"/>
          <w:rFonts w:ascii="Courier New" w:hAnsi="Courier New" w:cs="Courier New"/>
          <w:sz w:val="16"/>
          <w:szCs w:val="16"/>
        </w:rPr>
      </w:pPr>
      <w:del w:id="1259" w:author="balazs-153" w:date="2024-01-18T20:39:00Z">
        <w:r w:rsidRPr="006F6F0E" w:rsidDel="0047615E">
          <w:rPr>
            <w:rFonts w:ascii="Courier New" w:hAnsi="Courier New" w:cs="Courier New"/>
            <w:sz w:val="16"/>
            <w:szCs w:val="16"/>
          </w:rPr>
          <w:delText xml:space="preserve">         Direction direction_;</w:delText>
        </w:r>
      </w:del>
    </w:p>
    <w:p w14:paraId="3EA70DDE" w14:textId="21A9BD7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0" w:author="balazs-153" w:date="2024-01-18T20:39:00Z"/>
          <w:rFonts w:ascii="Courier New" w:hAnsi="Courier New" w:cs="Courier New"/>
          <w:sz w:val="16"/>
          <w:szCs w:val="16"/>
        </w:rPr>
      </w:pPr>
      <w:del w:id="1261" w:author="balazs-153" w:date="2024-01-18T20:39:00Z">
        <w:r w:rsidRPr="006F6F0E" w:rsidDel="0047615E">
          <w:rPr>
            <w:rFonts w:ascii="Courier New" w:hAnsi="Courier New" w:cs="Courier New"/>
            <w:sz w:val="16"/>
            <w:szCs w:val="16"/>
          </w:rPr>
          <w:delText xml:space="preserve">         ThresholdPackType thresholdPack;</w:delText>
        </w:r>
      </w:del>
    </w:p>
    <w:p w14:paraId="29CBD22B" w14:textId="22D265C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2" w:author="balazs-153" w:date="2024-01-18T20:39:00Z"/>
          <w:rFonts w:ascii="Courier New" w:hAnsi="Courier New" w:cs="Courier New"/>
          <w:sz w:val="16"/>
          <w:szCs w:val="16"/>
        </w:rPr>
      </w:pPr>
      <w:del w:id="1263" w:author="balazs-153" w:date="2024-01-18T20:39:00Z">
        <w:r w:rsidRPr="006F6F0E" w:rsidDel="0047615E">
          <w:rPr>
            <w:rFonts w:ascii="Courier New" w:hAnsi="Courier New" w:cs="Courier New"/>
            <w:sz w:val="16"/>
            <w:szCs w:val="16"/>
          </w:rPr>
          <w:delText xml:space="preserve">      };</w:delText>
        </w:r>
      </w:del>
    </w:p>
    <w:p w14:paraId="0B4A9145" w14:textId="35F1FD5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4" w:author="balazs-153" w:date="2024-01-18T20:39:00Z"/>
          <w:rFonts w:ascii="Courier New" w:hAnsi="Courier New"/>
          <w:sz w:val="16"/>
        </w:rPr>
      </w:pPr>
      <w:del w:id="1265" w:author="balazs-153" w:date="2024-01-18T20:39:00Z">
        <w:r w:rsidRPr="006F6F0E" w:rsidDel="0047615E">
          <w:rPr>
            <w:rFonts w:ascii="Courier New" w:hAnsi="Courier New" w:cs="Courier New"/>
            <w:sz w:val="16"/>
            <w:szCs w:val="16"/>
          </w:rPr>
          <w:delText xml:space="preserve">      typedef sequence&lt;ThresholdInfo&gt; ThresholdInfoListType;</w:delText>
        </w:r>
      </w:del>
    </w:p>
    <w:p w14:paraId="46B3A8C8" w14:textId="1F91F39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6" w:author="balazs-153" w:date="2024-01-18T20:39:00Z"/>
          <w:rFonts w:ascii="Courier New" w:hAnsi="Courier New"/>
          <w:sz w:val="16"/>
        </w:rPr>
      </w:pPr>
    </w:p>
    <w:p w14:paraId="755EDAA4" w14:textId="0DF28BB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7" w:author="balazs-153" w:date="2024-01-18T20:39:00Z"/>
          <w:rFonts w:ascii="Courier New" w:hAnsi="Courier New"/>
          <w:sz w:val="16"/>
        </w:rPr>
      </w:pPr>
      <w:del w:id="1268" w:author="balazs-153" w:date="2024-01-18T20:39:00Z">
        <w:r w:rsidRPr="006F6F0E" w:rsidDel="0047615E">
          <w:rPr>
            <w:rFonts w:ascii="Courier New" w:hAnsi="Courier New"/>
            <w:sz w:val="16"/>
          </w:rPr>
          <w:delText xml:space="preserve">   };</w:delText>
        </w:r>
      </w:del>
    </w:p>
    <w:p w14:paraId="52F6CB8D" w14:textId="2CE6588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9" w:author="balazs-153" w:date="2024-01-18T20:39:00Z"/>
          <w:rFonts w:ascii="Courier New" w:hAnsi="Courier New"/>
          <w:sz w:val="16"/>
        </w:rPr>
      </w:pPr>
    </w:p>
    <w:p w14:paraId="60EBB15E" w14:textId="1BDEE83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0" w:author="balazs-153" w:date="2024-01-18T20:39:00Z"/>
          <w:rFonts w:ascii="Courier New" w:eastAsia="Arial Unicode MS" w:hAnsi="Courier New"/>
          <w:sz w:val="16"/>
          <w:lang w:eastAsia="zh-CN"/>
        </w:rPr>
      </w:pPr>
    </w:p>
    <w:p w14:paraId="4D00587C" w14:textId="4DD9DEC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1" w:author="balazs-153" w:date="2024-01-18T20:39:00Z"/>
          <w:rFonts w:ascii="Courier New" w:eastAsia="Arial Unicode MS" w:hAnsi="Courier New"/>
          <w:sz w:val="16"/>
        </w:rPr>
      </w:pPr>
      <w:del w:id="1272" w:author="balazs-153" w:date="2024-01-18T20:39:00Z">
        <w:r w:rsidRPr="006F6F0E" w:rsidDel="0047615E">
          <w:rPr>
            <w:rFonts w:ascii="Courier New" w:hAnsi="Courier New"/>
            <w:sz w:val="16"/>
          </w:rPr>
          <w:delText xml:space="preserve">      /**</w:delText>
        </w:r>
      </w:del>
    </w:p>
    <w:p w14:paraId="214F781F" w14:textId="4D6C5CF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3" w:author="balazs-153" w:date="2024-01-18T20:39:00Z"/>
          <w:rFonts w:ascii="Courier New" w:eastAsia="Arial Unicode MS" w:hAnsi="Courier New"/>
          <w:sz w:val="16"/>
        </w:rPr>
      </w:pPr>
      <w:del w:id="1274" w:author="balazs-153" w:date="2024-01-18T20:39:00Z">
        <w:r w:rsidRPr="006F6F0E" w:rsidDel="0047615E">
          <w:rPr>
            <w:rFonts w:ascii="Courier New" w:hAnsi="Courier New"/>
            <w:sz w:val="16"/>
          </w:rPr>
          <w:delText xml:space="preserve">       *  This module adds datatype definitions for PM Control</w:delText>
        </w:r>
      </w:del>
    </w:p>
    <w:p w14:paraId="00C00665" w14:textId="1675860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5" w:author="balazs-153" w:date="2024-01-18T20:39:00Z"/>
          <w:rFonts w:ascii="Courier New" w:eastAsia="Arial Unicode MS" w:hAnsi="Courier New"/>
          <w:sz w:val="16"/>
          <w:lang w:eastAsia="zh-CN"/>
        </w:rPr>
      </w:pPr>
      <w:del w:id="1276" w:author="balazs-153" w:date="2024-01-18T20:39:00Z">
        <w:r w:rsidRPr="006F6F0E" w:rsidDel="0047615E">
          <w:rPr>
            <w:rFonts w:ascii="Courier New" w:hAnsi="Courier New"/>
            <w:sz w:val="16"/>
          </w:rPr>
          <w:delText xml:space="preserve">       */</w:delText>
        </w:r>
      </w:del>
    </w:p>
    <w:p w14:paraId="61C20EF5" w14:textId="1AD283C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7" w:author="balazs-153" w:date="2024-01-18T20:39:00Z"/>
          <w:rFonts w:ascii="Courier New" w:eastAsia="Arial Unicode MS" w:hAnsi="Courier New"/>
          <w:sz w:val="16"/>
          <w:lang w:eastAsia="zh-CN"/>
        </w:rPr>
      </w:pPr>
      <w:del w:id="1278" w:author="balazs-153" w:date="2024-01-18T20:39:00Z">
        <w:r w:rsidRPr="006F6F0E" w:rsidDel="0047615E">
          <w:rPr>
            <w:rFonts w:ascii="Courier New" w:hAnsi="Courier New"/>
            <w:sz w:val="16"/>
          </w:rPr>
          <w:delText xml:space="preserve">      module </w:delText>
        </w:r>
        <w:r w:rsidRPr="006F6F0E" w:rsidDel="0047615E">
          <w:rPr>
            <w:rFonts w:ascii="Courier New" w:hAnsi="Courier New"/>
            <w:sz w:val="16"/>
            <w:lang w:eastAsia="zh-CN"/>
          </w:rPr>
          <w:delText>PMControlTypes</w:delText>
        </w:r>
      </w:del>
    </w:p>
    <w:p w14:paraId="6CC4A4AB" w14:textId="74FAC18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9" w:author="balazs-153" w:date="2024-01-18T20:39:00Z"/>
          <w:rFonts w:ascii="Courier New" w:eastAsia="Arial Unicode MS" w:hAnsi="Courier New"/>
          <w:sz w:val="16"/>
          <w:lang w:eastAsia="zh-CN"/>
        </w:rPr>
      </w:pPr>
      <w:del w:id="1280" w:author="balazs-153" w:date="2024-01-18T20:39:00Z">
        <w:r w:rsidRPr="006F6F0E" w:rsidDel="0047615E">
          <w:rPr>
            <w:rFonts w:ascii="Courier New" w:hAnsi="Courier New"/>
            <w:sz w:val="16"/>
          </w:rPr>
          <w:delText xml:space="preserve">   </w:delText>
        </w:r>
        <w:r w:rsidRPr="006F6F0E" w:rsidDel="0047615E">
          <w:rPr>
            <w:rFonts w:ascii="Courier New" w:hAnsi="Courier New"/>
            <w:sz w:val="16"/>
            <w:lang w:eastAsia="zh-CN"/>
          </w:rPr>
          <w:delText xml:space="preserve">   {</w:delText>
        </w:r>
      </w:del>
    </w:p>
    <w:p w14:paraId="4EEE2D5B" w14:textId="4AC2F42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1" w:author="balazs-153" w:date="2024-01-18T20:39:00Z"/>
          <w:rFonts w:ascii="Courier New" w:eastAsia="Arial Unicode MS" w:hAnsi="Courier New"/>
          <w:sz w:val="16"/>
        </w:rPr>
      </w:pPr>
      <w:del w:id="1282" w:author="balazs-153" w:date="2024-01-18T20:39:00Z">
        <w:r w:rsidRPr="006F6F0E" w:rsidDel="0047615E">
          <w:rPr>
            <w:rFonts w:ascii="Courier New" w:hAnsi="Courier New"/>
            <w:sz w:val="16"/>
          </w:rPr>
          <w:delText xml:space="preserve">         Struct Measurements</w:delText>
        </w:r>
      </w:del>
    </w:p>
    <w:p w14:paraId="224ED201" w14:textId="402D9BF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3" w:author="balazs-153" w:date="2024-01-18T20:39:00Z"/>
          <w:rFonts w:ascii="Courier New" w:hAnsi="Courier New"/>
          <w:sz w:val="16"/>
        </w:rPr>
      </w:pPr>
      <w:del w:id="1284" w:author="balazs-153" w:date="2024-01-18T20:39:00Z">
        <w:r w:rsidRPr="006F6F0E" w:rsidDel="0047615E">
          <w:rPr>
            <w:rFonts w:ascii="Courier New" w:hAnsi="Courier New"/>
            <w:sz w:val="16"/>
          </w:rPr>
          <w:delText xml:space="preserve">         {</w:delText>
        </w:r>
        <w:r w:rsidRPr="006F6F0E" w:rsidDel="0047615E">
          <w:rPr>
            <w:rFonts w:ascii="Courier New" w:eastAsia="Arial Unicode MS" w:hAnsi="Courier New"/>
            <w:sz w:val="16"/>
          </w:rPr>
          <w:delText xml:space="preserve">      </w:delText>
        </w:r>
      </w:del>
    </w:p>
    <w:p w14:paraId="44DB30F4" w14:textId="32BAD9D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5" w:author="balazs-153" w:date="2024-01-18T20:39:00Z"/>
          <w:rFonts w:ascii="Courier New" w:eastAsia="Arial Unicode MS" w:hAnsi="Courier New"/>
          <w:sz w:val="16"/>
        </w:rPr>
      </w:pPr>
      <w:del w:id="1286" w:author="balazs-153" w:date="2024-01-18T20:39:00Z">
        <w:r w:rsidRPr="006F6F0E" w:rsidDel="0047615E">
          <w:rPr>
            <w:rFonts w:ascii="Courier New" w:hAnsi="Courier New"/>
            <w:sz w:val="16"/>
          </w:rPr>
          <w:delText xml:space="preserve">            measurementTypes StringSet,</w:delText>
        </w:r>
      </w:del>
    </w:p>
    <w:p w14:paraId="27F1CA26" w14:textId="720D365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7" w:author="balazs-153" w:date="2024-01-18T20:39:00Z"/>
          <w:rFonts w:ascii="Courier New" w:eastAsia="Arial Unicode MS" w:hAnsi="Courier New"/>
          <w:sz w:val="16"/>
        </w:rPr>
      </w:pPr>
      <w:del w:id="1288" w:author="balazs-153" w:date="2024-01-18T20:39:00Z">
        <w:r w:rsidRPr="006F6F0E" w:rsidDel="0047615E">
          <w:rPr>
            <w:rFonts w:ascii="Courier New" w:hAnsi="Courier New"/>
            <w:sz w:val="16"/>
          </w:rPr>
          <w:delText xml:space="preserve">            </w:delText>
        </w:r>
        <w:r w:rsidRPr="006F6F0E" w:rsidDel="0047615E">
          <w:rPr>
            <w:rFonts w:ascii="Courier New" w:hAnsi="Courier New"/>
            <w:sz w:val="16"/>
            <w:lang w:eastAsia="zh-CN"/>
          </w:rPr>
          <w:delText>gPs LongSet</w:delText>
        </w:r>
      </w:del>
    </w:p>
    <w:p w14:paraId="01E4CE8D" w14:textId="51C8244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9" w:author="balazs-153" w:date="2024-01-18T20:39:00Z"/>
          <w:rFonts w:ascii="Courier New" w:eastAsia="Arial Unicode MS" w:hAnsi="Courier New"/>
          <w:sz w:val="16"/>
        </w:rPr>
      </w:pPr>
      <w:del w:id="1290" w:author="balazs-153" w:date="2024-01-18T20:39:00Z">
        <w:r w:rsidRPr="006F6F0E" w:rsidDel="0047615E">
          <w:rPr>
            <w:rFonts w:ascii="Courier New" w:hAnsi="Courier New"/>
            <w:sz w:val="16"/>
          </w:rPr>
          <w:delText xml:space="preserve">         };</w:delText>
        </w:r>
      </w:del>
    </w:p>
    <w:p w14:paraId="41D4BA49" w14:textId="50067D1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1" w:author="balazs-153" w:date="2024-01-18T20:39:00Z"/>
          <w:rFonts w:ascii="Courier New" w:eastAsia="Arial Unicode MS" w:hAnsi="Courier New"/>
          <w:sz w:val="16"/>
          <w:lang w:eastAsia="zh-CN"/>
        </w:rPr>
      </w:pPr>
      <w:del w:id="1292" w:author="balazs-153" w:date="2024-01-18T20:39:00Z">
        <w:r w:rsidRPr="006F6F0E" w:rsidDel="0047615E">
          <w:rPr>
            <w:rFonts w:ascii="Courier New" w:hAnsi="Courier New"/>
            <w:sz w:val="16"/>
          </w:rPr>
          <w:delText xml:space="preserve">   </w:delText>
        </w:r>
        <w:r w:rsidRPr="006F6F0E" w:rsidDel="0047615E">
          <w:rPr>
            <w:rFonts w:ascii="Courier New" w:eastAsia="Arial Unicode MS" w:hAnsi="Courier New"/>
            <w:sz w:val="16"/>
            <w:lang w:eastAsia="zh-CN"/>
          </w:rPr>
          <w:delText xml:space="preserve">      typedef sequence &lt;Measurements&gt; Measurements;</w:delText>
        </w:r>
      </w:del>
    </w:p>
    <w:p w14:paraId="18FB4BCE" w14:textId="23F9DF9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3" w:author="balazs-153" w:date="2024-01-18T20:39:00Z"/>
          <w:rFonts w:ascii="Courier New" w:eastAsia="Arial Unicode MS" w:hAnsi="Courier New"/>
          <w:sz w:val="16"/>
          <w:lang w:eastAsia="zh-CN"/>
        </w:rPr>
      </w:pPr>
    </w:p>
    <w:p w14:paraId="7B97DAAD" w14:textId="549A007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4" w:author="balazs-153" w:date="2024-01-18T20:39:00Z"/>
          <w:rFonts w:ascii="Courier New" w:eastAsia="Arial Unicode MS" w:hAnsi="Courier New"/>
          <w:sz w:val="16"/>
          <w:szCs w:val="16"/>
        </w:rPr>
      </w:pPr>
      <w:del w:id="1295" w:author="balazs-153" w:date="2024-01-18T20:39:00Z">
        <w:r w:rsidRPr="006F6F0E" w:rsidDel="0047615E">
          <w:rPr>
            <w:rFonts w:ascii="Courier New" w:hAnsi="Courier New"/>
            <w:sz w:val="16"/>
            <w:szCs w:val="16"/>
          </w:rPr>
          <w:delText xml:space="preserve">      enum PMAdministrativeStateType</w:delText>
        </w:r>
      </w:del>
    </w:p>
    <w:p w14:paraId="0BAD0B92" w14:textId="14517EB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6" w:author="balazs-153" w:date="2024-01-18T20:39:00Z"/>
          <w:rFonts w:ascii="Courier New" w:eastAsia="Arial Unicode MS" w:hAnsi="Courier New"/>
          <w:sz w:val="16"/>
          <w:szCs w:val="16"/>
        </w:rPr>
      </w:pPr>
      <w:del w:id="1297" w:author="balazs-153" w:date="2024-01-18T20:39:00Z">
        <w:r w:rsidRPr="006F6F0E" w:rsidDel="0047615E">
          <w:rPr>
            <w:rFonts w:ascii="Courier New" w:hAnsi="Courier New"/>
            <w:sz w:val="16"/>
            <w:szCs w:val="16"/>
          </w:rPr>
          <w:delText xml:space="preserve">      {</w:delText>
        </w:r>
      </w:del>
    </w:p>
    <w:p w14:paraId="08A1A919" w14:textId="1F1BF9A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8" w:author="balazs-153" w:date="2024-01-18T20:39:00Z"/>
          <w:rFonts w:ascii="Courier New" w:eastAsia="Arial Unicode MS" w:hAnsi="Courier New"/>
          <w:sz w:val="16"/>
          <w:szCs w:val="16"/>
        </w:rPr>
      </w:pPr>
      <w:del w:id="1299" w:author="balazs-153" w:date="2024-01-18T20:39:00Z">
        <w:r w:rsidRPr="006F6F0E" w:rsidDel="0047615E">
          <w:rPr>
            <w:rFonts w:ascii="Courier New" w:hAnsi="Courier New"/>
            <w:sz w:val="16"/>
            <w:szCs w:val="16"/>
          </w:rPr>
          <w:delText xml:space="preserve">         </w:delText>
        </w:r>
        <w:r w:rsidRPr="006F6F0E" w:rsidDel="0047615E">
          <w:rPr>
            <w:rFonts w:ascii="Courier New" w:hAnsi="Courier New"/>
            <w:sz w:val="16"/>
            <w:szCs w:val="16"/>
            <w:lang w:eastAsia="zh-CN"/>
          </w:rPr>
          <w:delText>LOCKED</w:delText>
        </w:r>
        <w:r w:rsidRPr="006F6F0E" w:rsidDel="0047615E">
          <w:rPr>
            <w:rFonts w:ascii="Courier New" w:hAnsi="Courier New"/>
            <w:sz w:val="16"/>
            <w:szCs w:val="16"/>
          </w:rPr>
          <w:delText xml:space="preserve">, </w:delText>
        </w:r>
      </w:del>
    </w:p>
    <w:p w14:paraId="3CE0DB61" w14:textId="22E06E9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0" w:author="balazs-153" w:date="2024-01-18T20:39:00Z"/>
          <w:rFonts w:ascii="Courier New" w:eastAsia="Arial Unicode MS" w:hAnsi="Courier New"/>
          <w:sz w:val="16"/>
          <w:szCs w:val="16"/>
        </w:rPr>
      </w:pPr>
      <w:del w:id="1301" w:author="balazs-153" w:date="2024-01-18T20:39:00Z">
        <w:r w:rsidRPr="006F6F0E" w:rsidDel="0047615E">
          <w:rPr>
            <w:rFonts w:ascii="Courier New" w:hAnsi="Courier New"/>
            <w:sz w:val="16"/>
            <w:szCs w:val="16"/>
          </w:rPr>
          <w:delText xml:space="preserve">         SHUTTINGDOWN,</w:delText>
        </w:r>
      </w:del>
    </w:p>
    <w:p w14:paraId="194CF407" w14:textId="6D8F828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2" w:author="balazs-153" w:date="2024-01-18T20:39:00Z"/>
          <w:rFonts w:ascii="Courier New" w:eastAsia="Arial Unicode MS" w:hAnsi="Courier New"/>
          <w:sz w:val="16"/>
          <w:szCs w:val="16"/>
          <w:lang w:eastAsia="zh-CN"/>
        </w:rPr>
      </w:pPr>
      <w:del w:id="1303" w:author="balazs-153" w:date="2024-01-18T20:39:00Z">
        <w:r w:rsidRPr="006F6F0E" w:rsidDel="0047615E">
          <w:rPr>
            <w:rFonts w:ascii="Courier New" w:hAnsi="Courier New"/>
            <w:sz w:val="16"/>
            <w:szCs w:val="16"/>
          </w:rPr>
          <w:delText xml:space="preserve">         </w:delText>
        </w:r>
        <w:r w:rsidRPr="006F6F0E" w:rsidDel="0047615E">
          <w:rPr>
            <w:rFonts w:ascii="Courier New" w:hAnsi="Courier New"/>
            <w:sz w:val="16"/>
            <w:szCs w:val="16"/>
            <w:lang w:eastAsia="zh-CN"/>
          </w:rPr>
          <w:delText>UNLOCKED</w:delText>
        </w:r>
      </w:del>
    </w:p>
    <w:p w14:paraId="383A7793" w14:textId="4C6E60E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4" w:author="balazs-153" w:date="2024-01-18T20:39:00Z"/>
          <w:rFonts w:ascii="Courier New" w:hAnsi="Courier New"/>
          <w:sz w:val="16"/>
          <w:szCs w:val="16"/>
        </w:rPr>
      </w:pPr>
      <w:del w:id="1305" w:author="balazs-153" w:date="2024-01-18T20:39:00Z">
        <w:r w:rsidRPr="006F6F0E" w:rsidDel="0047615E">
          <w:rPr>
            <w:rFonts w:ascii="Courier New" w:hAnsi="Courier New"/>
            <w:sz w:val="16"/>
            <w:szCs w:val="16"/>
          </w:rPr>
          <w:delText xml:space="preserve">      };</w:delText>
        </w:r>
      </w:del>
    </w:p>
    <w:p w14:paraId="360A23BC" w14:textId="4189818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6" w:author="balazs-153" w:date="2024-01-18T20:39:00Z"/>
          <w:rFonts w:ascii="Courier New" w:eastAsia="Arial Unicode MS" w:hAnsi="Courier New"/>
          <w:sz w:val="16"/>
          <w:lang w:eastAsia="zh-CN"/>
        </w:rPr>
      </w:pPr>
    </w:p>
    <w:p w14:paraId="3E09BB43" w14:textId="5CC6468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7" w:author="balazs-153" w:date="2024-01-18T20:39:00Z"/>
          <w:rFonts w:ascii="Courier New" w:eastAsia="Arial Unicode MS" w:hAnsi="Courier New"/>
          <w:sz w:val="16"/>
          <w:szCs w:val="16"/>
        </w:rPr>
      </w:pPr>
      <w:del w:id="1308" w:author="balazs-153" w:date="2024-01-18T20:39:00Z">
        <w:r w:rsidRPr="006F6F0E" w:rsidDel="0047615E">
          <w:rPr>
            <w:rFonts w:ascii="Courier New" w:hAnsi="Courier New"/>
            <w:sz w:val="16"/>
            <w:szCs w:val="16"/>
          </w:rPr>
          <w:delText xml:space="preserve">      enum PMOperationalStateType</w:delText>
        </w:r>
      </w:del>
    </w:p>
    <w:p w14:paraId="1661DC9F" w14:textId="3F86449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9" w:author="balazs-153" w:date="2024-01-18T20:39:00Z"/>
          <w:rFonts w:ascii="Courier New" w:eastAsia="Arial Unicode MS" w:hAnsi="Courier New"/>
          <w:sz w:val="16"/>
          <w:szCs w:val="16"/>
        </w:rPr>
      </w:pPr>
      <w:del w:id="1310" w:author="balazs-153" w:date="2024-01-18T20:39:00Z">
        <w:r w:rsidRPr="006F6F0E" w:rsidDel="0047615E">
          <w:rPr>
            <w:rFonts w:ascii="Courier New" w:hAnsi="Courier New"/>
            <w:sz w:val="16"/>
            <w:szCs w:val="16"/>
          </w:rPr>
          <w:delText xml:space="preserve">      {</w:delText>
        </w:r>
      </w:del>
    </w:p>
    <w:p w14:paraId="43598D16" w14:textId="4D6AFF8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1" w:author="balazs-153" w:date="2024-01-18T20:39:00Z"/>
          <w:rFonts w:ascii="Courier New" w:eastAsia="Arial Unicode MS" w:hAnsi="Courier New"/>
          <w:sz w:val="16"/>
          <w:szCs w:val="16"/>
        </w:rPr>
      </w:pPr>
      <w:del w:id="1312" w:author="balazs-153" w:date="2024-01-18T20:39:00Z">
        <w:r w:rsidRPr="006F6F0E" w:rsidDel="0047615E">
          <w:rPr>
            <w:rFonts w:ascii="Courier New" w:hAnsi="Courier New"/>
            <w:sz w:val="16"/>
            <w:szCs w:val="16"/>
          </w:rPr>
          <w:delText xml:space="preserve">         </w:delText>
        </w:r>
        <w:r w:rsidRPr="006F6F0E" w:rsidDel="0047615E">
          <w:rPr>
            <w:rFonts w:ascii="Courier New" w:hAnsi="Courier New"/>
            <w:sz w:val="16"/>
            <w:szCs w:val="16"/>
            <w:lang w:eastAsia="zh-CN"/>
          </w:rPr>
          <w:delText>ENABLED</w:delText>
        </w:r>
        <w:r w:rsidRPr="006F6F0E" w:rsidDel="0047615E">
          <w:rPr>
            <w:rFonts w:ascii="Courier New" w:hAnsi="Courier New"/>
            <w:sz w:val="16"/>
            <w:szCs w:val="16"/>
          </w:rPr>
          <w:delText xml:space="preserve">, </w:delText>
        </w:r>
      </w:del>
    </w:p>
    <w:p w14:paraId="5D867037" w14:textId="7426043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3" w:author="balazs-153" w:date="2024-01-18T20:39:00Z"/>
          <w:rFonts w:ascii="Courier New" w:eastAsia="Arial Unicode MS" w:hAnsi="Courier New"/>
          <w:sz w:val="16"/>
          <w:szCs w:val="16"/>
          <w:lang w:eastAsia="zh-CN"/>
        </w:rPr>
      </w:pPr>
      <w:del w:id="1314" w:author="balazs-153" w:date="2024-01-18T20:39:00Z">
        <w:r w:rsidRPr="006F6F0E" w:rsidDel="0047615E">
          <w:rPr>
            <w:rFonts w:ascii="Courier New" w:hAnsi="Courier New"/>
            <w:sz w:val="16"/>
            <w:szCs w:val="16"/>
          </w:rPr>
          <w:delText xml:space="preserve">         </w:delText>
        </w:r>
        <w:r w:rsidRPr="006F6F0E" w:rsidDel="0047615E">
          <w:rPr>
            <w:rFonts w:ascii="Courier New" w:hAnsi="Courier New"/>
            <w:sz w:val="16"/>
            <w:szCs w:val="16"/>
            <w:lang w:eastAsia="zh-CN"/>
          </w:rPr>
          <w:delText>DISABLED</w:delText>
        </w:r>
      </w:del>
    </w:p>
    <w:p w14:paraId="098BC50D" w14:textId="70E225E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5" w:author="balazs-153" w:date="2024-01-18T20:39:00Z"/>
          <w:rFonts w:ascii="Courier New" w:hAnsi="Courier New"/>
          <w:sz w:val="16"/>
          <w:szCs w:val="16"/>
        </w:rPr>
      </w:pPr>
      <w:del w:id="1316" w:author="balazs-153" w:date="2024-01-18T20:39:00Z">
        <w:r w:rsidRPr="006F6F0E" w:rsidDel="0047615E">
          <w:rPr>
            <w:rFonts w:ascii="Courier New" w:hAnsi="Courier New"/>
            <w:sz w:val="16"/>
            <w:szCs w:val="16"/>
          </w:rPr>
          <w:delText xml:space="preserve">      };</w:delText>
        </w:r>
      </w:del>
    </w:p>
    <w:p w14:paraId="521339BF" w14:textId="2ED5167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7" w:author="balazs-153" w:date="2024-01-18T20:39:00Z"/>
          <w:rFonts w:ascii="Courier New" w:eastAsia="Arial Unicode MS" w:hAnsi="Courier New"/>
          <w:sz w:val="16"/>
          <w:lang w:eastAsia="zh-CN"/>
        </w:rPr>
      </w:pPr>
    </w:p>
    <w:p w14:paraId="469B2CCD" w14:textId="7DBEC43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8" w:author="balazs-153" w:date="2024-01-18T20:39:00Z"/>
          <w:rFonts w:ascii="Courier New" w:hAnsi="Courier New"/>
          <w:sz w:val="16"/>
        </w:rPr>
      </w:pPr>
      <w:del w:id="1319" w:author="balazs-153" w:date="2024-01-18T20:39:00Z">
        <w:r w:rsidRPr="006F6F0E" w:rsidDel="0047615E">
          <w:rPr>
            <w:rFonts w:ascii="Courier New" w:hAnsi="Courier New"/>
            <w:sz w:val="16"/>
          </w:rPr>
          <w:delText xml:space="preserve">      typedef MOReferenceSet ManagedObjectDNsType;</w:delText>
        </w:r>
      </w:del>
    </w:p>
    <w:p w14:paraId="4A129B33" w14:textId="1A7B9D8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0" w:author="balazs-153" w:date="2024-01-18T20:39:00Z"/>
          <w:rFonts w:ascii="Courier New" w:eastAsia="Arial Unicode MS" w:hAnsi="Courier New"/>
          <w:sz w:val="16"/>
          <w:lang w:eastAsia="zh-CN"/>
        </w:rPr>
      </w:pPr>
    </w:p>
    <w:p w14:paraId="46D8CE7D" w14:textId="52D1A8C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1" w:author="balazs-153" w:date="2024-01-18T20:39:00Z"/>
          <w:rFonts w:ascii="Courier New" w:hAnsi="Courier New"/>
          <w:sz w:val="16"/>
        </w:rPr>
      </w:pPr>
      <w:del w:id="1322" w:author="balazs-153" w:date="2024-01-18T20:39:00Z">
        <w:r w:rsidRPr="006F6F0E" w:rsidDel="0047615E">
          <w:rPr>
            <w:rFonts w:ascii="Courier New" w:hAnsi="Courier New"/>
            <w:sz w:val="16"/>
          </w:rPr>
          <w:delText xml:space="preserve">      typedef MOReferenceSet ManagedObjectDNsBasicType;</w:delText>
        </w:r>
      </w:del>
    </w:p>
    <w:p w14:paraId="06767EE2" w14:textId="5044BA8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3" w:author="balazs-153" w:date="2024-01-18T20:39:00Z"/>
          <w:rFonts w:ascii="Courier New" w:eastAsia="Arial Unicode MS" w:hAnsi="Courier New"/>
          <w:sz w:val="16"/>
          <w:lang w:eastAsia="zh-CN"/>
        </w:rPr>
      </w:pPr>
    </w:p>
    <w:p w14:paraId="0AEE660B" w14:textId="71B8DDF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4" w:author="balazs-153" w:date="2024-01-18T20:39:00Z"/>
          <w:rFonts w:ascii="Courier New" w:hAnsi="Courier New"/>
          <w:sz w:val="16"/>
        </w:rPr>
      </w:pPr>
      <w:del w:id="1325" w:author="balazs-153" w:date="2024-01-18T20:39:00Z">
        <w:r w:rsidRPr="006F6F0E" w:rsidDel="0047615E">
          <w:rPr>
            <w:rFonts w:ascii="Courier New" w:eastAsia="Arial Unicode MS" w:hAnsi="Courier New"/>
            <w:sz w:val="16"/>
            <w:lang w:eastAsia="zh-CN"/>
          </w:rPr>
          <w:delText xml:space="preserve"> </w:delText>
        </w:r>
        <w:r w:rsidRPr="006F6F0E" w:rsidDel="0047615E">
          <w:rPr>
            <w:rFonts w:ascii="Courier New" w:hAnsi="Courier New"/>
            <w:sz w:val="16"/>
          </w:rPr>
          <w:delText xml:space="preserve">     typedef integer DefaultFileBasedGPType;</w:delText>
        </w:r>
      </w:del>
    </w:p>
    <w:p w14:paraId="76CD6179" w14:textId="20C5ECE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6" w:author="balazs-153" w:date="2024-01-18T20:39:00Z"/>
          <w:rFonts w:ascii="Courier New" w:hAnsi="Courier New"/>
          <w:sz w:val="16"/>
        </w:rPr>
      </w:pPr>
      <w:del w:id="1327" w:author="balazs-153" w:date="2024-01-18T20:39:00Z">
        <w:r w:rsidRPr="006F6F0E" w:rsidDel="0047615E">
          <w:rPr>
            <w:rFonts w:ascii="Courier New" w:hAnsi="Courier New"/>
            <w:sz w:val="16"/>
          </w:rPr>
          <w:delText xml:space="preserve">      typedef integer DefaultFileReportPeriodType;</w:delText>
        </w:r>
      </w:del>
    </w:p>
    <w:p w14:paraId="402168FA" w14:textId="31498A4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8" w:author="balazs-153" w:date="2024-01-18T20:39:00Z"/>
          <w:rFonts w:ascii="Courier New" w:hAnsi="Courier New"/>
          <w:sz w:val="16"/>
        </w:rPr>
      </w:pPr>
      <w:del w:id="1329" w:author="balazs-153" w:date="2024-01-18T20:39:00Z">
        <w:r w:rsidRPr="006F6F0E" w:rsidDel="0047615E">
          <w:rPr>
            <w:rFonts w:ascii="Courier New" w:hAnsi="Courier New"/>
            <w:sz w:val="16"/>
          </w:rPr>
          <w:delText xml:space="preserve">      typedef string DefaultFileLocationType;</w:delText>
        </w:r>
      </w:del>
    </w:p>
    <w:p w14:paraId="5CC508C6" w14:textId="2E459DB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0" w:author="balazs-153" w:date="2024-01-18T20:39:00Z"/>
          <w:rFonts w:ascii="Courier New" w:hAnsi="Courier New"/>
          <w:sz w:val="16"/>
        </w:rPr>
      </w:pPr>
      <w:del w:id="1331" w:author="balazs-153" w:date="2024-01-18T20:39:00Z">
        <w:r w:rsidRPr="006F6F0E" w:rsidDel="0047615E">
          <w:rPr>
            <w:rFonts w:ascii="Courier New" w:hAnsi="Courier New"/>
            <w:sz w:val="16"/>
          </w:rPr>
          <w:delText xml:space="preserve">      typedef integer DefaultStreamBasedGPType;</w:delText>
        </w:r>
      </w:del>
    </w:p>
    <w:p w14:paraId="0DEE787D" w14:textId="7512BBD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2" w:author="balazs-153" w:date="2024-01-18T20:39:00Z"/>
          <w:rFonts w:ascii="Courier New" w:hAnsi="Courier New"/>
          <w:sz w:val="16"/>
        </w:rPr>
      </w:pPr>
      <w:del w:id="1333" w:author="balazs-153" w:date="2024-01-18T20:39:00Z">
        <w:r w:rsidRPr="006F6F0E" w:rsidDel="0047615E">
          <w:rPr>
            <w:rFonts w:ascii="Courier New" w:hAnsi="Courier New"/>
            <w:sz w:val="16"/>
          </w:rPr>
          <w:delText xml:space="preserve">      typedef string DefaultStreamTargetType;</w:delText>
        </w:r>
      </w:del>
    </w:p>
    <w:p w14:paraId="1090FDBF" w14:textId="6ABE513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4" w:author="balazs-153" w:date="2024-01-18T20:39:00Z"/>
          <w:rFonts w:ascii="Courier New" w:hAnsi="Courier New"/>
          <w:sz w:val="16"/>
        </w:rPr>
      </w:pPr>
    </w:p>
    <w:p w14:paraId="256353EB" w14:textId="0AF5B7F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5" w:author="balazs-153" w:date="2024-01-18T20:39:00Z"/>
          <w:rFonts w:ascii="Courier New" w:hAnsi="Courier New"/>
          <w:sz w:val="16"/>
        </w:rPr>
      </w:pPr>
      <w:del w:id="1336" w:author="balazs-153" w:date="2024-01-18T20:39:00Z">
        <w:r w:rsidRPr="006F6F0E" w:rsidDel="0047615E">
          <w:rPr>
            <w:rFonts w:ascii="Courier New" w:hAnsi="Courier New"/>
            <w:sz w:val="16"/>
          </w:rPr>
          <w:delText xml:space="preserve">      typedef integer FileBasedGPType;</w:delText>
        </w:r>
      </w:del>
    </w:p>
    <w:p w14:paraId="6E971571" w14:textId="1CBB880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7" w:author="balazs-153" w:date="2024-01-18T20:39:00Z"/>
          <w:rFonts w:ascii="Courier New" w:hAnsi="Courier New"/>
          <w:sz w:val="16"/>
        </w:rPr>
      </w:pPr>
      <w:del w:id="1338" w:author="balazs-153" w:date="2024-01-18T20:39:00Z">
        <w:r w:rsidRPr="006F6F0E" w:rsidDel="0047615E">
          <w:rPr>
            <w:rFonts w:ascii="Courier New" w:hAnsi="Courier New"/>
            <w:sz w:val="16"/>
          </w:rPr>
          <w:delText xml:space="preserve">      typedef integer FileReportingPeriodType;</w:delText>
        </w:r>
      </w:del>
    </w:p>
    <w:p w14:paraId="351E7D4C" w14:textId="5BEE259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9" w:author="balazs-153" w:date="2024-01-18T20:39:00Z"/>
          <w:rFonts w:ascii="Courier New" w:hAnsi="Courier New"/>
          <w:sz w:val="16"/>
        </w:rPr>
      </w:pPr>
      <w:del w:id="1340" w:author="balazs-153" w:date="2024-01-18T20:39:00Z">
        <w:r w:rsidRPr="006F6F0E" w:rsidDel="0047615E">
          <w:rPr>
            <w:rFonts w:ascii="Courier New" w:hAnsi="Courier New"/>
            <w:sz w:val="16"/>
          </w:rPr>
          <w:delText xml:space="preserve">      typedef string FileLocationType;</w:delText>
        </w:r>
      </w:del>
    </w:p>
    <w:p w14:paraId="6DB9A027" w14:textId="599D85B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1" w:author="balazs-153" w:date="2024-01-18T20:39:00Z"/>
          <w:rFonts w:ascii="Courier New" w:hAnsi="Courier New"/>
          <w:sz w:val="16"/>
        </w:rPr>
      </w:pPr>
      <w:del w:id="1342" w:author="balazs-153" w:date="2024-01-18T20:39:00Z">
        <w:r w:rsidRPr="006F6F0E" w:rsidDel="0047615E">
          <w:rPr>
            <w:rFonts w:ascii="Courier New" w:hAnsi="Courier New"/>
            <w:sz w:val="16"/>
          </w:rPr>
          <w:delText xml:space="preserve">      typedef integer StreamBasedGPType;</w:delText>
        </w:r>
      </w:del>
    </w:p>
    <w:p w14:paraId="0541E651" w14:textId="328F5A4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3" w:author="balazs-153" w:date="2024-01-18T20:39:00Z"/>
          <w:rFonts w:ascii="Courier New" w:hAnsi="Courier New"/>
          <w:sz w:val="16"/>
        </w:rPr>
      </w:pPr>
      <w:del w:id="1344" w:author="balazs-153" w:date="2024-01-18T20:39:00Z">
        <w:r w:rsidRPr="006F6F0E" w:rsidDel="0047615E">
          <w:rPr>
            <w:rFonts w:ascii="Courier New" w:hAnsi="Courier New"/>
            <w:sz w:val="16"/>
          </w:rPr>
          <w:delText xml:space="preserve">      typedef string StreamTargetType;</w:delText>
        </w:r>
      </w:del>
    </w:p>
    <w:p w14:paraId="4C2D6580" w14:textId="4087E3C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5" w:author="balazs-153" w:date="2024-01-18T20:39:00Z"/>
          <w:rFonts w:ascii="Courier New" w:eastAsia="Arial Unicode MS" w:hAnsi="Courier New"/>
          <w:sz w:val="16"/>
          <w:lang w:eastAsia="zh-CN"/>
        </w:rPr>
      </w:pPr>
    </w:p>
    <w:p w14:paraId="049BC28F" w14:textId="092EE13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6" w:author="balazs-153" w:date="2024-01-18T20:39:00Z"/>
          <w:rFonts w:ascii="Courier New" w:hAnsi="Courier New"/>
          <w:sz w:val="16"/>
          <w:lang w:eastAsia="zh-CN"/>
        </w:rPr>
      </w:pPr>
      <w:del w:id="1347" w:author="balazs-153" w:date="2024-01-18T20:39:00Z">
        <w:r w:rsidRPr="006F6F0E" w:rsidDel="0047615E">
          <w:rPr>
            <w:rFonts w:ascii="Courier New" w:hAnsi="Courier New"/>
            <w:sz w:val="16"/>
          </w:rPr>
          <w:delText xml:space="preserve">   </w:delText>
        </w:r>
        <w:r w:rsidRPr="006F6F0E" w:rsidDel="0047615E">
          <w:rPr>
            <w:rFonts w:ascii="Courier New" w:hAnsi="Courier New"/>
            <w:sz w:val="16"/>
            <w:lang w:eastAsia="zh-CN"/>
          </w:rPr>
          <w:delText xml:space="preserve">   };</w:delText>
        </w:r>
      </w:del>
    </w:p>
    <w:p w14:paraId="6683A05E" w14:textId="6682D30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8" w:author="balazs-153" w:date="2024-01-18T20:39:00Z"/>
          <w:rFonts w:ascii="Courier New" w:hAnsi="Courier New"/>
          <w:sz w:val="16"/>
        </w:rPr>
      </w:pPr>
    </w:p>
    <w:p w14:paraId="62AC2DBB" w14:textId="7EEDEED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9" w:author="balazs-153" w:date="2024-01-18T20:39:00Z"/>
          <w:rFonts w:ascii="Courier New" w:hAnsi="Courier New"/>
          <w:sz w:val="16"/>
        </w:rPr>
      </w:pPr>
      <w:del w:id="1350" w:author="balazs-153" w:date="2024-01-18T20:39:00Z">
        <w:r w:rsidRPr="006F6F0E" w:rsidDel="0047615E">
          <w:rPr>
            <w:rFonts w:ascii="Courier New" w:hAnsi="Courier New"/>
            <w:sz w:val="16"/>
          </w:rPr>
          <w:delText>};</w:delText>
        </w:r>
      </w:del>
    </w:p>
    <w:p w14:paraId="02635B3E" w14:textId="08F05B4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1" w:author="balazs-153" w:date="2024-01-18T20:39:00Z"/>
          <w:rFonts w:ascii="Courier New" w:hAnsi="Courier New"/>
          <w:sz w:val="16"/>
        </w:rPr>
      </w:pPr>
    </w:p>
    <w:p w14:paraId="38B01A1D" w14:textId="556F783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352" w:author="balazs-153" w:date="2024-01-18T20:39:00Z"/>
          <w:rFonts w:ascii="Courier New" w:hAnsi="Courier New"/>
          <w:sz w:val="16"/>
        </w:rPr>
      </w:pPr>
      <w:del w:id="1353" w:author="balazs-153" w:date="2024-01-18T20:39:00Z">
        <w:r w:rsidRPr="006F6F0E" w:rsidDel="0047615E">
          <w:rPr>
            <w:rFonts w:ascii="Courier New" w:hAnsi="Courier New"/>
            <w:sz w:val="16"/>
          </w:rPr>
          <w:delText>#endif // _GENERIC_NETWORK_RESOURCES_IRP_SYSTEM_IDL_</w:delText>
        </w:r>
      </w:del>
    </w:p>
    <w:p w14:paraId="56E6940B" w14:textId="1E8ECC83" w:rsidR="006F6F0E" w:rsidRPr="006F6F0E" w:rsidDel="0047615E" w:rsidRDefault="006F6F0E" w:rsidP="006F6F0E">
      <w:pPr>
        <w:keepNext/>
        <w:keepLines/>
        <w:pageBreakBefore/>
        <w:spacing w:before="180"/>
        <w:ind w:left="1138" w:hanging="1138"/>
        <w:outlineLvl w:val="1"/>
        <w:rPr>
          <w:del w:id="1354" w:author="balazs-153" w:date="2024-01-18T20:39:00Z"/>
          <w:rFonts w:ascii="Arial" w:hAnsi="Arial"/>
          <w:sz w:val="32"/>
        </w:rPr>
      </w:pPr>
      <w:bookmarkStart w:id="1355" w:name="_Toc20153430"/>
      <w:bookmarkStart w:id="1356" w:name="_Toc27489902"/>
      <w:bookmarkStart w:id="1357" w:name="_Toc36033486"/>
      <w:bookmarkStart w:id="1358" w:name="_Toc36475748"/>
      <w:bookmarkStart w:id="1359" w:name="_Toc44581508"/>
      <w:bookmarkStart w:id="1360" w:name="_Toc51769124"/>
      <w:bookmarkStart w:id="1361" w:name="_Toc155942294"/>
      <w:bookmarkEnd w:id="1018"/>
      <w:del w:id="1362" w:author="balazs-153" w:date="2024-01-18T20:39:00Z">
        <w:r w:rsidRPr="006F6F0E" w:rsidDel="0047615E">
          <w:rPr>
            <w:rFonts w:ascii="Arial" w:hAnsi="Arial"/>
            <w:sz w:val="32"/>
          </w:rPr>
          <w:delText>A.3.3</w:delText>
        </w:r>
        <w:r w:rsidRPr="006F6F0E" w:rsidDel="0047615E">
          <w:rPr>
            <w:rFonts w:ascii="Arial" w:hAnsi="Arial"/>
            <w:sz w:val="32"/>
          </w:rPr>
          <w:tab/>
          <w:delText>IDL specification "GenericNetworkResourcesNRMDefs.idl"</w:delText>
        </w:r>
        <w:bookmarkEnd w:id="1355"/>
        <w:bookmarkEnd w:id="1356"/>
        <w:bookmarkEnd w:id="1357"/>
        <w:bookmarkEnd w:id="1358"/>
        <w:bookmarkEnd w:id="1359"/>
        <w:bookmarkEnd w:id="1360"/>
        <w:bookmarkEnd w:id="1361"/>
      </w:del>
    </w:p>
    <w:p w14:paraId="66CA3BBE" w14:textId="06EC178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3" w:author="balazs-153" w:date="2024-01-18T20:39:00Z"/>
          <w:rFonts w:ascii="Courier New" w:hAnsi="Courier New"/>
          <w:sz w:val="16"/>
        </w:rPr>
      </w:pPr>
      <w:del w:id="1364" w:author="balazs-153" w:date="2024-01-18T20:39:00Z">
        <w:r w:rsidRPr="006F6F0E" w:rsidDel="0047615E">
          <w:rPr>
            <w:rFonts w:ascii="Courier New" w:hAnsi="Courier New"/>
            <w:sz w:val="16"/>
          </w:rPr>
          <w:delText>//File: GenericNetworkResourcesNRMDefs.idl</w:delText>
        </w:r>
      </w:del>
    </w:p>
    <w:p w14:paraId="7762C861" w14:textId="7D35766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5" w:author="balazs-153" w:date="2024-01-18T20:39:00Z"/>
          <w:rFonts w:ascii="Courier New" w:hAnsi="Courier New"/>
          <w:sz w:val="16"/>
        </w:rPr>
      </w:pPr>
      <w:del w:id="1366" w:author="balazs-153" w:date="2024-01-18T20:39:00Z">
        <w:r w:rsidRPr="006F6F0E" w:rsidDel="0047615E">
          <w:rPr>
            <w:rFonts w:ascii="Courier New" w:hAnsi="Courier New"/>
            <w:sz w:val="16"/>
          </w:rPr>
          <w:delText>#ifndef _GENERIC_NETWORK_RESOURCES_NRM_DEFS_IDL_</w:delText>
        </w:r>
      </w:del>
    </w:p>
    <w:p w14:paraId="23AE21B5" w14:textId="00FDC14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7" w:author="balazs-153" w:date="2024-01-18T20:39:00Z"/>
          <w:rFonts w:ascii="Courier New" w:hAnsi="Courier New"/>
          <w:sz w:val="16"/>
        </w:rPr>
      </w:pPr>
      <w:del w:id="1368" w:author="balazs-153" w:date="2024-01-18T20:39:00Z">
        <w:r w:rsidRPr="006F6F0E" w:rsidDel="0047615E">
          <w:rPr>
            <w:rFonts w:ascii="Courier New" w:hAnsi="Courier New"/>
            <w:sz w:val="16"/>
          </w:rPr>
          <w:delText>#define _GENERIC_NETWORK_RESOURCES_NRM_DEFS_IDL_</w:delText>
        </w:r>
      </w:del>
    </w:p>
    <w:p w14:paraId="6A4FE8F4" w14:textId="5E265E8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9" w:author="balazs-153" w:date="2024-01-18T20:39:00Z"/>
          <w:rFonts w:ascii="Courier New" w:hAnsi="Courier New"/>
          <w:sz w:val="16"/>
        </w:rPr>
      </w:pPr>
      <w:del w:id="1370" w:author="balazs-153" w:date="2024-01-18T20:39:00Z">
        <w:r w:rsidRPr="006F6F0E" w:rsidDel="0047615E">
          <w:rPr>
            <w:rFonts w:ascii="Courier New" w:hAnsi="Courier New"/>
            <w:sz w:val="16"/>
            <w:lang w:eastAsia="zh-CN"/>
          </w:rPr>
          <w:delText>// This statement must appear after all include statements</w:delText>
        </w:r>
      </w:del>
    </w:p>
    <w:p w14:paraId="16A8CE6E" w14:textId="5896900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1" w:author="balazs-153" w:date="2024-01-18T20:39:00Z"/>
          <w:rFonts w:ascii="Courier New" w:hAnsi="Courier New"/>
          <w:sz w:val="16"/>
        </w:rPr>
      </w:pPr>
      <w:del w:id="1372" w:author="balazs-153" w:date="2024-01-18T20:39:00Z">
        <w:r w:rsidRPr="006F6F0E" w:rsidDel="0047615E">
          <w:rPr>
            <w:rFonts w:ascii="Courier New" w:hAnsi="Courier New"/>
            <w:sz w:val="16"/>
          </w:rPr>
          <w:delText>#pragma prefix "3gppsa5.org"</w:delText>
        </w:r>
      </w:del>
    </w:p>
    <w:p w14:paraId="65041A1D" w14:textId="4F59010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3" w:author="balazs-153" w:date="2024-01-18T20:39:00Z"/>
          <w:rFonts w:ascii="Courier New" w:hAnsi="Courier New"/>
          <w:sz w:val="16"/>
        </w:rPr>
      </w:pPr>
      <w:del w:id="1374" w:author="balazs-153" w:date="2024-01-18T20:39:00Z">
        <w:r w:rsidRPr="006F6F0E" w:rsidDel="0047615E">
          <w:rPr>
            <w:rFonts w:ascii="Courier New" w:hAnsi="Courier New"/>
            <w:sz w:val="16"/>
          </w:rPr>
          <w:delText>/**</w:delText>
        </w:r>
      </w:del>
    </w:p>
    <w:p w14:paraId="696AC7AA" w14:textId="4886FCC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5" w:author="balazs-153" w:date="2024-01-18T20:39:00Z"/>
          <w:rFonts w:ascii="Courier New" w:hAnsi="Courier New"/>
          <w:sz w:val="16"/>
        </w:rPr>
      </w:pPr>
      <w:del w:id="1376" w:author="balazs-153" w:date="2024-01-18T20:39:00Z">
        <w:r w:rsidRPr="006F6F0E" w:rsidDel="0047615E">
          <w:rPr>
            <w:rFonts w:ascii="Courier New" w:hAnsi="Courier New"/>
            <w:sz w:val="16"/>
          </w:rPr>
          <w:delText xml:space="preserve"> * This module defines constants for each MO class name and</w:delText>
        </w:r>
      </w:del>
    </w:p>
    <w:p w14:paraId="407AABA2" w14:textId="507FC61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7" w:author="balazs-153" w:date="2024-01-18T20:39:00Z"/>
          <w:rFonts w:ascii="Courier New" w:hAnsi="Courier New"/>
          <w:sz w:val="16"/>
        </w:rPr>
      </w:pPr>
      <w:del w:id="1378" w:author="balazs-153" w:date="2024-01-18T20:39:00Z">
        <w:r w:rsidRPr="006F6F0E" w:rsidDel="0047615E">
          <w:rPr>
            <w:rFonts w:ascii="Courier New" w:hAnsi="Courier New"/>
            <w:sz w:val="16"/>
          </w:rPr>
          <w:delText xml:space="preserve"> * the attribute names for each defined MO class.</w:delText>
        </w:r>
      </w:del>
    </w:p>
    <w:p w14:paraId="3D174EC0" w14:textId="1F3E3C8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9" w:author="balazs-153" w:date="2024-01-18T20:39:00Z"/>
          <w:rFonts w:ascii="Courier New" w:hAnsi="Courier New"/>
          <w:sz w:val="16"/>
        </w:rPr>
      </w:pPr>
      <w:del w:id="1380" w:author="balazs-153" w:date="2024-01-18T20:39:00Z">
        <w:r w:rsidRPr="006F6F0E" w:rsidDel="0047615E">
          <w:rPr>
            <w:rFonts w:ascii="Courier New" w:hAnsi="Courier New"/>
            <w:sz w:val="16"/>
          </w:rPr>
          <w:delText xml:space="preserve"> */</w:delText>
        </w:r>
      </w:del>
    </w:p>
    <w:p w14:paraId="423500FA" w14:textId="74C39BF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1" w:author="balazs-153" w:date="2024-01-18T20:39:00Z"/>
          <w:rFonts w:ascii="Courier New" w:hAnsi="Courier New"/>
          <w:sz w:val="16"/>
        </w:rPr>
      </w:pPr>
      <w:del w:id="1382" w:author="balazs-153" w:date="2024-01-18T20:39:00Z">
        <w:r w:rsidRPr="006F6F0E" w:rsidDel="0047615E">
          <w:rPr>
            <w:rFonts w:ascii="Courier New" w:hAnsi="Courier New"/>
            <w:sz w:val="16"/>
          </w:rPr>
          <w:delText>module GenericNetworkResourcesNRMDefs</w:delText>
        </w:r>
      </w:del>
    </w:p>
    <w:p w14:paraId="06735FE0" w14:textId="4EA20AF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3" w:author="balazs-153" w:date="2024-01-18T20:39:00Z"/>
          <w:rFonts w:ascii="Courier New" w:hAnsi="Courier New"/>
          <w:sz w:val="16"/>
        </w:rPr>
      </w:pPr>
      <w:del w:id="1384" w:author="balazs-153" w:date="2024-01-18T20:39:00Z">
        <w:r w:rsidRPr="006F6F0E" w:rsidDel="0047615E">
          <w:rPr>
            <w:rFonts w:ascii="Courier New" w:hAnsi="Courier New"/>
            <w:sz w:val="16"/>
          </w:rPr>
          <w:delText>{</w:delText>
        </w:r>
      </w:del>
    </w:p>
    <w:p w14:paraId="1331BAD1" w14:textId="59126F2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5" w:author="balazs-153" w:date="2024-01-18T20:39:00Z"/>
          <w:rFonts w:ascii="Courier New" w:hAnsi="Courier New"/>
          <w:sz w:val="16"/>
        </w:rPr>
      </w:pPr>
      <w:del w:id="1386" w:author="balazs-153" w:date="2024-01-18T20:39:00Z">
        <w:r w:rsidRPr="006F6F0E" w:rsidDel="0047615E">
          <w:rPr>
            <w:rFonts w:ascii="Courier New" w:hAnsi="Courier New"/>
            <w:sz w:val="16"/>
          </w:rPr>
          <w:delText xml:space="preserve">      /**</w:delText>
        </w:r>
      </w:del>
    </w:p>
    <w:p w14:paraId="75D89E5E" w14:textId="0F30336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7" w:author="balazs-153" w:date="2024-01-18T20:39:00Z"/>
          <w:rFonts w:ascii="Courier New" w:hAnsi="Courier New"/>
          <w:sz w:val="16"/>
        </w:rPr>
      </w:pPr>
      <w:del w:id="1388" w:author="balazs-153" w:date="2024-01-18T20:39:00Z">
        <w:r w:rsidRPr="006F6F0E" w:rsidDel="0047615E">
          <w:rPr>
            <w:rFonts w:ascii="Courier New" w:hAnsi="Courier New"/>
            <w:sz w:val="16"/>
          </w:rPr>
          <w:delText xml:space="preserve">       *  Definitions for MO class Top</w:delText>
        </w:r>
      </w:del>
    </w:p>
    <w:p w14:paraId="12407011" w14:textId="2A6E538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9" w:author="balazs-153" w:date="2024-01-18T20:39:00Z"/>
          <w:rFonts w:ascii="Courier New" w:hAnsi="Courier New"/>
          <w:sz w:val="16"/>
        </w:rPr>
      </w:pPr>
      <w:del w:id="1390" w:author="balazs-153" w:date="2024-01-18T20:39:00Z">
        <w:r w:rsidRPr="006F6F0E" w:rsidDel="0047615E">
          <w:rPr>
            <w:rFonts w:ascii="Courier New" w:hAnsi="Courier New"/>
            <w:sz w:val="16"/>
          </w:rPr>
          <w:delText xml:space="preserve">       */</w:delText>
        </w:r>
      </w:del>
    </w:p>
    <w:p w14:paraId="4D17EFA7" w14:textId="01A0F2C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1" w:author="balazs-153" w:date="2024-01-18T20:39:00Z"/>
          <w:rFonts w:ascii="Courier New" w:hAnsi="Courier New"/>
          <w:sz w:val="16"/>
        </w:rPr>
      </w:pPr>
      <w:del w:id="1392" w:author="balazs-153" w:date="2024-01-18T20:39:00Z">
        <w:r w:rsidRPr="006F6F0E" w:rsidDel="0047615E">
          <w:rPr>
            <w:rFonts w:ascii="Courier New" w:hAnsi="Courier New"/>
            <w:sz w:val="16"/>
          </w:rPr>
          <w:delText xml:space="preserve">      interface Top</w:delText>
        </w:r>
      </w:del>
    </w:p>
    <w:p w14:paraId="2A51AB57" w14:textId="1EEC9DD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3" w:author="balazs-153" w:date="2024-01-18T20:39:00Z"/>
          <w:rFonts w:ascii="Courier New" w:hAnsi="Courier New"/>
          <w:sz w:val="16"/>
        </w:rPr>
      </w:pPr>
      <w:del w:id="1394" w:author="balazs-153" w:date="2024-01-18T20:39:00Z">
        <w:r w:rsidRPr="006F6F0E" w:rsidDel="0047615E">
          <w:rPr>
            <w:rFonts w:ascii="Courier New" w:hAnsi="Courier New"/>
            <w:sz w:val="16"/>
          </w:rPr>
          <w:delText xml:space="preserve">      {</w:delText>
        </w:r>
      </w:del>
    </w:p>
    <w:p w14:paraId="1A2701FF" w14:textId="0F1DACF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5" w:author="balazs-153" w:date="2024-01-18T20:39:00Z"/>
          <w:rFonts w:ascii="Courier New" w:hAnsi="Courier New"/>
          <w:sz w:val="16"/>
        </w:rPr>
      </w:pPr>
      <w:del w:id="1396" w:author="balazs-153" w:date="2024-01-18T20:39:00Z">
        <w:r w:rsidRPr="006F6F0E" w:rsidDel="0047615E">
          <w:rPr>
            <w:rFonts w:ascii="Courier New" w:hAnsi="Courier New"/>
            <w:sz w:val="16"/>
          </w:rPr>
          <w:delText xml:space="preserve">         // Attribute Names</w:delText>
        </w:r>
      </w:del>
    </w:p>
    <w:p w14:paraId="658461DC" w14:textId="56F221E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7" w:author="balazs-153" w:date="2024-01-18T20:39:00Z"/>
          <w:rFonts w:ascii="Courier New" w:hAnsi="Courier New"/>
          <w:sz w:val="16"/>
        </w:rPr>
      </w:pPr>
      <w:del w:id="1398" w:author="balazs-153" w:date="2024-01-18T20:39:00Z">
        <w:r w:rsidRPr="006F6F0E" w:rsidDel="0047615E">
          <w:rPr>
            <w:rFonts w:ascii="Courier New" w:hAnsi="Courier New"/>
            <w:sz w:val="16"/>
          </w:rPr>
          <w:delText xml:space="preserve">         //</w:delText>
        </w:r>
      </w:del>
    </w:p>
    <w:p w14:paraId="22AB270A" w14:textId="38021ED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9" w:author="balazs-153" w:date="2024-01-18T20:39:00Z"/>
          <w:rFonts w:ascii="Courier New" w:hAnsi="Courier New"/>
          <w:sz w:val="16"/>
        </w:rPr>
      </w:pPr>
      <w:del w:id="1400" w:author="balazs-153" w:date="2024-01-18T20:39:00Z">
        <w:r w:rsidRPr="006F6F0E" w:rsidDel="0047615E">
          <w:rPr>
            <w:rFonts w:ascii="Courier New" w:hAnsi="Courier New"/>
            <w:sz w:val="16"/>
          </w:rPr>
          <w:delText xml:space="preserve">         const string CLASS = "Top";</w:delText>
        </w:r>
      </w:del>
    </w:p>
    <w:p w14:paraId="1B05769D" w14:textId="446A8C7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1" w:author="balazs-153" w:date="2024-01-18T20:39:00Z"/>
          <w:rFonts w:ascii="Courier New" w:hAnsi="Courier New"/>
          <w:sz w:val="16"/>
        </w:rPr>
      </w:pPr>
      <w:del w:id="1402" w:author="balazs-153" w:date="2024-01-18T20:39:00Z">
        <w:r w:rsidRPr="006F6F0E" w:rsidDel="0047615E">
          <w:rPr>
            <w:rFonts w:ascii="Courier New" w:hAnsi="Courier New"/>
            <w:sz w:val="16"/>
          </w:rPr>
          <w:delText xml:space="preserve">      };</w:delText>
        </w:r>
      </w:del>
    </w:p>
    <w:p w14:paraId="3BA41F8E" w14:textId="15AA9FF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3" w:author="balazs-153" w:date="2024-01-18T20:39:00Z"/>
          <w:rFonts w:ascii="Courier New" w:hAnsi="Courier New"/>
          <w:sz w:val="16"/>
        </w:rPr>
      </w:pPr>
      <w:del w:id="1404" w:author="balazs-153" w:date="2024-01-18T20:39:00Z">
        <w:r w:rsidRPr="006F6F0E" w:rsidDel="0047615E">
          <w:rPr>
            <w:rFonts w:ascii="Courier New" w:hAnsi="Courier New"/>
            <w:sz w:val="16"/>
          </w:rPr>
          <w:delText xml:space="preserve">      /**</w:delText>
        </w:r>
      </w:del>
    </w:p>
    <w:p w14:paraId="225B5F1B" w14:textId="321F9B4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5" w:author="balazs-153" w:date="2024-01-18T20:39:00Z"/>
          <w:rFonts w:ascii="Courier New" w:hAnsi="Courier New"/>
          <w:sz w:val="16"/>
        </w:rPr>
      </w:pPr>
      <w:del w:id="1406" w:author="balazs-153" w:date="2024-01-18T20:39:00Z">
        <w:r w:rsidRPr="006F6F0E" w:rsidDel="0047615E">
          <w:rPr>
            <w:rFonts w:ascii="Courier New" w:hAnsi="Courier New"/>
            <w:sz w:val="16"/>
          </w:rPr>
          <w:delText xml:space="preserve">       *  Definitions for MO class SubNetwork</w:delText>
        </w:r>
      </w:del>
    </w:p>
    <w:p w14:paraId="265C6474" w14:textId="7C3495F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7" w:author="balazs-153" w:date="2024-01-18T20:39:00Z"/>
          <w:rFonts w:ascii="Courier New" w:hAnsi="Courier New"/>
          <w:sz w:val="16"/>
        </w:rPr>
      </w:pPr>
      <w:del w:id="1408" w:author="balazs-153" w:date="2024-01-18T20:39:00Z">
        <w:r w:rsidRPr="006F6F0E" w:rsidDel="0047615E">
          <w:rPr>
            <w:rFonts w:ascii="Courier New" w:hAnsi="Courier New"/>
            <w:sz w:val="16"/>
          </w:rPr>
          <w:delText xml:space="preserve">       */</w:delText>
        </w:r>
      </w:del>
    </w:p>
    <w:p w14:paraId="41868138" w14:textId="73EA82F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9" w:author="balazs-153" w:date="2024-01-18T20:39:00Z"/>
          <w:rFonts w:ascii="Courier New" w:hAnsi="Courier New"/>
          <w:sz w:val="16"/>
        </w:rPr>
      </w:pPr>
      <w:del w:id="1410" w:author="balazs-153" w:date="2024-01-18T20:39:00Z">
        <w:r w:rsidRPr="006F6F0E" w:rsidDel="0047615E">
          <w:rPr>
            <w:rFonts w:ascii="Courier New" w:hAnsi="Courier New"/>
            <w:sz w:val="16"/>
          </w:rPr>
          <w:delText xml:space="preserve">      interface SubNetwork : Top</w:delText>
        </w:r>
      </w:del>
    </w:p>
    <w:p w14:paraId="60181B55" w14:textId="67C87A3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1" w:author="balazs-153" w:date="2024-01-18T20:39:00Z"/>
          <w:rFonts w:ascii="Courier New" w:hAnsi="Courier New"/>
          <w:sz w:val="16"/>
        </w:rPr>
      </w:pPr>
      <w:del w:id="1412" w:author="balazs-153" w:date="2024-01-18T20:39:00Z">
        <w:r w:rsidRPr="006F6F0E" w:rsidDel="0047615E">
          <w:rPr>
            <w:rFonts w:ascii="Courier New" w:hAnsi="Courier New"/>
            <w:sz w:val="16"/>
          </w:rPr>
          <w:delText xml:space="preserve">      {</w:delText>
        </w:r>
      </w:del>
    </w:p>
    <w:p w14:paraId="17DD6B7D" w14:textId="084583D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3" w:author="balazs-153" w:date="2024-01-18T20:39:00Z"/>
          <w:rFonts w:ascii="Courier New" w:hAnsi="Courier New"/>
          <w:sz w:val="16"/>
        </w:rPr>
      </w:pPr>
      <w:del w:id="1414" w:author="balazs-153" w:date="2024-01-18T20:39:00Z">
        <w:r w:rsidRPr="006F6F0E" w:rsidDel="0047615E">
          <w:rPr>
            <w:rFonts w:ascii="Courier New" w:hAnsi="Courier New"/>
            <w:sz w:val="16"/>
          </w:rPr>
          <w:delText xml:space="preserve">         const string CLASS = "SubNetwork";</w:delText>
        </w:r>
      </w:del>
    </w:p>
    <w:p w14:paraId="24716B8F" w14:textId="4B89307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5" w:author="balazs-153" w:date="2024-01-18T20:39:00Z"/>
          <w:rFonts w:ascii="Courier New" w:hAnsi="Courier New"/>
          <w:sz w:val="16"/>
        </w:rPr>
      </w:pPr>
      <w:del w:id="1416" w:author="balazs-153" w:date="2024-01-18T20:39:00Z">
        <w:r w:rsidRPr="006F6F0E" w:rsidDel="0047615E">
          <w:rPr>
            <w:rFonts w:ascii="Courier New" w:hAnsi="Courier New"/>
            <w:sz w:val="16"/>
          </w:rPr>
          <w:delText xml:space="preserve">         // Attribute Names</w:delText>
        </w:r>
      </w:del>
    </w:p>
    <w:p w14:paraId="2E381BED" w14:textId="458A0F0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7" w:author="balazs-153" w:date="2024-01-18T20:39:00Z"/>
          <w:rFonts w:ascii="Courier New" w:hAnsi="Courier New"/>
          <w:sz w:val="16"/>
        </w:rPr>
      </w:pPr>
      <w:del w:id="1418" w:author="balazs-153" w:date="2024-01-18T20:39:00Z">
        <w:r w:rsidRPr="006F6F0E" w:rsidDel="0047615E">
          <w:rPr>
            <w:rFonts w:ascii="Courier New" w:hAnsi="Courier New"/>
            <w:sz w:val="16"/>
          </w:rPr>
          <w:delText xml:space="preserve">         //</w:delText>
        </w:r>
      </w:del>
    </w:p>
    <w:p w14:paraId="399417CF" w14:textId="0730C62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9" w:author="balazs-153" w:date="2024-01-18T20:39:00Z"/>
          <w:rFonts w:ascii="Courier New" w:hAnsi="Courier New"/>
          <w:sz w:val="16"/>
        </w:rPr>
      </w:pPr>
      <w:del w:id="1420" w:author="balazs-153" w:date="2024-01-18T20:39:00Z">
        <w:r w:rsidRPr="006F6F0E" w:rsidDel="0047615E">
          <w:rPr>
            <w:rFonts w:ascii="Courier New" w:hAnsi="Courier New"/>
            <w:sz w:val="16"/>
          </w:rPr>
          <w:delText xml:space="preserve">         const string id = "id";</w:delText>
        </w:r>
      </w:del>
    </w:p>
    <w:p w14:paraId="01622955" w14:textId="31C7E51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1" w:author="balazs-153" w:date="2024-01-18T20:39:00Z"/>
          <w:rFonts w:ascii="Courier New" w:hAnsi="Courier New"/>
          <w:sz w:val="16"/>
        </w:rPr>
      </w:pPr>
      <w:del w:id="1422" w:author="balazs-153" w:date="2024-01-18T20:39:00Z">
        <w:r w:rsidRPr="006F6F0E" w:rsidDel="0047615E">
          <w:rPr>
            <w:rFonts w:ascii="Courier New" w:hAnsi="Courier New"/>
            <w:sz w:val="16"/>
          </w:rPr>
          <w:delText xml:space="preserve">         const string dnPrefix = "dnPrefix";</w:delText>
        </w:r>
      </w:del>
    </w:p>
    <w:p w14:paraId="2DD86025" w14:textId="29C447E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3" w:author="balazs-153" w:date="2024-01-18T20:39:00Z"/>
          <w:rFonts w:ascii="Courier New" w:hAnsi="Courier New"/>
          <w:sz w:val="16"/>
        </w:rPr>
      </w:pPr>
      <w:del w:id="1424" w:author="balazs-153" w:date="2024-01-18T20:39:00Z">
        <w:r w:rsidRPr="006F6F0E" w:rsidDel="0047615E">
          <w:rPr>
            <w:rFonts w:ascii="Courier New" w:hAnsi="Courier New"/>
            <w:sz w:val="16"/>
          </w:rPr>
          <w:delText xml:space="preserve">         const string userLabel = "userLabel";</w:delText>
        </w:r>
      </w:del>
    </w:p>
    <w:p w14:paraId="60ED431B" w14:textId="5D57DA1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5" w:author="balazs-153" w:date="2024-01-18T20:39:00Z"/>
          <w:rFonts w:ascii="Courier New" w:hAnsi="Courier New"/>
          <w:sz w:val="16"/>
          <w:lang w:eastAsia="zh-CN"/>
        </w:rPr>
      </w:pPr>
      <w:del w:id="1426" w:author="balazs-153" w:date="2024-01-18T20:39:00Z">
        <w:r w:rsidRPr="006F6F0E" w:rsidDel="0047615E">
          <w:rPr>
            <w:rFonts w:ascii="Courier New" w:hAnsi="Courier New"/>
            <w:sz w:val="16"/>
          </w:rPr>
          <w:delText xml:space="preserve">         const string userDefinedNetworkType = "userDefinedNetworkType";</w:delText>
        </w:r>
      </w:del>
    </w:p>
    <w:p w14:paraId="09345C15" w14:textId="7337C79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7" w:author="balazs-153" w:date="2024-01-18T20:39:00Z"/>
          <w:rFonts w:ascii="Courier New" w:hAnsi="Courier New"/>
          <w:sz w:val="16"/>
          <w:lang w:eastAsia="zh-CN"/>
        </w:rPr>
      </w:pPr>
      <w:del w:id="1428" w:author="balazs-153" w:date="2024-01-18T20:39:00Z">
        <w:r w:rsidRPr="006F6F0E" w:rsidDel="0047615E">
          <w:rPr>
            <w:rFonts w:ascii="Courier New" w:hAnsi="Courier New"/>
            <w:sz w:val="16"/>
            <w:lang w:eastAsia="zh-CN"/>
          </w:rPr>
          <w:delText xml:space="preserve">         const string setOfMcc = </w:delText>
        </w:r>
        <w:r w:rsidRPr="006F6F0E" w:rsidDel="0047615E">
          <w:rPr>
            <w:rFonts w:ascii="Courier New" w:hAnsi="Courier New"/>
            <w:sz w:val="16"/>
          </w:rPr>
          <w:delText>"</w:delText>
        </w:r>
        <w:r w:rsidRPr="006F6F0E" w:rsidDel="0047615E">
          <w:rPr>
            <w:rFonts w:ascii="Courier New" w:hAnsi="Courier New"/>
            <w:sz w:val="16"/>
            <w:lang w:eastAsia="zh-CN"/>
          </w:rPr>
          <w:delText>setOfMcc</w:delText>
        </w:r>
        <w:r w:rsidRPr="006F6F0E" w:rsidDel="0047615E">
          <w:rPr>
            <w:rFonts w:ascii="Courier New" w:hAnsi="Courier New"/>
            <w:sz w:val="16"/>
          </w:rPr>
          <w:delText>";</w:delText>
        </w:r>
      </w:del>
    </w:p>
    <w:p w14:paraId="38BD57C3" w14:textId="3E51C12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9" w:author="balazs-153" w:date="2024-01-18T20:39:00Z"/>
          <w:rFonts w:ascii="Courier New" w:hAnsi="Courier New"/>
          <w:sz w:val="16"/>
        </w:rPr>
      </w:pPr>
      <w:del w:id="1430" w:author="balazs-153" w:date="2024-01-18T20:39:00Z">
        <w:r w:rsidRPr="006F6F0E" w:rsidDel="0047615E">
          <w:rPr>
            <w:rFonts w:ascii="Courier New" w:hAnsi="Courier New"/>
            <w:sz w:val="16"/>
          </w:rPr>
          <w:delText xml:space="preserve">      };</w:delText>
        </w:r>
      </w:del>
    </w:p>
    <w:p w14:paraId="52DCAE47" w14:textId="616B39F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1" w:author="balazs-153" w:date="2024-01-18T20:39:00Z"/>
          <w:rFonts w:ascii="Courier New" w:hAnsi="Courier New"/>
          <w:sz w:val="16"/>
        </w:rPr>
      </w:pPr>
    </w:p>
    <w:p w14:paraId="7716BCD8" w14:textId="1EB7D6E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2" w:author="balazs-153" w:date="2024-01-18T20:39:00Z"/>
          <w:rFonts w:ascii="Courier New" w:hAnsi="Courier New"/>
          <w:sz w:val="16"/>
        </w:rPr>
      </w:pPr>
      <w:del w:id="1433" w:author="balazs-153" w:date="2024-01-18T20:39:00Z">
        <w:r w:rsidRPr="006F6F0E" w:rsidDel="0047615E">
          <w:rPr>
            <w:rFonts w:ascii="Courier New" w:hAnsi="Courier New"/>
            <w:sz w:val="16"/>
          </w:rPr>
          <w:delText xml:space="preserve">      /**</w:delText>
        </w:r>
      </w:del>
    </w:p>
    <w:p w14:paraId="3E57AF9E" w14:textId="0D66B89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4" w:author="balazs-153" w:date="2024-01-18T20:39:00Z"/>
          <w:rFonts w:ascii="Courier New" w:hAnsi="Courier New"/>
          <w:sz w:val="16"/>
        </w:rPr>
      </w:pPr>
      <w:del w:id="1435" w:author="balazs-153" w:date="2024-01-18T20:39:00Z">
        <w:r w:rsidRPr="006F6F0E" w:rsidDel="0047615E">
          <w:rPr>
            <w:rFonts w:ascii="Courier New" w:hAnsi="Courier New"/>
            <w:sz w:val="16"/>
          </w:rPr>
          <w:delText xml:space="preserve">       *  Definitions for MO class ManagedElement</w:delText>
        </w:r>
      </w:del>
    </w:p>
    <w:p w14:paraId="44F911B2" w14:textId="31BBFAA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6" w:author="balazs-153" w:date="2024-01-18T20:39:00Z"/>
          <w:rFonts w:ascii="Courier New" w:hAnsi="Courier New"/>
          <w:sz w:val="16"/>
        </w:rPr>
      </w:pPr>
      <w:del w:id="1437" w:author="balazs-153" w:date="2024-01-18T20:39:00Z">
        <w:r w:rsidRPr="006F6F0E" w:rsidDel="0047615E">
          <w:rPr>
            <w:rFonts w:ascii="Courier New" w:hAnsi="Courier New"/>
            <w:sz w:val="16"/>
          </w:rPr>
          <w:delText xml:space="preserve">       */</w:delText>
        </w:r>
      </w:del>
    </w:p>
    <w:p w14:paraId="2228B694" w14:textId="0BEDC5A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8" w:author="balazs-153" w:date="2024-01-18T20:39:00Z"/>
          <w:rFonts w:ascii="Courier New" w:hAnsi="Courier New"/>
          <w:sz w:val="16"/>
        </w:rPr>
      </w:pPr>
      <w:del w:id="1439" w:author="balazs-153" w:date="2024-01-18T20:39:00Z">
        <w:r w:rsidRPr="006F6F0E" w:rsidDel="0047615E">
          <w:rPr>
            <w:rFonts w:ascii="Courier New" w:hAnsi="Courier New"/>
            <w:sz w:val="16"/>
          </w:rPr>
          <w:delText xml:space="preserve">      interface ManagedElement : Top</w:delText>
        </w:r>
      </w:del>
    </w:p>
    <w:p w14:paraId="0EF1083C" w14:textId="5278243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0" w:author="balazs-153" w:date="2024-01-18T20:39:00Z"/>
          <w:rFonts w:ascii="Courier New" w:hAnsi="Courier New"/>
          <w:sz w:val="16"/>
        </w:rPr>
      </w:pPr>
      <w:del w:id="1441" w:author="balazs-153" w:date="2024-01-18T20:39:00Z">
        <w:r w:rsidRPr="006F6F0E" w:rsidDel="0047615E">
          <w:rPr>
            <w:rFonts w:ascii="Courier New" w:hAnsi="Courier New"/>
            <w:sz w:val="16"/>
          </w:rPr>
          <w:delText xml:space="preserve">      {</w:delText>
        </w:r>
      </w:del>
    </w:p>
    <w:p w14:paraId="4FD5AFAD" w14:textId="448A442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2" w:author="balazs-153" w:date="2024-01-18T20:39:00Z"/>
          <w:rFonts w:ascii="Courier New" w:hAnsi="Courier New"/>
          <w:sz w:val="16"/>
        </w:rPr>
      </w:pPr>
      <w:del w:id="1443" w:author="balazs-153" w:date="2024-01-18T20:39:00Z">
        <w:r w:rsidRPr="006F6F0E" w:rsidDel="0047615E">
          <w:rPr>
            <w:rFonts w:ascii="Courier New" w:hAnsi="Courier New"/>
            <w:sz w:val="16"/>
          </w:rPr>
          <w:delText xml:space="preserve">         const string CLASS = "ManagedElement";</w:delText>
        </w:r>
      </w:del>
    </w:p>
    <w:p w14:paraId="53C15D6F" w14:textId="3D285A9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4" w:author="balazs-153" w:date="2024-01-18T20:39:00Z"/>
          <w:rFonts w:ascii="Courier New" w:hAnsi="Courier New"/>
          <w:sz w:val="16"/>
        </w:rPr>
      </w:pPr>
      <w:del w:id="1445" w:author="balazs-153" w:date="2024-01-18T20:39:00Z">
        <w:r w:rsidRPr="006F6F0E" w:rsidDel="0047615E">
          <w:rPr>
            <w:rFonts w:ascii="Courier New" w:hAnsi="Courier New"/>
            <w:sz w:val="16"/>
          </w:rPr>
          <w:delText xml:space="preserve">         // Attribute Names</w:delText>
        </w:r>
      </w:del>
    </w:p>
    <w:p w14:paraId="3C2A4025" w14:textId="25F2E4E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6" w:author="balazs-153" w:date="2024-01-18T20:39:00Z"/>
          <w:rFonts w:ascii="Courier New" w:hAnsi="Courier New"/>
          <w:sz w:val="16"/>
        </w:rPr>
      </w:pPr>
      <w:del w:id="1447" w:author="balazs-153" w:date="2024-01-18T20:39:00Z">
        <w:r w:rsidRPr="006F6F0E" w:rsidDel="0047615E">
          <w:rPr>
            <w:rFonts w:ascii="Courier New" w:hAnsi="Courier New"/>
            <w:sz w:val="16"/>
          </w:rPr>
          <w:delText xml:space="preserve">         //</w:delText>
        </w:r>
      </w:del>
    </w:p>
    <w:p w14:paraId="3BEB9698" w14:textId="57A0B70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8" w:author="balazs-153" w:date="2024-01-18T20:39:00Z"/>
          <w:rFonts w:ascii="Courier New" w:hAnsi="Courier New"/>
          <w:sz w:val="16"/>
        </w:rPr>
      </w:pPr>
      <w:del w:id="1449" w:author="balazs-153" w:date="2024-01-18T20:39:00Z">
        <w:r w:rsidRPr="006F6F0E" w:rsidDel="0047615E">
          <w:rPr>
            <w:rFonts w:ascii="Courier New" w:hAnsi="Courier New"/>
            <w:sz w:val="16"/>
          </w:rPr>
          <w:delText xml:space="preserve">         const string id = "id";</w:delText>
        </w:r>
      </w:del>
    </w:p>
    <w:p w14:paraId="57FD262D" w14:textId="4ADF8D3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0" w:author="balazs-153" w:date="2024-01-18T20:39:00Z"/>
          <w:rFonts w:ascii="Courier New" w:hAnsi="Courier New"/>
          <w:sz w:val="16"/>
        </w:rPr>
      </w:pPr>
      <w:del w:id="1451" w:author="balazs-153" w:date="2024-01-18T20:39:00Z">
        <w:r w:rsidRPr="006F6F0E" w:rsidDel="0047615E">
          <w:rPr>
            <w:rFonts w:ascii="Courier New" w:hAnsi="Courier New"/>
            <w:sz w:val="16"/>
          </w:rPr>
          <w:delText xml:space="preserve">         const string dnPrefix = "dnPrefix";</w:delText>
        </w:r>
      </w:del>
    </w:p>
    <w:p w14:paraId="25AE67D6" w14:textId="7BDFABC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2" w:author="balazs-153" w:date="2024-01-18T20:39:00Z"/>
          <w:rFonts w:ascii="Courier New" w:hAnsi="Courier New"/>
          <w:sz w:val="16"/>
        </w:rPr>
      </w:pPr>
      <w:del w:id="1453" w:author="balazs-153" w:date="2024-01-18T20:39:00Z">
        <w:r w:rsidRPr="006F6F0E" w:rsidDel="0047615E">
          <w:rPr>
            <w:rFonts w:ascii="Courier New" w:hAnsi="Courier New"/>
            <w:sz w:val="16"/>
          </w:rPr>
          <w:delText xml:space="preserve">         const string managedElementType = "managedElementType";</w:delText>
        </w:r>
      </w:del>
    </w:p>
    <w:p w14:paraId="2ED24E44" w14:textId="241D0BE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4" w:author="balazs-153" w:date="2024-01-18T20:39:00Z"/>
          <w:rFonts w:ascii="Courier New" w:hAnsi="Courier New"/>
          <w:sz w:val="16"/>
        </w:rPr>
      </w:pPr>
      <w:del w:id="1455" w:author="balazs-153" w:date="2024-01-18T20:39:00Z">
        <w:r w:rsidRPr="006F6F0E" w:rsidDel="0047615E">
          <w:rPr>
            <w:rFonts w:ascii="Courier New" w:hAnsi="Courier New"/>
            <w:sz w:val="16"/>
          </w:rPr>
          <w:delText xml:space="preserve">         const string userLabel = "userLabel";</w:delText>
        </w:r>
      </w:del>
    </w:p>
    <w:p w14:paraId="55115228" w14:textId="78FF716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6" w:author="balazs-153" w:date="2024-01-18T20:39:00Z"/>
          <w:rFonts w:ascii="Courier New" w:hAnsi="Courier New"/>
          <w:sz w:val="16"/>
        </w:rPr>
      </w:pPr>
      <w:del w:id="1457" w:author="balazs-153" w:date="2024-01-18T20:39:00Z">
        <w:r w:rsidRPr="006F6F0E" w:rsidDel="0047615E">
          <w:rPr>
            <w:rFonts w:ascii="Courier New" w:hAnsi="Courier New"/>
            <w:sz w:val="16"/>
          </w:rPr>
          <w:delText xml:space="preserve">         const string vendorName = "vendorName";</w:delText>
        </w:r>
      </w:del>
    </w:p>
    <w:p w14:paraId="14899F00" w14:textId="528396C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8" w:author="balazs-153" w:date="2024-01-18T20:39:00Z"/>
          <w:rFonts w:ascii="Courier New" w:hAnsi="Courier New"/>
          <w:sz w:val="16"/>
        </w:rPr>
      </w:pPr>
      <w:del w:id="1459" w:author="balazs-153" w:date="2024-01-18T20:39:00Z">
        <w:r w:rsidRPr="006F6F0E" w:rsidDel="0047615E">
          <w:rPr>
            <w:rFonts w:ascii="Courier New" w:hAnsi="Courier New"/>
            <w:sz w:val="16"/>
          </w:rPr>
          <w:delText xml:space="preserve">         const string userDefinedState ="userDefinedState";</w:delText>
        </w:r>
      </w:del>
    </w:p>
    <w:p w14:paraId="7EA58E00" w14:textId="2EBA63C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0" w:author="balazs-153" w:date="2024-01-18T20:39:00Z"/>
          <w:rFonts w:ascii="Courier New" w:hAnsi="Courier New"/>
          <w:sz w:val="16"/>
        </w:rPr>
      </w:pPr>
      <w:del w:id="1461" w:author="balazs-153" w:date="2024-01-18T20:39:00Z">
        <w:r w:rsidRPr="006F6F0E" w:rsidDel="0047615E">
          <w:rPr>
            <w:rFonts w:ascii="Courier New" w:hAnsi="Courier New"/>
            <w:sz w:val="16"/>
          </w:rPr>
          <w:delText xml:space="preserve">         const string locationName ="locationName";</w:delText>
        </w:r>
      </w:del>
    </w:p>
    <w:p w14:paraId="30458F63" w14:textId="2B4A648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2" w:author="balazs-153" w:date="2024-01-18T20:39:00Z"/>
          <w:rFonts w:ascii="Courier New" w:hAnsi="Courier New"/>
          <w:sz w:val="16"/>
        </w:rPr>
      </w:pPr>
      <w:del w:id="1463" w:author="balazs-153" w:date="2024-01-18T20:39:00Z">
        <w:r w:rsidRPr="006F6F0E" w:rsidDel="0047615E">
          <w:rPr>
            <w:rFonts w:ascii="Courier New" w:hAnsi="Courier New"/>
            <w:sz w:val="16"/>
          </w:rPr>
          <w:delText xml:space="preserve">         const string managedBy = "managedBy";</w:delText>
        </w:r>
      </w:del>
    </w:p>
    <w:p w14:paraId="779A8654" w14:textId="3C6D9B3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4" w:author="balazs-153" w:date="2024-01-18T20:39:00Z"/>
          <w:rFonts w:ascii="Courier New" w:hAnsi="Courier New"/>
          <w:sz w:val="16"/>
        </w:rPr>
      </w:pPr>
      <w:del w:id="1465" w:author="balazs-153" w:date="2024-01-18T20:39:00Z">
        <w:r w:rsidRPr="006F6F0E" w:rsidDel="0047615E">
          <w:rPr>
            <w:rFonts w:ascii="Courier New" w:hAnsi="Courier New"/>
            <w:sz w:val="16"/>
          </w:rPr>
          <w:delText xml:space="preserve">         const string swVersion = "swVersion";</w:delText>
        </w:r>
      </w:del>
    </w:p>
    <w:p w14:paraId="7E203BA6" w14:textId="715209B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6" w:author="balazs-153" w:date="2024-01-18T20:39:00Z"/>
          <w:rFonts w:ascii="Courier New" w:hAnsi="Courier New"/>
          <w:sz w:val="16"/>
        </w:rPr>
      </w:pPr>
      <w:del w:id="1467" w:author="balazs-153" w:date="2024-01-18T20:39:00Z">
        <w:r w:rsidRPr="006F6F0E" w:rsidDel="0047615E">
          <w:rPr>
            <w:rFonts w:ascii="Courier New" w:hAnsi="Courier New"/>
            <w:sz w:val="16"/>
          </w:rPr>
          <w:delText xml:space="preserve">      };</w:delText>
        </w:r>
      </w:del>
    </w:p>
    <w:p w14:paraId="359D4851" w14:textId="734B5C3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8" w:author="balazs-153" w:date="2024-01-18T20:39:00Z"/>
          <w:rFonts w:ascii="Courier New" w:hAnsi="Courier New"/>
          <w:sz w:val="16"/>
        </w:rPr>
      </w:pPr>
    </w:p>
    <w:p w14:paraId="6DEC0C63" w14:textId="0A23A85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9" w:author="balazs-153" w:date="2024-01-18T20:39:00Z"/>
          <w:rFonts w:ascii="Courier New" w:hAnsi="Courier New"/>
          <w:sz w:val="16"/>
        </w:rPr>
      </w:pPr>
      <w:del w:id="1470" w:author="balazs-153" w:date="2024-01-18T20:39:00Z">
        <w:r w:rsidRPr="006F6F0E" w:rsidDel="0047615E">
          <w:rPr>
            <w:rFonts w:ascii="Courier New" w:hAnsi="Courier New"/>
            <w:sz w:val="16"/>
          </w:rPr>
          <w:delText xml:space="preserve">      /**</w:delText>
        </w:r>
      </w:del>
    </w:p>
    <w:p w14:paraId="13A41E50" w14:textId="023F776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1" w:author="balazs-153" w:date="2024-01-18T20:39:00Z"/>
          <w:rFonts w:ascii="Courier New" w:hAnsi="Courier New"/>
          <w:sz w:val="16"/>
        </w:rPr>
      </w:pPr>
      <w:del w:id="1472" w:author="balazs-153" w:date="2024-01-18T20:39:00Z">
        <w:r w:rsidRPr="006F6F0E" w:rsidDel="0047615E">
          <w:rPr>
            <w:rFonts w:ascii="Courier New" w:hAnsi="Courier New"/>
            <w:sz w:val="16"/>
          </w:rPr>
          <w:delText xml:space="preserve">       *  Definitions for MO class MeContext</w:delText>
        </w:r>
      </w:del>
    </w:p>
    <w:p w14:paraId="1A2BAFB7" w14:textId="34049DF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3" w:author="balazs-153" w:date="2024-01-18T20:39:00Z"/>
          <w:rFonts w:ascii="Courier New" w:hAnsi="Courier New"/>
          <w:sz w:val="16"/>
        </w:rPr>
      </w:pPr>
      <w:del w:id="1474" w:author="balazs-153" w:date="2024-01-18T20:39:00Z">
        <w:r w:rsidRPr="006F6F0E" w:rsidDel="0047615E">
          <w:rPr>
            <w:rFonts w:ascii="Courier New" w:hAnsi="Courier New"/>
            <w:sz w:val="16"/>
          </w:rPr>
          <w:delText xml:space="preserve">       */</w:delText>
        </w:r>
      </w:del>
    </w:p>
    <w:p w14:paraId="1900D25B" w14:textId="214417C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5" w:author="balazs-153" w:date="2024-01-18T20:39:00Z"/>
          <w:rFonts w:ascii="Courier New" w:hAnsi="Courier New"/>
          <w:sz w:val="16"/>
        </w:rPr>
      </w:pPr>
      <w:del w:id="1476" w:author="balazs-153" w:date="2024-01-18T20:39:00Z">
        <w:r w:rsidRPr="006F6F0E" w:rsidDel="0047615E">
          <w:rPr>
            <w:rFonts w:ascii="Courier New" w:hAnsi="Courier New"/>
            <w:sz w:val="16"/>
          </w:rPr>
          <w:delText xml:space="preserve">      interface MeContext : Top</w:delText>
        </w:r>
      </w:del>
    </w:p>
    <w:p w14:paraId="4F929C7D" w14:textId="0DE6E07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7" w:author="balazs-153" w:date="2024-01-18T20:39:00Z"/>
          <w:rFonts w:ascii="Courier New" w:hAnsi="Courier New"/>
          <w:sz w:val="16"/>
        </w:rPr>
      </w:pPr>
      <w:del w:id="1478" w:author="balazs-153" w:date="2024-01-18T20:39:00Z">
        <w:r w:rsidRPr="006F6F0E" w:rsidDel="0047615E">
          <w:rPr>
            <w:rFonts w:ascii="Courier New" w:hAnsi="Courier New"/>
            <w:sz w:val="16"/>
          </w:rPr>
          <w:delText xml:space="preserve">      {</w:delText>
        </w:r>
      </w:del>
    </w:p>
    <w:p w14:paraId="468A406D" w14:textId="7923704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9" w:author="balazs-153" w:date="2024-01-18T20:39:00Z"/>
          <w:rFonts w:ascii="Courier New" w:hAnsi="Courier New"/>
          <w:sz w:val="16"/>
        </w:rPr>
      </w:pPr>
      <w:del w:id="1480" w:author="balazs-153" w:date="2024-01-18T20:39:00Z">
        <w:r w:rsidRPr="006F6F0E" w:rsidDel="0047615E">
          <w:rPr>
            <w:rFonts w:ascii="Courier New" w:hAnsi="Courier New"/>
            <w:sz w:val="16"/>
          </w:rPr>
          <w:delText xml:space="preserve">         const string CLASS = "MeContext";</w:delText>
        </w:r>
      </w:del>
    </w:p>
    <w:p w14:paraId="40D66758" w14:textId="269513F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1" w:author="balazs-153" w:date="2024-01-18T20:39:00Z"/>
          <w:rFonts w:ascii="Courier New" w:hAnsi="Courier New"/>
          <w:sz w:val="16"/>
        </w:rPr>
      </w:pPr>
      <w:del w:id="1482" w:author="balazs-153" w:date="2024-01-18T20:39:00Z">
        <w:r w:rsidRPr="006F6F0E" w:rsidDel="0047615E">
          <w:rPr>
            <w:rFonts w:ascii="Courier New" w:hAnsi="Courier New"/>
            <w:sz w:val="16"/>
          </w:rPr>
          <w:delText xml:space="preserve">         // Attribute Names</w:delText>
        </w:r>
      </w:del>
    </w:p>
    <w:p w14:paraId="7C477B53" w14:textId="6385F93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3" w:author="balazs-153" w:date="2024-01-18T20:39:00Z"/>
          <w:rFonts w:ascii="Courier New" w:hAnsi="Courier New"/>
          <w:sz w:val="16"/>
        </w:rPr>
      </w:pPr>
      <w:del w:id="1484" w:author="balazs-153" w:date="2024-01-18T20:39:00Z">
        <w:r w:rsidRPr="006F6F0E" w:rsidDel="0047615E">
          <w:rPr>
            <w:rFonts w:ascii="Courier New" w:hAnsi="Courier New"/>
            <w:sz w:val="16"/>
          </w:rPr>
          <w:delText xml:space="preserve">         //</w:delText>
        </w:r>
      </w:del>
    </w:p>
    <w:p w14:paraId="5D530F9E" w14:textId="5E9156B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5" w:author="balazs-153" w:date="2024-01-18T20:39:00Z"/>
          <w:rFonts w:ascii="Courier New" w:hAnsi="Courier New"/>
          <w:sz w:val="16"/>
        </w:rPr>
      </w:pPr>
      <w:del w:id="1486" w:author="balazs-153" w:date="2024-01-18T20:39:00Z">
        <w:r w:rsidRPr="006F6F0E" w:rsidDel="0047615E">
          <w:rPr>
            <w:rFonts w:ascii="Courier New" w:hAnsi="Courier New"/>
            <w:sz w:val="16"/>
          </w:rPr>
          <w:delText xml:space="preserve">         const string id = "id";</w:delText>
        </w:r>
      </w:del>
    </w:p>
    <w:p w14:paraId="568B12F6" w14:textId="4690CD5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7" w:author="balazs-153" w:date="2024-01-18T20:39:00Z"/>
          <w:rFonts w:ascii="Courier New" w:hAnsi="Courier New"/>
          <w:sz w:val="16"/>
        </w:rPr>
      </w:pPr>
      <w:del w:id="1488" w:author="balazs-153" w:date="2024-01-18T20:39:00Z">
        <w:r w:rsidRPr="006F6F0E" w:rsidDel="0047615E">
          <w:rPr>
            <w:rFonts w:ascii="Courier New" w:hAnsi="Courier New"/>
            <w:sz w:val="16"/>
          </w:rPr>
          <w:delText xml:space="preserve">         const string dnPrefix = "dnPrefix";</w:delText>
        </w:r>
      </w:del>
    </w:p>
    <w:p w14:paraId="30635D28" w14:textId="1EBA89C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9" w:author="balazs-153" w:date="2024-01-18T20:39:00Z"/>
          <w:rFonts w:ascii="Courier New" w:hAnsi="Courier New"/>
          <w:sz w:val="16"/>
        </w:rPr>
      </w:pPr>
      <w:del w:id="1490" w:author="balazs-153" w:date="2024-01-18T20:39:00Z">
        <w:r w:rsidRPr="006F6F0E" w:rsidDel="0047615E">
          <w:rPr>
            <w:rFonts w:ascii="Courier New" w:hAnsi="Courier New"/>
            <w:sz w:val="16"/>
          </w:rPr>
          <w:delText xml:space="preserve">      };</w:delText>
        </w:r>
      </w:del>
    </w:p>
    <w:p w14:paraId="6EF98FAF" w14:textId="40DA697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1" w:author="balazs-153" w:date="2024-01-18T20:39:00Z"/>
          <w:rFonts w:ascii="Courier New" w:hAnsi="Courier New"/>
          <w:sz w:val="16"/>
        </w:rPr>
      </w:pPr>
      <w:del w:id="1492" w:author="balazs-153" w:date="2024-01-18T20:39:00Z">
        <w:r w:rsidRPr="006F6F0E" w:rsidDel="0047615E">
          <w:rPr>
            <w:rFonts w:ascii="Courier New" w:hAnsi="Courier New"/>
            <w:sz w:val="16"/>
          </w:rPr>
          <w:delText xml:space="preserve">      /**</w:delText>
        </w:r>
      </w:del>
    </w:p>
    <w:p w14:paraId="770A29B4" w14:textId="154ACD5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3" w:author="balazs-153" w:date="2024-01-18T20:39:00Z"/>
          <w:rFonts w:ascii="Courier New" w:hAnsi="Courier New"/>
          <w:sz w:val="16"/>
        </w:rPr>
      </w:pPr>
      <w:del w:id="1494" w:author="balazs-153" w:date="2024-01-18T20:39:00Z">
        <w:r w:rsidRPr="006F6F0E" w:rsidDel="0047615E">
          <w:rPr>
            <w:rFonts w:ascii="Courier New" w:hAnsi="Courier New"/>
            <w:sz w:val="16"/>
          </w:rPr>
          <w:delText xml:space="preserve">       *  Definitions for MO class ManagementNode</w:delText>
        </w:r>
      </w:del>
    </w:p>
    <w:p w14:paraId="5BEEC56A" w14:textId="3A1D2E0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5" w:author="balazs-153" w:date="2024-01-18T20:39:00Z"/>
          <w:rFonts w:ascii="Courier New" w:hAnsi="Courier New"/>
          <w:sz w:val="16"/>
        </w:rPr>
      </w:pPr>
      <w:del w:id="1496" w:author="balazs-153" w:date="2024-01-18T20:39:00Z">
        <w:r w:rsidRPr="006F6F0E" w:rsidDel="0047615E">
          <w:rPr>
            <w:rFonts w:ascii="Courier New" w:hAnsi="Courier New"/>
            <w:sz w:val="16"/>
          </w:rPr>
          <w:delText xml:space="preserve">       */</w:delText>
        </w:r>
      </w:del>
    </w:p>
    <w:p w14:paraId="72186A6B" w14:textId="627D0A9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7" w:author="balazs-153" w:date="2024-01-18T20:39:00Z"/>
          <w:rFonts w:ascii="Courier New" w:hAnsi="Courier New"/>
          <w:sz w:val="16"/>
        </w:rPr>
      </w:pPr>
      <w:del w:id="1498" w:author="balazs-153" w:date="2024-01-18T20:39:00Z">
        <w:r w:rsidRPr="006F6F0E" w:rsidDel="0047615E">
          <w:rPr>
            <w:rFonts w:ascii="Courier New" w:hAnsi="Courier New"/>
            <w:sz w:val="16"/>
          </w:rPr>
          <w:delText xml:space="preserve">      interface ManagementNode : Top</w:delText>
        </w:r>
      </w:del>
    </w:p>
    <w:p w14:paraId="2DB76ED4" w14:textId="7611F59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9" w:author="balazs-153" w:date="2024-01-18T20:39:00Z"/>
          <w:rFonts w:ascii="Courier New" w:hAnsi="Courier New"/>
          <w:sz w:val="16"/>
        </w:rPr>
      </w:pPr>
      <w:del w:id="1500" w:author="balazs-153" w:date="2024-01-18T20:39:00Z">
        <w:r w:rsidRPr="006F6F0E" w:rsidDel="0047615E">
          <w:rPr>
            <w:rFonts w:ascii="Courier New" w:hAnsi="Courier New"/>
            <w:sz w:val="16"/>
          </w:rPr>
          <w:delText xml:space="preserve">      {</w:delText>
        </w:r>
      </w:del>
    </w:p>
    <w:p w14:paraId="71237A7A" w14:textId="569FA50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1" w:author="balazs-153" w:date="2024-01-18T20:39:00Z"/>
          <w:rFonts w:ascii="Courier New" w:hAnsi="Courier New"/>
          <w:sz w:val="16"/>
        </w:rPr>
      </w:pPr>
      <w:del w:id="1502" w:author="balazs-153" w:date="2024-01-18T20:39:00Z">
        <w:r w:rsidRPr="006F6F0E" w:rsidDel="0047615E">
          <w:rPr>
            <w:rFonts w:ascii="Courier New" w:hAnsi="Courier New"/>
            <w:sz w:val="16"/>
          </w:rPr>
          <w:delText xml:space="preserve">         const string CLASS = "ManagementNode";</w:delText>
        </w:r>
      </w:del>
    </w:p>
    <w:p w14:paraId="791E94C0" w14:textId="458B83F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3" w:author="balazs-153" w:date="2024-01-18T20:39:00Z"/>
          <w:rFonts w:ascii="Courier New" w:hAnsi="Courier New"/>
          <w:sz w:val="16"/>
        </w:rPr>
      </w:pPr>
    </w:p>
    <w:p w14:paraId="253D8276" w14:textId="02FE144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4" w:author="balazs-153" w:date="2024-01-18T20:39:00Z"/>
          <w:rFonts w:ascii="Courier New" w:hAnsi="Courier New"/>
          <w:sz w:val="16"/>
        </w:rPr>
      </w:pPr>
      <w:del w:id="1505" w:author="balazs-153" w:date="2024-01-18T20:39:00Z">
        <w:r w:rsidRPr="006F6F0E" w:rsidDel="0047615E">
          <w:rPr>
            <w:rFonts w:ascii="Courier New" w:hAnsi="Courier New"/>
            <w:sz w:val="16"/>
          </w:rPr>
          <w:delText xml:space="preserve">         // Attribute Names</w:delText>
        </w:r>
      </w:del>
    </w:p>
    <w:p w14:paraId="43C2B452" w14:textId="4178D1D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6" w:author="balazs-153" w:date="2024-01-18T20:39:00Z"/>
          <w:rFonts w:ascii="Courier New" w:hAnsi="Courier New"/>
          <w:sz w:val="16"/>
        </w:rPr>
      </w:pPr>
      <w:del w:id="1507" w:author="balazs-153" w:date="2024-01-18T20:39:00Z">
        <w:r w:rsidRPr="006F6F0E" w:rsidDel="0047615E">
          <w:rPr>
            <w:rFonts w:ascii="Courier New" w:hAnsi="Courier New"/>
            <w:sz w:val="16"/>
          </w:rPr>
          <w:delText xml:space="preserve">         //</w:delText>
        </w:r>
      </w:del>
    </w:p>
    <w:p w14:paraId="1F8C8442" w14:textId="179DB09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8" w:author="balazs-153" w:date="2024-01-18T20:39:00Z"/>
          <w:rFonts w:ascii="Courier New" w:hAnsi="Courier New"/>
          <w:sz w:val="16"/>
        </w:rPr>
      </w:pPr>
      <w:del w:id="1509" w:author="balazs-153" w:date="2024-01-18T20:39:00Z">
        <w:r w:rsidRPr="006F6F0E" w:rsidDel="0047615E">
          <w:rPr>
            <w:rFonts w:ascii="Courier New" w:hAnsi="Courier New"/>
            <w:sz w:val="16"/>
          </w:rPr>
          <w:delText xml:space="preserve">         const string id = "id";</w:delText>
        </w:r>
      </w:del>
    </w:p>
    <w:p w14:paraId="6CBAA2FA" w14:textId="69AA903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0" w:author="balazs-153" w:date="2024-01-18T20:39:00Z"/>
          <w:rFonts w:ascii="Courier New" w:hAnsi="Courier New"/>
          <w:sz w:val="16"/>
        </w:rPr>
      </w:pPr>
      <w:del w:id="1511" w:author="balazs-153" w:date="2024-01-18T20:39:00Z">
        <w:r w:rsidRPr="006F6F0E" w:rsidDel="0047615E">
          <w:rPr>
            <w:rFonts w:ascii="Courier New" w:hAnsi="Courier New"/>
            <w:sz w:val="16"/>
          </w:rPr>
          <w:delText xml:space="preserve">         const string userLabel = "userLabel";</w:delText>
        </w:r>
      </w:del>
    </w:p>
    <w:p w14:paraId="4F0B4A34" w14:textId="770AD58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2" w:author="balazs-153" w:date="2024-01-18T20:39:00Z"/>
          <w:rFonts w:ascii="Courier New" w:hAnsi="Courier New"/>
          <w:sz w:val="16"/>
        </w:rPr>
      </w:pPr>
      <w:del w:id="1513" w:author="balazs-153" w:date="2024-01-18T20:39:00Z">
        <w:r w:rsidRPr="006F6F0E" w:rsidDel="0047615E">
          <w:rPr>
            <w:rFonts w:ascii="Courier New" w:hAnsi="Courier New"/>
            <w:sz w:val="16"/>
          </w:rPr>
          <w:delText xml:space="preserve">         const string vendorName = "vendorName";</w:delText>
        </w:r>
      </w:del>
    </w:p>
    <w:p w14:paraId="7F2A909E" w14:textId="3EE2C81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4" w:author="balazs-153" w:date="2024-01-18T20:39:00Z"/>
          <w:rFonts w:ascii="Courier New" w:hAnsi="Courier New"/>
          <w:sz w:val="16"/>
        </w:rPr>
      </w:pPr>
      <w:del w:id="1515" w:author="balazs-153" w:date="2024-01-18T20:39:00Z">
        <w:r w:rsidRPr="006F6F0E" w:rsidDel="0047615E">
          <w:rPr>
            <w:rFonts w:ascii="Courier New" w:hAnsi="Courier New"/>
            <w:sz w:val="16"/>
          </w:rPr>
          <w:delText xml:space="preserve">         const string userDefinedState = "userDefinedState";</w:delText>
        </w:r>
      </w:del>
    </w:p>
    <w:p w14:paraId="1EFAF489" w14:textId="30CFBB7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6" w:author="balazs-153" w:date="2024-01-18T20:39:00Z"/>
          <w:rFonts w:ascii="Courier New" w:hAnsi="Courier New"/>
          <w:sz w:val="16"/>
        </w:rPr>
      </w:pPr>
      <w:del w:id="1517" w:author="balazs-153" w:date="2024-01-18T20:39:00Z">
        <w:r w:rsidRPr="006F6F0E" w:rsidDel="0047615E">
          <w:rPr>
            <w:rFonts w:ascii="Courier New" w:hAnsi="Courier New"/>
            <w:sz w:val="16"/>
          </w:rPr>
          <w:delText xml:space="preserve">         const string locationName = "locationName";</w:delText>
        </w:r>
      </w:del>
    </w:p>
    <w:p w14:paraId="1C83FE6B" w14:textId="2CC6C4D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8" w:author="balazs-153" w:date="2024-01-18T20:39:00Z"/>
          <w:rFonts w:ascii="Courier New" w:hAnsi="Courier New"/>
          <w:sz w:val="16"/>
        </w:rPr>
      </w:pPr>
      <w:del w:id="1519" w:author="balazs-153" w:date="2024-01-18T20:39:00Z">
        <w:r w:rsidRPr="006F6F0E" w:rsidDel="0047615E">
          <w:rPr>
            <w:rFonts w:ascii="Courier New" w:hAnsi="Courier New"/>
            <w:sz w:val="16"/>
          </w:rPr>
          <w:delText xml:space="preserve">         const string managedElements = "managedElements";</w:delText>
        </w:r>
      </w:del>
    </w:p>
    <w:p w14:paraId="0EC40FC3" w14:textId="4393BC0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0" w:author="balazs-153" w:date="2024-01-18T20:39:00Z"/>
          <w:rFonts w:ascii="Courier New" w:hAnsi="Courier New"/>
          <w:sz w:val="16"/>
        </w:rPr>
      </w:pPr>
      <w:del w:id="1521" w:author="balazs-153" w:date="2024-01-18T20:39:00Z">
        <w:r w:rsidRPr="006F6F0E" w:rsidDel="0047615E">
          <w:rPr>
            <w:rFonts w:ascii="Courier New" w:hAnsi="Courier New"/>
            <w:sz w:val="16"/>
          </w:rPr>
          <w:delText xml:space="preserve">         const string swVersion = "swVersion";</w:delText>
        </w:r>
      </w:del>
    </w:p>
    <w:p w14:paraId="129D6ADC" w14:textId="7FB30D4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2" w:author="balazs-153" w:date="2024-01-18T20:39:00Z"/>
          <w:rFonts w:ascii="Courier New" w:hAnsi="Courier New"/>
          <w:sz w:val="16"/>
        </w:rPr>
      </w:pPr>
      <w:del w:id="1523" w:author="balazs-153" w:date="2024-01-18T20:39:00Z">
        <w:r w:rsidRPr="006F6F0E" w:rsidDel="0047615E">
          <w:rPr>
            <w:rFonts w:ascii="Courier New" w:hAnsi="Courier New"/>
            <w:sz w:val="16"/>
          </w:rPr>
          <w:delText xml:space="preserve">      };</w:delText>
        </w:r>
      </w:del>
    </w:p>
    <w:p w14:paraId="3C19242F" w14:textId="131096F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4" w:author="balazs-153" w:date="2024-01-18T20:39:00Z"/>
          <w:rFonts w:ascii="Courier New" w:hAnsi="Courier New"/>
          <w:sz w:val="16"/>
        </w:rPr>
      </w:pPr>
    </w:p>
    <w:p w14:paraId="2B8DE3A3" w14:textId="53783CD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5" w:author="balazs-153" w:date="2024-01-18T20:39:00Z"/>
          <w:rFonts w:ascii="Courier New" w:hAnsi="Courier New"/>
          <w:sz w:val="16"/>
        </w:rPr>
      </w:pPr>
      <w:del w:id="1526" w:author="balazs-153" w:date="2024-01-18T20:39:00Z">
        <w:r w:rsidRPr="006F6F0E" w:rsidDel="0047615E">
          <w:rPr>
            <w:rFonts w:ascii="Courier New" w:hAnsi="Courier New"/>
            <w:sz w:val="16"/>
          </w:rPr>
          <w:delText xml:space="preserve">      /**</w:delText>
        </w:r>
      </w:del>
    </w:p>
    <w:p w14:paraId="7D629F68" w14:textId="70A8702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7" w:author="balazs-153" w:date="2024-01-18T20:39:00Z"/>
          <w:rFonts w:ascii="Courier New" w:hAnsi="Courier New"/>
          <w:sz w:val="16"/>
        </w:rPr>
      </w:pPr>
      <w:del w:id="1528" w:author="balazs-153" w:date="2024-01-18T20:39:00Z">
        <w:r w:rsidRPr="006F6F0E" w:rsidDel="0047615E">
          <w:rPr>
            <w:rFonts w:ascii="Courier New" w:hAnsi="Courier New"/>
            <w:sz w:val="16"/>
          </w:rPr>
          <w:delText xml:space="preserve">       *  Definitions for abstract MO class ManagedFunction</w:delText>
        </w:r>
      </w:del>
    </w:p>
    <w:p w14:paraId="4B8A45A7" w14:textId="72BD00A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9" w:author="balazs-153" w:date="2024-01-18T20:39:00Z"/>
          <w:rFonts w:ascii="Courier New" w:hAnsi="Courier New"/>
          <w:sz w:val="16"/>
        </w:rPr>
      </w:pPr>
      <w:del w:id="1530" w:author="balazs-153" w:date="2024-01-18T20:39:00Z">
        <w:r w:rsidRPr="006F6F0E" w:rsidDel="0047615E">
          <w:rPr>
            <w:rFonts w:ascii="Courier New" w:hAnsi="Courier New"/>
            <w:sz w:val="16"/>
          </w:rPr>
          <w:delText xml:space="preserve">       *</w:delText>
        </w:r>
      </w:del>
    </w:p>
    <w:p w14:paraId="129EEEAA" w14:textId="3CCE84C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1" w:author="balazs-153" w:date="2024-01-18T20:39:00Z"/>
          <w:rFonts w:ascii="Courier New" w:hAnsi="Courier New"/>
          <w:sz w:val="16"/>
        </w:rPr>
      </w:pPr>
      <w:del w:id="1532" w:author="balazs-153" w:date="2024-01-18T20:39:00Z">
        <w:r w:rsidRPr="006F6F0E" w:rsidDel="0047615E">
          <w:rPr>
            <w:rFonts w:ascii="Courier New" w:hAnsi="Courier New"/>
            <w:sz w:val="16"/>
          </w:rPr>
          <w:delText xml:space="preserve">       */</w:delText>
        </w:r>
      </w:del>
    </w:p>
    <w:p w14:paraId="76369ECF" w14:textId="56080FD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3" w:author="balazs-153" w:date="2024-01-18T20:39:00Z"/>
          <w:rFonts w:ascii="Courier New" w:hAnsi="Courier New"/>
          <w:sz w:val="16"/>
        </w:rPr>
      </w:pPr>
      <w:del w:id="1534" w:author="balazs-153" w:date="2024-01-18T20:39:00Z">
        <w:r w:rsidRPr="006F6F0E" w:rsidDel="0047615E">
          <w:rPr>
            <w:rFonts w:ascii="Courier New" w:hAnsi="Courier New"/>
            <w:sz w:val="16"/>
          </w:rPr>
          <w:delText xml:space="preserve">      interface ManagedFunction : Top</w:delText>
        </w:r>
      </w:del>
    </w:p>
    <w:p w14:paraId="28776E1A" w14:textId="03C8A15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5" w:author="balazs-153" w:date="2024-01-18T20:39:00Z"/>
          <w:rFonts w:ascii="Courier New" w:hAnsi="Courier New"/>
          <w:sz w:val="16"/>
        </w:rPr>
      </w:pPr>
      <w:del w:id="1536" w:author="balazs-153" w:date="2024-01-18T20:39:00Z">
        <w:r w:rsidRPr="006F6F0E" w:rsidDel="0047615E">
          <w:rPr>
            <w:rFonts w:ascii="Courier New" w:hAnsi="Courier New"/>
            <w:sz w:val="16"/>
          </w:rPr>
          <w:delText xml:space="preserve">      {</w:delText>
        </w:r>
      </w:del>
    </w:p>
    <w:p w14:paraId="08C79B83" w14:textId="230D9A2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7" w:author="balazs-153" w:date="2024-01-18T20:39:00Z"/>
          <w:rFonts w:ascii="Courier New" w:hAnsi="Courier New"/>
          <w:sz w:val="16"/>
        </w:rPr>
      </w:pPr>
      <w:del w:id="1538" w:author="balazs-153" w:date="2024-01-18T20:39:00Z">
        <w:r w:rsidRPr="006F6F0E" w:rsidDel="0047615E">
          <w:rPr>
            <w:rFonts w:ascii="Courier New" w:hAnsi="Courier New"/>
            <w:sz w:val="16"/>
          </w:rPr>
          <w:delText xml:space="preserve">         const string CLASS = "ManagedFunction";</w:delText>
        </w:r>
      </w:del>
    </w:p>
    <w:p w14:paraId="6CA5AFAD" w14:textId="662DC73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9" w:author="balazs-153" w:date="2024-01-18T20:39:00Z"/>
          <w:rFonts w:ascii="Courier New" w:hAnsi="Courier New"/>
          <w:sz w:val="16"/>
        </w:rPr>
      </w:pPr>
      <w:del w:id="1540" w:author="balazs-153" w:date="2024-01-18T20:39:00Z">
        <w:r w:rsidRPr="006F6F0E" w:rsidDel="0047615E">
          <w:rPr>
            <w:rFonts w:ascii="Courier New" w:hAnsi="Courier New"/>
            <w:sz w:val="16"/>
          </w:rPr>
          <w:delText xml:space="preserve">         // Attribute Names</w:delText>
        </w:r>
      </w:del>
    </w:p>
    <w:p w14:paraId="2B517DCE" w14:textId="2D96EE0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1" w:author="balazs-153" w:date="2024-01-18T20:39:00Z"/>
          <w:rFonts w:ascii="Courier New" w:hAnsi="Courier New"/>
          <w:sz w:val="16"/>
        </w:rPr>
      </w:pPr>
      <w:del w:id="1542" w:author="balazs-153" w:date="2024-01-18T20:39:00Z">
        <w:r w:rsidRPr="006F6F0E" w:rsidDel="0047615E">
          <w:rPr>
            <w:rFonts w:ascii="Courier New" w:hAnsi="Courier New"/>
            <w:sz w:val="16"/>
          </w:rPr>
          <w:delText xml:space="preserve">         //</w:delText>
        </w:r>
      </w:del>
    </w:p>
    <w:p w14:paraId="70540859" w14:textId="64B60FC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3" w:author="balazs-153" w:date="2024-01-18T20:39:00Z"/>
          <w:rFonts w:ascii="Courier New" w:hAnsi="Courier New"/>
          <w:sz w:val="16"/>
        </w:rPr>
      </w:pPr>
      <w:del w:id="1544" w:author="balazs-153" w:date="2024-01-18T20:39:00Z">
        <w:r w:rsidRPr="006F6F0E" w:rsidDel="0047615E">
          <w:rPr>
            <w:rFonts w:ascii="Courier New" w:hAnsi="Courier New"/>
            <w:sz w:val="16"/>
          </w:rPr>
          <w:delText xml:space="preserve">         const string id = "id";</w:delText>
        </w:r>
      </w:del>
    </w:p>
    <w:p w14:paraId="62D1273B" w14:textId="02561CD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5" w:author="balazs-153" w:date="2024-01-18T20:39:00Z"/>
          <w:rFonts w:ascii="Courier New" w:hAnsi="Courier New"/>
          <w:sz w:val="16"/>
        </w:rPr>
      </w:pPr>
      <w:del w:id="1546" w:author="balazs-153" w:date="2024-01-18T20:39:00Z">
        <w:r w:rsidRPr="006F6F0E" w:rsidDel="0047615E">
          <w:rPr>
            <w:rFonts w:ascii="Courier New" w:hAnsi="Courier New"/>
            <w:sz w:val="16"/>
          </w:rPr>
          <w:delText xml:space="preserve">         const string peeParametersList = "peeParametersList";</w:delText>
        </w:r>
      </w:del>
    </w:p>
    <w:p w14:paraId="0CDAE7AA" w14:textId="77C6411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7" w:author="balazs-153" w:date="2024-01-18T20:39:00Z"/>
          <w:rFonts w:ascii="Courier New" w:hAnsi="Courier New"/>
          <w:sz w:val="16"/>
          <w:lang w:eastAsia="zh-CN"/>
        </w:rPr>
      </w:pPr>
      <w:del w:id="1548" w:author="balazs-153" w:date="2024-01-18T20:39:00Z">
        <w:r w:rsidRPr="006F6F0E" w:rsidDel="0047615E">
          <w:rPr>
            <w:rFonts w:ascii="Courier New" w:hAnsi="Courier New"/>
            <w:sz w:val="16"/>
          </w:rPr>
          <w:delText xml:space="preserve">         const string userLabel = "userLabel";</w:delText>
        </w:r>
        <w:r w:rsidRPr="006F6F0E" w:rsidDel="0047615E">
          <w:rPr>
            <w:rFonts w:ascii="Courier New" w:hAnsi="Courier New" w:hint="eastAsia"/>
            <w:sz w:val="16"/>
            <w:lang w:eastAsia="zh-CN"/>
          </w:rPr>
          <w:delText xml:space="preserve"> </w:delText>
        </w:r>
      </w:del>
    </w:p>
    <w:p w14:paraId="44F62772" w14:textId="180600C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9" w:author="balazs-153" w:date="2024-01-18T20:39:00Z"/>
          <w:rFonts w:ascii="Courier New" w:hAnsi="Courier New"/>
          <w:sz w:val="16"/>
        </w:rPr>
      </w:pPr>
      <w:del w:id="1550" w:author="balazs-153" w:date="2024-01-18T20:39:00Z">
        <w:r w:rsidRPr="006F6F0E" w:rsidDel="0047615E">
          <w:rPr>
            <w:rFonts w:ascii="Courier New" w:hAnsi="Courier New"/>
            <w:sz w:val="16"/>
          </w:rPr>
          <w:delText xml:space="preserve">         const string </w:delText>
        </w:r>
        <w:r w:rsidRPr="006F6F0E" w:rsidDel="0047615E">
          <w:rPr>
            <w:rFonts w:ascii="Courier New" w:hAnsi="Courier New" w:hint="eastAsia"/>
            <w:sz w:val="16"/>
            <w:lang w:eastAsia="zh-CN"/>
          </w:rPr>
          <w:delText>vnfParametersList</w:delText>
        </w:r>
        <w:r w:rsidRPr="006F6F0E" w:rsidDel="0047615E">
          <w:rPr>
            <w:rFonts w:ascii="Courier New" w:hAnsi="Courier New"/>
            <w:sz w:val="16"/>
          </w:rPr>
          <w:delText xml:space="preserve"> = "</w:delText>
        </w:r>
        <w:r w:rsidRPr="006F6F0E" w:rsidDel="0047615E">
          <w:rPr>
            <w:rFonts w:ascii="Courier New" w:hAnsi="Courier New" w:hint="eastAsia"/>
            <w:sz w:val="16"/>
            <w:lang w:eastAsia="zh-CN"/>
          </w:rPr>
          <w:delText>vnfParametersList</w:delText>
        </w:r>
        <w:r w:rsidRPr="006F6F0E" w:rsidDel="0047615E">
          <w:rPr>
            <w:rFonts w:ascii="Courier New" w:hAnsi="Courier New"/>
            <w:sz w:val="16"/>
          </w:rPr>
          <w:delText>";</w:delText>
        </w:r>
      </w:del>
    </w:p>
    <w:p w14:paraId="32540D37" w14:textId="60E638F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1" w:author="balazs-153" w:date="2024-01-18T20:39:00Z"/>
          <w:rFonts w:ascii="Courier New" w:hAnsi="Courier New"/>
          <w:sz w:val="16"/>
        </w:rPr>
      </w:pPr>
      <w:del w:id="1552" w:author="balazs-153" w:date="2024-01-18T20:39:00Z">
        <w:r w:rsidRPr="006F6F0E" w:rsidDel="0047615E">
          <w:rPr>
            <w:rFonts w:ascii="Courier New" w:hAnsi="Courier New"/>
            <w:sz w:val="16"/>
          </w:rPr>
          <w:delText xml:space="preserve">      };</w:delText>
        </w:r>
      </w:del>
    </w:p>
    <w:p w14:paraId="5D8BD7C9" w14:textId="7B2529D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3" w:author="balazs-153" w:date="2024-01-18T20:39:00Z"/>
          <w:rFonts w:ascii="Courier New" w:hAnsi="Courier New"/>
          <w:sz w:val="16"/>
        </w:rPr>
      </w:pPr>
    </w:p>
    <w:p w14:paraId="58E22DEF" w14:textId="06E56C3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4" w:author="balazs-153" w:date="2024-01-18T20:39:00Z"/>
          <w:rFonts w:ascii="Courier New" w:hAnsi="Courier New"/>
          <w:sz w:val="16"/>
        </w:rPr>
      </w:pPr>
      <w:del w:id="1555" w:author="balazs-153" w:date="2024-01-18T20:39:00Z">
        <w:r w:rsidRPr="006F6F0E" w:rsidDel="0047615E">
          <w:rPr>
            <w:rFonts w:ascii="Courier New" w:hAnsi="Courier New"/>
            <w:sz w:val="16"/>
          </w:rPr>
          <w:delText xml:space="preserve">      /**</w:delText>
        </w:r>
      </w:del>
    </w:p>
    <w:p w14:paraId="78090396" w14:textId="61AC304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6" w:author="balazs-153" w:date="2024-01-18T20:39:00Z"/>
          <w:rFonts w:ascii="Courier New" w:hAnsi="Courier New"/>
          <w:sz w:val="16"/>
        </w:rPr>
      </w:pPr>
      <w:del w:id="1557" w:author="balazs-153" w:date="2024-01-18T20:39:00Z">
        <w:r w:rsidRPr="006F6F0E" w:rsidDel="0047615E">
          <w:rPr>
            <w:rFonts w:ascii="Courier New" w:hAnsi="Courier New"/>
            <w:sz w:val="16"/>
          </w:rPr>
          <w:delText xml:space="preserve">       *  Definitions for MO class IRPAgent</w:delText>
        </w:r>
      </w:del>
    </w:p>
    <w:p w14:paraId="0CDB8290" w14:textId="2ECF59E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8" w:author="balazs-153" w:date="2024-01-18T20:39:00Z"/>
          <w:rFonts w:ascii="Courier New" w:hAnsi="Courier New"/>
          <w:sz w:val="16"/>
        </w:rPr>
      </w:pPr>
      <w:del w:id="1559" w:author="balazs-153" w:date="2024-01-18T20:39:00Z">
        <w:r w:rsidRPr="006F6F0E" w:rsidDel="0047615E">
          <w:rPr>
            <w:rFonts w:ascii="Courier New" w:hAnsi="Courier New"/>
            <w:sz w:val="16"/>
          </w:rPr>
          <w:delText xml:space="preserve">       */</w:delText>
        </w:r>
      </w:del>
    </w:p>
    <w:p w14:paraId="5C2C8589" w14:textId="3BCF8B9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0" w:author="balazs-153" w:date="2024-01-18T20:39:00Z"/>
          <w:rFonts w:ascii="Courier New" w:hAnsi="Courier New"/>
          <w:sz w:val="16"/>
        </w:rPr>
      </w:pPr>
      <w:del w:id="1561" w:author="balazs-153" w:date="2024-01-18T20:39:00Z">
        <w:r w:rsidRPr="006F6F0E" w:rsidDel="0047615E">
          <w:rPr>
            <w:rFonts w:ascii="Courier New" w:hAnsi="Courier New"/>
            <w:sz w:val="16"/>
          </w:rPr>
          <w:delText xml:space="preserve">      interface IRPAgent : Top</w:delText>
        </w:r>
      </w:del>
    </w:p>
    <w:p w14:paraId="330BAD97" w14:textId="41F3661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2" w:author="balazs-153" w:date="2024-01-18T20:39:00Z"/>
          <w:rFonts w:ascii="Courier New" w:hAnsi="Courier New"/>
          <w:sz w:val="16"/>
        </w:rPr>
      </w:pPr>
      <w:del w:id="1563" w:author="balazs-153" w:date="2024-01-18T20:39:00Z">
        <w:r w:rsidRPr="006F6F0E" w:rsidDel="0047615E">
          <w:rPr>
            <w:rFonts w:ascii="Courier New" w:hAnsi="Courier New"/>
            <w:sz w:val="16"/>
          </w:rPr>
          <w:delText xml:space="preserve">      {</w:delText>
        </w:r>
      </w:del>
    </w:p>
    <w:p w14:paraId="620F4502" w14:textId="07E0938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4" w:author="balazs-153" w:date="2024-01-18T20:39:00Z"/>
          <w:rFonts w:ascii="Courier New" w:hAnsi="Courier New"/>
          <w:sz w:val="16"/>
        </w:rPr>
      </w:pPr>
      <w:del w:id="1565" w:author="balazs-153" w:date="2024-01-18T20:39:00Z">
        <w:r w:rsidRPr="006F6F0E" w:rsidDel="0047615E">
          <w:rPr>
            <w:rFonts w:ascii="Courier New" w:hAnsi="Courier New"/>
            <w:sz w:val="16"/>
          </w:rPr>
          <w:delText xml:space="preserve">         const string CLASS = "IRPAgent";</w:delText>
        </w:r>
      </w:del>
    </w:p>
    <w:p w14:paraId="7ED73EAE" w14:textId="2B49AE1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6" w:author="balazs-153" w:date="2024-01-18T20:39:00Z"/>
          <w:rFonts w:ascii="Courier New" w:hAnsi="Courier New"/>
          <w:sz w:val="16"/>
        </w:rPr>
      </w:pPr>
      <w:del w:id="1567" w:author="balazs-153" w:date="2024-01-18T20:39:00Z">
        <w:r w:rsidRPr="006F6F0E" w:rsidDel="0047615E">
          <w:rPr>
            <w:rFonts w:ascii="Courier New" w:hAnsi="Courier New"/>
            <w:sz w:val="16"/>
          </w:rPr>
          <w:delText xml:space="preserve">         // Attribute Names</w:delText>
        </w:r>
      </w:del>
    </w:p>
    <w:p w14:paraId="228C9B10" w14:textId="5D4DF12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8" w:author="balazs-153" w:date="2024-01-18T20:39:00Z"/>
          <w:rFonts w:ascii="Courier New" w:hAnsi="Courier New"/>
          <w:sz w:val="16"/>
          <w:lang w:val="sv-SE"/>
        </w:rPr>
      </w:pPr>
      <w:del w:id="1569" w:author="balazs-153" w:date="2024-01-18T20:39:00Z">
        <w:r w:rsidRPr="006F6F0E" w:rsidDel="0047615E">
          <w:rPr>
            <w:rFonts w:ascii="Courier New" w:hAnsi="Courier New"/>
            <w:sz w:val="16"/>
          </w:rPr>
          <w:delText xml:space="preserve">         </w:delText>
        </w:r>
        <w:r w:rsidRPr="006F6F0E" w:rsidDel="0047615E">
          <w:rPr>
            <w:rFonts w:ascii="Courier New" w:hAnsi="Courier New"/>
            <w:sz w:val="16"/>
            <w:lang w:val="sv-SE"/>
          </w:rPr>
          <w:delText>//</w:delText>
        </w:r>
      </w:del>
    </w:p>
    <w:p w14:paraId="0725866A" w14:textId="690B94E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0" w:author="balazs-153" w:date="2024-01-18T20:39:00Z"/>
          <w:rFonts w:ascii="Courier New" w:hAnsi="Courier New"/>
          <w:sz w:val="16"/>
          <w:lang w:val="sv-SE"/>
        </w:rPr>
      </w:pPr>
      <w:del w:id="1571" w:author="balazs-153" w:date="2024-01-18T20:39:00Z">
        <w:r w:rsidRPr="006F6F0E" w:rsidDel="0047615E">
          <w:rPr>
            <w:rFonts w:ascii="Courier New" w:hAnsi="Courier New"/>
            <w:sz w:val="16"/>
            <w:lang w:val="sv-SE"/>
          </w:rPr>
          <w:delText xml:space="preserve">         const string id = "id";</w:delText>
        </w:r>
      </w:del>
    </w:p>
    <w:p w14:paraId="45A23C91" w14:textId="60426FC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2" w:author="balazs-153" w:date="2024-01-18T20:39:00Z"/>
          <w:rFonts w:ascii="Courier New" w:hAnsi="Courier New"/>
          <w:sz w:val="16"/>
          <w:lang w:val="sv-SE"/>
        </w:rPr>
      </w:pPr>
      <w:del w:id="1573" w:author="balazs-153" w:date="2024-01-18T20:39:00Z">
        <w:r w:rsidRPr="006F6F0E" w:rsidDel="0047615E">
          <w:rPr>
            <w:rFonts w:ascii="Courier New" w:hAnsi="Courier New"/>
            <w:sz w:val="16"/>
            <w:lang w:val="sv-SE"/>
          </w:rPr>
          <w:delText xml:space="preserve">         const string systemDN = "systemDN";</w:delText>
        </w:r>
      </w:del>
    </w:p>
    <w:p w14:paraId="7BFA5905" w14:textId="3FBF2DD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4" w:author="balazs-153" w:date="2024-01-18T20:39:00Z"/>
          <w:rFonts w:ascii="Courier New" w:hAnsi="Courier New"/>
          <w:sz w:val="16"/>
        </w:rPr>
      </w:pPr>
      <w:del w:id="1575" w:author="balazs-153" w:date="2024-01-18T20:39:00Z">
        <w:r w:rsidRPr="006F6F0E" w:rsidDel="0047615E">
          <w:rPr>
            <w:rFonts w:ascii="Courier New" w:hAnsi="Courier New"/>
            <w:sz w:val="16"/>
            <w:lang w:val="sv-SE"/>
          </w:rPr>
          <w:delText xml:space="preserve">      </w:delText>
        </w:r>
        <w:r w:rsidRPr="006F6F0E" w:rsidDel="0047615E">
          <w:rPr>
            <w:rFonts w:ascii="Courier New" w:hAnsi="Courier New"/>
            <w:sz w:val="16"/>
          </w:rPr>
          <w:delText>};</w:delText>
        </w:r>
      </w:del>
    </w:p>
    <w:p w14:paraId="4E36068F" w14:textId="4FDC6F8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6" w:author="balazs-153" w:date="2024-01-18T20:39:00Z"/>
          <w:rFonts w:ascii="Courier New" w:hAnsi="Courier New"/>
          <w:sz w:val="16"/>
        </w:rPr>
      </w:pPr>
      <w:del w:id="1577" w:author="balazs-153" w:date="2024-01-18T20:39:00Z">
        <w:r w:rsidRPr="006F6F0E" w:rsidDel="0047615E">
          <w:rPr>
            <w:rFonts w:ascii="Courier New" w:hAnsi="Courier New"/>
            <w:sz w:val="16"/>
          </w:rPr>
          <w:delText xml:space="preserve">      /**</w:delText>
        </w:r>
      </w:del>
    </w:p>
    <w:p w14:paraId="09A66B9A" w14:textId="0EF8B34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8" w:author="balazs-153" w:date="2024-01-18T20:39:00Z"/>
          <w:rFonts w:ascii="Courier New" w:hAnsi="Courier New"/>
          <w:sz w:val="16"/>
        </w:rPr>
      </w:pPr>
      <w:del w:id="1579" w:author="balazs-153" w:date="2024-01-18T20:39:00Z">
        <w:r w:rsidRPr="006F6F0E" w:rsidDel="0047615E">
          <w:rPr>
            <w:rFonts w:ascii="Courier New" w:hAnsi="Courier New"/>
            <w:sz w:val="16"/>
          </w:rPr>
          <w:delText xml:space="preserve">       *  Definitions for abstract MO class Link</w:delText>
        </w:r>
      </w:del>
    </w:p>
    <w:p w14:paraId="507AA9A4" w14:textId="7178680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0" w:author="balazs-153" w:date="2024-01-18T20:39:00Z"/>
          <w:rFonts w:ascii="Courier New" w:hAnsi="Courier New"/>
          <w:sz w:val="16"/>
        </w:rPr>
      </w:pPr>
      <w:del w:id="1581" w:author="balazs-153" w:date="2024-01-18T20:39:00Z">
        <w:r w:rsidRPr="006F6F0E" w:rsidDel="0047615E">
          <w:rPr>
            <w:rFonts w:ascii="Courier New" w:hAnsi="Courier New"/>
            <w:sz w:val="16"/>
          </w:rPr>
          <w:delText xml:space="preserve">       *  This inherits from ManagedFunction</w:delText>
        </w:r>
      </w:del>
    </w:p>
    <w:p w14:paraId="0CCAE959" w14:textId="0D7B0AE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2" w:author="balazs-153" w:date="2024-01-18T20:39:00Z"/>
          <w:rFonts w:ascii="Courier New" w:hAnsi="Courier New"/>
          <w:sz w:val="16"/>
        </w:rPr>
      </w:pPr>
      <w:del w:id="1583" w:author="balazs-153" w:date="2024-01-18T20:39:00Z">
        <w:r w:rsidRPr="006F6F0E" w:rsidDel="0047615E">
          <w:rPr>
            <w:rFonts w:ascii="Courier New" w:hAnsi="Courier New"/>
            <w:sz w:val="16"/>
          </w:rPr>
          <w:delText xml:space="preserve">       *  The attributes aEnd and zEnd are populated with the DNs</w:delText>
        </w:r>
        <w:r w:rsidRPr="006F6F0E" w:rsidDel="0047615E">
          <w:rPr>
            <w:rFonts w:ascii="Courier New" w:hAnsi="Courier New"/>
            <w:sz w:val="16"/>
          </w:rPr>
          <w:br/>
          <w:delText xml:space="preserve">       *  of the entities associated via the link class.</w:delText>
        </w:r>
        <w:r w:rsidRPr="006F6F0E" w:rsidDel="0047615E">
          <w:rPr>
            <w:rFonts w:ascii="Courier New" w:hAnsi="Courier New"/>
            <w:sz w:val="16"/>
          </w:rPr>
          <w:br/>
          <w:delText xml:space="preserve">       *  The aEnd takes the DN of the 1st entity in alphabetical order,</w:delText>
        </w:r>
      </w:del>
    </w:p>
    <w:p w14:paraId="5F66BCF8" w14:textId="51A8801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4" w:author="balazs-153" w:date="2024-01-18T20:39:00Z"/>
          <w:rFonts w:ascii="Courier New" w:hAnsi="Courier New"/>
          <w:sz w:val="16"/>
        </w:rPr>
      </w:pPr>
      <w:del w:id="1585" w:author="balazs-153" w:date="2024-01-18T20:39:00Z">
        <w:r w:rsidRPr="006F6F0E" w:rsidDel="0047615E">
          <w:rPr>
            <w:rFonts w:ascii="Courier New" w:hAnsi="Courier New"/>
            <w:sz w:val="16"/>
          </w:rPr>
          <w:delText xml:space="preserve">       *  the zEnd takes the 2nd entity in alphabetical order of the class</w:delText>
        </w:r>
      </w:del>
    </w:p>
    <w:p w14:paraId="036C546F" w14:textId="11224D1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6" w:author="balazs-153" w:date="2024-01-18T20:39:00Z"/>
          <w:rFonts w:ascii="Courier New" w:hAnsi="Courier New"/>
          <w:sz w:val="16"/>
        </w:rPr>
      </w:pPr>
      <w:del w:id="1587" w:author="balazs-153" w:date="2024-01-18T20:39:00Z">
        <w:r w:rsidRPr="006F6F0E" w:rsidDel="0047615E">
          <w:rPr>
            <w:rFonts w:ascii="Courier New" w:hAnsi="Courier New"/>
            <w:sz w:val="16"/>
          </w:rPr>
          <w:delText xml:space="preserve">       *  names.</w:delText>
        </w:r>
      </w:del>
    </w:p>
    <w:p w14:paraId="6DEFCDBC" w14:textId="3EB4F82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8" w:author="balazs-153" w:date="2024-01-18T20:39:00Z"/>
          <w:rFonts w:ascii="Courier New" w:hAnsi="Courier New"/>
          <w:sz w:val="16"/>
        </w:rPr>
      </w:pPr>
      <w:del w:id="1589" w:author="balazs-153" w:date="2024-01-18T20:39:00Z">
        <w:r w:rsidRPr="006F6F0E" w:rsidDel="0047615E">
          <w:rPr>
            <w:rFonts w:ascii="Courier New" w:hAnsi="Courier New"/>
            <w:sz w:val="16"/>
          </w:rPr>
          <w:delText xml:space="preserve">       */</w:delText>
        </w:r>
      </w:del>
    </w:p>
    <w:p w14:paraId="23B493F8" w14:textId="3371B27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0" w:author="balazs-153" w:date="2024-01-18T20:39:00Z"/>
          <w:rFonts w:ascii="Courier New" w:hAnsi="Courier New"/>
          <w:sz w:val="16"/>
        </w:rPr>
      </w:pPr>
      <w:del w:id="1591" w:author="balazs-153" w:date="2024-01-18T20:39:00Z">
        <w:r w:rsidRPr="006F6F0E" w:rsidDel="0047615E">
          <w:rPr>
            <w:rFonts w:ascii="Courier New" w:hAnsi="Courier New"/>
            <w:sz w:val="16"/>
          </w:rPr>
          <w:delText xml:space="preserve">      interface Link : ManagedFunction</w:delText>
        </w:r>
      </w:del>
    </w:p>
    <w:p w14:paraId="619D4F82" w14:textId="0CC83A2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2" w:author="balazs-153" w:date="2024-01-18T20:39:00Z"/>
          <w:rFonts w:ascii="Courier New" w:hAnsi="Courier New"/>
          <w:sz w:val="16"/>
        </w:rPr>
      </w:pPr>
      <w:del w:id="1593" w:author="balazs-153" w:date="2024-01-18T20:39:00Z">
        <w:r w:rsidRPr="006F6F0E" w:rsidDel="0047615E">
          <w:rPr>
            <w:rFonts w:ascii="Courier New" w:hAnsi="Courier New"/>
            <w:sz w:val="16"/>
          </w:rPr>
          <w:delText xml:space="preserve">      {</w:delText>
        </w:r>
      </w:del>
    </w:p>
    <w:p w14:paraId="6B0013D4" w14:textId="3AB4B54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4" w:author="balazs-153" w:date="2024-01-18T20:39:00Z"/>
          <w:rFonts w:ascii="Courier New" w:hAnsi="Courier New"/>
          <w:sz w:val="16"/>
        </w:rPr>
      </w:pPr>
      <w:del w:id="1595" w:author="balazs-153" w:date="2024-01-18T20:39:00Z">
        <w:r w:rsidRPr="006F6F0E" w:rsidDel="0047615E">
          <w:rPr>
            <w:rFonts w:ascii="Courier New" w:hAnsi="Courier New"/>
            <w:sz w:val="16"/>
          </w:rPr>
          <w:delText xml:space="preserve">         const string CLASS = "Link";</w:delText>
        </w:r>
      </w:del>
    </w:p>
    <w:p w14:paraId="7D05918A" w14:textId="7336C9F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6" w:author="balazs-153" w:date="2024-01-18T20:39:00Z"/>
          <w:rFonts w:ascii="Courier New" w:hAnsi="Courier New"/>
          <w:sz w:val="16"/>
        </w:rPr>
      </w:pPr>
      <w:del w:id="1597" w:author="balazs-153" w:date="2024-01-18T20:39:00Z">
        <w:r w:rsidRPr="006F6F0E" w:rsidDel="0047615E">
          <w:rPr>
            <w:rFonts w:ascii="Courier New" w:hAnsi="Courier New"/>
            <w:sz w:val="16"/>
          </w:rPr>
          <w:delText xml:space="preserve">         // Attribute Names</w:delText>
        </w:r>
      </w:del>
    </w:p>
    <w:p w14:paraId="59AD6021" w14:textId="7DBA6C2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8" w:author="balazs-153" w:date="2024-01-18T20:39:00Z"/>
          <w:rFonts w:ascii="Courier New" w:hAnsi="Courier New"/>
          <w:sz w:val="16"/>
        </w:rPr>
      </w:pPr>
      <w:del w:id="1599" w:author="balazs-153" w:date="2024-01-18T20:39:00Z">
        <w:r w:rsidRPr="006F6F0E" w:rsidDel="0047615E">
          <w:rPr>
            <w:rFonts w:ascii="Courier New" w:hAnsi="Courier New"/>
            <w:sz w:val="16"/>
          </w:rPr>
          <w:delText xml:space="preserve">         //</w:delText>
        </w:r>
      </w:del>
    </w:p>
    <w:p w14:paraId="6B4DBBB6" w14:textId="64D70CD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0" w:author="balazs-153" w:date="2024-01-18T20:39:00Z"/>
          <w:rFonts w:ascii="Courier New" w:hAnsi="Courier New"/>
          <w:sz w:val="16"/>
        </w:rPr>
      </w:pPr>
      <w:del w:id="1601" w:author="balazs-153" w:date="2024-01-18T20:39:00Z">
        <w:r w:rsidRPr="006F6F0E" w:rsidDel="0047615E">
          <w:rPr>
            <w:rFonts w:ascii="Courier New" w:hAnsi="Courier New"/>
            <w:sz w:val="16"/>
          </w:rPr>
          <w:delText xml:space="preserve">         const string aEnd = "aEnd";</w:delText>
        </w:r>
      </w:del>
    </w:p>
    <w:p w14:paraId="20271A46" w14:textId="5717938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2" w:author="balazs-153" w:date="2024-01-18T20:39:00Z"/>
          <w:rFonts w:ascii="Courier New" w:hAnsi="Courier New"/>
          <w:sz w:val="16"/>
          <w:lang w:val="de-DE"/>
        </w:rPr>
      </w:pPr>
      <w:del w:id="1603" w:author="balazs-153" w:date="2024-01-18T20:39:00Z">
        <w:r w:rsidRPr="006F6F0E" w:rsidDel="0047615E">
          <w:rPr>
            <w:rFonts w:ascii="Courier New" w:hAnsi="Courier New"/>
            <w:sz w:val="16"/>
          </w:rPr>
          <w:delText xml:space="preserve">         </w:delText>
        </w:r>
        <w:r w:rsidRPr="006F6F0E" w:rsidDel="0047615E">
          <w:rPr>
            <w:rFonts w:ascii="Courier New" w:hAnsi="Courier New"/>
            <w:sz w:val="16"/>
            <w:lang w:val="de-DE"/>
          </w:rPr>
          <w:delText>const string zEnd = "zEnd";</w:delText>
        </w:r>
      </w:del>
    </w:p>
    <w:p w14:paraId="1727AB4D" w14:textId="2DAC076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4" w:author="balazs-153" w:date="2024-01-18T20:39:00Z"/>
          <w:rFonts w:ascii="Courier New" w:hAnsi="Courier New"/>
          <w:sz w:val="16"/>
          <w:lang w:val="en-US"/>
        </w:rPr>
      </w:pPr>
      <w:del w:id="1605" w:author="balazs-153" w:date="2024-01-18T20:39:00Z">
        <w:r w:rsidRPr="006F6F0E" w:rsidDel="0047615E">
          <w:rPr>
            <w:rFonts w:ascii="Courier New" w:hAnsi="Courier New"/>
            <w:sz w:val="16"/>
            <w:lang w:val="de-DE"/>
          </w:rPr>
          <w:delText xml:space="preserve">         </w:delText>
        </w:r>
        <w:r w:rsidRPr="006F6F0E" w:rsidDel="0047615E">
          <w:rPr>
            <w:rFonts w:ascii="Courier New" w:hAnsi="Courier New"/>
            <w:sz w:val="16"/>
            <w:lang w:val="en-US"/>
          </w:rPr>
          <w:delText>const string linkType = "linkType";</w:delText>
        </w:r>
      </w:del>
    </w:p>
    <w:p w14:paraId="67E36177" w14:textId="39AFBD6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6" w:author="balazs-153" w:date="2024-01-18T20:39:00Z"/>
          <w:rFonts w:ascii="Courier New" w:hAnsi="Courier New"/>
          <w:sz w:val="16"/>
          <w:lang w:val="en-US"/>
        </w:rPr>
      </w:pPr>
      <w:del w:id="1607" w:author="balazs-153" w:date="2024-01-18T20:39:00Z">
        <w:r w:rsidRPr="006F6F0E" w:rsidDel="0047615E">
          <w:rPr>
            <w:rFonts w:ascii="Courier New" w:hAnsi="Courier New"/>
            <w:sz w:val="16"/>
            <w:lang w:val="en-US"/>
          </w:rPr>
          <w:delText xml:space="preserve">         const string protocolName = "protocolName";</w:delText>
        </w:r>
      </w:del>
    </w:p>
    <w:p w14:paraId="191F10C9" w14:textId="369C5FE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8" w:author="balazs-153" w:date="2024-01-18T20:39:00Z"/>
          <w:rFonts w:ascii="Courier New" w:hAnsi="Courier New"/>
          <w:sz w:val="16"/>
          <w:lang w:val="en-US"/>
        </w:rPr>
      </w:pPr>
      <w:del w:id="1609" w:author="balazs-153" w:date="2024-01-18T20:39:00Z">
        <w:r w:rsidRPr="006F6F0E" w:rsidDel="0047615E">
          <w:rPr>
            <w:rFonts w:ascii="Courier New" w:hAnsi="Courier New"/>
            <w:sz w:val="16"/>
            <w:lang w:val="en-US"/>
          </w:rPr>
          <w:delText xml:space="preserve">         const string protocolVersion = "protocolVersion";</w:delText>
        </w:r>
      </w:del>
    </w:p>
    <w:p w14:paraId="57D3C0D7" w14:textId="380164C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0" w:author="balazs-153" w:date="2024-01-18T20:39:00Z"/>
          <w:rFonts w:ascii="Courier New" w:hAnsi="Courier New"/>
          <w:sz w:val="16"/>
          <w:lang w:val="en-US"/>
        </w:rPr>
      </w:pPr>
      <w:del w:id="1611" w:author="balazs-153" w:date="2024-01-18T20:39:00Z">
        <w:r w:rsidRPr="006F6F0E" w:rsidDel="0047615E">
          <w:rPr>
            <w:rFonts w:ascii="Courier New" w:hAnsi="Courier New"/>
            <w:sz w:val="16"/>
            <w:lang w:val="en-US"/>
          </w:rPr>
          <w:delText xml:space="preserve">      </w:delText>
        </w:r>
        <w:r w:rsidRPr="006F6F0E" w:rsidDel="0047615E">
          <w:rPr>
            <w:rFonts w:ascii="Courier New" w:hAnsi="Courier New"/>
            <w:sz w:val="16"/>
          </w:rPr>
          <w:delText>};</w:delText>
        </w:r>
      </w:del>
    </w:p>
    <w:p w14:paraId="7199DF6E" w14:textId="4A64D5B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2" w:author="balazs-153" w:date="2024-01-18T20:39:00Z"/>
          <w:rFonts w:ascii="Courier New" w:hAnsi="Courier New"/>
          <w:sz w:val="16"/>
        </w:rPr>
      </w:pPr>
      <w:del w:id="1613" w:author="balazs-153" w:date="2024-01-18T20:39:00Z">
        <w:r w:rsidRPr="006F6F0E" w:rsidDel="0047615E">
          <w:rPr>
            <w:rFonts w:ascii="Courier New" w:hAnsi="Courier New"/>
            <w:sz w:val="16"/>
          </w:rPr>
          <w:delText xml:space="preserve">      /**</w:delText>
        </w:r>
      </w:del>
    </w:p>
    <w:p w14:paraId="371D6B4F" w14:textId="1FA24A5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4" w:author="balazs-153" w:date="2024-01-18T20:39:00Z"/>
          <w:rFonts w:ascii="Courier New" w:hAnsi="Courier New"/>
          <w:sz w:val="16"/>
        </w:rPr>
      </w:pPr>
      <w:del w:id="1615" w:author="balazs-153" w:date="2024-01-18T20:39:00Z">
        <w:r w:rsidRPr="006F6F0E" w:rsidDel="0047615E">
          <w:rPr>
            <w:rFonts w:ascii="Courier New" w:hAnsi="Courier New"/>
            <w:sz w:val="16"/>
          </w:rPr>
          <w:delText xml:space="preserve">       *  Definitions for MO class VsDataContainer</w:delText>
        </w:r>
      </w:del>
    </w:p>
    <w:p w14:paraId="7EAA8259" w14:textId="3E5E799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6" w:author="balazs-153" w:date="2024-01-18T20:39:00Z"/>
          <w:rFonts w:ascii="Courier New" w:hAnsi="Courier New"/>
          <w:sz w:val="16"/>
        </w:rPr>
      </w:pPr>
      <w:del w:id="1617" w:author="balazs-153" w:date="2024-01-18T20:39:00Z">
        <w:r w:rsidRPr="006F6F0E" w:rsidDel="0047615E">
          <w:rPr>
            <w:rFonts w:ascii="Courier New" w:hAnsi="Courier New"/>
            <w:sz w:val="16"/>
          </w:rPr>
          <w:delText xml:space="preserve">       */</w:delText>
        </w:r>
      </w:del>
    </w:p>
    <w:p w14:paraId="6E578990" w14:textId="2141E68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8" w:author="balazs-153" w:date="2024-01-18T20:39:00Z"/>
          <w:rFonts w:ascii="Courier New" w:hAnsi="Courier New"/>
          <w:sz w:val="16"/>
        </w:rPr>
      </w:pPr>
      <w:del w:id="1619" w:author="balazs-153" w:date="2024-01-18T20:39:00Z">
        <w:r w:rsidRPr="006F6F0E" w:rsidDel="0047615E">
          <w:rPr>
            <w:rFonts w:ascii="Courier New" w:hAnsi="Courier New"/>
            <w:sz w:val="16"/>
          </w:rPr>
          <w:delText xml:space="preserve">      interface VsDataContainer : Top</w:delText>
        </w:r>
      </w:del>
    </w:p>
    <w:p w14:paraId="2F45559F" w14:textId="13FCBED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0" w:author="balazs-153" w:date="2024-01-18T20:39:00Z"/>
          <w:rFonts w:ascii="Courier New" w:hAnsi="Courier New"/>
          <w:sz w:val="16"/>
        </w:rPr>
      </w:pPr>
      <w:del w:id="1621" w:author="balazs-153" w:date="2024-01-18T20:39:00Z">
        <w:r w:rsidRPr="006F6F0E" w:rsidDel="0047615E">
          <w:rPr>
            <w:rFonts w:ascii="Courier New" w:hAnsi="Courier New"/>
            <w:sz w:val="16"/>
          </w:rPr>
          <w:delText xml:space="preserve">      {</w:delText>
        </w:r>
      </w:del>
    </w:p>
    <w:p w14:paraId="11F2756E" w14:textId="38AE941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2" w:author="balazs-153" w:date="2024-01-18T20:39:00Z"/>
          <w:rFonts w:ascii="Courier New" w:hAnsi="Courier New"/>
          <w:sz w:val="16"/>
        </w:rPr>
      </w:pPr>
      <w:del w:id="1623" w:author="balazs-153" w:date="2024-01-18T20:39:00Z">
        <w:r w:rsidRPr="006F6F0E" w:rsidDel="0047615E">
          <w:rPr>
            <w:rFonts w:ascii="Courier New" w:hAnsi="Courier New"/>
            <w:sz w:val="16"/>
          </w:rPr>
          <w:delText xml:space="preserve">         const string CLASS = "VsDataContainer";</w:delText>
        </w:r>
      </w:del>
    </w:p>
    <w:p w14:paraId="1D8FA713" w14:textId="214FDCD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4" w:author="balazs-153" w:date="2024-01-18T20:39:00Z"/>
          <w:rFonts w:ascii="Courier New" w:hAnsi="Courier New"/>
          <w:sz w:val="16"/>
        </w:rPr>
      </w:pPr>
      <w:del w:id="1625" w:author="balazs-153" w:date="2024-01-18T20:39:00Z">
        <w:r w:rsidRPr="006F6F0E" w:rsidDel="0047615E">
          <w:rPr>
            <w:rFonts w:ascii="Courier New" w:hAnsi="Courier New"/>
            <w:sz w:val="16"/>
          </w:rPr>
          <w:delText xml:space="preserve">         // Attribute Names</w:delText>
        </w:r>
      </w:del>
    </w:p>
    <w:p w14:paraId="2B093A87" w14:textId="1654397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6" w:author="balazs-153" w:date="2024-01-18T20:39:00Z"/>
          <w:rFonts w:ascii="Courier New" w:hAnsi="Courier New"/>
          <w:sz w:val="16"/>
        </w:rPr>
      </w:pPr>
      <w:del w:id="1627" w:author="balazs-153" w:date="2024-01-18T20:39:00Z">
        <w:r w:rsidRPr="006F6F0E" w:rsidDel="0047615E">
          <w:rPr>
            <w:rFonts w:ascii="Courier New" w:hAnsi="Courier New"/>
            <w:sz w:val="16"/>
          </w:rPr>
          <w:delText xml:space="preserve">         //</w:delText>
        </w:r>
      </w:del>
    </w:p>
    <w:p w14:paraId="1C17107B" w14:textId="0B3F75C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8" w:author="balazs-153" w:date="2024-01-18T20:39:00Z"/>
          <w:rFonts w:ascii="Courier New" w:hAnsi="Courier New"/>
          <w:sz w:val="16"/>
        </w:rPr>
      </w:pPr>
      <w:del w:id="1629" w:author="balazs-153" w:date="2024-01-18T20:39:00Z">
        <w:r w:rsidRPr="006F6F0E" w:rsidDel="0047615E">
          <w:rPr>
            <w:rFonts w:ascii="Courier New" w:hAnsi="Courier New"/>
            <w:sz w:val="16"/>
          </w:rPr>
          <w:delText xml:space="preserve">         const string id = "id";</w:delText>
        </w:r>
      </w:del>
    </w:p>
    <w:p w14:paraId="3BE00471" w14:textId="6E01801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0" w:author="balazs-153" w:date="2024-01-18T20:39:00Z"/>
          <w:rFonts w:ascii="Courier New" w:hAnsi="Courier New"/>
          <w:sz w:val="16"/>
        </w:rPr>
      </w:pPr>
      <w:del w:id="1631" w:author="balazs-153" w:date="2024-01-18T20:39:00Z">
        <w:r w:rsidRPr="006F6F0E" w:rsidDel="0047615E">
          <w:rPr>
            <w:rFonts w:ascii="Courier New" w:hAnsi="Courier New"/>
            <w:sz w:val="16"/>
          </w:rPr>
          <w:delText xml:space="preserve">         const string vsDataType = "vsDataType";</w:delText>
        </w:r>
      </w:del>
    </w:p>
    <w:p w14:paraId="1C174103" w14:textId="1DD874B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2" w:author="balazs-153" w:date="2024-01-18T20:39:00Z"/>
          <w:rFonts w:ascii="Courier New" w:hAnsi="Courier New"/>
          <w:sz w:val="16"/>
        </w:rPr>
      </w:pPr>
      <w:del w:id="1633" w:author="balazs-153" w:date="2024-01-18T20:39:00Z">
        <w:r w:rsidRPr="006F6F0E" w:rsidDel="0047615E">
          <w:rPr>
            <w:rFonts w:ascii="Courier New" w:hAnsi="Courier New"/>
            <w:sz w:val="16"/>
          </w:rPr>
          <w:delText xml:space="preserve">         const string vsData = "vsData";</w:delText>
        </w:r>
      </w:del>
    </w:p>
    <w:p w14:paraId="4325E163" w14:textId="0B53877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4" w:author="balazs-153" w:date="2024-01-18T20:39:00Z"/>
          <w:rFonts w:ascii="Courier New" w:hAnsi="Courier New"/>
          <w:sz w:val="16"/>
        </w:rPr>
      </w:pPr>
      <w:del w:id="1635" w:author="balazs-153" w:date="2024-01-18T20:39:00Z">
        <w:r w:rsidRPr="006F6F0E" w:rsidDel="0047615E">
          <w:rPr>
            <w:rFonts w:ascii="Courier New" w:hAnsi="Courier New"/>
            <w:sz w:val="16"/>
          </w:rPr>
          <w:delText xml:space="preserve">         const string vsDataFormatVersion = "vsDataFormatVersion";</w:delText>
        </w:r>
      </w:del>
    </w:p>
    <w:p w14:paraId="1F446FE1" w14:textId="56BF632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6" w:author="balazs-153" w:date="2024-01-18T20:39:00Z"/>
          <w:rFonts w:ascii="Courier New" w:hAnsi="Courier New"/>
          <w:sz w:val="16"/>
        </w:rPr>
      </w:pPr>
      <w:del w:id="1637" w:author="balazs-153" w:date="2024-01-18T20:39:00Z">
        <w:r w:rsidRPr="006F6F0E" w:rsidDel="0047615E">
          <w:rPr>
            <w:rFonts w:ascii="Courier New" w:hAnsi="Courier New"/>
            <w:sz w:val="16"/>
          </w:rPr>
          <w:delText xml:space="preserve">      };</w:delText>
        </w:r>
      </w:del>
    </w:p>
    <w:p w14:paraId="1F84C735" w14:textId="1D0455C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8" w:author="balazs-153" w:date="2024-01-18T20:39:00Z"/>
          <w:rFonts w:ascii="Courier New" w:hAnsi="Courier New"/>
          <w:sz w:val="16"/>
        </w:rPr>
      </w:pPr>
      <w:del w:id="1639" w:author="balazs-153" w:date="2024-01-18T20:39:00Z">
        <w:r w:rsidRPr="006F6F0E" w:rsidDel="0047615E">
          <w:rPr>
            <w:rFonts w:ascii="Courier New" w:hAnsi="Courier New"/>
            <w:sz w:val="16"/>
          </w:rPr>
          <w:delText xml:space="preserve">      /**</w:delText>
        </w:r>
      </w:del>
    </w:p>
    <w:p w14:paraId="43DB0622" w14:textId="2394F85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0" w:author="balazs-153" w:date="2024-01-18T20:39:00Z"/>
          <w:rFonts w:ascii="Courier New" w:hAnsi="Courier New"/>
          <w:sz w:val="16"/>
        </w:rPr>
      </w:pPr>
      <w:del w:id="1641" w:author="balazs-153" w:date="2024-01-18T20:39:00Z">
        <w:r w:rsidRPr="006F6F0E" w:rsidDel="0047615E">
          <w:rPr>
            <w:rFonts w:ascii="Courier New" w:hAnsi="Courier New"/>
            <w:sz w:val="16"/>
          </w:rPr>
          <w:delText xml:space="preserve">       *  Definitions for abstract MO class </w:delText>
        </w:r>
        <w:r w:rsidRPr="006F6F0E" w:rsidDel="0047615E">
          <w:rPr>
            <w:rFonts w:ascii="Courier" w:hAnsi="Courier" w:hint="eastAsia"/>
            <w:sz w:val="16"/>
          </w:rPr>
          <w:delText>EP_RP</w:delText>
        </w:r>
      </w:del>
    </w:p>
    <w:p w14:paraId="448723F0" w14:textId="4F12549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2" w:author="balazs-153" w:date="2024-01-18T20:39:00Z"/>
          <w:rFonts w:ascii="Courier New" w:hAnsi="Courier New"/>
          <w:sz w:val="16"/>
        </w:rPr>
      </w:pPr>
      <w:del w:id="1643" w:author="balazs-153" w:date="2024-01-18T20:39:00Z">
        <w:r w:rsidRPr="006F6F0E" w:rsidDel="0047615E">
          <w:rPr>
            <w:rFonts w:ascii="Courier New" w:hAnsi="Courier New"/>
            <w:sz w:val="16"/>
          </w:rPr>
          <w:delText xml:space="preserve">       */</w:delText>
        </w:r>
      </w:del>
    </w:p>
    <w:p w14:paraId="0F7A8302" w14:textId="0B11B70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4" w:author="balazs-153" w:date="2024-01-18T20:39:00Z"/>
          <w:rFonts w:ascii="Courier New" w:hAnsi="Courier New"/>
          <w:sz w:val="16"/>
        </w:rPr>
      </w:pPr>
      <w:del w:id="1645" w:author="balazs-153" w:date="2024-01-18T20:39:00Z">
        <w:r w:rsidRPr="006F6F0E" w:rsidDel="0047615E">
          <w:rPr>
            <w:rFonts w:ascii="Courier New" w:hAnsi="Courier New"/>
            <w:sz w:val="16"/>
          </w:rPr>
          <w:delText xml:space="preserve">      interface </w:delText>
        </w:r>
        <w:r w:rsidRPr="006F6F0E" w:rsidDel="0047615E">
          <w:rPr>
            <w:rFonts w:ascii="Courier" w:hAnsi="Courier" w:hint="eastAsia"/>
            <w:sz w:val="16"/>
          </w:rPr>
          <w:delText>EP_RP</w:delText>
        </w:r>
        <w:r w:rsidRPr="006F6F0E" w:rsidDel="0047615E">
          <w:rPr>
            <w:rFonts w:ascii="Courier New" w:hAnsi="Courier New"/>
            <w:sz w:val="16"/>
          </w:rPr>
          <w:delText xml:space="preserve"> : Top</w:delText>
        </w:r>
      </w:del>
    </w:p>
    <w:p w14:paraId="6A00AEE1" w14:textId="4C4A2A0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6" w:author="balazs-153" w:date="2024-01-18T20:39:00Z"/>
          <w:rFonts w:ascii="Courier New" w:hAnsi="Courier New"/>
          <w:sz w:val="16"/>
        </w:rPr>
      </w:pPr>
      <w:del w:id="1647" w:author="balazs-153" w:date="2024-01-18T20:39:00Z">
        <w:r w:rsidRPr="006F6F0E" w:rsidDel="0047615E">
          <w:rPr>
            <w:rFonts w:ascii="Courier New" w:hAnsi="Courier New"/>
            <w:sz w:val="16"/>
          </w:rPr>
          <w:delText xml:space="preserve">      {</w:delText>
        </w:r>
      </w:del>
    </w:p>
    <w:p w14:paraId="3741CEB2" w14:textId="43E6A65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8" w:author="balazs-153" w:date="2024-01-18T20:39:00Z"/>
          <w:rFonts w:ascii="Courier New" w:hAnsi="Courier New"/>
          <w:sz w:val="16"/>
        </w:rPr>
      </w:pPr>
      <w:del w:id="1649" w:author="balazs-153" w:date="2024-01-18T20:39:00Z">
        <w:r w:rsidRPr="006F6F0E" w:rsidDel="0047615E">
          <w:rPr>
            <w:rFonts w:ascii="Courier New" w:hAnsi="Courier New"/>
            <w:sz w:val="16"/>
          </w:rPr>
          <w:delText xml:space="preserve">         const string CLASS = "</w:delText>
        </w:r>
        <w:r w:rsidRPr="006F6F0E" w:rsidDel="0047615E">
          <w:rPr>
            <w:rFonts w:ascii="Courier" w:hAnsi="Courier" w:hint="eastAsia"/>
            <w:sz w:val="16"/>
          </w:rPr>
          <w:delText>EP_RP</w:delText>
        </w:r>
        <w:r w:rsidRPr="006F6F0E" w:rsidDel="0047615E">
          <w:rPr>
            <w:rFonts w:ascii="Courier New" w:hAnsi="Courier New"/>
            <w:sz w:val="16"/>
          </w:rPr>
          <w:delText>";</w:delText>
        </w:r>
      </w:del>
    </w:p>
    <w:p w14:paraId="72A35E26" w14:textId="700E617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0" w:author="balazs-153" w:date="2024-01-18T20:39:00Z"/>
          <w:rFonts w:ascii="Courier New" w:hAnsi="Courier New"/>
          <w:sz w:val="16"/>
        </w:rPr>
      </w:pPr>
      <w:del w:id="1651" w:author="balazs-153" w:date="2024-01-18T20:39:00Z">
        <w:r w:rsidRPr="006F6F0E" w:rsidDel="0047615E">
          <w:rPr>
            <w:rFonts w:ascii="Courier New" w:hAnsi="Courier New"/>
            <w:sz w:val="16"/>
          </w:rPr>
          <w:delText xml:space="preserve">         // Attribute Names</w:delText>
        </w:r>
      </w:del>
    </w:p>
    <w:p w14:paraId="005FCFB2" w14:textId="31143D6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2" w:author="balazs-153" w:date="2024-01-18T20:39:00Z"/>
          <w:rFonts w:ascii="Courier New" w:hAnsi="Courier New"/>
          <w:sz w:val="16"/>
        </w:rPr>
      </w:pPr>
      <w:del w:id="1653" w:author="balazs-153" w:date="2024-01-18T20:39:00Z">
        <w:r w:rsidRPr="006F6F0E" w:rsidDel="0047615E">
          <w:rPr>
            <w:rFonts w:ascii="Courier New" w:hAnsi="Courier New"/>
            <w:sz w:val="16"/>
          </w:rPr>
          <w:delText xml:space="preserve">         //</w:delText>
        </w:r>
      </w:del>
    </w:p>
    <w:p w14:paraId="76AF84C0" w14:textId="3580302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4" w:author="balazs-153" w:date="2024-01-18T20:39:00Z"/>
          <w:rFonts w:ascii="Courier New" w:hAnsi="Courier New"/>
          <w:sz w:val="16"/>
        </w:rPr>
      </w:pPr>
      <w:del w:id="1655" w:author="balazs-153" w:date="2024-01-18T20:39:00Z">
        <w:r w:rsidRPr="006F6F0E" w:rsidDel="0047615E">
          <w:rPr>
            <w:rFonts w:ascii="Courier New" w:hAnsi="Courier New"/>
            <w:sz w:val="16"/>
          </w:rPr>
          <w:delText xml:space="preserve">         const string </w:delText>
        </w:r>
        <w:r w:rsidRPr="006F6F0E" w:rsidDel="0047615E">
          <w:rPr>
            <w:rFonts w:ascii="Courier New" w:hAnsi="Courier New" w:cs="Courier New"/>
            <w:sz w:val="16"/>
            <w:lang w:eastAsia="zh-CN"/>
          </w:rPr>
          <w:delText>f</w:delText>
        </w:r>
        <w:r w:rsidRPr="006F6F0E" w:rsidDel="0047615E">
          <w:rPr>
            <w:rFonts w:ascii="Courier New" w:hAnsi="Courier New" w:cs="Courier New" w:hint="eastAsia"/>
            <w:sz w:val="16"/>
            <w:lang w:eastAsia="zh-CN"/>
          </w:rPr>
          <w:delText>ar</w:delText>
        </w:r>
        <w:r w:rsidRPr="006F6F0E" w:rsidDel="0047615E">
          <w:rPr>
            <w:rFonts w:ascii="Courier New" w:hAnsi="Courier New" w:cs="Courier New"/>
            <w:sz w:val="16"/>
          </w:rPr>
          <w:delText>End</w:delText>
        </w:r>
        <w:r w:rsidRPr="006F6F0E" w:rsidDel="0047615E">
          <w:rPr>
            <w:rFonts w:ascii="Courier New" w:hAnsi="Courier New" w:cs="Courier New" w:hint="eastAsia"/>
            <w:sz w:val="16"/>
            <w:lang w:eastAsia="zh-CN"/>
          </w:rPr>
          <w:delText>Entity</w:delText>
        </w:r>
        <w:r w:rsidRPr="006F6F0E" w:rsidDel="0047615E">
          <w:rPr>
            <w:rFonts w:ascii="Courier New" w:hAnsi="Courier New"/>
            <w:sz w:val="16"/>
          </w:rPr>
          <w:delText xml:space="preserve"> = "</w:delText>
        </w:r>
        <w:r w:rsidRPr="006F6F0E" w:rsidDel="0047615E">
          <w:rPr>
            <w:rFonts w:ascii="Courier New" w:hAnsi="Courier New" w:cs="Courier New"/>
            <w:sz w:val="16"/>
            <w:lang w:eastAsia="zh-CN"/>
          </w:rPr>
          <w:delText>f</w:delText>
        </w:r>
        <w:r w:rsidRPr="006F6F0E" w:rsidDel="0047615E">
          <w:rPr>
            <w:rFonts w:ascii="Courier New" w:hAnsi="Courier New" w:cs="Courier New" w:hint="eastAsia"/>
            <w:sz w:val="16"/>
            <w:lang w:eastAsia="zh-CN"/>
          </w:rPr>
          <w:delText>ar</w:delText>
        </w:r>
        <w:r w:rsidRPr="006F6F0E" w:rsidDel="0047615E">
          <w:rPr>
            <w:rFonts w:ascii="Courier New" w:hAnsi="Courier New" w:cs="Courier New"/>
            <w:sz w:val="16"/>
          </w:rPr>
          <w:delText>End</w:delText>
        </w:r>
        <w:r w:rsidRPr="006F6F0E" w:rsidDel="0047615E">
          <w:rPr>
            <w:rFonts w:ascii="Courier New" w:hAnsi="Courier New" w:cs="Courier New" w:hint="eastAsia"/>
            <w:sz w:val="16"/>
            <w:lang w:eastAsia="zh-CN"/>
          </w:rPr>
          <w:delText>Entity</w:delText>
        </w:r>
        <w:r w:rsidRPr="006F6F0E" w:rsidDel="0047615E">
          <w:rPr>
            <w:rFonts w:ascii="Courier New" w:hAnsi="Courier New"/>
            <w:sz w:val="16"/>
          </w:rPr>
          <w:delText>";</w:delText>
        </w:r>
      </w:del>
    </w:p>
    <w:p w14:paraId="4684B695" w14:textId="289C160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6" w:author="balazs-153" w:date="2024-01-18T20:39:00Z"/>
          <w:rFonts w:ascii="Courier New" w:hAnsi="Courier New"/>
          <w:sz w:val="16"/>
          <w:lang w:val="en-US"/>
        </w:rPr>
      </w:pPr>
      <w:del w:id="1657" w:author="balazs-153" w:date="2024-01-18T20:39:00Z">
        <w:r w:rsidRPr="006F6F0E" w:rsidDel="0047615E">
          <w:rPr>
            <w:rFonts w:ascii="Courier New" w:hAnsi="Courier New"/>
            <w:sz w:val="16"/>
          </w:rPr>
          <w:delText xml:space="preserve">         </w:delText>
        </w:r>
        <w:r w:rsidRPr="006F6F0E" w:rsidDel="0047615E">
          <w:rPr>
            <w:rFonts w:ascii="Courier New" w:hAnsi="Courier New"/>
            <w:sz w:val="16"/>
            <w:lang w:val="en-US"/>
          </w:rPr>
          <w:delText xml:space="preserve">const string </w:delText>
        </w:r>
        <w:r w:rsidRPr="006F6F0E" w:rsidDel="0047615E">
          <w:rPr>
            <w:rFonts w:ascii="Courier New" w:hAnsi="Courier New" w:cs="Courier New"/>
            <w:sz w:val="16"/>
          </w:rPr>
          <w:delText>id</w:delText>
        </w:r>
        <w:r w:rsidRPr="006F6F0E" w:rsidDel="0047615E">
          <w:rPr>
            <w:rFonts w:ascii="Courier New" w:hAnsi="Courier New"/>
            <w:sz w:val="16"/>
            <w:lang w:val="en-US"/>
          </w:rPr>
          <w:delText xml:space="preserve"> = "</w:delText>
        </w:r>
        <w:r w:rsidRPr="006F6F0E" w:rsidDel="0047615E">
          <w:rPr>
            <w:rFonts w:ascii="Courier New" w:hAnsi="Courier New" w:cs="Courier New"/>
            <w:sz w:val="16"/>
          </w:rPr>
          <w:delText>id</w:delText>
        </w:r>
        <w:r w:rsidRPr="006F6F0E" w:rsidDel="0047615E">
          <w:rPr>
            <w:rFonts w:ascii="Courier New" w:hAnsi="Courier New"/>
            <w:sz w:val="16"/>
            <w:lang w:val="en-US"/>
          </w:rPr>
          <w:delText>";</w:delText>
        </w:r>
      </w:del>
    </w:p>
    <w:p w14:paraId="6C5D4B84" w14:textId="7E49639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8" w:author="balazs-153" w:date="2024-01-18T20:39:00Z"/>
          <w:rFonts w:ascii="Courier New" w:hAnsi="Courier New"/>
          <w:sz w:val="16"/>
          <w:lang w:val="en-US"/>
        </w:rPr>
      </w:pPr>
      <w:del w:id="1659" w:author="balazs-153" w:date="2024-01-18T20:39:00Z">
        <w:r w:rsidRPr="006F6F0E" w:rsidDel="0047615E">
          <w:rPr>
            <w:rFonts w:ascii="Courier New" w:hAnsi="Courier New"/>
            <w:sz w:val="16"/>
            <w:lang w:val="en-US"/>
          </w:rPr>
          <w:delText xml:space="preserve">         const string </w:delText>
        </w:r>
        <w:r w:rsidRPr="006F6F0E" w:rsidDel="0047615E">
          <w:rPr>
            <w:rFonts w:ascii="Courier New" w:hAnsi="Courier New" w:cs="Courier New"/>
            <w:sz w:val="16"/>
          </w:rPr>
          <w:delText>userLabel</w:delText>
        </w:r>
        <w:r w:rsidRPr="006F6F0E" w:rsidDel="0047615E">
          <w:rPr>
            <w:rFonts w:ascii="Courier New" w:hAnsi="Courier New"/>
            <w:sz w:val="16"/>
            <w:lang w:val="en-US"/>
          </w:rPr>
          <w:delText xml:space="preserve"> = "</w:delText>
        </w:r>
        <w:r w:rsidRPr="006F6F0E" w:rsidDel="0047615E">
          <w:rPr>
            <w:rFonts w:ascii="Courier New" w:hAnsi="Courier New" w:cs="Courier New"/>
            <w:sz w:val="16"/>
          </w:rPr>
          <w:delText>userLabel</w:delText>
        </w:r>
        <w:r w:rsidRPr="006F6F0E" w:rsidDel="0047615E">
          <w:rPr>
            <w:rFonts w:ascii="Courier New" w:hAnsi="Courier New"/>
            <w:sz w:val="16"/>
            <w:lang w:val="en-US"/>
          </w:rPr>
          <w:delText>";</w:delText>
        </w:r>
      </w:del>
    </w:p>
    <w:p w14:paraId="5226FB8A" w14:textId="180BFF4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0" w:author="balazs-153" w:date="2024-01-18T20:39:00Z"/>
          <w:rFonts w:ascii="Courier New" w:hAnsi="Courier New"/>
          <w:sz w:val="16"/>
        </w:rPr>
      </w:pPr>
      <w:del w:id="1661" w:author="balazs-153" w:date="2024-01-18T20:39:00Z">
        <w:r w:rsidRPr="006F6F0E" w:rsidDel="0047615E">
          <w:rPr>
            <w:rFonts w:ascii="Courier New" w:hAnsi="Courier New"/>
            <w:sz w:val="16"/>
            <w:lang w:val="en-US"/>
          </w:rPr>
          <w:delText xml:space="preserve">      </w:delText>
        </w:r>
        <w:r w:rsidRPr="006F6F0E" w:rsidDel="0047615E">
          <w:rPr>
            <w:rFonts w:ascii="Courier New" w:hAnsi="Courier New"/>
            <w:sz w:val="16"/>
          </w:rPr>
          <w:delText xml:space="preserve">};      </w:delText>
        </w:r>
      </w:del>
    </w:p>
    <w:p w14:paraId="3C8CCF40" w14:textId="7927203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2" w:author="balazs-153" w:date="2024-01-18T20:39:00Z"/>
          <w:rFonts w:ascii="Courier New" w:hAnsi="Courier New"/>
          <w:sz w:val="16"/>
        </w:rPr>
      </w:pPr>
      <w:del w:id="1663" w:author="balazs-153" w:date="2024-01-18T20:39:00Z">
        <w:r w:rsidRPr="006F6F0E" w:rsidDel="0047615E">
          <w:rPr>
            <w:rFonts w:ascii="Courier New" w:hAnsi="Courier New"/>
            <w:sz w:val="16"/>
          </w:rPr>
          <w:tab/>
          <w:delText xml:space="preserve">  </w:delText>
        </w:r>
      </w:del>
    </w:p>
    <w:p w14:paraId="00F7963B" w14:textId="47DB68D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4" w:author="balazs-153" w:date="2024-01-18T20:39:00Z"/>
          <w:rFonts w:ascii="Courier New" w:hAnsi="Courier New"/>
          <w:sz w:val="16"/>
        </w:rPr>
      </w:pPr>
      <w:del w:id="1665" w:author="balazs-153" w:date="2024-01-18T20:39:00Z">
        <w:r w:rsidRPr="006F6F0E" w:rsidDel="0047615E">
          <w:rPr>
            <w:rFonts w:ascii="Courier New" w:hAnsi="Courier New"/>
            <w:sz w:val="16"/>
          </w:rPr>
          <w:delText xml:space="preserve">      /**</w:delText>
        </w:r>
      </w:del>
    </w:p>
    <w:p w14:paraId="354B0FF4" w14:textId="66FAE02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6" w:author="balazs-153" w:date="2024-01-18T20:39:00Z"/>
          <w:rFonts w:ascii="Courier New" w:hAnsi="Courier New"/>
          <w:sz w:val="16"/>
        </w:rPr>
      </w:pPr>
      <w:del w:id="1667" w:author="balazs-153" w:date="2024-01-18T20:39:00Z">
        <w:r w:rsidRPr="006F6F0E" w:rsidDel="0047615E">
          <w:rPr>
            <w:rFonts w:ascii="Courier New" w:hAnsi="Courier New"/>
            <w:sz w:val="16"/>
          </w:rPr>
          <w:delText xml:space="preserve">       *  Definitions for MO class ThresholdMonitoringCapability</w:delText>
        </w:r>
      </w:del>
    </w:p>
    <w:p w14:paraId="1BAFD82A" w14:textId="7F54EE4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8" w:author="balazs-153" w:date="2024-01-18T20:39:00Z"/>
          <w:rFonts w:ascii="Courier New" w:hAnsi="Courier New"/>
          <w:sz w:val="16"/>
        </w:rPr>
      </w:pPr>
      <w:del w:id="1669" w:author="balazs-153" w:date="2024-01-18T20:39:00Z">
        <w:r w:rsidRPr="006F6F0E" w:rsidDel="0047615E">
          <w:rPr>
            <w:rFonts w:ascii="Courier New" w:hAnsi="Courier New"/>
            <w:sz w:val="16"/>
          </w:rPr>
          <w:delText xml:space="preserve">       */</w:delText>
        </w:r>
      </w:del>
    </w:p>
    <w:p w14:paraId="44047E0A" w14:textId="1606EEF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0" w:author="balazs-153" w:date="2024-01-18T20:39:00Z"/>
          <w:rFonts w:ascii="Courier New" w:hAnsi="Courier New"/>
          <w:sz w:val="16"/>
        </w:rPr>
      </w:pPr>
      <w:del w:id="1671" w:author="balazs-153" w:date="2024-01-18T20:39:00Z">
        <w:r w:rsidRPr="006F6F0E" w:rsidDel="0047615E">
          <w:rPr>
            <w:rFonts w:ascii="Courier New" w:hAnsi="Courier New"/>
            <w:sz w:val="16"/>
          </w:rPr>
          <w:delText xml:space="preserve">      interface ThresholdMonitoringCapability : Top</w:delText>
        </w:r>
      </w:del>
    </w:p>
    <w:p w14:paraId="7B641F5B" w14:textId="54676A9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2" w:author="balazs-153" w:date="2024-01-18T20:39:00Z"/>
          <w:rFonts w:ascii="Courier New" w:hAnsi="Courier New"/>
          <w:sz w:val="16"/>
        </w:rPr>
      </w:pPr>
      <w:del w:id="1673" w:author="balazs-153" w:date="2024-01-18T20:39:00Z">
        <w:r w:rsidRPr="006F6F0E" w:rsidDel="0047615E">
          <w:rPr>
            <w:rFonts w:ascii="Courier New" w:hAnsi="Courier New"/>
            <w:sz w:val="16"/>
          </w:rPr>
          <w:delText xml:space="preserve">      {</w:delText>
        </w:r>
      </w:del>
    </w:p>
    <w:p w14:paraId="4B13E6C9" w14:textId="16DE933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4" w:author="balazs-153" w:date="2024-01-18T20:39:00Z"/>
          <w:rFonts w:ascii="Courier New" w:hAnsi="Courier New"/>
          <w:sz w:val="16"/>
        </w:rPr>
      </w:pPr>
      <w:del w:id="1675" w:author="balazs-153" w:date="2024-01-18T20:39:00Z">
        <w:r w:rsidRPr="006F6F0E" w:rsidDel="0047615E">
          <w:rPr>
            <w:rFonts w:ascii="Courier New" w:hAnsi="Courier New"/>
            <w:sz w:val="16"/>
          </w:rPr>
          <w:delText xml:space="preserve">         const string CLASS = "ThresholdMonitoringCapability";</w:delText>
        </w:r>
      </w:del>
    </w:p>
    <w:p w14:paraId="55898941" w14:textId="681C8AF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6" w:author="balazs-153" w:date="2024-01-18T20:39:00Z"/>
          <w:rFonts w:ascii="Courier New" w:hAnsi="Courier New"/>
          <w:sz w:val="16"/>
        </w:rPr>
      </w:pPr>
      <w:del w:id="1677" w:author="balazs-153" w:date="2024-01-18T20:39:00Z">
        <w:r w:rsidRPr="006F6F0E" w:rsidDel="0047615E">
          <w:rPr>
            <w:rFonts w:ascii="Courier New" w:hAnsi="Courier New"/>
            <w:sz w:val="16"/>
          </w:rPr>
          <w:delText xml:space="preserve">         // Attribute Names</w:delText>
        </w:r>
      </w:del>
    </w:p>
    <w:p w14:paraId="18637375" w14:textId="5C3EA5E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8" w:author="balazs-153" w:date="2024-01-18T20:39:00Z"/>
          <w:rFonts w:ascii="Courier New" w:hAnsi="Courier New"/>
          <w:sz w:val="16"/>
        </w:rPr>
      </w:pPr>
      <w:del w:id="1679" w:author="balazs-153" w:date="2024-01-18T20:39:00Z">
        <w:r w:rsidRPr="006F6F0E" w:rsidDel="0047615E">
          <w:rPr>
            <w:rFonts w:ascii="Courier New" w:hAnsi="Courier New"/>
            <w:sz w:val="16"/>
          </w:rPr>
          <w:delText xml:space="preserve">         //</w:delText>
        </w:r>
      </w:del>
    </w:p>
    <w:p w14:paraId="3A51181C" w14:textId="13EBBB7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0" w:author="balazs-153" w:date="2024-01-18T20:39:00Z"/>
          <w:rFonts w:ascii="Courier New" w:hAnsi="Courier New"/>
          <w:sz w:val="16"/>
        </w:rPr>
      </w:pPr>
      <w:del w:id="1681" w:author="balazs-153" w:date="2024-01-18T20:39:00Z">
        <w:r w:rsidRPr="006F6F0E" w:rsidDel="0047615E">
          <w:rPr>
            <w:rFonts w:ascii="Courier New" w:hAnsi="Courier New"/>
            <w:sz w:val="16"/>
          </w:rPr>
          <w:delText xml:space="preserve">         const string supportedMonitoringGPs = "supportedMonitoringGPs";</w:delText>
        </w:r>
      </w:del>
    </w:p>
    <w:p w14:paraId="5416C462" w14:textId="0037AB0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2" w:author="balazs-153" w:date="2024-01-18T20:39:00Z"/>
          <w:rFonts w:ascii="Courier New" w:hAnsi="Courier New"/>
          <w:sz w:val="16"/>
        </w:rPr>
      </w:pPr>
      <w:del w:id="1683" w:author="balazs-153" w:date="2024-01-18T20:39:00Z">
        <w:r w:rsidRPr="006F6F0E" w:rsidDel="0047615E">
          <w:rPr>
            <w:rFonts w:ascii="Courier New" w:hAnsi="Courier New"/>
            <w:sz w:val="16"/>
          </w:rPr>
          <w:delText xml:space="preserve">      };      </w:delText>
        </w:r>
      </w:del>
    </w:p>
    <w:p w14:paraId="0878D81E" w14:textId="72A883D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4" w:author="balazs-153" w:date="2024-01-18T20:39:00Z"/>
          <w:rFonts w:ascii="Courier New" w:hAnsi="Courier New"/>
          <w:sz w:val="16"/>
        </w:rPr>
      </w:pPr>
    </w:p>
    <w:p w14:paraId="1F07BBAF" w14:textId="6335FEF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5" w:author="balazs-153" w:date="2024-01-18T20:39:00Z"/>
          <w:rFonts w:ascii="Courier New" w:hAnsi="Courier New"/>
          <w:sz w:val="16"/>
        </w:rPr>
      </w:pPr>
      <w:del w:id="1686" w:author="balazs-153" w:date="2024-01-18T20:39:00Z">
        <w:r w:rsidRPr="006F6F0E" w:rsidDel="0047615E">
          <w:rPr>
            <w:rFonts w:ascii="Courier New" w:hAnsi="Courier New"/>
            <w:sz w:val="16"/>
          </w:rPr>
          <w:delText xml:space="preserve">      /**</w:delText>
        </w:r>
      </w:del>
    </w:p>
    <w:p w14:paraId="06B7F8AD" w14:textId="03DF81C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7" w:author="balazs-153" w:date="2024-01-18T20:39:00Z"/>
          <w:rFonts w:ascii="Courier New" w:hAnsi="Courier New"/>
          <w:sz w:val="16"/>
        </w:rPr>
      </w:pPr>
      <w:del w:id="1688" w:author="balazs-153" w:date="2024-01-18T20:39:00Z">
        <w:r w:rsidRPr="006F6F0E" w:rsidDel="0047615E">
          <w:rPr>
            <w:rFonts w:ascii="Courier New" w:hAnsi="Courier New"/>
            <w:sz w:val="16"/>
          </w:rPr>
          <w:delText xml:space="preserve">       *  Definitions for MO class ThresholdMonitor</w:delText>
        </w:r>
      </w:del>
    </w:p>
    <w:p w14:paraId="5ACBBEFE" w14:textId="089593F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9" w:author="balazs-153" w:date="2024-01-18T20:39:00Z"/>
          <w:rFonts w:ascii="Courier New" w:hAnsi="Courier New"/>
          <w:sz w:val="16"/>
        </w:rPr>
      </w:pPr>
      <w:del w:id="1690" w:author="balazs-153" w:date="2024-01-18T20:39:00Z">
        <w:r w:rsidRPr="006F6F0E" w:rsidDel="0047615E">
          <w:rPr>
            <w:rFonts w:ascii="Courier New" w:hAnsi="Courier New"/>
            <w:sz w:val="16"/>
          </w:rPr>
          <w:delText xml:space="preserve">       */</w:delText>
        </w:r>
      </w:del>
    </w:p>
    <w:p w14:paraId="556AEE50" w14:textId="42E8424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1" w:author="balazs-153" w:date="2024-01-18T20:39:00Z"/>
          <w:rFonts w:ascii="Courier New" w:hAnsi="Courier New"/>
          <w:sz w:val="16"/>
        </w:rPr>
      </w:pPr>
      <w:del w:id="1692" w:author="balazs-153" w:date="2024-01-18T20:39:00Z">
        <w:r w:rsidRPr="006F6F0E" w:rsidDel="0047615E">
          <w:rPr>
            <w:rFonts w:ascii="Courier New" w:hAnsi="Courier New"/>
            <w:sz w:val="16"/>
          </w:rPr>
          <w:delText xml:space="preserve">      interface ThresholdMonitor : Top</w:delText>
        </w:r>
      </w:del>
    </w:p>
    <w:p w14:paraId="02455D51" w14:textId="0E2F346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3" w:author="balazs-153" w:date="2024-01-18T20:39:00Z"/>
          <w:rFonts w:ascii="Courier New" w:hAnsi="Courier New"/>
          <w:sz w:val="16"/>
        </w:rPr>
      </w:pPr>
      <w:del w:id="1694" w:author="balazs-153" w:date="2024-01-18T20:39:00Z">
        <w:r w:rsidRPr="006F6F0E" w:rsidDel="0047615E">
          <w:rPr>
            <w:rFonts w:ascii="Courier New" w:hAnsi="Courier New"/>
            <w:sz w:val="16"/>
          </w:rPr>
          <w:delText xml:space="preserve">      {</w:delText>
        </w:r>
      </w:del>
    </w:p>
    <w:p w14:paraId="3A198F45" w14:textId="0544309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5" w:author="balazs-153" w:date="2024-01-18T20:39:00Z"/>
          <w:rFonts w:ascii="Courier New" w:hAnsi="Courier New"/>
          <w:sz w:val="16"/>
        </w:rPr>
      </w:pPr>
      <w:del w:id="1696" w:author="balazs-153" w:date="2024-01-18T20:39:00Z">
        <w:r w:rsidRPr="006F6F0E" w:rsidDel="0047615E">
          <w:rPr>
            <w:rFonts w:ascii="Courier New" w:hAnsi="Courier New"/>
            <w:sz w:val="16"/>
          </w:rPr>
          <w:delText xml:space="preserve">         const string CLASS = "ThresholdMonitor";</w:delText>
        </w:r>
      </w:del>
    </w:p>
    <w:p w14:paraId="019A0F4E" w14:textId="62787B6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7" w:author="balazs-153" w:date="2024-01-18T20:39:00Z"/>
          <w:rFonts w:ascii="Courier New" w:hAnsi="Courier New"/>
          <w:sz w:val="16"/>
        </w:rPr>
      </w:pPr>
      <w:del w:id="1698" w:author="balazs-153" w:date="2024-01-18T20:39:00Z">
        <w:r w:rsidRPr="006F6F0E" w:rsidDel="0047615E">
          <w:rPr>
            <w:rFonts w:ascii="Courier New" w:hAnsi="Courier New"/>
            <w:sz w:val="16"/>
          </w:rPr>
          <w:delText xml:space="preserve">         // Attribute Names</w:delText>
        </w:r>
      </w:del>
    </w:p>
    <w:p w14:paraId="0E49E786" w14:textId="5F13587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9" w:author="balazs-153" w:date="2024-01-18T20:39:00Z"/>
          <w:rFonts w:ascii="Courier New" w:hAnsi="Courier New"/>
          <w:sz w:val="16"/>
        </w:rPr>
      </w:pPr>
      <w:del w:id="1700" w:author="balazs-153" w:date="2024-01-18T20:39:00Z">
        <w:r w:rsidRPr="006F6F0E" w:rsidDel="0047615E">
          <w:rPr>
            <w:rFonts w:ascii="Courier New" w:hAnsi="Courier New"/>
            <w:sz w:val="16"/>
          </w:rPr>
          <w:delText xml:space="preserve">         //</w:delText>
        </w:r>
      </w:del>
    </w:p>
    <w:p w14:paraId="4443BE65" w14:textId="3AE06A6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1" w:author="balazs-153" w:date="2024-01-18T20:39:00Z"/>
          <w:rFonts w:ascii="Courier New" w:hAnsi="Courier New"/>
          <w:sz w:val="16"/>
        </w:rPr>
      </w:pPr>
      <w:del w:id="1702" w:author="balazs-153" w:date="2024-01-18T20:39:00Z">
        <w:r w:rsidRPr="006F6F0E" w:rsidDel="0047615E">
          <w:rPr>
            <w:rFonts w:ascii="Courier New" w:hAnsi="Courier New"/>
            <w:sz w:val="16"/>
          </w:rPr>
          <w:delText xml:space="preserve">         const string thresholdInfoList = "thresholdInfoList";</w:delText>
        </w:r>
      </w:del>
    </w:p>
    <w:p w14:paraId="75EC0F4D" w14:textId="0D81809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3" w:author="balazs-153" w:date="2024-01-18T20:39:00Z"/>
          <w:rFonts w:ascii="Courier New" w:hAnsi="Courier New"/>
          <w:sz w:val="16"/>
        </w:rPr>
      </w:pPr>
      <w:del w:id="1704" w:author="balazs-153" w:date="2024-01-18T20:39:00Z">
        <w:r w:rsidRPr="006F6F0E" w:rsidDel="0047615E">
          <w:rPr>
            <w:rFonts w:ascii="Courier New" w:hAnsi="Courier New"/>
            <w:sz w:val="16"/>
          </w:rPr>
          <w:delText xml:space="preserve">         const string monitoringGP = "monitoringGP";</w:delText>
        </w:r>
      </w:del>
    </w:p>
    <w:p w14:paraId="7C1406FD" w14:textId="3D9967E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5" w:author="balazs-153" w:date="2024-01-18T20:39:00Z"/>
          <w:rFonts w:ascii="Courier New" w:hAnsi="Courier New"/>
          <w:sz w:val="16"/>
        </w:rPr>
      </w:pPr>
      <w:del w:id="1706" w:author="balazs-153" w:date="2024-01-18T20:39:00Z">
        <w:r w:rsidRPr="006F6F0E" w:rsidDel="0047615E">
          <w:rPr>
            <w:rFonts w:ascii="Courier New" w:hAnsi="Courier New"/>
            <w:sz w:val="16"/>
          </w:rPr>
          <w:delText xml:space="preserve">         const string monitoringNotifTarget = "monitoringNotifTarget";</w:delText>
        </w:r>
      </w:del>
    </w:p>
    <w:p w14:paraId="275D083B" w14:textId="0D8174F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7" w:author="balazs-153" w:date="2024-01-18T20:39:00Z"/>
          <w:rFonts w:ascii="Courier New" w:hAnsi="Courier New"/>
          <w:sz w:val="16"/>
        </w:rPr>
      </w:pPr>
      <w:del w:id="1708" w:author="balazs-153" w:date="2024-01-18T20:39:00Z">
        <w:r w:rsidRPr="006F6F0E" w:rsidDel="0047615E">
          <w:rPr>
            <w:rFonts w:ascii="Courier New" w:hAnsi="Courier New"/>
            <w:sz w:val="16"/>
          </w:rPr>
          <w:delText xml:space="preserve">         const string monitoredIOCName = "monitoredIOCName";</w:delText>
        </w:r>
      </w:del>
    </w:p>
    <w:p w14:paraId="37117DB3" w14:textId="25AC337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9" w:author="balazs-153" w:date="2024-01-18T20:39:00Z"/>
          <w:rFonts w:ascii="Courier New" w:hAnsi="Courier New"/>
          <w:sz w:val="16"/>
        </w:rPr>
      </w:pPr>
      <w:del w:id="1710" w:author="balazs-153" w:date="2024-01-18T20:39:00Z">
        <w:r w:rsidRPr="006F6F0E" w:rsidDel="0047615E">
          <w:rPr>
            <w:rFonts w:ascii="Courier New" w:hAnsi="Courier New"/>
            <w:sz w:val="16"/>
          </w:rPr>
          <w:delText xml:space="preserve">         const string monitoredObjectDNs = "monitoredObjectDNs";</w:delText>
        </w:r>
      </w:del>
    </w:p>
    <w:p w14:paraId="351013B2" w14:textId="5824347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1" w:author="balazs-153" w:date="2024-01-18T20:39:00Z"/>
          <w:rFonts w:ascii="Courier New" w:hAnsi="Courier New"/>
          <w:sz w:val="16"/>
        </w:rPr>
      </w:pPr>
      <w:del w:id="1712" w:author="balazs-153" w:date="2024-01-18T20:39:00Z">
        <w:r w:rsidRPr="006F6F0E" w:rsidDel="0047615E">
          <w:rPr>
            <w:rFonts w:ascii="Courier New" w:hAnsi="Courier New"/>
            <w:sz w:val="16"/>
          </w:rPr>
          <w:delText xml:space="preserve">      };      </w:delText>
        </w:r>
      </w:del>
    </w:p>
    <w:p w14:paraId="44D05B12" w14:textId="7FFD482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3" w:author="balazs-153" w:date="2024-01-18T20:39:00Z"/>
          <w:rFonts w:ascii="Courier New" w:hAnsi="Courier New"/>
          <w:sz w:val="16"/>
        </w:rPr>
      </w:pPr>
    </w:p>
    <w:p w14:paraId="08429F5A" w14:textId="3809292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4" w:author="balazs-153" w:date="2024-01-18T20:39:00Z"/>
          <w:rFonts w:ascii="Courier New" w:eastAsia="Arial Unicode MS" w:hAnsi="Courier New"/>
          <w:sz w:val="16"/>
        </w:rPr>
      </w:pPr>
      <w:del w:id="1715" w:author="balazs-153" w:date="2024-01-18T20:39:00Z">
        <w:r w:rsidRPr="006F6F0E" w:rsidDel="0047615E">
          <w:rPr>
            <w:rFonts w:ascii="Courier New" w:hAnsi="Courier New"/>
            <w:sz w:val="16"/>
          </w:rPr>
          <w:delText xml:space="preserve">      /**</w:delText>
        </w:r>
      </w:del>
    </w:p>
    <w:p w14:paraId="7EE8030D" w14:textId="67FF451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6" w:author="balazs-153" w:date="2024-01-18T20:39:00Z"/>
          <w:rFonts w:ascii="Courier New" w:eastAsia="Arial Unicode MS" w:hAnsi="Courier New"/>
          <w:sz w:val="16"/>
        </w:rPr>
      </w:pPr>
      <w:del w:id="1717" w:author="balazs-153" w:date="2024-01-18T20:39:00Z">
        <w:r w:rsidRPr="006F6F0E" w:rsidDel="0047615E">
          <w:rPr>
            <w:rFonts w:ascii="Courier New" w:hAnsi="Courier New"/>
            <w:sz w:val="16"/>
          </w:rPr>
          <w:delText xml:space="preserve">       *  This module adds datatypes definitions for </w:delText>
        </w:r>
        <w:r w:rsidRPr="006F6F0E" w:rsidDel="0047615E">
          <w:rPr>
            <w:rFonts w:ascii="Courier New" w:hAnsi="Courier New"/>
            <w:sz w:val="16"/>
            <w:lang w:eastAsia="zh-CN"/>
          </w:rPr>
          <w:delText>the Link Class</w:delText>
        </w:r>
      </w:del>
    </w:p>
    <w:p w14:paraId="25CA153E" w14:textId="669C09A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8" w:author="balazs-153" w:date="2024-01-18T20:39:00Z"/>
          <w:rFonts w:ascii="Courier New" w:eastAsia="Arial Unicode MS" w:hAnsi="Courier New"/>
          <w:sz w:val="16"/>
        </w:rPr>
      </w:pPr>
      <w:del w:id="1719" w:author="balazs-153" w:date="2024-01-18T20:39:00Z">
        <w:r w:rsidRPr="006F6F0E" w:rsidDel="0047615E">
          <w:rPr>
            <w:rFonts w:ascii="Courier New" w:hAnsi="Courier New"/>
            <w:sz w:val="16"/>
          </w:rPr>
          <w:delText xml:space="preserve">       *  These attributes are not the basic datatypes already defined</w:delText>
        </w:r>
      </w:del>
    </w:p>
    <w:p w14:paraId="549DA764" w14:textId="2B4F42B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0" w:author="balazs-153" w:date="2024-01-18T20:39:00Z"/>
          <w:rFonts w:ascii="Courier New" w:eastAsia="Arial Unicode MS" w:hAnsi="Courier New"/>
          <w:sz w:val="16"/>
          <w:lang w:eastAsia="zh-CN"/>
        </w:rPr>
      </w:pPr>
      <w:del w:id="1721" w:author="balazs-153" w:date="2024-01-18T20:39:00Z">
        <w:r w:rsidRPr="006F6F0E" w:rsidDel="0047615E">
          <w:rPr>
            <w:rFonts w:ascii="Courier New" w:hAnsi="Courier New"/>
            <w:sz w:val="16"/>
          </w:rPr>
          <w:delText xml:space="preserve">       */</w:delText>
        </w:r>
      </w:del>
    </w:p>
    <w:p w14:paraId="3F2B8630" w14:textId="75886E3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2" w:author="balazs-153" w:date="2024-01-18T20:39:00Z"/>
          <w:rFonts w:ascii="Courier New" w:eastAsia="Arial Unicode MS" w:hAnsi="Courier New"/>
          <w:sz w:val="16"/>
          <w:lang w:eastAsia="zh-CN"/>
        </w:rPr>
      </w:pPr>
      <w:del w:id="1723" w:author="balazs-153" w:date="2024-01-18T20:39:00Z">
        <w:r w:rsidRPr="006F6F0E" w:rsidDel="0047615E">
          <w:rPr>
            <w:rFonts w:ascii="Courier New" w:hAnsi="Courier New"/>
            <w:sz w:val="16"/>
          </w:rPr>
          <w:delText xml:space="preserve">      module </w:delText>
        </w:r>
        <w:r w:rsidRPr="006F6F0E" w:rsidDel="0047615E">
          <w:rPr>
            <w:rFonts w:ascii="Courier New" w:hAnsi="Courier New"/>
            <w:sz w:val="16"/>
            <w:lang w:eastAsia="zh-CN"/>
          </w:rPr>
          <w:delText>LinkAttribute</w:delText>
        </w:r>
        <w:r w:rsidRPr="006F6F0E" w:rsidDel="0047615E">
          <w:rPr>
            <w:rFonts w:ascii="Courier New" w:hAnsi="Courier New"/>
            <w:sz w:val="16"/>
          </w:rPr>
          <w:delText>Type</w:delText>
        </w:r>
        <w:r w:rsidRPr="006F6F0E" w:rsidDel="0047615E">
          <w:rPr>
            <w:rFonts w:ascii="Courier New" w:hAnsi="Courier New"/>
            <w:sz w:val="16"/>
            <w:lang w:eastAsia="zh-CN"/>
          </w:rPr>
          <w:delText>s</w:delText>
        </w:r>
      </w:del>
    </w:p>
    <w:p w14:paraId="03C7B7A2" w14:textId="35548E7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4" w:author="balazs-153" w:date="2024-01-18T20:39:00Z"/>
          <w:rFonts w:ascii="Courier New" w:eastAsia="Arial Unicode MS" w:hAnsi="Courier New"/>
          <w:sz w:val="16"/>
          <w:lang w:eastAsia="zh-CN"/>
        </w:rPr>
      </w:pPr>
      <w:del w:id="1725" w:author="balazs-153" w:date="2024-01-18T20:39:00Z">
        <w:r w:rsidRPr="006F6F0E" w:rsidDel="0047615E">
          <w:rPr>
            <w:rFonts w:ascii="Courier New" w:hAnsi="Courier New"/>
            <w:sz w:val="16"/>
          </w:rPr>
          <w:delText xml:space="preserve">   </w:delText>
        </w:r>
        <w:r w:rsidRPr="006F6F0E" w:rsidDel="0047615E">
          <w:rPr>
            <w:rFonts w:ascii="Courier New" w:hAnsi="Courier New"/>
            <w:sz w:val="16"/>
            <w:lang w:eastAsia="zh-CN"/>
          </w:rPr>
          <w:delText xml:space="preserve">   {</w:delText>
        </w:r>
      </w:del>
    </w:p>
    <w:p w14:paraId="1FDC6D50" w14:textId="3FCE307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6" w:author="balazs-153" w:date="2024-01-18T20:39:00Z"/>
          <w:rFonts w:ascii="Courier New" w:eastAsia="Arial Unicode MS" w:hAnsi="Courier New"/>
          <w:sz w:val="16"/>
        </w:rPr>
      </w:pPr>
      <w:del w:id="1727" w:author="balazs-153" w:date="2024-01-18T20:39:00Z">
        <w:r w:rsidRPr="006F6F0E" w:rsidDel="0047615E">
          <w:rPr>
            <w:rFonts w:ascii="Courier New" w:hAnsi="Courier New"/>
            <w:sz w:val="16"/>
          </w:rPr>
          <w:delText xml:space="preserve">         enum </w:delText>
        </w:r>
        <w:r w:rsidRPr="006F6F0E" w:rsidDel="0047615E">
          <w:rPr>
            <w:rFonts w:ascii="Courier New" w:hAnsi="Courier New" w:cs="Arial"/>
            <w:sz w:val="16"/>
          </w:rPr>
          <w:delText>LinkType</w:delText>
        </w:r>
      </w:del>
    </w:p>
    <w:p w14:paraId="665A5706" w14:textId="3C2002C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8" w:author="balazs-153" w:date="2024-01-18T20:39:00Z"/>
          <w:rFonts w:ascii="Courier New" w:eastAsia="Arial Unicode MS" w:hAnsi="Courier New"/>
          <w:sz w:val="16"/>
        </w:rPr>
      </w:pPr>
      <w:del w:id="1729" w:author="balazs-153" w:date="2024-01-18T20:39:00Z">
        <w:r w:rsidRPr="006F6F0E" w:rsidDel="0047615E">
          <w:rPr>
            <w:rFonts w:ascii="Courier New" w:hAnsi="Courier New"/>
            <w:sz w:val="16"/>
          </w:rPr>
          <w:delText xml:space="preserve">         {</w:delText>
        </w:r>
      </w:del>
    </w:p>
    <w:p w14:paraId="32C96D87" w14:textId="2BE815A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0" w:author="balazs-153" w:date="2024-01-18T20:39:00Z"/>
          <w:rFonts w:ascii="Courier New" w:eastAsia="Arial Unicode MS" w:hAnsi="Courier New"/>
          <w:sz w:val="16"/>
        </w:rPr>
      </w:pPr>
      <w:del w:id="1731" w:author="balazs-153" w:date="2024-01-18T20:39:00Z">
        <w:r w:rsidRPr="006F6F0E" w:rsidDel="0047615E">
          <w:rPr>
            <w:rFonts w:ascii="Courier New" w:hAnsi="Courier New"/>
            <w:sz w:val="16"/>
          </w:rPr>
          <w:delText xml:space="preserve">            </w:delText>
        </w:r>
        <w:r w:rsidRPr="006F6F0E" w:rsidDel="0047615E">
          <w:rPr>
            <w:rFonts w:ascii="Courier New" w:hAnsi="Courier New"/>
            <w:sz w:val="16"/>
            <w:lang w:eastAsia="zh-CN"/>
          </w:rPr>
          <w:delText>SIGNALLING</w:delText>
        </w:r>
        <w:r w:rsidRPr="006F6F0E" w:rsidDel="0047615E">
          <w:rPr>
            <w:rFonts w:ascii="Courier New" w:hAnsi="Courier New"/>
            <w:sz w:val="16"/>
          </w:rPr>
          <w:delText>,</w:delText>
        </w:r>
      </w:del>
    </w:p>
    <w:p w14:paraId="747BA08B" w14:textId="3FA5E7A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2" w:author="balazs-153" w:date="2024-01-18T20:39:00Z"/>
          <w:rFonts w:ascii="Courier New" w:eastAsia="Arial Unicode MS" w:hAnsi="Courier New"/>
          <w:sz w:val="16"/>
        </w:rPr>
      </w:pPr>
      <w:del w:id="1733" w:author="balazs-153" w:date="2024-01-18T20:39:00Z">
        <w:r w:rsidRPr="006F6F0E" w:rsidDel="0047615E">
          <w:rPr>
            <w:rFonts w:ascii="Courier New" w:hAnsi="Courier New"/>
            <w:sz w:val="16"/>
          </w:rPr>
          <w:delText xml:space="preserve">            </w:delText>
        </w:r>
        <w:r w:rsidRPr="006F6F0E" w:rsidDel="0047615E">
          <w:rPr>
            <w:rFonts w:ascii="Courier New" w:hAnsi="Courier New"/>
            <w:sz w:val="16"/>
            <w:lang w:eastAsia="zh-CN"/>
          </w:rPr>
          <w:delText>BEARER</w:delText>
        </w:r>
        <w:r w:rsidRPr="006F6F0E" w:rsidDel="0047615E">
          <w:rPr>
            <w:rFonts w:ascii="Courier New" w:hAnsi="Courier New"/>
            <w:sz w:val="16"/>
          </w:rPr>
          <w:delText>,</w:delText>
        </w:r>
      </w:del>
    </w:p>
    <w:p w14:paraId="45CADFCB" w14:textId="63E9469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4" w:author="balazs-153" w:date="2024-01-18T20:39:00Z"/>
          <w:rFonts w:ascii="Courier New" w:hAnsi="Courier New"/>
          <w:sz w:val="16"/>
          <w:lang w:eastAsia="zh-CN"/>
        </w:rPr>
      </w:pPr>
      <w:del w:id="1735" w:author="balazs-153" w:date="2024-01-18T20:39:00Z">
        <w:r w:rsidRPr="006F6F0E" w:rsidDel="0047615E">
          <w:rPr>
            <w:rFonts w:ascii="Courier New" w:hAnsi="Courier New"/>
            <w:sz w:val="16"/>
          </w:rPr>
          <w:delText xml:space="preserve">            </w:delText>
        </w:r>
        <w:r w:rsidRPr="006F6F0E" w:rsidDel="0047615E">
          <w:rPr>
            <w:rFonts w:ascii="Courier New" w:hAnsi="Courier New"/>
            <w:sz w:val="16"/>
            <w:lang w:eastAsia="zh-CN"/>
          </w:rPr>
          <w:delText>OAM_AND_P,</w:delText>
        </w:r>
      </w:del>
    </w:p>
    <w:p w14:paraId="12F84CC9" w14:textId="1CE75C3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6" w:author="balazs-153" w:date="2024-01-18T20:39:00Z"/>
          <w:rFonts w:ascii="Courier New" w:eastAsia="Arial Unicode MS" w:hAnsi="Courier New"/>
          <w:sz w:val="16"/>
          <w:lang w:eastAsia="zh-CN"/>
        </w:rPr>
      </w:pPr>
      <w:del w:id="1737" w:author="balazs-153" w:date="2024-01-18T20:39:00Z">
        <w:r w:rsidRPr="006F6F0E" w:rsidDel="0047615E">
          <w:rPr>
            <w:rFonts w:ascii="Courier New" w:hAnsi="Courier New"/>
            <w:sz w:val="16"/>
          </w:rPr>
          <w:delText xml:space="preserve">   </w:delText>
        </w:r>
        <w:r w:rsidRPr="006F6F0E" w:rsidDel="0047615E">
          <w:rPr>
            <w:rFonts w:ascii="Courier New" w:hAnsi="Courier New"/>
            <w:sz w:val="16"/>
            <w:lang w:eastAsia="zh-CN"/>
          </w:rPr>
          <w:delText xml:space="preserve">         OTHER</w:delText>
        </w:r>
      </w:del>
    </w:p>
    <w:p w14:paraId="5AA66CEC" w14:textId="0144C1B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8" w:author="balazs-153" w:date="2024-01-18T20:39:00Z"/>
          <w:rFonts w:ascii="Courier New" w:eastAsia="Arial Unicode MS" w:hAnsi="Courier New"/>
          <w:sz w:val="16"/>
        </w:rPr>
      </w:pPr>
      <w:del w:id="1739" w:author="balazs-153" w:date="2024-01-18T20:39:00Z">
        <w:r w:rsidRPr="006F6F0E" w:rsidDel="0047615E">
          <w:rPr>
            <w:rFonts w:ascii="Courier New" w:hAnsi="Courier New"/>
            <w:sz w:val="16"/>
          </w:rPr>
          <w:delText xml:space="preserve">         };</w:delText>
        </w:r>
      </w:del>
    </w:p>
    <w:p w14:paraId="3DAD7286" w14:textId="7371566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0" w:author="balazs-153" w:date="2024-01-18T20:39:00Z"/>
          <w:rFonts w:ascii="Courier New" w:eastAsia="Arial Unicode MS" w:hAnsi="Courier New"/>
          <w:sz w:val="16"/>
          <w:lang w:eastAsia="zh-CN"/>
        </w:rPr>
      </w:pPr>
      <w:del w:id="1741" w:author="balazs-153" w:date="2024-01-18T20:39:00Z">
        <w:r w:rsidRPr="006F6F0E" w:rsidDel="0047615E">
          <w:rPr>
            <w:rFonts w:ascii="Courier New" w:hAnsi="Courier New"/>
            <w:sz w:val="16"/>
          </w:rPr>
          <w:delText xml:space="preserve">   </w:delText>
        </w:r>
        <w:r w:rsidRPr="006F6F0E" w:rsidDel="0047615E">
          <w:rPr>
            <w:rFonts w:ascii="Courier New" w:eastAsia="Arial Unicode MS" w:hAnsi="Courier New"/>
            <w:sz w:val="16"/>
            <w:lang w:eastAsia="zh-CN"/>
          </w:rPr>
          <w:delText xml:space="preserve">      typedef sequence &lt;LinkType&gt; LinkTypeType;</w:delText>
        </w:r>
      </w:del>
    </w:p>
    <w:p w14:paraId="420F61E3" w14:textId="03CA9F5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2" w:author="balazs-153" w:date="2024-01-18T20:39:00Z"/>
          <w:rFonts w:ascii="Courier New" w:eastAsia="Arial Unicode MS" w:hAnsi="Courier New"/>
          <w:sz w:val="16"/>
          <w:lang w:eastAsia="zh-CN"/>
        </w:rPr>
      </w:pPr>
      <w:del w:id="1743" w:author="balazs-153" w:date="2024-01-18T20:39:00Z">
        <w:r w:rsidRPr="006F6F0E" w:rsidDel="0047615E">
          <w:rPr>
            <w:rFonts w:ascii="Courier New" w:hAnsi="Courier New"/>
            <w:sz w:val="16"/>
          </w:rPr>
          <w:delText xml:space="preserve">   </w:delText>
        </w:r>
        <w:r w:rsidRPr="006F6F0E" w:rsidDel="0047615E">
          <w:rPr>
            <w:rFonts w:ascii="Courier New" w:hAnsi="Courier New"/>
            <w:sz w:val="16"/>
            <w:lang w:eastAsia="zh-CN"/>
          </w:rPr>
          <w:delText xml:space="preserve">   };</w:delText>
        </w:r>
      </w:del>
    </w:p>
    <w:p w14:paraId="632B07D2" w14:textId="6650825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4" w:author="balazs-153" w:date="2024-01-18T20:39:00Z"/>
          <w:rFonts w:ascii="Courier New" w:hAnsi="Courier New"/>
          <w:sz w:val="16"/>
        </w:rPr>
      </w:pPr>
      <w:del w:id="1745" w:author="balazs-153" w:date="2024-01-18T20:39:00Z">
        <w:r w:rsidRPr="006F6F0E" w:rsidDel="0047615E">
          <w:rPr>
            <w:rFonts w:ascii="Courier New" w:hAnsi="Courier New"/>
            <w:sz w:val="16"/>
          </w:rPr>
          <w:delText>};</w:delText>
        </w:r>
      </w:del>
    </w:p>
    <w:p w14:paraId="04D7F2A3" w14:textId="36E2F5F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746" w:author="balazs-153" w:date="2024-01-18T20:39:00Z"/>
          <w:rFonts w:ascii="Courier New" w:hAnsi="Courier New"/>
          <w:sz w:val="16"/>
        </w:rPr>
      </w:pPr>
      <w:del w:id="1747" w:author="balazs-153" w:date="2024-01-18T20:39:00Z">
        <w:r w:rsidRPr="006F6F0E" w:rsidDel="0047615E">
          <w:rPr>
            <w:rFonts w:ascii="Courier New" w:hAnsi="Courier New"/>
            <w:sz w:val="16"/>
          </w:rPr>
          <w:delText>#endif // _GENERIC_NETWORK_RESOURCES_NRM_DEFS_IDL_</w:delText>
        </w:r>
      </w:del>
    </w:p>
    <w:p w14:paraId="5B773FA1" w14:textId="77777777" w:rsidR="0047615E" w:rsidRDefault="006F6F0E" w:rsidP="006F6F0E">
      <w:pPr>
        <w:keepNext/>
        <w:keepLines/>
        <w:pageBreakBefore/>
        <w:pBdr>
          <w:top w:val="single" w:sz="12" w:space="3" w:color="auto"/>
        </w:pBdr>
        <w:spacing w:before="240"/>
        <w:outlineLvl w:val="7"/>
        <w:rPr>
          <w:ins w:id="1748" w:author="balazs-153" w:date="2024-01-18T20:40:00Z"/>
          <w:rFonts w:ascii="Arial" w:hAnsi="Arial"/>
          <w:sz w:val="36"/>
        </w:rPr>
      </w:pPr>
      <w:bookmarkStart w:id="1749" w:name="_Toc20153431"/>
      <w:bookmarkStart w:id="1750" w:name="_Toc27489903"/>
      <w:bookmarkStart w:id="1751" w:name="_Toc36033487"/>
      <w:bookmarkStart w:id="1752" w:name="_Toc36475749"/>
      <w:bookmarkStart w:id="1753" w:name="_Toc44581509"/>
      <w:bookmarkStart w:id="1754" w:name="_Toc51769125"/>
      <w:bookmarkStart w:id="1755" w:name="_Toc155942295"/>
      <w:r w:rsidRPr="006F6F0E">
        <w:rPr>
          <w:rFonts w:ascii="Arial" w:hAnsi="Arial"/>
          <w:sz w:val="36"/>
        </w:rPr>
        <w:lastRenderedPageBreak/>
        <w:t xml:space="preserve">Annex B </w:t>
      </w:r>
      <w:ins w:id="1756" w:author="balazs-153" w:date="2024-01-18T20:40:00Z">
        <w:r w:rsidR="0047615E">
          <w:rPr>
            <w:rFonts w:ascii="Arial" w:hAnsi="Arial"/>
            <w:sz w:val="36"/>
          </w:rPr>
          <w:tab/>
          <w:t>Void</w:t>
        </w:r>
      </w:ins>
    </w:p>
    <w:p w14:paraId="6B84078B" w14:textId="0C616712" w:rsidR="006F6F0E" w:rsidRPr="006F6F0E" w:rsidDel="0047615E" w:rsidRDefault="006F6F0E" w:rsidP="006F6F0E">
      <w:pPr>
        <w:keepNext/>
        <w:keepLines/>
        <w:pageBreakBefore/>
        <w:pBdr>
          <w:top w:val="single" w:sz="12" w:space="3" w:color="auto"/>
        </w:pBdr>
        <w:spacing w:before="240"/>
        <w:outlineLvl w:val="7"/>
        <w:rPr>
          <w:del w:id="1757" w:author="balazs-153" w:date="2024-01-18T20:40:00Z"/>
          <w:rFonts w:ascii="Arial" w:hAnsi="Arial"/>
          <w:sz w:val="36"/>
          <w:lang w:eastAsia="zh-CN"/>
        </w:rPr>
      </w:pPr>
      <w:del w:id="1758" w:author="balazs-153" w:date="2024-01-18T20:40:00Z">
        <w:r w:rsidRPr="006F6F0E" w:rsidDel="0047615E">
          <w:rPr>
            <w:rFonts w:ascii="Arial" w:hAnsi="Arial"/>
            <w:sz w:val="36"/>
          </w:rPr>
          <w:delText>(normative):</w:delText>
        </w:r>
        <w:r w:rsidRPr="006F6F0E" w:rsidDel="0047615E">
          <w:rPr>
            <w:rFonts w:ascii="Arial" w:hAnsi="Arial"/>
            <w:sz w:val="36"/>
          </w:rPr>
          <w:br/>
          <w:delText>XML Definitions</w:delText>
        </w:r>
        <w:bookmarkEnd w:id="1749"/>
        <w:bookmarkEnd w:id="1750"/>
        <w:bookmarkEnd w:id="1751"/>
        <w:bookmarkEnd w:id="1752"/>
        <w:bookmarkEnd w:id="1753"/>
        <w:bookmarkEnd w:id="1754"/>
        <w:bookmarkEnd w:id="1755"/>
      </w:del>
    </w:p>
    <w:p w14:paraId="43223F68" w14:textId="3D6BB067" w:rsidR="006F6F0E" w:rsidRPr="006F6F0E" w:rsidDel="0047615E" w:rsidRDefault="006F6F0E" w:rsidP="006F6F0E">
      <w:pPr>
        <w:keepNext/>
        <w:keepLines/>
        <w:pBdr>
          <w:top w:val="single" w:sz="12" w:space="3" w:color="auto"/>
        </w:pBdr>
        <w:spacing w:before="240"/>
        <w:ind w:left="1134" w:hanging="1134"/>
        <w:outlineLvl w:val="0"/>
        <w:rPr>
          <w:del w:id="1759" w:author="balazs-153" w:date="2024-01-18T20:40:00Z"/>
          <w:rFonts w:ascii="Arial" w:hAnsi="Arial"/>
          <w:sz w:val="36"/>
        </w:rPr>
      </w:pPr>
      <w:bookmarkStart w:id="1760" w:name="_Toc20153432"/>
      <w:bookmarkStart w:id="1761" w:name="_Toc27489904"/>
      <w:bookmarkStart w:id="1762" w:name="_Toc36033488"/>
      <w:bookmarkStart w:id="1763" w:name="_Toc36475750"/>
      <w:bookmarkStart w:id="1764" w:name="_Toc44581510"/>
      <w:bookmarkStart w:id="1765" w:name="_Toc51769126"/>
      <w:bookmarkStart w:id="1766" w:name="_Toc155942296"/>
      <w:del w:id="1767" w:author="balazs-153" w:date="2024-01-18T20:40:00Z">
        <w:r w:rsidRPr="006F6F0E" w:rsidDel="0047615E">
          <w:rPr>
            <w:rFonts w:ascii="Arial" w:hAnsi="Arial"/>
            <w:sz w:val="36"/>
          </w:rPr>
          <w:delText>B.0</w:delText>
        </w:r>
        <w:r w:rsidRPr="006F6F0E" w:rsidDel="0047615E">
          <w:rPr>
            <w:rFonts w:ascii="Arial" w:hAnsi="Arial"/>
            <w:sz w:val="36"/>
          </w:rPr>
          <w:tab/>
          <w:delText>General</w:delText>
        </w:r>
        <w:bookmarkEnd w:id="1760"/>
        <w:bookmarkEnd w:id="1761"/>
        <w:bookmarkEnd w:id="1762"/>
        <w:bookmarkEnd w:id="1763"/>
        <w:bookmarkEnd w:id="1764"/>
        <w:bookmarkEnd w:id="1765"/>
        <w:bookmarkEnd w:id="1766"/>
      </w:del>
    </w:p>
    <w:p w14:paraId="13E73F71" w14:textId="3510F984" w:rsidR="006F6F0E" w:rsidRPr="006F6F0E" w:rsidDel="0047615E" w:rsidRDefault="006F6F0E" w:rsidP="006F6F0E">
      <w:pPr>
        <w:rPr>
          <w:del w:id="1768" w:author="balazs-153" w:date="2024-01-18T20:40:00Z"/>
        </w:rPr>
      </w:pPr>
      <w:del w:id="1769" w:author="balazs-153" w:date="2024-01-18T20:40:00Z">
        <w:r w:rsidRPr="006F6F0E" w:rsidDel="0047615E">
          <w:delText xml:space="preserve">This annex contains the </w:delText>
        </w:r>
        <w:bookmarkStart w:id="1770" w:name="OLE_LINK2"/>
        <w:bookmarkStart w:id="1771" w:name="OLE_LINK3"/>
        <w:r w:rsidRPr="006F6F0E" w:rsidDel="0047615E">
          <w:rPr>
            <w:color w:val="000000"/>
          </w:rPr>
          <w:delText xml:space="preserve">XML Definitions </w:delText>
        </w:r>
        <w:bookmarkEnd w:id="1770"/>
        <w:bookmarkEnd w:id="1771"/>
        <w:r w:rsidRPr="006F6F0E" w:rsidDel="0047615E">
          <w:rPr>
            <w:color w:val="000000"/>
          </w:rPr>
          <w:delText>for the Generic NRM IRP as it applies to</w:delText>
        </w:r>
        <w:r w:rsidRPr="006F6F0E" w:rsidDel="0047615E">
          <w:delText xml:space="preserve"> Itf-N, in accordance with Generic NRM IRP IS definitions TS 28.622 [4]. </w:delText>
        </w:r>
      </w:del>
    </w:p>
    <w:p w14:paraId="2979908B" w14:textId="19868F0D" w:rsidR="006F6F0E" w:rsidRPr="006F6F0E" w:rsidDel="0047615E" w:rsidRDefault="006F6F0E" w:rsidP="006F6F0E">
      <w:pPr>
        <w:rPr>
          <w:del w:id="1772" w:author="balazs-153" w:date="2024-01-18T20:40:00Z"/>
        </w:rPr>
      </w:pPr>
      <w:del w:id="1773" w:author="balazs-153" w:date="2024-01-18T20:40:00Z">
        <w:r w:rsidRPr="006F6F0E" w:rsidDel="0047615E">
          <w:delText>The XML file formats are based on XML W3C REC-xml11-20060816 [</w:delText>
        </w:r>
        <w:r w:rsidRPr="006F6F0E" w:rsidDel="0047615E">
          <w:rPr>
            <w:lang w:eastAsia="zh-CN"/>
          </w:rPr>
          <w:delText>8</w:delText>
        </w:r>
        <w:r w:rsidRPr="006F6F0E" w:rsidDel="0047615E">
          <w:delText xml:space="preserve">], </w:delText>
        </w:r>
        <w:r w:rsidRPr="006F6F0E" w:rsidDel="0047615E">
          <w:rPr>
            <w:bCs/>
            <w:kern w:val="36"/>
            <w:lang w:val="en"/>
          </w:rPr>
          <w:delText>W3C XML Schema Definition Language (XSD) 1.1 Part 1: Structures</w:delText>
        </w:r>
        <w:r w:rsidRPr="006F6F0E" w:rsidDel="0047615E">
          <w:delText xml:space="preserve"> [</w:delText>
        </w:r>
        <w:r w:rsidRPr="006F6F0E" w:rsidDel="0047615E">
          <w:rPr>
            <w:lang w:eastAsia="zh-CN"/>
          </w:rPr>
          <w:delText>10</w:delText>
        </w:r>
        <w:r w:rsidRPr="006F6F0E" w:rsidDel="0047615E">
          <w:delText xml:space="preserve">] </w:delText>
        </w:r>
        <w:r w:rsidRPr="006F6F0E" w:rsidDel="0047615E">
          <w:rPr>
            <w:bCs/>
            <w:kern w:val="36"/>
            <w:lang w:val="en"/>
          </w:rPr>
          <w:delText>W3C XML Schema Definition Language (XSD) 1.1 Part 2: Datatypes</w:delText>
        </w:r>
        <w:r w:rsidRPr="006F6F0E" w:rsidDel="0047615E">
          <w:rPr>
            <w:lang w:val="en"/>
          </w:rPr>
          <w:delText xml:space="preserve"> </w:delText>
        </w:r>
        <w:r w:rsidRPr="006F6F0E" w:rsidDel="0047615E">
          <w:delText>[</w:delText>
        </w:r>
        <w:r w:rsidRPr="006F6F0E" w:rsidDel="0047615E">
          <w:rPr>
            <w:rFonts w:hint="eastAsia"/>
            <w:lang w:eastAsia="zh-CN"/>
          </w:rPr>
          <w:delText>1</w:delText>
        </w:r>
        <w:r w:rsidRPr="006F6F0E" w:rsidDel="0047615E">
          <w:rPr>
            <w:lang w:eastAsia="zh-CN"/>
          </w:rPr>
          <w:delText>1</w:delText>
        </w:r>
        <w:r w:rsidRPr="006F6F0E" w:rsidDel="0047615E">
          <w:delText>] and</w:delText>
        </w:r>
        <w:r w:rsidRPr="006F6F0E" w:rsidDel="0047615E">
          <w:rPr>
            <w:lang w:eastAsia="zh-CN"/>
          </w:rPr>
          <w:delText xml:space="preserve"> </w:delText>
        </w:r>
        <w:r w:rsidRPr="006F6F0E" w:rsidDel="0047615E">
          <w:rPr>
            <w:lang w:val="en-US" w:eastAsia="zh-CN"/>
          </w:rPr>
          <w:delText>W3C REC-xml-names-20060816</w:delText>
        </w:r>
        <w:r w:rsidRPr="006F6F0E" w:rsidDel="0047615E">
          <w:delText xml:space="preserve"> [</w:delText>
        </w:r>
        <w:r w:rsidRPr="006F6F0E" w:rsidDel="0047615E">
          <w:rPr>
            <w:rFonts w:hint="eastAsia"/>
            <w:lang w:eastAsia="zh-CN"/>
          </w:rPr>
          <w:delText>1</w:delText>
        </w:r>
        <w:r w:rsidRPr="006F6F0E" w:rsidDel="0047615E">
          <w:rPr>
            <w:lang w:eastAsia="zh-CN"/>
          </w:rPr>
          <w:delText>2</w:delText>
        </w:r>
        <w:r w:rsidRPr="006F6F0E" w:rsidDel="0047615E">
          <w:delText>] standards.</w:delText>
        </w:r>
      </w:del>
    </w:p>
    <w:p w14:paraId="37AAEAB4" w14:textId="788B7E58" w:rsidR="006F6F0E" w:rsidRPr="006F6F0E" w:rsidDel="0047615E" w:rsidRDefault="006F6F0E" w:rsidP="006F6F0E">
      <w:pPr>
        <w:keepNext/>
        <w:keepLines/>
        <w:pBdr>
          <w:top w:val="single" w:sz="12" w:space="3" w:color="auto"/>
        </w:pBdr>
        <w:spacing w:before="240"/>
        <w:ind w:left="1134" w:hanging="1134"/>
        <w:outlineLvl w:val="0"/>
        <w:rPr>
          <w:del w:id="1774" w:author="balazs-153" w:date="2024-01-18T20:40:00Z"/>
          <w:rFonts w:ascii="Arial" w:hAnsi="Arial"/>
          <w:sz w:val="36"/>
        </w:rPr>
      </w:pPr>
      <w:bookmarkStart w:id="1775" w:name="_Toc20153433"/>
      <w:bookmarkStart w:id="1776" w:name="_Toc27489905"/>
      <w:bookmarkStart w:id="1777" w:name="_Toc36033489"/>
      <w:bookmarkStart w:id="1778" w:name="_Toc36475751"/>
      <w:bookmarkStart w:id="1779" w:name="_Toc44581511"/>
      <w:bookmarkStart w:id="1780" w:name="_Toc51769127"/>
      <w:bookmarkStart w:id="1781" w:name="_Toc155942297"/>
      <w:del w:id="1782" w:author="balazs-153" w:date="2024-01-18T20:40:00Z">
        <w:r w:rsidRPr="006F6F0E" w:rsidDel="0047615E">
          <w:rPr>
            <w:rFonts w:ascii="Arial" w:hAnsi="Arial" w:hint="eastAsia"/>
            <w:sz w:val="36"/>
            <w:lang w:eastAsia="zh-CN"/>
          </w:rPr>
          <w:delText>B</w:delText>
        </w:r>
        <w:r w:rsidRPr="006F6F0E" w:rsidDel="0047615E">
          <w:rPr>
            <w:rFonts w:ascii="Arial" w:hAnsi="Arial"/>
            <w:sz w:val="36"/>
          </w:rPr>
          <w:delText>.1</w:delText>
        </w:r>
        <w:r w:rsidRPr="006F6F0E" w:rsidDel="0047615E">
          <w:rPr>
            <w:rFonts w:ascii="Arial" w:hAnsi="Arial"/>
            <w:sz w:val="36"/>
          </w:rPr>
          <w:tab/>
          <w:delText>Architectural features</w:delText>
        </w:r>
        <w:bookmarkEnd w:id="1775"/>
        <w:bookmarkEnd w:id="1776"/>
        <w:bookmarkEnd w:id="1777"/>
        <w:bookmarkEnd w:id="1778"/>
        <w:bookmarkEnd w:id="1779"/>
        <w:bookmarkEnd w:id="1780"/>
        <w:bookmarkEnd w:id="1781"/>
      </w:del>
    </w:p>
    <w:p w14:paraId="32FADCCC" w14:textId="4D8B83D8" w:rsidR="006F6F0E" w:rsidRPr="006F6F0E" w:rsidDel="0047615E" w:rsidRDefault="006F6F0E" w:rsidP="006F6F0E">
      <w:pPr>
        <w:keepNext/>
        <w:keepLines/>
        <w:spacing w:before="180"/>
        <w:ind w:left="1134" w:hanging="1134"/>
        <w:outlineLvl w:val="1"/>
        <w:rPr>
          <w:del w:id="1783" w:author="balazs-153" w:date="2024-01-18T20:40:00Z"/>
          <w:rFonts w:ascii="Arial" w:hAnsi="Arial"/>
          <w:sz w:val="32"/>
        </w:rPr>
      </w:pPr>
      <w:bookmarkStart w:id="1784" w:name="_Toc20153434"/>
      <w:bookmarkStart w:id="1785" w:name="_Toc27489906"/>
      <w:bookmarkStart w:id="1786" w:name="_Toc36033490"/>
      <w:bookmarkStart w:id="1787" w:name="_Toc36475752"/>
      <w:bookmarkStart w:id="1788" w:name="_Toc44581512"/>
      <w:bookmarkStart w:id="1789" w:name="_Toc51769128"/>
      <w:bookmarkStart w:id="1790" w:name="_Toc155942298"/>
      <w:del w:id="1791" w:author="balazs-153" w:date="2024-01-18T20:40:00Z">
        <w:r w:rsidRPr="006F6F0E" w:rsidDel="0047615E">
          <w:rPr>
            <w:rFonts w:ascii="Arial" w:hAnsi="Arial"/>
            <w:sz w:val="32"/>
          </w:rPr>
          <w:delText>B.1.0</w:delText>
        </w:r>
        <w:r w:rsidRPr="006F6F0E" w:rsidDel="0047615E">
          <w:rPr>
            <w:rFonts w:ascii="Arial" w:hAnsi="Arial"/>
            <w:sz w:val="32"/>
          </w:rPr>
          <w:tab/>
          <w:delText>Introduction</w:delText>
        </w:r>
        <w:bookmarkEnd w:id="1784"/>
        <w:bookmarkEnd w:id="1785"/>
        <w:bookmarkEnd w:id="1786"/>
        <w:bookmarkEnd w:id="1787"/>
        <w:bookmarkEnd w:id="1788"/>
        <w:bookmarkEnd w:id="1789"/>
        <w:bookmarkEnd w:id="1790"/>
      </w:del>
    </w:p>
    <w:p w14:paraId="5CF55D0B" w14:textId="103BEC87" w:rsidR="006F6F0E" w:rsidRPr="006F6F0E" w:rsidDel="0047615E" w:rsidRDefault="006F6F0E" w:rsidP="006F6F0E">
      <w:pPr>
        <w:rPr>
          <w:del w:id="1792" w:author="balazs-153" w:date="2024-01-18T20:40:00Z"/>
        </w:rPr>
      </w:pPr>
      <w:del w:id="1793" w:author="balazs-153" w:date="2024-01-18T20:40:00Z">
        <w:r w:rsidRPr="006F6F0E" w:rsidDel="0047615E">
          <w:delText xml:space="preserve">The overall architectural feature of Generic Network Resources IRP is specified in 3GPP TS 28.622 [4]. </w:delText>
        </w:r>
      </w:del>
    </w:p>
    <w:p w14:paraId="4BFF4E28" w14:textId="318688BD" w:rsidR="006F6F0E" w:rsidRPr="006F6F0E" w:rsidDel="0047615E" w:rsidRDefault="006F6F0E" w:rsidP="006F6F0E">
      <w:pPr>
        <w:rPr>
          <w:del w:id="1794" w:author="balazs-153" w:date="2024-01-18T20:40:00Z"/>
          <w:lang w:eastAsia="zh-CN"/>
        </w:rPr>
      </w:pPr>
      <w:del w:id="1795" w:author="balazs-153" w:date="2024-01-18T20:40:00Z">
        <w:r w:rsidRPr="006F6F0E" w:rsidDel="0047615E">
          <w:delText xml:space="preserve"> </w:delText>
        </w:r>
        <w:r w:rsidRPr="006F6F0E" w:rsidDel="0047615E">
          <w:br/>
          <w:delText xml:space="preserve">This clause specifies features that are specific to the </w:delText>
        </w:r>
        <w:r w:rsidRPr="006F6F0E" w:rsidDel="0047615E">
          <w:rPr>
            <w:rFonts w:hint="eastAsia"/>
            <w:lang w:eastAsia="zh-CN"/>
          </w:rPr>
          <w:delText>Schema definitions</w:delText>
        </w:r>
        <w:r w:rsidRPr="006F6F0E" w:rsidDel="0047615E">
          <w:delText>.</w:delText>
        </w:r>
      </w:del>
    </w:p>
    <w:p w14:paraId="1C66223C" w14:textId="7E39CA9A" w:rsidR="006F6F0E" w:rsidRPr="006F6F0E" w:rsidDel="0047615E" w:rsidRDefault="006F6F0E" w:rsidP="006F6F0E">
      <w:pPr>
        <w:keepNext/>
        <w:keepLines/>
        <w:spacing w:before="180"/>
        <w:ind w:left="1134" w:hanging="1134"/>
        <w:outlineLvl w:val="1"/>
        <w:rPr>
          <w:del w:id="1796" w:author="balazs-153" w:date="2024-01-18T20:40:00Z"/>
          <w:rFonts w:ascii="Arial" w:hAnsi="Arial"/>
          <w:sz w:val="32"/>
        </w:rPr>
      </w:pPr>
      <w:bookmarkStart w:id="1797" w:name="_Toc20153435"/>
      <w:bookmarkStart w:id="1798" w:name="_Toc27489907"/>
      <w:bookmarkStart w:id="1799" w:name="_Toc36033491"/>
      <w:bookmarkStart w:id="1800" w:name="_Toc36475753"/>
      <w:bookmarkStart w:id="1801" w:name="_Toc44581513"/>
      <w:bookmarkStart w:id="1802" w:name="_Toc51769129"/>
      <w:bookmarkStart w:id="1803" w:name="_Toc155942299"/>
      <w:del w:id="1804" w:author="balazs-153" w:date="2024-01-18T20:40:00Z">
        <w:r w:rsidRPr="006F6F0E" w:rsidDel="0047615E">
          <w:rPr>
            <w:rFonts w:ascii="Arial" w:hAnsi="Arial" w:hint="eastAsia"/>
            <w:sz w:val="32"/>
            <w:lang w:eastAsia="zh-CN"/>
          </w:rPr>
          <w:delText>B</w:delText>
        </w:r>
        <w:r w:rsidRPr="006F6F0E" w:rsidDel="0047615E">
          <w:rPr>
            <w:rFonts w:ascii="Arial" w:hAnsi="Arial"/>
            <w:sz w:val="32"/>
          </w:rPr>
          <w:delText>.1.1</w:delText>
        </w:r>
        <w:r w:rsidRPr="006F6F0E" w:rsidDel="0047615E">
          <w:rPr>
            <w:rFonts w:ascii="Arial" w:hAnsi="Arial"/>
            <w:sz w:val="32"/>
          </w:rPr>
          <w:tab/>
          <w:delText>Syntax for Distinguished Names</w:delText>
        </w:r>
        <w:bookmarkEnd w:id="1797"/>
        <w:bookmarkEnd w:id="1798"/>
        <w:bookmarkEnd w:id="1799"/>
        <w:bookmarkEnd w:id="1800"/>
        <w:bookmarkEnd w:id="1801"/>
        <w:bookmarkEnd w:id="1802"/>
        <w:bookmarkEnd w:id="1803"/>
      </w:del>
    </w:p>
    <w:p w14:paraId="153C1923" w14:textId="584FC22B" w:rsidR="006F6F0E" w:rsidRPr="006F6F0E" w:rsidDel="0047615E" w:rsidRDefault="006F6F0E" w:rsidP="006F6F0E">
      <w:pPr>
        <w:rPr>
          <w:del w:id="1805" w:author="balazs-153" w:date="2024-01-18T20:40:00Z"/>
        </w:rPr>
      </w:pPr>
      <w:del w:id="1806" w:author="balazs-153" w:date="2024-01-18T20:40:00Z">
        <w:r w:rsidRPr="006F6F0E" w:rsidDel="0047615E">
          <w:delText>The syntax of a Distinguished Name is defined in 3GPP TS 32.300 [5].</w:delText>
        </w:r>
      </w:del>
    </w:p>
    <w:p w14:paraId="3D9D162D" w14:textId="006F24D3" w:rsidR="006F6F0E" w:rsidRPr="006F6F0E" w:rsidDel="0047615E" w:rsidRDefault="006F6F0E" w:rsidP="006F6F0E">
      <w:pPr>
        <w:keepNext/>
        <w:keepLines/>
        <w:pBdr>
          <w:top w:val="single" w:sz="12" w:space="3" w:color="auto"/>
        </w:pBdr>
        <w:spacing w:before="240"/>
        <w:ind w:left="1134" w:hanging="1134"/>
        <w:outlineLvl w:val="0"/>
        <w:rPr>
          <w:del w:id="1807" w:author="balazs-153" w:date="2024-01-18T20:40:00Z"/>
          <w:rFonts w:ascii="Arial" w:hAnsi="Arial"/>
          <w:sz w:val="36"/>
        </w:rPr>
      </w:pPr>
      <w:bookmarkStart w:id="1808" w:name="_Toc20153436"/>
      <w:bookmarkStart w:id="1809" w:name="_Toc27489908"/>
      <w:bookmarkStart w:id="1810" w:name="_Toc36033492"/>
      <w:bookmarkStart w:id="1811" w:name="_Toc36475754"/>
      <w:bookmarkStart w:id="1812" w:name="_Toc44581514"/>
      <w:bookmarkStart w:id="1813" w:name="_Toc51769130"/>
      <w:bookmarkStart w:id="1814" w:name="_Toc155942300"/>
      <w:del w:id="1815" w:author="balazs-153" w:date="2024-01-18T20:40:00Z">
        <w:r w:rsidRPr="006F6F0E" w:rsidDel="0047615E">
          <w:rPr>
            <w:rFonts w:ascii="Arial" w:hAnsi="Arial"/>
            <w:sz w:val="36"/>
          </w:rPr>
          <w:delText>B.</w:delText>
        </w:r>
        <w:r w:rsidRPr="006F6F0E" w:rsidDel="0047615E">
          <w:rPr>
            <w:rFonts w:ascii="Arial" w:hAnsi="Arial" w:hint="eastAsia"/>
            <w:sz w:val="36"/>
            <w:lang w:eastAsia="zh-CN"/>
          </w:rPr>
          <w:delText>2</w:delText>
        </w:r>
        <w:r w:rsidRPr="006F6F0E" w:rsidDel="0047615E">
          <w:rPr>
            <w:rFonts w:ascii="Arial" w:hAnsi="Arial"/>
            <w:sz w:val="36"/>
          </w:rPr>
          <w:tab/>
          <w:delText>Mapping</w:delText>
        </w:r>
        <w:bookmarkEnd w:id="1808"/>
        <w:bookmarkEnd w:id="1809"/>
        <w:bookmarkEnd w:id="1810"/>
        <w:bookmarkEnd w:id="1811"/>
        <w:bookmarkEnd w:id="1812"/>
        <w:bookmarkEnd w:id="1813"/>
        <w:bookmarkEnd w:id="1814"/>
      </w:del>
    </w:p>
    <w:p w14:paraId="4E689A9B" w14:textId="475CF8F2" w:rsidR="006F6F0E" w:rsidRPr="006F6F0E" w:rsidDel="0047615E" w:rsidRDefault="006F6F0E" w:rsidP="006F6F0E">
      <w:pPr>
        <w:keepNext/>
        <w:keepLines/>
        <w:spacing w:before="180"/>
        <w:ind w:left="1134" w:hanging="1134"/>
        <w:outlineLvl w:val="1"/>
        <w:rPr>
          <w:del w:id="1816" w:author="balazs-153" w:date="2024-01-18T20:40:00Z"/>
          <w:rFonts w:ascii="Arial" w:hAnsi="Arial"/>
          <w:sz w:val="32"/>
          <w:lang w:eastAsia="zh-CN"/>
        </w:rPr>
      </w:pPr>
      <w:bookmarkStart w:id="1817" w:name="_Toc20153437"/>
      <w:bookmarkStart w:id="1818" w:name="_Toc27489909"/>
      <w:bookmarkStart w:id="1819" w:name="_Toc36033493"/>
      <w:bookmarkStart w:id="1820" w:name="_Toc36475755"/>
      <w:bookmarkStart w:id="1821" w:name="_Toc44581515"/>
      <w:bookmarkStart w:id="1822" w:name="_Toc51769131"/>
      <w:bookmarkStart w:id="1823" w:name="_Toc155942301"/>
      <w:del w:id="1824" w:author="balazs-153" w:date="2024-01-18T20:40:00Z">
        <w:r w:rsidRPr="006F6F0E" w:rsidDel="0047615E">
          <w:rPr>
            <w:rFonts w:ascii="Arial" w:hAnsi="Arial"/>
            <w:sz w:val="32"/>
          </w:rPr>
          <w:delText>B.</w:delText>
        </w:r>
        <w:r w:rsidRPr="006F6F0E" w:rsidDel="0047615E">
          <w:rPr>
            <w:rFonts w:ascii="Arial" w:eastAsia="SimSun" w:hAnsi="Arial" w:hint="eastAsia"/>
            <w:sz w:val="32"/>
            <w:lang w:eastAsia="zh-CN"/>
          </w:rPr>
          <w:delText>2</w:delText>
        </w:r>
        <w:r w:rsidRPr="006F6F0E" w:rsidDel="0047615E">
          <w:rPr>
            <w:rFonts w:ascii="Arial" w:hAnsi="Arial"/>
            <w:sz w:val="32"/>
          </w:rPr>
          <w:delText>.1</w:delText>
        </w:r>
        <w:r w:rsidRPr="006F6F0E" w:rsidDel="0047615E">
          <w:rPr>
            <w:rFonts w:ascii="Arial" w:hAnsi="Arial"/>
            <w:sz w:val="32"/>
          </w:rPr>
          <w:tab/>
          <w:delText xml:space="preserve">General </w:delText>
        </w:r>
        <w:r w:rsidRPr="006F6F0E" w:rsidDel="0047615E">
          <w:rPr>
            <w:rFonts w:ascii="Arial" w:hAnsi="Arial" w:hint="eastAsia"/>
            <w:sz w:val="32"/>
            <w:lang w:eastAsia="zh-CN"/>
          </w:rPr>
          <w:delText>mapping</w:delText>
        </w:r>
        <w:bookmarkEnd w:id="1817"/>
        <w:bookmarkEnd w:id="1818"/>
        <w:bookmarkEnd w:id="1819"/>
        <w:bookmarkEnd w:id="1820"/>
        <w:bookmarkEnd w:id="1821"/>
        <w:bookmarkEnd w:id="1822"/>
        <w:bookmarkEnd w:id="1823"/>
      </w:del>
    </w:p>
    <w:p w14:paraId="1E00197B" w14:textId="51A94E5B" w:rsidR="006F6F0E" w:rsidRPr="006F6F0E" w:rsidDel="0047615E" w:rsidRDefault="006F6F0E" w:rsidP="006F6F0E">
      <w:pPr>
        <w:rPr>
          <w:del w:id="1825" w:author="balazs-153" w:date="2024-01-18T20:40:00Z"/>
        </w:rPr>
      </w:pPr>
      <w:del w:id="1826" w:author="balazs-153" w:date="2024-01-18T20:40:00Z">
        <w:r w:rsidRPr="006F6F0E" w:rsidDel="0047615E">
          <w:delText>An IOC maps to an XML element of the same name as the IOC's name in the IS. An IOC attribute maps to a sub-element of the corresponding IOC's XML element, and the name of this sub-element is the same as the attribute's name in the IS.</w:delText>
        </w:r>
      </w:del>
    </w:p>
    <w:p w14:paraId="04DE501D" w14:textId="5F4BEA88" w:rsidR="006F6F0E" w:rsidRPr="006F6F0E" w:rsidDel="0047615E" w:rsidRDefault="006F6F0E" w:rsidP="006F6F0E">
      <w:pPr>
        <w:keepNext/>
        <w:keepLines/>
        <w:spacing w:before="180"/>
        <w:ind w:left="1134" w:hanging="1134"/>
        <w:outlineLvl w:val="1"/>
        <w:rPr>
          <w:del w:id="1827" w:author="balazs-153" w:date="2024-01-18T20:40:00Z"/>
          <w:rFonts w:ascii="Arial" w:hAnsi="Arial"/>
          <w:sz w:val="32"/>
        </w:rPr>
      </w:pPr>
      <w:bookmarkStart w:id="1828" w:name="_Toc20153438"/>
      <w:bookmarkStart w:id="1829" w:name="_Toc27489910"/>
      <w:bookmarkStart w:id="1830" w:name="_Toc36033494"/>
      <w:bookmarkStart w:id="1831" w:name="_Toc36475756"/>
      <w:bookmarkStart w:id="1832" w:name="_Toc44581516"/>
      <w:bookmarkStart w:id="1833" w:name="_Toc51769132"/>
      <w:bookmarkStart w:id="1834" w:name="_Toc155942302"/>
      <w:del w:id="1835" w:author="balazs-153" w:date="2024-01-18T20:40:00Z">
        <w:r w:rsidRPr="006F6F0E" w:rsidDel="0047615E">
          <w:rPr>
            <w:rFonts w:ascii="Arial" w:hAnsi="Arial"/>
            <w:sz w:val="32"/>
          </w:rPr>
          <w:delText>B.</w:delText>
        </w:r>
        <w:r w:rsidRPr="006F6F0E" w:rsidDel="0047615E">
          <w:rPr>
            <w:rFonts w:ascii="Arial" w:hAnsi="Arial" w:hint="eastAsia"/>
            <w:sz w:val="32"/>
          </w:rPr>
          <w:delText>2.2</w:delText>
        </w:r>
        <w:r w:rsidRPr="006F6F0E" w:rsidDel="0047615E">
          <w:rPr>
            <w:rFonts w:ascii="Arial" w:hAnsi="Arial"/>
            <w:sz w:val="32"/>
          </w:rPr>
          <w:tab/>
          <w:delText>Information Object Class (IOC) mapping</w:delText>
        </w:r>
        <w:bookmarkEnd w:id="1828"/>
        <w:bookmarkEnd w:id="1829"/>
        <w:bookmarkEnd w:id="1830"/>
        <w:bookmarkEnd w:id="1831"/>
        <w:bookmarkEnd w:id="1832"/>
        <w:bookmarkEnd w:id="1833"/>
        <w:bookmarkEnd w:id="1834"/>
      </w:del>
    </w:p>
    <w:p w14:paraId="5FB42680" w14:textId="613C7944" w:rsidR="006F6F0E" w:rsidRPr="006F6F0E" w:rsidDel="0047615E" w:rsidRDefault="006F6F0E" w:rsidP="006F6F0E">
      <w:pPr>
        <w:rPr>
          <w:del w:id="1836" w:author="balazs-153" w:date="2024-01-18T20:40:00Z"/>
          <w:lang w:eastAsia="zh-CN"/>
        </w:rPr>
      </w:pPr>
      <w:del w:id="1837" w:author="balazs-153" w:date="2024-01-18T20:40:00Z">
        <w:r w:rsidRPr="006F6F0E" w:rsidDel="0047615E">
          <w:delText>The mapping is not present in the current version of this specification.</w:delText>
        </w:r>
      </w:del>
    </w:p>
    <w:p w14:paraId="1D35DEA9" w14:textId="1DF69C3B" w:rsidR="006F6F0E" w:rsidRPr="006F6F0E" w:rsidDel="0047615E" w:rsidRDefault="006F6F0E" w:rsidP="006F6F0E">
      <w:pPr>
        <w:keepNext/>
        <w:keepLines/>
        <w:pageBreakBefore/>
        <w:pBdr>
          <w:top w:val="single" w:sz="12" w:space="3" w:color="auto"/>
        </w:pBdr>
        <w:spacing w:before="240"/>
        <w:ind w:left="1138" w:hanging="1138"/>
        <w:outlineLvl w:val="0"/>
        <w:rPr>
          <w:del w:id="1838" w:author="balazs-153" w:date="2024-01-18T20:40:00Z"/>
          <w:rFonts w:ascii="Arial" w:hAnsi="Arial"/>
          <w:sz w:val="36"/>
          <w:lang w:eastAsia="zh-CN"/>
        </w:rPr>
      </w:pPr>
      <w:bookmarkStart w:id="1839" w:name="_Toc20153439"/>
      <w:bookmarkStart w:id="1840" w:name="_Toc27489911"/>
      <w:bookmarkStart w:id="1841" w:name="_Toc36033495"/>
      <w:bookmarkStart w:id="1842" w:name="_Toc36475757"/>
      <w:bookmarkStart w:id="1843" w:name="_Toc44581517"/>
      <w:bookmarkStart w:id="1844" w:name="_Toc51769133"/>
      <w:bookmarkStart w:id="1845" w:name="_Toc155942303"/>
      <w:del w:id="1846" w:author="balazs-153" w:date="2024-01-18T20:40:00Z">
        <w:r w:rsidRPr="006F6F0E" w:rsidDel="0047615E">
          <w:rPr>
            <w:rFonts w:ascii="Arial" w:hAnsi="Arial" w:hint="eastAsia"/>
            <w:sz w:val="36"/>
            <w:lang w:eastAsia="zh-CN"/>
          </w:rPr>
          <w:delText>B</w:delText>
        </w:r>
        <w:r w:rsidRPr="006F6F0E" w:rsidDel="0047615E">
          <w:rPr>
            <w:rFonts w:ascii="Arial" w:hAnsi="Arial"/>
            <w:sz w:val="36"/>
          </w:rPr>
          <w:delText>.3</w:delText>
        </w:r>
        <w:r w:rsidRPr="006F6F0E" w:rsidDel="0047615E">
          <w:rPr>
            <w:rFonts w:ascii="Arial" w:hAnsi="Arial"/>
            <w:sz w:val="36"/>
          </w:rPr>
          <w:tab/>
        </w:r>
        <w:r w:rsidRPr="006F6F0E" w:rsidDel="0047615E">
          <w:rPr>
            <w:rFonts w:ascii="Arial" w:hAnsi="Arial"/>
            <w:sz w:val="36"/>
            <w:lang w:eastAsia="zh-CN"/>
          </w:rPr>
          <w:delText>Solution Set</w:delText>
        </w:r>
        <w:r w:rsidRPr="006F6F0E" w:rsidDel="0047615E">
          <w:rPr>
            <w:rFonts w:ascii="Arial" w:hAnsi="Arial" w:hint="eastAsia"/>
            <w:sz w:val="36"/>
            <w:lang w:eastAsia="zh-CN"/>
          </w:rPr>
          <w:delText xml:space="preserve"> </w:delText>
        </w:r>
        <w:r w:rsidRPr="006F6F0E" w:rsidDel="0047615E">
          <w:rPr>
            <w:rFonts w:ascii="Arial" w:hAnsi="Arial"/>
            <w:sz w:val="36"/>
            <w:lang w:eastAsia="zh-CN"/>
          </w:rPr>
          <w:delText xml:space="preserve">(SS) </w:delText>
        </w:r>
        <w:r w:rsidRPr="006F6F0E" w:rsidDel="0047615E">
          <w:rPr>
            <w:rFonts w:ascii="Arial" w:hAnsi="Arial" w:hint="eastAsia"/>
            <w:sz w:val="36"/>
            <w:lang w:eastAsia="zh-CN"/>
          </w:rPr>
          <w:delText>definition</w:delText>
        </w:r>
        <w:r w:rsidRPr="006F6F0E" w:rsidDel="0047615E">
          <w:rPr>
            <w:rFonts w:ascii="Arial" w:hAnsi="Arial"/>
            <w:sz w:val="36"/>
            <w:lang w:eastAsia="zh-CN"/>
          </w:rPr>
          <w:delText>s</w:delText>
        </w:r>
        <w:bookmarkEnd w:id="1839"/>
        <w:bookmarkEnd w:id="1840"/>
        <w:bookmarkEnd w:id="1841"/>
        <w:bookmarkEnd w:id="1842"/>
        <w:bookmarkEnd w:id="1843"/>
        <w:bookmarkEnd w:id="1844"/>
        <w:bookmarkEnd w:id="1845"/>
      </w:del>
    </w:p>
    <w:p w14:paraId="36ABAAEC" w14:textId="5D8CD174" w:rsidR="006F6F0E" w:rsidRPr="006F6F0E" w:rsidDel="0047615E" w:rsidRDefault="006F6F0E" w:rsidP="006F6F0E">
      <w:pPr>
        <w:keepNext/>
        <w:keepLines/>
        <w:spacing w:before="180"/>
        <w:ind w:left="1134" w:hanging="1134"/>
        <w:outlineLvl w:val="1"/>
        <w:rPr>
          <w:del w:id="1847" w:author="balazs-153" w:date="2024-01-18T20:40:00Z"/>
          <w:rFonts w:ascii="Arial" w:hAnsi="Arial"/>
          <w:sz w:val="32"/>
        </w:rPr>
      </w:pPr>
      <w:bookmarkStart w:id="1848" w:name="_Toc20153440"/>
      <w:bookmarkStart w:id="1849" w:name="_Toc27489912"/>
      <w:bookmarkStart w:id="1850" w:name="_Toc36033496"/>
      <w:bookmarkStart w:id="1851" w:name="_Toc36475758"/>
      <w:bookmarkStart w:id="1852" w:name="_Toc44581518"/>
      <w:bookmarkStart w:id="1853" w:name="_Toc51769134"/>
      <w:bookmarkStart w:id="1854" w:name="_Toc155942304"/>
      <w:del w:id="1855" w:author="balazs-153" w:date="2024-01-18T20:40:00Z">
        <w:r w:rsidRPr="006F6F0E" w:rsidDel="0047615E">
          <w:rPr>
            <w:rFonts w:ascii="Arial" w:hAnsi="Arial"/>
            <w:sz w:val="32"/>
          </w:rPr>
          <w:delText>B.</w:delText>
        </w:r>
        <w:r w:rsidRPr="006F6F0E" w:rsidDel="0047615E">
          <w:rPr>
            <w:rFonts w:ascii="Arial" w:hAnsi="Arial"/>
            <w:sz w:val="32"/>
            <w:lang w:eastAsia="zh-CN"/>
          </w:rPr>
          <w:delText>3</w:delText>
        </w:r>
        <w:r w:rsidRPr="006F6F0E" w:rsidDel="0047615E">
          <w:rPr>
            <w:rFonts w:ascii="Arial" w:hAnsi="Arial" w:hint="eastAsia"/>
            <w:sz w:val="32"/>
            <w:lang w:eastAsia="zh-CN"/>
          </w:rPr>
          <w:delText>.</w:delText>
        </w:r>
        <w:r w:rsidRPr="006F6F0E" w:rsidDel="0047615E">
          <w:rPr>
            <w:rFonts w:ascii="Arial" w:hAnsi="Arial"/>
            <w:sz w:val="32"/>
            <w:lang w:eastAsia="zh-CN"/>
          </w:rPr>
          <w:delText>1</w:delText>
        </w:r>
        <w:r w:rsidRPr="006F6F0E" w:rsidDel="0047615E">
          <w:rPr>
            <w:rFonts w:ascii="Arial" w:hAnsi="Arial"/>
            <w:sz w:val="32"/>
          </w:rPr>
          <w:tab/>
          <w:delText>XML definition structure</w:delText>
        </w:r>
        <w:bookmarkEnd w:id="1848"/>
        <w:bookmarkEnd w:id="1849"/>
        <w:bookmarkEnd w:id="1850"/>
        <w:bookmarkEnd w:id="1851"/>
        <w:bookmarkEnd w:id="1852"/>
        <w:bookmarkEnd w:id="1853"/>
        <w:bookmarkEnd w:id="1854"/>
      </w:del>
    </w:p>
    <w:p w14:paraId="72C8FC0B" w14:textId="6EB77056" w:rsidR="006F6F0E" w:rsidRPr="006F6F0E" w:rsidDel="0047615E" w:rsidRDefault="006F6F0E" w:rsidP="006F6F0E">
      <w:pPr>
        <w:rPr>
          <w:del w:id="1856" w:author="balazs-153" w:date="2024-01-18T20:40:00Z"/>
        </w:rPr>
      </w:pPr>
      <w:del w:id="1857" w:author="balazs-153" w:date="2024-01-18T20:40:00Z">
        <w:r w:rsidRPr="006F6F0E" w:rsidDel="0047615E">
          <w:delText>The overall description of the file format of configuration data XML files is provided by 3GPP TS 28.616 [7].</w:delText>
        </w:r>
      </w:del>
    </w:p>
    <w:p w14:paraId="237A29CF" w14:textId="4F6F17EA" w:rsidR="006F6F0E" w:rsidRPr="006F6F0E" w:rsidDel="0047615E" w:rsidRDefault="006F6F0E" w:rsidP="006F6F0E">
      <w:pPr>
        <w:rPr>
          <w:del w:id="1858" w:author="balazs-153" w:date="2024-01-18T20:40:00Z"/>
        </w:rPr>
      </w:pPr>
      <w:del w:id="1859" w:author="balazs-153" w:date="2024-01-18T20:40:00Z">
        <w:r w:rsidRPr="006F6F0E" w:rsidDel="0047615E">
          <w:delText xml:space="preserve">Annex B.3.3 of the present document defines the </w:delText>
        </w:r>
        <w:r w:rsidRPr="006F6F0E" w:rsidDel="0047615E">
          <w:rPr>
            <w:szCs w:val="36"/>
          </w:rPr>
          <w:delText>NRM-specific</w:delText>
        </w:r>
        <w:r w:rsidRPr="006F6F0E" w:rsidDel="0047615E">
          <w:delText xml:space="preserve"> XML schema </w:delText>
        </w:r>
        <w:r w:rsidRPr="006F6F0E" w:rsidDel="0047615E">
          <w:rPr>
            <w:rFonts w:ascii="Courier New" w:hAnsi="Courier New" w:cs="Courier New"/>
          </w:rPr>
          <w:delText>genericNrm.xsd</w:delText>
        </w:r>
        <w:r w:rsidRPr="006F6F0E" w:rsidDel="0047615E">
          <w:delText xml:space="preserve"> for the Generic Network Resources IRP NRM defined in 3GPP TS 28.622 [4].</w:delText>
        </w:r>
      </w:del>
    </w:p>
    <w:p w14:paraId="20A2AEC3" w14:textId="5DA9F7D7" w:rsidR="006F6F0E" w:rsidRPr="006F6F0E" w:rsidDel="0047615E" w:rsidRDefault="006F6F0E" w:rsidP="006F6F0E">
      <w:pPr>
        <w:rPr>
          <w:del w:id="1860" w:author="balazs-153" w:date="2024-01-18T20:40:00Z"/>
        </w:rPr>
      </w:pPr>
      <w:del w:id="1861" w:author="balazs-153" w:date="2024-01-18T20:40:00Z">
        <w:r w:rsidRPr="006F6F0E" w:rsidDel="0047615E">
          <w:delText xml:space="preserve">XML schema </w:delText>
        </w:r>
        <w:r w:rsidRPr="006F6F0E" w:rsidDel="0047615E">
          <w:rPr>
            <w:rFonts w:ascii="Courier New" w:hAnsi="Courier New" w:cs="Courier New"/>
          </w:rPr>
          <w:delText>genericNrm.xsd</w:delText>
        </w:r>
        <w:r w:rsidRPr="006F6F0E" w:rsidDel="0047615E">
          <w:delText xml:space="preserve"> explicitly declares </w:delText>
        </w:r>
        <w:r w:rsidRPr="006F6F0E" w:rsidDel="0047615E">
          <w:rPr>
            <w:szCs w:val="36"/>
          </w:rPr>
          <w:delText>NRM-specific</w:delText>
        </w:r>
        <w:r w:rsidRPr="006F6F0E" w:rsidDel="0047615E">
          <w:delText xml:space="preserve"> XML element types for the related NRM.</w:delText>
        </w:r>
      </w:del>
    </w:p>
    <w:p w14:paraId="1C172A09" w14:textId="3F3DABCC" w:rsidR="006F6F0E" w:rsidRPr="006F6F0E" w:rsidDel="0047615E" w:rsidRDefault="006F6F0E" w:rsidP="006F6F0E">
      <w:pPr>
        <w:rPr>
          <w:del w:id="1862" w:author="balazs-153" w:date="2024-01-18T20:40:00Z"/>
        </w:rPr>
      </w:pPr>
      <w:del w:id="1863" w:author="balazs-153" w:date="2024-01-18T20:40:00Z">
        <w:r w:rsidRPr="006F6F0E" w:rsidDel="0047615E">
          <w:delText xml:space="preserve">The definition of those </w:delText>
        </w:r>
        <w:r w:rsidRPr="006F6F0E" w:rsidDel="0047615E">
          <w:rPr>
            <w:szCs w:val="36"/>
          </w:rPr>
          <w:delText>NRM-specific</w:delText>
        </w:r>
        <w:r w:rsidRPr="006F6F0E" w:rsidDel="0047615E">
          <w:delText xml:space="preserve"> XML element types complies with the generic mapping rules defined in 3GPP TS 28.616 [7], with the following exception: as defined in 3GPP TS 28.616 [7], the </w:delText>
        </w:r>
        <w:r w:rsidRPr="006F6F0E" w:rsidDel="0047615E">
          <w:rPr>
            <w:rFonts w:ascii="Courier New" w:hAnsi="Courier New" w:cs="Courier New"/>
          </w:rPr>
          <w:delText>vsData</w:delText>
        </w:r>
        <w:r w:rsidRPr="006F6F0E" w:rsidDel="0047615E">
          <w:delText xml:space="preserve"> XML element type has an empty XML content.</w:delText>
        </w:r>
      </w:del>
    </w:p>
    <w:p w14:paraId="3FB461C7" w14:textId="7D14BE4E" w:rsidR="006F6F0E" w:rsidRPr="006F6F0E" w:rsidDel="0047615E" w:rsidRDefault="006F6F0E" w:rsidP="006F6F0E">
      <w:pPr>
        <w:keepNext/>
        <w:rPr>
          <w:del w:id="1864" w:author="balazs-153" w:date="2024-01-18T20:40:00Z"/>
        </w:rPr>
      </w:pPr>
      <w:del w:id="1865" w:author="balazs-153" w:date="2024-01-18T20:40:00Z">
        <w:r w:rsidRPr="006F6F0E" w:rsidDel="0047615E">
          <w:delText xml:space="preserve">Additionally, XML schema </w:delText>
        </w:r>
        <w:r w:rsidRPr="006F6F0E" w:rsidDel="0047615E">
          <w:rPr>
            <w:rFonts w:ascii="Courier New" w:hAnsi="Courier New" w:cs="Courier New"/>
          </w:rPr>
          <w:delText>genericNrm.xsd</w:delText>
        </w:r>
        <w:r w:rsidRPr="006F6F0E" w:rsidDel="0047615E">
          <w:delText xml:space="preserve"> also provides the following global XML declarations and definitions:</w:delText>
        </w:r>
      </w:del>
    </w:p>
    <w:p w14:paraId="0617E637" w14:textId="7AC776A7" w:rsidR="006F6F0E" w:rsidRPr="006F6F0E" w:rsidDel="0047615E" w:rsidRDefault="006F6F0E" w:rsidP="006F6F0E">
      <w:pPr>
        <w:ind w:left="568" w:hanging="284"/>
        <w:rPr>
          <w:del w:id="1866" w:author="balazs-153" w:date="2024-01-18T20:40:00Z"/>
        </w:rPr>
      </w:pPr>
      <w:del w:id="1867" w:author="balazs-153" w:date="2024-01-18T20:40:00Z">
        <w:r w:rsidRPr="006F6F0E" w:rsidDel="0047615E">
          <w:delText>-</w:delText>
        </w:r>
        <w:r w:rsidRPr="006F6F0E" w:rsidDel="0047615E">
          <w:tab/>
          <w:delText xml:space="preserve">XML complex type </w:delText>
        </w:r>
        <w:r w:rsidRPr="006F6F0E" w:rsidDel="0047615E">
          <w:rPr>
            <w:rFonts w:ascii="Courier New" w:hAnsi="Courier New" w:cs="Courier New"/>
          </w:rPr>
          <w:delText>NrmClass</w:delText>
        </w:r>
        <w:r w:rsidRPr="006F6F0E" w:rsidDel="0047615E">
          <w:rPr>
            <w:rFonts w:cs="Courier New"/>
          </w:rPr>
          <w:delText xml:space="preserve">: derivation base type (see [8], [10] and [11]) for all NRM class associated XML element types (see 3GPP TS 28.616 </w:delText>
        </w:r>
        <w:r w:rsidRPr="006F6F0E" w:rsidDel="0047615E">
          <w:delText>[7]);</w:delText>
        </w:r>
      </w:del>
    </w:p>
    <w:p w14:paraId="5DE77411" w14:textId="0597F863" w:rsidR="006F6F0E" w:rsidRPr="006F6F0E" w:rsidDel="0047615E" w:rsidRDefault="006F6F0E" w:rsidP="006F6F0E">
      <w:pPr>
        <w:ind w:left="568" w:hanging="284"/>
        <w:rPr>
          <w:del w:id="1868" w:author="balazs-153" w:date="2024-01-18T20:40:00Z"/>
        </w:rPr>
      </w:pPr>
      <w:del w:id="1869" w:author="balazs-153" w:date="2024-01-18T20:40:00Z">
        <w:r w:rsidRPr="006F6F0E" w:rsidDel="0047615E">
          <w:delText>-</w:delText>
        </w:r>
        <w:r w:rsidRPr="006F6F0E" w:rsidDel="0047615E">
          <w:tab/>
          <w:delText xml:space="preserve">XML element type </w:delText>
        </w:r>
        <w:r w:rsidRPr="006F6F0E" w:rsidDel="0047615E">
          <w:rPr>
            <w:rFonts w:ascii="Courier New" w:hAnsi="Courier New" w:cs="Courier New"/>
          </w:rPr>
          <w:delText>vsData</w:delText>
        </w:r>
        <w:r w:rsidRPr="006F6F0E" w:rsidDel="0047615E">
          <w:delText xml:space="preserve">: </w:delText>
        </w:r>
        <w:r w:rsidRPr="006F6F0E" w:rsidDel="0047615E">
          <w:rPr>
            <w:rFonts w:cs="Courier New"/>
          </w:rPr>
          <w:delText xml:space="preserve">derivation base type (see [8], [10] and [11]) for all vendor-specific XML element types (see 3GPP TS 28.616 </w:delText>
        </w:r>
        <w:r w:rsidRPr="006F6F0E" w:rsidDel="0047615E">
          <w:delText>[7]);</w:delText>
        </w:r>
      </w:del>
    </w:p>
    <w:p w14:paraId="135C90D6" w14:textId="7F56EDD9" w:rsidR="006F6F0E" w:rsidRPr="006F6F0E" w:rsidDel="0047615E" w:rsidRDefault="006F6F0E" w:rsidP="006F6F0E">
      <w:pPr>
        <w:ind w:left="568" w:hanging="284"/>
        <w:rPr>
          <w:del w:id="1870" w:author="balazs-153" w:date="2024-01-18T20:40:00Z"/>
        </w:rPr>
      </w:pPr>
      <w:del w:id="1871" w:author="balazs-153" w:date="2024-01-18T20:40:00Z">
        <w:r w:rsidRPr="006F6F0E" w:rsidDel="0047615E">
          <w:delText>-</w:delText>
        </w:r>
        <w:r w:rsidRPr="006F6F0E" w:rsidDel="0047615E">
          <w:tab/>
          <w:delText xml:space="preserve">XML element type </w:delText>
        </w:r>
        <w:r w:rsidRPr="006F6F0E" w:rsidDel="0047615E">
          <w:rPr>
            <w:rFonts w:ascii="Courier New" w:eastAsia="MS Mincho" w:hAnsi="Courier New" w:cs="Courier New"/>
          </w:rPr>
          <w:delText>SubNetworkOptionallyContainedNrmClass</w:delText>
        </w:r>
        <w:r w:rsidRPr="006F6F0E" w:rsidDel="0047615E">
          <w:delText xml:space="preserve">: </w:delText>
        </w:r>
        <w:r w:rsidRPr="006F6F0E" w:rsidDel="0047615E">
          <w:rPr>
            <w:rFonts w:cs="Courier New"/>
          </w:rPr>
          <w:delText xml:space="preserve">substitution group head (see [8], [10] and [11]) </w:delText>
        </w:r>
        <w:r w:rsidRPr="006F6F0E" w:rsidDel="0047615E">
          <w:rPr>
            <w:rFonts w:eastAsia="MS Mincho"/>
          </w:rPr>
          <w:delText xml:space="preserve">for all XML </w:delText>
        </w:r>
        <w:r w:rsidRPr="006F6F0E" w:rsidDel="0047615E">
          <w:rPr>
            <w:rFonts w:cs="Courier New"/>
          </w:rPr>
          <w:delText xml:space="preserve">element types </w:delText>
        </w:r>
        <w:r w:rsidRPr="006F6F0E" w:rsidDel="0047615E">
          <w:rPr>
            <w:rFonts w:eastAsia="MS Mincho"/>
          </w:rPr>
          <w:delText xml:space="preserve">associated to further NRM classes optionally contained under </w:delText>
        </w:r>
        <w:r w:rsidRPr="006F6F0E" w:rsidDel="0047615E">
          <w:rPr>
            <w:rFonts w:ascii="Courier New" w:eastAsia="MS Mincho" w:hAnsi="Courier New" w:cs="Courier New"/>
          </w:rPr>
          <w:delText>SubNetwork</w:delText>
        </w:r>
        <w:r w:rsidRPr="006F6F0E" w:rsidDel="0047615E">
          <w:rPr>
            <w:rFonts w:eastAsia="MS Mincho"/>
          </w:rPr>
          <w:delText xml:space="preserve"> NRM class;</w:delText>
        </w:r>
      </w:del>
    </w:p>
    <w:p w14:paraId="612D215B" w14:textId="5207B1C2" w:rsidR="006F6F0E" w:rsidRPr="006F6F0E" w:rsidDel="0047615E" w:rsidRDefault="006F6F0E" w:rsidP="006F6F0E">
      <w:pPr>
        <w:ind w:left="568" w:hanging="284"/>
        <w:rPr>
          <w:del w:id="1872" w:author="balazs-153" w:date="2024-01-18T20:40:00Z"/>
        </w:rPr>
      </w:pPr>
      <w:del w:id="1873" w:author="balazs-153" w:date="2024-01-18T20:40:00Z">
        <w:r w:rsidRPr="006F6F0E" w:rsidDel="0047615E">
          <w:delText>-</w:delText>
        </w:r>
        <w:r w:rsidRPr="006F6F0E" w:rsidDel="0047615E">
          <w:tab/>
          <w:delText xml:space="preserve">XML element type </w:delText>
        </w:r>
        <w:r w:rsidRPr="006F6F0E" w:rsidDel="0047615E">
          <w:rPr>
            <w:rFonts w:ascii="Courier New" w:eastAsia="MS Mincho" w:hAnsi="Courier New" w:cs="Courier New"/>
          </w:rPr>
          <w:delText>ManagedElementOptionallyContainedNrmClass</w:delText>
        </w:r>
        <w:r w:rsidRPr="006F6F0E" w:rsidDel="0047615E">
          <w:delText xml:space="preserve">: </w:delText>
        </w:r>
        <w:r w:rsidRPr="006F6F0E" w:rsidDel="0047615E">
          <w:rPr>
            <w:rFonts w:cs="Courier New"/>
          </w:rPr>
          <w:delText xml:space="preserve">substitution group head (see [8], [10] and [11]) </w:delText>
        </w:r>
        <w:r w:rsidRPr="006F6F0E" w:rsidDel="0047615E">
          <w:rPr>
            <w:rFonts w:eastAsia="MS Mincho"/>
          </w:rPr>
          <w:delText xml:space="preserve">for all XML </w:delText>
        </w:r>
        <w:r w:rsidRPr="006F6F0E" w:rsidDel="0047615E">
          <w:rPr>
            <w:rFonts w:cs="Courier New"/>
          </w:rPr>
          <w:delText xml:space="preserve">element types </w:delText>
        </w:r>
        <w:r w:rsidRPr="006F6F0E" w:rsidDel="0047615E">
          <w:rPr>
            <w:rFonts w:eastAsia="MS Mincho"/>
          </w:rPr>
          <w:delText xml:space="preserve">associated to further NRM classes optionally contained under </w:delText>
        </w:r>
        <w:r w:rsidRPr="006F6F0E" w:rsidDel="0047615E">
          <w:rPr>
            <w:rFonts w:ascii="Courier New" w:eastAsia="MS Mincho" w:hAnsi="Courier New" w:cs="Courier New"/>
          </w:rPr>
          <w:delText>ManagedElement</w:delText>
        </w:r>
        <w:r w:rsidRPr="006F6F0E" w:rsidDel="0047615E">
          <w:rPr>
            <w:rFonts w:eastAsia="MS Mincho"/>
          </w:rPr>
          <w:delText xml:space="preserve"> NRM class</w:delText>
        </w:r>
        <w:r w:rsidRPr="006F6F0E" w:rsidDel="0047615E">
          <w:delText>.</w:delText>
        </w:r>
      </w:del>
    </w:p>
    <w:p w14:paraId="1B658211" w14:textId="0C3B2F94" w:rsidR="006F6F0E" w:rsidRPr="006F6F0E" w:rsidDel="0047615E" w:rsidRDefault="006F6F0E" w:rsidP="006F6F0E">
      <w:pPr>
        <w:ind w:left="568" w:hanging="284"/>
        <w:rPr>
          <w:del w:id="1874" w:author="balazs-153" w:date="2024-01-18T20:40:00Z"/>
        </w:rPr>
      </w:pPr>
    </w:p>
    <w:p w14:paraId="203B9022" w14:textId="56B4697D" w:rsidR="006F6F0E" w:rsidRPr="006F6F0E" w:rsidDel="0047615E" w:rsidRDefault="006F6F0E" w:rsidP="006F6F0E">
      <w:pPr>
        <w:keepNext/>
        <w:keepLines/>
        <w:spacing w:before="180"/>
        <w:ind w:left="1134" w:hanging="1134"/>
        <w:outlineLvl w:val="1"/>
        <w:rPr>
          <w:del w:id="1875" w:author="balazs-153" w:date="2024-01-18T20:40:00Z"/>
          <w:rFonts w:ascii="Arial" w:hAnsi="Arial"/>
          <w:sz w:val="32"/>
        </w:rPr>
      </w:pPr>
      <w:bookmarkStart w:id="1876" w:name="_Toc20153441"/>
      <w:bookmarkStart w:id="1877" w:name="_Toc27489913"/>
      <w:bookmarkStart w:id="1878" w:name="_Toc36033497"/>
      <w:bookmarkStart w:id="1879" w:name="_Toc36475759"/>
      <w:bookmarkStart w:id="1880" w:name="_Toc44581519"/>
      <w:bookmarkStart w:id="1881" w:name="_Toc51769135"/>
      <w:bookmarkStart w:id="1882" w:name="_Toc155942305"/>
      <w:del w:id="1883" w:author="balazs-153" w:date="2024-01-18T20:40:00Z">
        <w:r w:rsidRPr="006F6F0E" w:rsidDel="0047615E">
          <w:rPr>
            <w:rFonts w:ascii="Arial" w:hAnsi="Arial"/>
            <w:sz w:val="32"/>
          </w:rPr>
          <w:delText>B.</w:delText>
        </w:r>
        <w:r w:rsidRPr="006F6F0E" w:rsidDel="0047615E">
          <w:rPr>
            <w:rFonts w:ascii="Arial" w:hAnsi="Arial"/>
            <w:sz w:val="32"/>
            <w:lang w:eastAsia="zh-CN"/>
          </w:rPr>
          <w:delText>3</w:delText>
        </w:r>
        <w:r w:rsidRPr="006F6F0E" w:rsidDel="0047615E">
          <w:rPr>
            <w:rFonts w:ascii="Arial" w:hAnsi="Arial" w:hint="eastAsia"/>
            <w:sz w:val="32"/>
            <w:lang w:eastAsia="zh-CN"/>
          </w:rPr>
          <w:delText>.2</w:delText>
        </w:r>
        <w:r w:rsidRPr="006F6F0E" w:rsidDel="0047615E">
          <w:rPr>
            <w:rFonts w:ascii="Arial" w:hAnsi="Arial"/>
            <w:sz w:val="32"/>
          </w:rPr>
          <w:tab/>
          <w:delText>Graphical Representation</w:delText>
        </w:r>
        <w:bookmarkEnd w:id="1876"/>
        <w:bookmarkEnd w:id="1877"/>
        <w:bookmarkEnd w:id="1878"/>
        <w:bookmarkEnd w:id="1879"/>
        <w:bookmarkEnd w:id="1880"/>
        <w:bookmarkEnd w:id="1881"/>
        <w:bookmarkEnd w:id="1882"/>
      </w:del>
    </w:p>
    <w:p w14:paraId="2815268B" w14:textId="4BEDA22E" w:rsidR="006F6F0E" w:rsidRPr="006F6F0E" w:rsidDel="0047615E" w:rsidRDefault="006F6F0E" w:rsidP="006F6F0E">
      <w:pPr>
        <w:rPr>
          <w:del w:id="1884" w:author="balazs-153" w:date="2024-01-18T20:40:00Z"/>
          <w:lang w:eastAsia="zh-CN"/>
        </w:rPr>
      </w:pPr>
      <w:del w:id="1885" w:author="balazs-153" w:date="2024-01-18T20:40:00Z">
        <w:r w:rsidRPr="006F6F0E" w:rsidDel="0047615E">
          <w:delText>The graphical representation is not present in the current version of this specification.</w:delText>
        </w:r>
      </w:del>
    </w:p>
    <w:p w14:paraId="4E747331" w14:textId="5CF4925C" w:rsidR="006F6F0E" w:rsidRPr="006F6F0E" w:rsidDel="0047615E" w:rsidRDefault="006F6F0E" w:rsidP="006F6F0E">
      <w:pPr>
        <w:keepNext/>
        <w:keepLines/>
        <w:pageBreakBefore/>
        <w:spacing w:before="180"/>
        <w:ind w:left="1138" w:hanging="1138"/>
        <w:outlineLvl w:val="1"/>
        <w:rPr>
          <w:del w:id="1886" w:author="balazs-153" w:date="2024-01-18T20:40:00Z"/>
          <w:rFonts w:ascii="Arial" w:hAnsi="Arial"/>
          <w:sz w:val="32"/>
          <w:lang w:val="de-DE"/>
        </w:rPr>
      </w:pPr>
      <w:bookmarkStart w:id="1887" w:name="_Toc20153442"/>
      <w:bookmarkStart w:id="1888" w:name="_Toc27489914"/>
      <w:bookmarkStart w:id="1889" w:name="_Toc36033498"/>
      <w:bookmarkStart w:id="1890" w:name="_Toc36475760"/>
      <w:bookmarkStart w:id="1891" w:name="_Toc44581520"/>
      <w:bookmarkStart w:id="1892" w:name="_Toc51769136"/>
      <w:bookmarkStart w:id="1893" w:name="_Toc155942306"/>
      <w:del w:id="1894" w:author="balazs-153" w:date="2024-01-18T20:40:00Z">
        <w:r w:rsidRPr="006F6F0E" w:rsidDel="0047615E">
          <w:rPr>
            <w:rFonts w:ascii="Arial" w:hAnsi="Arial"/>
            <w:sz w:val="32"/>
            <w:lang w:val="de-DE"/>
          </w:rPr>
          <w:delText>B.3</w:delText>
        </w:r>
        <w:r w:rsidRPr="006F6F0E" w:rsidDel="0047615E">
          <w:rPr>
            <w:rFonts w:ascii="Arial" w:hAnsi="Arial" w:hint="eastAsia"/>
            <w:sz w:val="32"/>
            <w:lang w:val="de-DE" w:eastAsia="zh-CN"/>
          </w:rPr>
          <w:delText>.3</w:delText>
        </w:r>
        <w:r w:rsidRPr="006F6F0E" w:rsidDel="0047615E">
          <w:rPr>
            <w:rFonts w:ascii="Arial" w:hAnsi="Arial"/>
            <w:sz w:val="32"/>
            <w:lang w:val="de-DE"/>
          </w:rPr>
          <w:tab/>
          <w:delText>XML schema "genericNrm.xsd"</w:delText>
        </w:r>
        <w:bookmarkEnd w:id="1887"/>
        <w:bookmarkEnd w:id="1888"/>
        <w:bookmarkEnd w:id="1889"/>
        <w:bookmarkEnd w:id="1890"/>
        <w:bookmarkEnd w:id="1891"/>
        <w:bookmarkEnd w:id="1892"/>
        <w:bookmarkEnd w:id="1893"/>
      </w:del>
    </w:p>
    <w:p w14:paraId="647410B1" w14:textId="30B782C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5" w:author="balazs-153" w:date="2024-01-18T20:40:00Z"/>
          <w:rFonts w:ascii="Courier New" w:hAnsi="Courier New"/>
          <w:sz w:val="16"/>
        </w:rPr>
      </w:pPr>
      <w:del w:id="1896" w:author="balazs-153" w:date="2024-01-18T20:40:00Z">
        <w:r w:rsidRPr="006F6F0E" w:rsidDel="0047615E">
          <w:rPr>
            <w:rFonts w:ascii="Courier New" w:hAnsi="Courier New"/>
            <w:sz w:val="16"/>
          </w:rPr>
          <w:delText>&lt;?xml version="1.1" encoding="UTF-8"?&gt;</w:delText>
        </w:r>
      </w:del>
    </w:p>
    <w:p w14:paraId="53B133BC" w14:textId="0B21B89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7" w:author="balazs-153" w:date="2024-01-18T20:40:00Z"/>
          <w:rFonts w:ascii="Courier New" w:hAnsi="Courier New"/>
          <w:sz w:val="16"/>
        </w:rPr>
      </w:pPr>
    </w:p>
    <w:p w14:paraId="501AA08B" w14:textId="3C8E3E7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8" w:author="balazs-153" w:date="2024-01-18T20:40:00Z"/>
          <w:rFonts w:ascii="Courier New" w:hAnsi="Courier New"/>
          <w:sz w:val="16"/>
        </w:rPr>
      </w:pPr>
      <w:del w:id="1899" w:author="balazs-153" w:date="2024-01-18T20:40:00Z">
        <w:r w:rsidRPr="006F6F0E" w:rsidDel="0047615E">
          <w:rPr>
            <w:rFonts w:ascii="Courier New" w:hAnsi="Courier New"/>
            <w:sz w:val="16"/>
          </w:rPr>
          <w:delText>&lt;!--</w:delText>
        </w:r>
      </w:del>
    </w:p>
    <w:p w14:paraId="288DC7E5" w14:textId="2B8F86B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0" w:author="balazs-153" w:date="2024-01-18T20:40:00Z"/>
          <w:rFonts w:ascii="Courier New" w:hAnsi="Courier New"/>
          <w:sz w:val="16"/>
        </w:rPr>
      </w:pPr>
      <w:del w:id="1901" w:author="balazs-153" w:date="2024-01-18T20:40:00Z">
        <w:r w:rsidRPr="006F6F0E" w:rsidDel="0047615E">
          <w:rPr>
            <w:rFonts w:ascii="Courier New" w:hAnsi="Courier New"/>
            <w:sz w:val="16"/>
          </w:rPr>
          <w:delText xml:space="preserve">  3GPP TS 28.623 Generic Network Resources IRP</w:delText>
        </w:r>
      </w:del>
    </w:p>
    <w:p w14:paraId="623A5609" w14:textId="2DBE613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2" w:author="balazs-153" w:date="2024-01-18T20:40:00Z"/>
          <w:rFonts w:ascii="Courier New" w:hAnsi="Courier New"/>
          <w:sz w:val="16"/>
        </w:rPr>
      </w:pPr>
      <w:del w:id="1903" w:author="balazs-153" w:date="2024-01-18T20:40:00Z">
        <w:r w:rsidRPr="006F6F0E" w:rsidDel="0047615E">
          <w:rPr>
            <w:rFonts w:ascii="Courier New" w:hAnsi="Courier New"/>
            <w:sz w:val="16"/>
          </w:rPr>
          <w:delText xml:space="preserve">  Bulk CM Configuration data file NRM-specific XML schema</w:delText>
        </w:r>
      </w:del>
    </w:p>
    <w:p w14:paraId="730379CC" w14:textId="16924BE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4" w:author="balazs-153" w:date="2024-01-18T20:40:00Z"/>
          <w:rFonts w:ascii="Courier New" w:hAnsi="Courier New"/>
          <w:sz w:val="16"/>
        </w:rPr>
      </w:pPr>
      <w:del w:id="1905" w:author="balazs-153" w:date="2024-01-18T20:40:00Z">
        <w:r w:rsidRPr="006F6F0E" w:rsidDel="0047615E">
          <w:rPr>
            <w:rFonts w:ascii="Courier New" w:hAnsi="Courier New"/>
            <w:sz w:val="16"/>
          </w:rPr>
          <w:delText xml:space="preserve">  genericNrm.xsd</w:delText>
        </w:r>
      </w:del>
    </w:p>
    <w:p w14:paraId="676481D7" w14:textId="50D9506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6" w:author="balazs-153" w:date="2024-01-18T20:40:00Z"/>
          <w:rFonts w:ascii="Courier New" w:hAnsi="Courier New"/>
          <w:sz w:val="16"/>
        </w:rPr>
      </w:pPr>
      <w:del w:id="1907" w:author="balazs-153" w:date="2024-01-18T20:40:00Z">
        <w:r w:rsidRPr="006F6F0E" w:rsidDel="0047615E">
          <w:rPr>
            <w:rFonts w:ascii="Courier New" w:hAnsi="Courier New"/>
            <w:sz w:val="16"/>
          </w:rPr>
          <w:delText>--&gt;</w:delText>
        </w:r>
      </w:del>
    </w:p>
    <w:p w14:paraId="15D60354" w14:textId="3BEF1AB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8" w:author="balazs-153" w:date="2024-01-18T20:40:00Z"/>
          <w:rFonts w:ascii="Courier New" w:hAnsi="Courier New"/>
          <w:sz w:val="16"/>
        </w:rPr>
      </w:pPr>
    </w:p>
    <w:p w14:paraId="4E4A6869" w14:textId="4750EE7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9" w:author="balazs-153" w:date="2024-01-18T20:40:00Z"/>
          <w:rFonts w:ascii="Courier New" w:hAnsi="Courier New"/>
          <w:sz w:val="16"/>
        </w:rPr>
      </w:pPr>
      <w:del w:id="1910" w:author="balazs-153" w:date="2024-01-18T20:40:00Z">
        <w:r w:rsidRPr="006F6F0E" w:rsidDel="0047615E">
          <w:rPr>
            <w:rFonts w:ascii="Courier New" w:hAnsi="Courier New"/>
            <w:sz w:val="16"/>
          </w:rPr>
          <w:delText>&lt;schema</w:delText>
        </w:r>
      </w:del>
    </w:p>
    <w:p w14:paraId="17945525" w14:textId="49D3357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1" w:author="balazs-153" w:date="2024-01-18T20:40:00Z"/>
          <w:rFonts w:ascii="Courier New" w:hAnsi="Courier New"/>
          <w:sz w:val="16"/>
        </w:rPr>
      </w:pPr>
      <w:del w:id="1912" w:author="balazs-153" w:date="2024-01-18T20:40:00Z">
        <w:r w:rsidRPr="006F6F0E" w:rsidDel="0047615E">
          <w:rPr>
            <w:rFonts w:ascii="Courier New" w:hAnsi="Courier New"/>
            <w:sz w:val="16"/>
          </w:rPr>
          <w:delText xml:space="preserve">  targetNamespace="http://www.3gpp.org/ftp/specs/archive/28_series/28.623#genericNrm"</w:delText>
        </w:r>
      </w:del>
    </w:p>
    <w:p w14:paraId="30932D7B" w14:textId="00E9A25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3" w:author="balazs-153" w:date="2024-01-18T20:40:00Z"/>
          <w:rFonts w:ascii="Courier New" w:hAnsi="Courier New"/>
          <w:sz w:val="16"/>
        </w:rPr>
      </w:pPr>
      <w:del w:id="1914" w:author="balazs-153" w:date="2024-01-18T20:40:00Z">
        <w:r w:rsidRPr="006F6F0E" w:rsidDel="0047615E">
          <w:rPr>
            <w:rFonts w:ascii="Courier New" w:hAnsi="Courier New"/>
            <w:sz w:val="16"/>
          </w:rPr>
          <w:delText xml:space="preserve">  elementFormDefault="qualified"</w:delText>
        </w:r>
      </w:del>
    </w:p>
    <w:p w14:paraId="194494A3" w14:textId="3F6CB0B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5" w:author="balazs-153" w:date="2024-01-18T20:40:00Z"/>
          <w:rFonts w:ascii="Courier New" w:hAnsi="Courier New"/>
          <w:sz w:val="16"/>
        </w:rPr>
      </w:pPr>
      <w:del w:id="1916" w:author="balazs-153" w:date="2024-01-18T20:40:00Z">
        <w:r w:rsidRPr="006F6F0E" w:rsidDel="0047615E">
          <w:rPr>
            <w:rFonts w:ascii="Courier New" w:hAnsi="Courier New"/>
            <w:sz w:val="16"/>
          </w:rPr>
          <w:delText xml:space="preserve">  attributeFormDefault="unqualified"</w:delText>
        </w:r>
      </w:del>
    </w:p>
    <w:p w14:paraId="7706F998" w14:textId="1191610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7" w:author="balazs-153" w:date="2024-01-18T20:40:00Z"/>
          <w:rFonts w:ascii="Courier New" w:hAnsi="Courier New"/>
          <w:sz w:val="16"/>
        </w:rPr>
      </w:pPr>
      <w:del w:id="1918" w:author="balazs-153" w:date="2024-01-18T20:40:00Z">
        <w:r w:rsidRPr="006F6F0E" w:rsidDel="0047615E">
          <w:rPr>
            <w:rFonts w:ascii="Courier New" w:hAnsi="Courier New"/>
            <w:sz w:val="16"/>
          </w:rPr>
          <w:delText xml:space="preserve">  xmlns="http://www.w3.org/2001/XMLSchema"</w:delText>
        </w:r>
      </w:del>
    </w:p>
    <w:p w14:paraId="61A227E4" w14:textId="6C0F7BA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9" w:author="balazs-153" w:date="2024-01-18T20:40:00Z"/>
          <w:rFonts w:ascii="Courier New" w:hAnsi="Courier New"/>
          <w:sz w:val="16"/>
        </w:rPr>
      </w:pPr>
      <w:del w:id="1920" w:author="balazs-153" w:date="2024-01-18T20:40:00Z">
        <w:r w:rsidRPr="006F6F0E" w:rsidDel="0047615E">
          <w:rPr>
            <w:rFonts w:ascii="Courier New" w:hAnsi="Courier New"/>
            <w:sz w:val="16"/>
          </w:rPr>
          <w:delText xml:space="preserve">  xmlns:xn="http://www.3gpp.org/ftp/specs/archive/28_series/28.623#genericNrm"</w:delText>
        </w:r>
      </w:del>
    </w:p>
    <w:p w14:paraId="24E1306B" w14:textId="5A497CC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1" w:author="balazs-153" w:date="2024-01-18T20:40:00Z"/>
          <w:rFonts w:ascii="Courier New" w:hAnsi="Courier New"/>
          <w:sz w:val="16"/>
          <w:lang w:eastAsia="zh-CN"/>
        </w:rPr>
      </w:pPr>
      <w:del w:id="1922" w:author="balazs-153" w:date="2024-01-18T20:40:00Z">
        <w:r w:rsidRPr="006F6F0E" w:rsidDel="0047615E">
          <w:rPr>
            <w:rFonts w:ascii="Courier New" w:hAnsi="Courier New"/>
            <w:sz w:val="16"/>
            <w:lang w:eastAsia="zh-CN"/>
          </w:rPr>
          <w:delText xml:space="preserve">  xmlns:sp="http://www.3gpp.org/ftp/specs/archive/28_series/28.629#sonPolicyNrm"</w:delText>
        </w:r>
      </w:del>
    </w:p>
    <w:p w14:paraId="6E0B437F" w14:textId="2106E1F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3" w:author="balazs-153" w:date="2024-01-18T20:40:00Z"/>
          <w:rFonts w:ascii="Courier New" w:hAnsi="Courier New"/>
          <w:sz w:val="16"/>
          <w:lang w:val="fr-FR"/>
        </w:rPr>
      </w:pPr>
      <w:del w:id="1924" w:author="balazs-153" w:date="2024-01-18T20:40:00Z">
        <w:r w:rsidRPr="006F6F0E" w:rsidDel="0047615E">
          <w:rPr>
            <w:rFonts w:ascii="Courier New" w:hAnsi="Courier New"/>
            <w:sz w:val="16"/>
            <w:lang w:val="fr-FR"/>
          </w:rPr>
          <w:delText>&gt;</w:delText>
        </w:r>
      </w:del>
    </w:p>
    <w:p w14:paraId="41295C0B" w14:textId="466CC8F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5" w:author="balazs-153" w:date="2024-01-18T20:40:00Z"/>
          <w:rFonts w:ascii="Courier New" w:hAnsi="Courier New"/>
          <w:sz w:val="16"/>
          <w:lang w:val="fr-FR"/>
        </w:rPr>
      </w:pPr>
      <w:del w:id="1926" w:author="balazs-153" w:date="2024-01-18T20:40:00Z">
        <w:r w:rsidRPr="006F6F0E" w:rsidDel="0047615E">
          <w:rPr>
            <w:rFonts w:ascii="Courier New" w:hAnsi="Courier New"/>
            <w:sz w:val="16"/>
            <w:lang w:val="fr-FR" w:eastAsia="zh-CN"/>
          </w:rPr>
          <w:delText>&lt;import namespace="http://www.3gpp.org/ftp/specs/archive/</w:delText>
        </w:r>
        <w:r w:rsidRPr="006F6F0E" w:rsidDel="0047615E">
          <w:rPr>
            <w:rFonts w:ascii="Courier New" w:hAnsi="Courier New" w:hint="eastAsia"/>
            <w:sz w:val="16"/>
            <w:lang w:val="fr-FR" w:eastAsia="zh-CN"/>
          </w:rPr>
          <w:delText>28</w:delText>
        </w:r>
        <w:r w:rsidRPr="006F6F0E" w:rsidDel="0047615E">
          <w:rPr>
            <w:rFonts w:ascii="Courier New" w:hAnsi="Courier New"/>
            <w:sz w:val="16"/>
            <w:lang w:val="fr-FR" w:eastAsia="zh-CN"/>
          </w:rPr>
          <w:delText>_series/</w:delText>
        </w:r>
        <w:r w:rsidRPr="006F6F0E" w:rsidDel="0047615E">
          <w:rPr>
            <w:rFonts w:ascii="Courier New" w:hAnsi="Courier New" w:hint="eastAsia"/>
            <w:sz w:val="16"/>
            <w:lang w:val="fr-FR" w:eastAsia="zh-CN"/>
          </w:rPr>
          <w:delText>28</w:delText>
        </w:r>
        <w:r w:rsidRPr="006F6F0E" w:rsidDel="0047615E">
          <w:rPr>
            <w:rFonts w:ascii="Courier New" w:hAnsi="Courier New"/>
            <w:sz w:val="16"/>
            <w:lang w:val="fr-FR" w:eastAsia="zh-CN"/>
          </w:rPr>
          <w:delText>.</w:delText>
        </w:r>
        <w:r w:rsidRPr="006F6F0E" w:rsidDel="0047615E">
          <w:rPr>
            <w:rFonts w:ascii="Courier New" w:hAnsi="Courier New" w:hint="eastAsia"/>
            <w:sz w:val="16"/>
            <w:lang w:val="fr-FR" w:eastAsia="zh-CN"/>
          </w:rPr>
          <w:delText>629</w:delText>
        </w:r>
        <w:r w:rsidRPr="006F6F0E" w:rsidDel="0047615E">
          <w:rPr>
            <w:rFonts w:ascii="Courier New" w:hAnsi="Courier New"/>
            <w:sz w:val="16"/>
            <w:lang w:val="fr-FR" w:eastAsia="zh-CN"/>
          </w:rPr>
          <w:delText>#sonPolicyNrm"/&gt;</w:delText>
        </w:r>
      </w:del>
    </w:p>
    <w:p w14:paraId="6ABCE40A" w14:textId="34A8D04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7" w:author="balazs-153" w:date="2024-01-18T20:40:00Z"/>
          <w:rFonts w:ascii="Courier New" w:hAnsi="Courier New"/>
          <w:sz w:val="16"/>
        </w:rPr>
      </w:pPr>
      <w:del w:id="1928" w:author="balazs-153" w:date="2024-01-18T20:40:00Z">
        <w:r w:rsidRPr="006F6F0E" w:rsidDel="0047615E">
          <w:rPr>
            <w:rFonts w:ascii="Courier New" w:hAnsi="Courier New"/>
            <w:sz w:val="16"/>
            <w:lang w:val="fr-FR"/>
          </w:rPr>
          <w:delText xml:space="preserve">  </w:delText>
        </w:r>
        <w:r w:rsidRPr="006F6F0E" w:rsidDel="0047615E">
          <w:rPr>
            <w:rFonts w:ascii="Courier New" w:hAnsi="Courier New"/>
            <w:sz w:val="16"/>
          </w:rPr>
          <w:delText>&lt;!-- Base XML type for all NRM class associated XML elements --&gt;</w:delText>
        </w:r>
      </w:del>
    </w:p>
    <w:p w14:paraId="6B854FDD" w14:textId="4B4A1CA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9" w:author="balazs-153" w:date="2024-01-18T20:40:00Z"/>
          <w:rFonts w:ascii="Courier New" w:hAnsi="Courier New"/>
          <w:sz w:val="16"/>
        </w:rPr>
      </w:pPr>
    </w:p>
    <w:p w14:paraId="7455B144" w14:textId="3076343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0" w:author="balazs-153" w:date="2024-01-18T20:40:00Z"/>
          <w:rFonts w:ascii="Courier New" w:hAnsi="Courier New"/>
          <w:sz w:val="16"/>
        </w:rPr>
      </w:pPr>
      <w:del w:id="1931" w:author="balazs-153" w:date="2024-01-18T20:40:00Z">
        <w:r w:rsidRPr="006F6F0E" w:rsidDel="0047615E">
          <w:rPr>
            <w:rFonts w:ascii="Courier New" w:hAnsi="Courier New"/>
            <w:sz w:val="16"/>
          </w:rPr>
          <w:delText xml:space="preserve">  &lt;complexType name="NrmClass"&gt;</w:delText>
        </w:r>
      </w:del>
    </w:p>
    <w:p w14:paraId="167E71C5" w14:textId="2C1FE93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2" w:author="balazs-153" w:date="2024-01-18T20:40:00Z"/>
          <w:rFonts w:ascii="Courier New" w:hAnsi="Courier New"/>
          <w:sz w:val="16"/>
        </w:rPr>
      </w:pPr>
      <w:del w:id="1933" w:author="balazs-153" w:date="2024-01-18T20:40:00Z">
        <w:r w:rsidRPr="006F6F0E" w:rsidDel="0047615E">
          <w:rPr>
            <w:rFonts w:ascii="Courier New" w:hAnsi="Courier New"/>
            <w:sz w:val="16"/>
          </w:rPr>
          <w:delText xml:space="preserve">    &lt;attribute name="id" type="string" use="required"/&gt;</w:delText>
        </w:r>
      </w:del>
    </w:p>
    <w:p w14:paraId="0BDF53FB" w14:textId="07FF7A7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4" w:author="balazs-153" w:date="2024-01-18T20:40:00Z"/>
          <w:rFonts w:ascii="Courier New" w:hAnsi="Courier New"/>
          <w:sz w:val="16"/>
        </w:rPr>
      </w:pPr>
      <w:del w:id="1935" w:author="balazs-153" w:date="2024-01-18T20:40:00Z">
        <w:r w:rsidRPr="006F6F0E" w:rsidDel="0047615E">
          <w:rPr>
            <w:rFonts w:ascii="Courier New" w:hAnsi="Courier New"/>
            <w:sz w:val="16"/>
          </w:rPr>
          <w:delText xml:space="preserve">    &lt;attribute name="modifier" use="optional"&gt;</w:delText>
        </w:r>
      </w:del>
    </w:p>
    <w:p w14:paraId="11A58D9E" w14:textId="3E304E2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6" w:author="balazs-153" w:date="2024-01-18T20:40:00Z"/>
          <w:rFonts w:ascii="Courier New" w:hAnsi="Courier New"/>
          <w:sz w:val="16"/>
        </w:rPr>
      </w:pPr>
      <w:del w:id="1937" w:author="balazs-153" w:date="2024-01-18T20:40:00Z">
        <w:r w:rsidRPr="006F6F0E" w:rsidDel="0047615E">
          <w:rPr>
            <w:rFonts w:ascii="Courier New" w:hAnsi="Courier New"/>
            <w:sz w:val="16"/>
          </w:rPr>
          <w:delText xml:space="preserve">      &lt;simpleType&gt;</w:delText>
        </w:r>
      </w:del>
    </w:p>
    <w:p w14:paraId="17369A2D" w14:textId="542506B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8" w:author="balazs-153" w:date="2024-01-18T20:40:00Z"/>
          <w:rFonts w:ascii="Courier New" w:hAnsi="Courier New"/>
          <w:sz w:val="16"/>
        </w:rPr>
      </w:pPr>
      <w:del w:id="1939" w:author="balazs-153" w:date="2024-01-18T20:40:00Z">
        <w:r w:rsidRPr="006F6F0E" w:rsidDel="0047615E">
          <w:rPr>
            <w:rFonts w:ascii="Courier New" w:hAnsi="Courier New"/>
            <w:sz w:val="16"/>
          </w:rPr>
          <w:delText xml:space="preserve">        &lt;restriction base="string"&gt;</w:delText>
        </w:r>
      </w:del>
    </w:p>
    <w:p w14:paraId="24C57788" w14:textId="53EC972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0" w:author="balazs-153" w:date="2024-01-18T20:40:00Z"/>
          <w:rFonts w:ascii="Courier New" w:hAnsi="Courier New"/>
          <w:sz w:val="16"/>
        </w:rPr>
      </w:pPr>
      <w:del w:id="1941" w:author="balazs-153" w:date="2024-01-18T20:40:00Z">
        <w:r w:rsidRPr="006F6F0E" w:rsidDel="0047615E">
          <w:rPr>
            <w:rFonts w:ascii="Courier New" w:hAnsi="Courier New"/>
            <w:sz w:val="16"/>
          </w:rPr>
          <w:delText xml:space="preserve">          &lt;enumeration value="create"/&gt;</w:delText>
        </w:r>
      </w:del>
    </w:p>
    <w:p w14:paraId="46876550" w14:textId="1179400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2" w:author="balazs-153" w:date="2024-01-18T20:40:00Z"/>
          <w:rFonts w:ascii="Courier New" w:hAnsi="Courier New"/>
          <w:sz w:val="16"/>
        </w:rPr>
      </w:pPr>
      <w:del w:id="1943" w:author="balazs-153" w:date="2024-01-18T20:40:00Z">
        <w:r w:rsidRPr="006F6F0E" w:rsidDel="0047615E">
          <w:rPr>
            <w:rFonts w:ascii="Courier New" w:hAnsi="Courier New"/>
            <w:sz w:val="16"/>
          </w:rPr>
          <w:delText xml:space="preserve">          &lt;enumeration value="delete"/&gt;</w:delText>
        </w:r>
      </w:del>
    </w:p>
    <w:p w14:paraId="53467DC9" w14:textId="714BFC7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4" w:author="balazs-153" w:date="2024-01-18T20:40:00Z"/>
          <w:rFonts w:ascii="Courier New" w:hAnsi="Courier New"/>
          <w:sz w:val="16"/>
        </w:rPr>
      </w:pPr>
      <w:del w:id="1945" w:author="balazs-153" w:date="2024-01-18T20:40:00Z">
        <w:r w:rsidRPr="006F6F0E" w:rsidDel="0047615E">
          <w:rPr>
            <w:rFonts w:ascii="Courier New" w:hAnsi="Courier New"/>
            <w:sz w:val="16"/>
          </w:rPr>
          <w:delText xml:space="preserve">          &lt;enumeration value="update"/&gt;</w:delText>
        </w:r>
      </w:del>
    </w:p>
    <w:p w14:paraId="52546C0C" w14:textId="39AE0C5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6" w:author="balazs-153" w:date="2024-01-18T20:40:00Z"/>
          <w:rFonts w:ascii="Courier New" w:hAnsi="Courier New"/>
          <w:sz w:val="16"/>
        </w:rPr>
      </w:pPr>
      <w:del w:id="1947" w:author="balazs-153" w:date="2024-01-18T20:40:00Z">
        <w:r w:rsidRPr="006F6F0E" w:rsidDel="0047615E">
          <w:rPr>
            <w:rFonts w:ascii="Courier New" w:hAnsi="Courier New"/>
            <w:sz w:val="16"/>
          </w:rPr>
          <w:delText xml:space="preserve">        &lt;/restriction&gt;</w:delText>
        </w:r>
      </w:del>
    </w:p>
    <w:p w14:paraId="0BC1F502" w14:textId="4B07B2C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8" w:author="balazs-153" w:date="2024-01-18T20:40:00Z"/>
          <w:rFonts w:ascii="Courier New" w:hAnsi="Courier New"/>
          <w:sz w:val="16"/>
        </w:rPr>
      </w:pPr>
      <w:del w:id="1949" w:author="balazs-153" w:date="2024-01-18T20:40:00Z">
        <w:r w:rsidRPr="006F6F0E" w:rsidDel="0047615E">
          <w:rPr>
            <w:rFonts w:ascii="Courier New" w:hAnsi="Courier New"/>
            <w:sz w:val="16"/>
          </w:rPr>
          <w:delText xml:space="preserve">      &lt;/simpleType&gt;</w:delText>
        </w:r>
      </w:del>
    </w:p>
    <w:p w14:paraId="2AE10FBD" w14:textId="6EAF633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0" w:author="balazs-153" w:date="2024-01-18T20:40:00Z"/>
          <w:rFonts w:ascii="Courier New" w:hAnsi="Courier New"/>
          <w:sz w:val="16"/>
        </w:rPr>
      </w:pPr>
      <w:del w:id="1951" w:author="balazs-153" w:date="2024-01-18T20:40:00Z">
        <w:r w:rsidRPr="006F6F0E" w:rsidDel="0047615E">
          <w:rPr>
            <w:rFonts w:ascii="Courier New" w:hAnsi="Courier New"/>
            <w:sz w:val="16"/>
          </w:rPr>
          <w:delText xml:space="preserve">    &lt;/attribute&gt;</w:delText>
        </w:r>
      </w:del>
    </w:p>
    <w:p w14:paraId="1725A07A" w14:textId="370A4E5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2" w:author="balazs-153" w:date="2024-01-18T20:40:00Z"/>
          <w:rFonts w:ascii="Courier New" w:hAnsi="Courier New"/>
          <w:sz w:val="16"/>
        </w:rPr>
      </w:pPr>
      <w:del w:id="1953" w:author="balazs-153" w:date="2024-01-18T20:40:00Z">
        <w:r w:rsidRPr="006F6F0E" w:rsidDel="0047615E">
          <w:rPr>
            <w:rFonts w:ascii="Courier New" w:hAnsi="Courier New"/>
            <w:sz w:val="16"/>
          </w:rPr>
          <w:delText xml:space="preserve">  &lt;/complexType&gt;</w:delText>
        </w:r>
      </w:del>
    </w:p>
    <w:p w14:paraId="198A217E" w14:textId="216C79E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4" w:author="balazs-153" w:date="2024-01-18T20:40:00Z"/>
          <w:rFonts w:ascii="Courier New" w:hAnsi="Courier New"/>
          <w:sz w:val="16"/>
        </w:rPr>
      </w:pPr>
    </w:p>
    <w:p w14:paraId="6333A8F3" w14:textId="109AB47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5" w:author="balazs-153" w:date="2024-01-18T20:40:00Z"/>
          <w:rFonts w:ascii="Courier New" w:hAnsi="Courier New"/>
          <w:sz w:val="16"/>
        </w:rPr>
      </w:pPr>
      <w:del w:id="1956" w:author="balazs-153" w:date="2024-01-18T20:40:00Z">
        <w:r w:rsidRPr="006F6F0E" w:rsidDel="0047615E">
          <w:rPr>
            <w:rFonts w:ascii="Courier New" w:hAnsi="Courier New"/>
            <w:sz w:val="16"/>
          </w:rPr>
          <w:delText xml:space="preserve">  &lt;!-- Generic Network Resources IRP NRM attribute related XML types --&gt;</w:delText>
        </w:r>
      </w:del>
    </w:p>
    <w:p w14:paraId="4FE56BBC" w14:textId="1A0AC8A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7" w:author="balazs-153" w:date="2024-01-18T20:40:00Z"/>
          <w:rFonts w:ascii="Courier New" w:hAnsi="Courier New"/>
          <w:sz w:val="16"/>
        </w:rPr>
      </w:pPr>
    </w:p>
    <w:p w14:paraId="2F62F5FF" w14:textId="1813FAF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8" w:author="balazs-153" w:date="2024-01-18T20:40:00Z"/>
          <w:rFonts w:ascii="Courier New" w:hAnsi="Courier New"/>
          <w:sz w:val="16"/>
        </w:rPr>
      </w:pPr>
      <w:del w:id="1959" w:author="balazs-153" w:date="2024-01-18T20:40:00Z">
        <w:r w:rsidRPr="006F6F0E" w:rsidDel="0047615E">
          <w:rPr>
            <w:rFonts w:ascii="Courier New" w:hAnsi="Courier New"/>
            <w:sz w:val="16"/>
          </w:rPr>
          <w:delText xml:space="preserve">  &lt;simpleType name="dn"&gt;</w:delText>
        </w:r>
      </w:del>
    </w:p>
    <w:p w14:paraId="0284044B" w14:textId="7418950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0" w:author="balazs-153" w:date="2024-01-18T20:40:00Z"/>
          <w:rFonts w:ascii="Courier New" w:hAnsi="Courier New"/>
          <w:sz w:val="16"/>
        </w:rPr>
      </w:pPr>
      <w:del w:id="1961" w:author="balazs-153" w:date="2024-01-18T20:40:00Z">
        <w:r w:rsidRPr="006F6F0E" w:rsidDel="0047615E">
          <w:rPr>
            <w:rFonts w:ascii="Courier New" w:hAnsi="Courier New"/>
            <w:sz w:val="16"/>
          </w:rPr>
          <w:delText xml:space="preserve">    &lt;restriction base="string"&gt;</w:delText>
        </w:r>
      </w:del>
    </w:p>
    <w:p w14:paraId="1DA55DC2" w14:textId="73617BA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2" w:author="balazs-153" w:date="2024-01-18T20:40:00Z"/>
          <w:rFonts w:ascii="Courier New" w:hAnsi="Courier New"/>
          <w:sz w:val="16"/>
        </w:rPr>
      </w:pPr>
      <w:del w:id="1963" w:author="balazs-153" w:date="2024-01-18T20:40:00Z">
        <w:r w:rsidRPr="006F6F0E" w:rsidDel="0047615E">
          <w:rPr>
            <w:rFonts w:ascii="Courier New" w:hAnsi="Courier New"/>
            <w:sz w:val="16"/>
          </w:rPr>
          <w:delText xml:space="preserve">      &lt;maxLength value="400"/&gt;</w:delText>
        </w:r>
      </w:del>
    </w:p>
    <w:p w14:paraId="6C0A8AE8" w14:textId="6B99913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4" w:author="balazs-153" w:date="2024-01-18T20:40:00Z"/>
          <w:rFonts w:ascii="Courier New" w:hAnsi="Courier New"/>
          <w:sz w:val="16"/>
        </w:rPr>
      </w:pPr>
      <w:del w:id="1965" w:author="balazs-153" w:date="2024-01-18T20:40:00Z">
        <w:r w:rsidRPr="006F6F0E" w:rsidDel="0047615E">
          <w:rPr>
            <w:rFonts w:ascii="Courier New" w:hAnsi="Courier New"/>
            <w:sz w:val="16"/>
          </w:rPr>
          <w:delText xml:space="preserve">    &lt;/restriction&gt;</w:delText>
        </w:r>
      </w:del>
    </w:p>
    <w:p w14:paraId="6B7FD64C" w14:textId="39FFB83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6" w:author="balazs-153" w:date="2024-01-18T20:40:00Z"/>
          <w:rFonts w:ascii="Courier New" w:hAnsi="Courier New"/>
          <w:sz w:val="16"/>
        </w:rPr>
      </w:pPr>
      <w:del w:id="1967" w:author="balazs-153" w:date="2024-01-18T20:40:00Z">
        <w:r w:rsidRPr="006F6F0E" w:rsidDel="0047615E">
          <w:rPr>
            <w:rFonts w:ascii="Courier New" w:hAnsi="Courier New"/>
            <w:sz w:val="16"/>
          </w:rPr>
          <w:delText xml:space="preserve">  &lt;/simpleType&gt;</w:delText>
        </w:r>
      </w:del>
    </w:p>
    <w:p w14:paraId="224D10BB" w14:textId="224A843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8" w:author="balazs-153" w:date="2024-01-18T20:40:00Z"/>
          <w:rFonts w:ascii="Courier New" w:hAnsi="Courier New"/>
          <w:sz w:val="16"/>
        </w:rPr>
      </w:pPr>
    </w:p>
    <w:p w14:paraId="018797CD" w14:textId="6FB335F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9" w:author="balazs-153" w:date="2024-01-18T20:40:00Z"/>
          <w:rFonts w:ascii="Courier New" w:hAnsi="Courier New"/>
          <w:sz w:val="16"/>
        </w:rPr>
      </w:pPr>
      <w:del w:id="1970"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 xml:space="preserve"> name="dnList"&gt;</w:delText>
        </w:r>
      </w:del>
    </w:p>
    <w:p w14:paraId="49D739FC" w14:textId="149C5DF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1" w:author="balazs-153" w:date="2024-01-18T20:40:00Z"/>
          <w:rFonts w:ascii="Courier New" w:hAnsi="Courier New"/>
          <w:sz w:val="16"/>
        </w:rPr>
      </w:pPr>
      <w:del w:id="1972" w:author="balazs-153" w:date="2024-01-18T20:40:00Z">
        <w:r w:rsidRPr="006F6F0E" w:rsidDel="0047615E">
          <w:rPr>
            <w:rFonts w:ascii="Courier New" w:hAnsi="Courier New"/>
            <w:sz w:val="16"/>
          </w:rPr>
          <w:delText xml:space="preserve">    &lt;sequence minOccurs="0" maxOccurs="unbounded"&gt;</w:delText>
        </w:r>
      </w:del>
    </w:p>
    <w:p w14:paraId="60D86052" w14:textId="635DF09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3" w:author="balazs-153" w:date="2024-01-18T20:40:00Z"/>
          <w:rFonts w:ascii="Courier New" w:hAnsi="Courier New"/>
          <w:sz w:val="16"/>
        </w:rPr>
      </w:pPr>
      <w:del w:id="1974" w:author="balazs-153" w:date="2024-01-18T20:40:00Z">
        <w:r w:rsidRPr="006F6F0E" w:rsidDel="0047615E">
          <w:rPr>
            <w:rFonts w:ascii="Courier New" w:hAnsi="Courier New"/>
            <w:sz w:val="16"/>
          </w:rPr>
          <w:delText xml:space="preserve">      &lt;element name="dn" type="xn:dn"/&gt;</w:delText>
        </w:r>
      </w:del>
    </w:p>
    <w:p w14:paraId="67F4250B" w14:textId="6F6DEBA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5" w:author="balazs-153" w:date="2024-01-18T20:40:00Z"/>
          <w:rFonts w:ascii="Courier New" w:hAnsi="Courier New"/>
          <w:sz w:val="16"/>
        </w:rPr>
      </w:pPr>
      <w:del w:id="1976" w:author="balazs-153" w:date="2024-01-18T20:40:00Z">
        <w:r w:rsidRPr="006F6F0E" w:rsidDel="0047615E">
          <w:rPr>
            <w:rFonts w:ascii="Courier New" w:hAnsi="Courier New"/>
            <w:sz w:val="16"/>
          </w:rPr>
          <w:delText xml:space="preserve">    &lt;/sequence&gt;</w:delText>
        </w:r>
      </w:del>
    </w:p>
    <w:p w14:paraId="1C3E0F7C" w14:textId="042B6E9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7" w:author="balazs-153" w:date="2024-01-18T20:40:00Z"/>
          <w:rFonts w:ascii="Courier New" w:hAnsi="Courier New"/>
          <w:sz w:val="16"/>
        </w:rPr>
      </w:pPr>
      <w:del w:id="1978"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&gt;</w:delText>
        </w:r>
      </w:del>
    </w:p>
    <w:p w14:paraId="13E4BE86" w14:textId="113D98E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9" w:author="balazs-153" w:date="2024-01-18T20:40:00Z"/>
          <w:rFonts w:ascii="Courier New" w:hAnsi="Courier New"/>
          <w:sz w:val="16"/>
        </w:rPr>
      </w:pPr>
    </w:p>
    <w:p w14:paraId="496DD02E" w14:textId="4C407B6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0" w:author="balazs-153" w:date="2024-01-18T20:40:00Z"/>
          <w:rFonts w:ascii="Courier New" w:hAnsi="Courier New"/>
          <w:sz w:val="16"/>
        </w:rPr>
      </w:pPr>
      <w:del w:id="1981" w:author="balazs-153" w:date="2024-01-18T20:40:00Z">
        <w:r w:rsidRPr="006F6F0E" w:rsidDel="0047615E">
          <w:rPr>
            <w:rFonts w:ascii="Courier New" w:hAnsi="Courier New"/>
            <w:sz w:val="16"/>
          </w:rPr>
          <w:delText xml:space="preserve">  &lt;simpleType name="linkType"&gt;</w:delText>
        </w:r>
      </w:del>
    </w:p>
    <w:p w14:paraId="14D842B7" w14:textId="0B03FF2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2" w:author="balazs-153" w:date="2024-01-18T20:40:00Z"/>
          <w:rFonts w:ascii="Courier New" w:hAnsi="Courier New"/>
          <w:sz w:val="16"/>
        </w:rPr>
      </w:pPr>
      <w:del w:id="1983" w:author="balazs-153" w:date="2024-01-18T20:40:00Z">
        <w:r w:rsidRPr="006F6F0E" w:rsidDel="0047615E">
          <w:rPr>
            <w:rFonts w:ascii="Courier New" w:hAnsi="Courier New"/>
            <w:sz w:val="16"/>
          </w:rPr>
          <w:delText xml:space="preserve">    &lt;list&gt;</w:delText>
        </w:r>
      </w:del>
    </w:p>
    <w:p w14:paraId="47841D54" w14:textId="247BA8E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4" w:author="balazs-153" w:date="2024-01-18T20:40:00Z"/>
          <w:rFonts w:ascii="Courier New" w:hAnsi="Courier New"/>
          <w:sz w:val="16"/>
        </w:rPr>
      </w:pPr>
      <w:del w:id="1985" w:author="balazs-153" w:date="2024-01-18T20:40:00Z">
        <w:r w:rsidRPr="006F6F0E" w:rsidDel="0047615E">
          <w:rPr>
            <w:rFonts w:ascii="Courier New" w:hAnsi="Courier New"/>
            <w:sz w:val="16"/>
          </w:rPr>
          <w:delText xml:space="preserve">      &lt;simpleType&gt;</w:delText>
        </w:r>
      </w:del>
    </w:p>
    <w:p w14:paraId="3265F7DB" w14:textId="575B09D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6" w:author="balazs-153" w:date="2024-01-18T20:40:00Z"/>
          <w:rFonts w:ascii="Courier New" w:hAnsi="Courier New"/>
          <w:sz w:val="16"/>
        </w:rPr>
      </w:pPr>
      <w:del w:id="1987" w:author="balazs-153" w:date="2024-01-18T20:40:00Z">
        <w:r w:rsidRPr="006F6F0E" w:rsidDel="0047615E">
          <w:rPr>
            <w:rFonts w:ascii="Courier New" w:hAnsi="Courier New"/>
            <w:sz w:val="16"/>
          </w:rPr>
          <w:delText xml:space="preserve">        &lt;restriction base="string"&gt;</w:delText>
        </w:r>
      </w:del>
    </w:p>
    <w:p w14:paraId="0CE26C52" w14:textId="551BC02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8" w:author="balazs-153" w:date="2024-01-18T20:40:00Z"/>
          <w:rFonts w:ascii="Courier New" w:hAnsi="Courier New"/>
          <w:sz w:val="16"/>
        </w:rPr>
      </w:pPr>
      <w:del w:id="1989" w:author="balazs-153" w:date="2024-01-18T20:40:00Z">
        <w:r w:rsidRPr="006F6F0E" w:rsidDel="0047615E">
          <w:rPr>
            <w:rFonts w:ascii="Courier New" w:hAnsi="Courier New"/>
            <w:sz w:val="16"/>
          </w:rPr>
          <w:delText xml:space="preserve">          &lt;enumeration value="Signalling"/&gt;</w:delText>
        </w:r>
      </w:del>
    </w:p>
    <w:p w14:paraId="65623E82" w14:textId="313C18B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0" w:author="balazs-153" w:date="2024-01-18T20:40:00Z"/>
          <w:rFonts w:ascii="Courier New" w:hAnsi="Courier New"/>
          <w:sz w:val="16"/>
        </w:rPr>
      </w:pPr>
      <w:del w:id="1991" w:author="balazs-153" w:date="2024-01-18T20:40:00Z">
        <w:r w:rsidRPr="006F6F0E" w:rsidDel="0047615E">
          <w:rPr>
            <w:rFonts w:ascii="Courier New" w:hAnsi="Courier New"/>
            <w:sz w:val="16"/>
          </w:rPr>
          <w:delText xml:space="preserve">          &lt;enumeration value="Bearer"/&gt;</w:delText>
        </w:r>
      </w:del>
    </w:p>
    <w:p w14:paraId="0504EE53" w14:textId="4F5D57D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2" w:author="balazs-153" w:date="2024-01-18T20:40:00Z"/>
          <w:rFonts w:ascii="Courier New" w:hAnsi="Courier New"/>
          <w:sz w:val="16"/>
        </w:rPr>
      </w:pPr>
      <w:del w:id="1993" w:author="balazs-153" w:date="2024-01-18T20:40:00Z">
        <w:r w:rsidRPr="006F6F0E" w:rsidDel="0047615E">
          <w:rPr>
            <w:rFonts w:ascii="Courier New" w:hAnsi="Courier New"/>
            <w:sz w:val="16"/>
          </w:rPr>
          <w:delText xml:space="preserve">          &lt;enumeration value="OAM_AND_P"/&gt;</w:delText>
        </w:r>
      </w:del>
    </w:p>
    <w:p w14:paraId="2937AB9D" w14:textId="7317AA9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4" w:author="balazs-153" w:date="2024-01-18T20:40:00Z"/>
          <w:rFonts w:ascii="Courier New" w:hAnsi="Courier New"/>
          <w:sz w:val="16"/>
        </w:rPr>
      </w:pPr>
      <w:del w:id="1995" w:author="balazs-153" w:date="2024-01-18T20:40:00Z">
        <w:r w:rsidRPr="006F6F0E" w:rsidDel="0047615E">
          <w:rPr>
            <w:rFonts w:ascii="Courier New" w:hAnsi="Courier New"/>
            <w:sz w:val="16"/>
          </w:rPr>
          <w:delText xml:space="preserve">          &lt;enumeration value="Other"/&gt;</w:delText>
        </w:r>
      </w:del>
    </w:p>
    <w:p w14:paraId="57BF681F" w14:textId="04F5226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6" w:author="balazs-153" w:date="2024-01-18T20:40:00Z"/>
          <w:rFonts w:ascii="Courier New" w:hAnsi="Courier New"/>
          <w:sz w:val="16"/>
        </w:rPr>
      </w:pPr>
      <w:del w:id="1997" w:author="balazs-153" w:date="2024-01-18T20:40:00Z">
        <w:r w:rsidRPr="006F6F0E" w:rsidDel="0047615E">
          <w:rPr>
            <w:rFonts w:ascii="Courier New" w:hAnsi="Courier New"/>
            <w:sz w:val="16"/>
          </w:rPr>
          <w:delText xml:space="preserve">        &lt;/restriction&gt;</w:delText>
        </w:r>
      </w:del>
    </w:p>
    <w:p w14:paraId="650A4F0B" w14:textId="15BD8EA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8" w:author="balazs-153" w:date="2024-01-18T20:40:00Z"/>
          <w:rFonts w:ascii="Courier New" w:hAnsi="Courier New"/>
          <w:sz w:val="16"/>
        </w:rPr>
      </w:pPr>
      <w:del w:id="1999" w:author="balazs-153" w:date="2024-01-18T20:40:00Z">
        <w:r w:rsidRPr="006F6F0E" w:rsidDel="0047615E">
          <w:rPr>
            <w:rFonts w:ascii="Courier New" w:hAnsi="Courier New"/>
            <w:sz w:val="16"/>
          </w:rPr>
          <w:delText xml:space="preserve">      &lt;/simpleType&gt;</w:delText>
        </w:r>
      </w:del>
    </w:p>
    <w:p w14:paraId="57873468" w14:textId="7F2D739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0" w:author="balazs-153" w:date="2024-01-18T20:40:00Z"/>
          <w:rFonts w:ascii="Courier New" w:hAnsi="Courier New"/>
          <w:sz w:val="16"/>
        </w:rPr>
      </w:pPr>
      <w:del w:id="2001" w:author="balazs-153" w:date="2024-01-18T20:40:00Z">
        <w:r w:rsidRPr="006F6F0E" w:rsidDel="0047615E">
          <w:rPr>
            <w:rFonts w:ascii="Courier New" w:hAnsi="Courier New"/>
            <w:sz w:val="16"/>
          </w:rPr>
          <w:delText xml:space="preserve">    &lt;/list&gt;</w:delText>
        </w:r>
      </w:del>
    </w:p>
    <w:p w14:paraId="78F26AB2" w14:textId="07DDD38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2" w:author="balazs-153" w:date="2024-01-18T20:40:00Z"/>
          <w:rFonts w:ascii="Courier New" w:hAnsi="Courier New"/>
          <w:sz w:val="16"/>
        </w:rPr>
      </w:pPr>
      <w:del w:id="2003" w:author="balazs-153" w:date="2024-01-18T20:40:00Z">
        <w:r w:rsidRPr="006F6F0E" w:rsidDel="0047615E">
          <w:rPr>
            <w:rFonts w:ascii="Courier New" w:hAnsi="Courier New"/>
            <w:sz w:val="16"/>
          </w:rPr>
          <w:delText xml:space="preserve">  &lt;/simpleType&gt;</w:delText>
        </w:r>
      </w:del>
    </w:p>
    <w:p w14:paraId="06F4249B" w14:textId="64092CA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4" w:author="balazs-153" w:date="2024-01-18T20:40:00Z"/>
          <w:rFonts w:ascii="Courier New" w:hAnsi="Courier New"/>
          <w:sz w:val="16"/>
        </w:rPr>
      </w:pPr>
    </w:p>
    <w:p w14:paraId="5F2CFE30" w14:textId="1FC4934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5" w:author="balazs-153" w:date="2024-01-18T20:40:00Z"/>
          <w:rFonts w:ascii="Courier New" w:hAnsi="Courier New"/>
          <w:sz w:val="16"/>
          <w:lang w:val="en-US"/>
        </w:rPr>
      </w:pPr>
      <w:del w:id="2006" w:author="balazs-153" w:date="2024-01-18T20:40:00Z">
        <w:r w:rsidRPr="006F6F0E" w:rsidDel="0047615E">
          <w:rPr>
            <w:rFonts w:ascii="Courier New" w:hAnsi="Courier New"/>
            <w:sz w:val="16"/>
          </w:rPr>
          <w:delText xml:space="preserve">  </w:delText>
        </w:r>
        <w:r w:rsidRPr="006F6F0E" w:rsidDel="0047615E">
          <w:rPr>
            <w:rFonts w:ascii="Courier New" w:hAnsi="Courier New"/>
            <w:sz w:val="16"/>
            <w:lang w:val="en-US"/>
          </w:rPr>
          <w:delText>&lt;complexType name="linkListType"&gt;</w:delText>
        </w:r>
      </w:del>
    </w:p>
    <w:p w14:paraId="5C2053E6" w14:textId="330C66B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7" w:author="balazs-153" w:date="2024-01-18T20:40:00Z"/>
          <w:rFonts w:ascii="Courier New" w:hAnsi="Courier New"/>
          <w:sz w:val="16"/>
          <w:lang w:val="en-US"/>
        </w:rPr>
      </w:pPr>
      <w:del w:id="2008" w:author="balazs-153" w:date="2024-01-18T20:40:00Z">
        <w:r w:rsidRPr="006F6F0E" w:rsidDel="0047615E">
          <w:rPr>
            <w:rFonts w:ascii="Courier New" w:hAnsi="Courier New"/>
            <w:sz w:val="16"/>
          </w:rPr>
          <w:delText xml:space="preserve">    </w:delText>
        </w:r>
        <w:r w:rsidRPr="006F6F0E" w:rsidDel="0047615E">
          <w:rPr>
            <w:rFonts w:ascii="Courier New" w:hAnsi="Courier New"/>
            <w:sz w:val="16"/>
            <w:lang w:val="en-US"/>
          </w:rPr>
          <w:delText>&lt;sequence minOccurs="0" maxOccurs="unbounded"&gt;</w:delText>
        </w:r>
      </w:del>
    </w:p>
    <w:p w14:paraId="5F3F7DF0" w14:textId="452202C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9" w:author="balazs-153" w:date="2024-01-18T20:40:00Z"/>
          <w:rFonts w:ascii="Courier New" w:hAnsi="Courier New"/>
          <w:sz w:val="16"/>
          <w:lang w:val="en-US"/>
        </w:rPr>
      </w:pPr>
      <w:del w:id="2010" w:author="balazs-153" w:date="2024-01-18T20:40:00Z">
        <w:r w:rsidRPr="006F6F0E" w:rsidDel="0047615E">
          <w:rPr>
            <w:rFonts w:ascii="Courier New" w:hAnsi="Courier New"/>
            <w:sz w:val="16"/>
          </w:rPr>
          <w:delText xml:space="preserve">      </w:delText>
        </w:r>
        <w:r w:rsidRPr="006F6F0E" w:rsidDel="0047615E">
          <w:rPr>
            <w:rFonts w:ascii="Courier New" w:hAnsi="Courier New"/>
            <w:sz w:val="16"/>
            <w:szCs w:val="24"/>
            <w:lang w:val="en-US"/>
          </w:rPr>
          <w:delText>&lt;element name="dn" type="xn:dn"/&gt;</w:delText>
        </w:r>
      </w:del>
    </w:p>
    <w:p w14:paraId="21CF42CC" w14:textId="5E09A41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1" w:author="balazs-153" w:date="2024-01-18T20:40:00Z"/>
          <w:rFonts w:ascii="Courier New" w:hAnsi="Courier New"/>
          <w:sz w:val="16"/>
          <w:lang w:val="en-US"/>
        </w:rPr>
      </w:pPr>
      <w:del w:id="2012" w:author="balazs-153" w:date="2024-01-18T20:40:00Z">
        <w:r w:rsidRPr="006F6F0E" w:rsidDel="0047615E">
          <w:rPr>
            <w:rFonts w:ascii="Courier New" w:hAnsi="Courier New"/>
            <w:sz w:val="16"/>
          </w:rPr>
          <w:delText xml:space="preserve">    </w:delText>
        </w:r>
        <w:r w:rsidRPr="006F6F0E" w:rsidDel="0047615E">
          <w:rPr>
            <w:rFonts w:ascii="Courier New" w:hAnsi="Courier New"/>
            <w:sz w:val="16"/>
            <w:lang w:val="en-US"/>
          </w:rPr>
          <w:delText>&lt;/sequence&gt;</w:delText>
        </w:r>
      </w:del>
    </w:p>
    <w:p w14:paraId="27424116" w14:textId="696B892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3" w:author="balazs-153" w:date="2024-01-18T20:40:00Z"/>
          <w:rFonts w:ascii="Courier New" w:hAnsi="Courier New"/>
          <w:sz w:val="16"/>
        </w:rPr>
      </w:pPr>
      <w:del w:id="2014" w:author="balazs-153" w:date="2024-01-18T20:40:00Z">
        <w:r w:rsidRPr="006F6F0E" w:rsidDel="0047615E">
          <w:rPr>
            <w:rFonts w:ascii="Courier New" w:hAnsi="Courier New"/>
            <w:sz w:val="16"/>
          </w:rPr>
          <w:delText xml:space="preserve">  </w:delText>
        </w:r>
        <w:r w:rsidRPr="006F6F0E" w:rsidDel="0047615E">
          <w:rPr>
            <w:rFonts w:ascii="Courier New" w:hAnsi="Courier New"/>
            <w:sz w:val="16"/>
            <w:lang w:val="en-US"/>
          </w:rPr>
          <w:delText>&lt;/complexType&gt;</w:delText>
        </w:r>
      </w:del>
    </w:p>
    <w:p w14:paraId="33C7AC94" w14:textId="5D7AC6F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5" w:author="balazs-153" w:date="2024-01-18T20:40:00Z"/>
          <w:rFonts w:ascii="Courier New" w:hAnsi="Courier New"/>
          <w:sz w:val="16"/>
        </w:rPr>
      </w:pPr>
    </w:p>
    <w:p w14:paraId="0E347D77" w14:textId="2EBC0F4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016" w:author="balazs-153" w:date="2024-01-18T20:40:00Z"/>
          <w:rFonts w:ascii="Courier New" w:hAnsi="Courier New"/>
          <w:sz w:val="16"/>
          <w:lang w:val="en-US" w:eastAsia="zh-CN"/>
        </w:rPr>
      </w:pPr>
      <w:del w:id="2017" w:author="balazs-153" w:date="2024-01-18T20:40:00Z">
        <w:r w:rsidRPr="006F6F0E" w:rsidDel="0047615E">
          <w:rPr>
            <w:rFonts w:ascii="Courier New" w:hAnsi="Courier New"/>
            <w:sz w:val="16"/>
          </w:rPr>
          <w:delText xml:space="preserve"> </w:delText>
        </w:r>
        <w:r w:rsidRPr="006F6F0E" w:rsidDel="0047615E">
          <w:rPr>
            <w:rFonts w:ascii="Courier New" w:hAnsi="Courier New" w:hint="eastAsia"/>
            <w:sz w:val="16"/>
            <w:lang w:val="en-US" w:eastAsia="zh-CN"/>
          </w:rPr>
          <w:delText>&lt;</w:delText>
        </w:r>
        <w:r w:rsidRPr="006F6F0E" w:rsidDel="0047615E">
          <w:rPr>
            <w:rFonts w:ascii="Courier New" w:hAnsi="Courier New"/>
            <w:sz w:val="16"/>
            <w:lang w:val="en-US"/>
          </w:rPr>
          <w:delText>complexType</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rPr>
          <w:delText>name="</w:delText>
        </w:r>
        <w:r w:rsidRPr="006F6F0E" w:rsidDel="0047615E">
          <w:rPr>
            <w:rFonts w:ascii="Courier New" w:eastAsia="MS Mincho" w:hAnsi="Courier New"/>
            <w:sz w:val="16"/>
          </w:rPr>
          <w:delText>managedElementType</w:delText>
        </w:r>
        <w:r w:rsidRPr="006F6F0E" w:rsidDel="0047615E">
          <w:rPr>
            <w:rFonts w:ascii="Courier New" w:hAnsi="Courier New" w:hint="eastAsia"/>
            <w:sz w:val="16"/>
            <w:lang w:eastAsia="zh-CN"/>
          </w:rPr>
          <w:delText>ListType</w:delText>
        </w:r>
        <w:r w:rsidRPr="006F6F0E" w:rsidDel="0047615E">
          <w:rPr>
            <w:rFonts w:ascii="Courier New" w:hAnsi="Courier New"/>
            <w:sz w:val="16"/>
            <w:lang w:val="en-US"/>
          </w:rPr>
          <w:delText>"&gt;</w:delText>
        </w:r>
      </w:del>
    </w:p>
    <w:p w14:paraId="0EBDED97" w14:textId="21FD16E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8" w:author="balazs-153" w:date="2024-01-18T20:40:00Z"/>
          <w:rFonts w:ascii="Courier New" w:hAnsi="Courier New"/>
          <w:sz w:val="16"/>
        </w:rPr>
      </w:pPr>
      <w:del w:id="2019" w:author="balazs-153" w:date="2024-01-18T20:40:00Z">
        <w:r w:rsidRPr="006F6F0E" w:rsidDel="0047615E">
          <w:rPr>
            <w:rFonts w:ascii="Courier New" w:hAnsi="Courier New" w:hint="eastAsia"/>
            <w:sz w:val="16"/>
            <w:lang w:eastAsia="zh-CN"/>
          </w:rPr>
          <w:tab/>
        </w:r>
        <w:r w:rsidRPr="006F6F0E" w:rsidDel="0047615E">
          <w:rPr>
            <w:rFonts w:ascii="Courier New" w:hAnsi="Courier New"/>
            <w:sz w:val="16"/>
          </w:rPr>
          <w:delText>&lt;sequence minOccurs="0" maxOccurs="unbounded"&gt;</w:delText>
        </w:r>
      </w:del>
    </w:p>
    <w:p w14:paraId="2750658A" w14:textId="0EE2BBD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0" w:author="balazs-153" w:date="2024-01-18T20:40:00Z"/>
          <w:rFonts w:ascii="Courier New" w:hAnsi="Courier New"/>
          <w:sz w:val="16"/>
        </w:rPr>
      </w:pPr>
      <w:del w:id="2021" w:author="balazs-153" w:date="2024-01-18T20:40:00Z">
        <w:r w:rsidRPr="006F6F0E" w:rsidDel="0047615E">
          <w:rPr>
            <w:rFonts w:ascii="Courier New" w:hAnsi="Courier New"/>
            <w:sz w:val="16"/>
          </w:rPr>
          <w:delText xml:space="preserve">      &lt;element name="</w:delText>
        </w:r>
        <w:r w:rsidRPr="006F6F0E" w:rsidDel="0047615E">
          <w:rPr>
            <w:rFonts w:ascii="Courier New" w:eastAsia="MS Mincho" w:hAnsi="Courier New"/>
            <w:sz w:val="16"/>
          </w:rPr>
          <w:delText>managedElementType</w:delText>
        </w:r>
        <w:r w:rsidRPr="006F6F0E" w:rsidDel="0047615E">
          <w:rPr>
            <w:rFonts w:ascii="Courier New" w:hAnsi="Courier New"/>
            <w:sz w:val="16"/>
          </w:rPr>
          <w:delText>" type="</w:delText>
        </w:r>
        <w:r w:rsidRPr="006F6F0E" w:rsidDel="0047615E">
          <w:rPr>
            <w:rFonts w:ascii="Courier New" w:hAnsi="Courier New" w:hint="eastAsia"/>
            <w:sz w:val="16"/>
            <w:lang w:eastAsia="zh-CN"/>
          </w:rPr>
          <w:delText>string</w:delText>
        </w:r>
        <w:r w:rsidRPr="006F6F0E" w:rsidDel="0047615E">
          <w:rPr>
            <w:rFonts w:ascii="Courier New" w:hAnsi="Courier New"/>
            <w:sz w:val="16"/>
          </w:rPr>
          <w:delText>"/&gt;</w:delText>
        </w:r>
      </w:del>
    </w:p>
    <w:p w14:paraId="52543500" w14:textId="553806B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2" w:author="balazs-153" w:date="2024-01-18T20:40:00Z"/>
          <w:rFonts w:ascii="Courier New" w:hAnsi="Courier New"/>
          <w:sz w:val="16"/>
        </w:rPr>
      </w:pPr>
      <w:del w:id="2023" w:author="balazs-153" w:date="2024-01-18T20:40:00Z">
        <w:r w:rsidRPr="006F6F0E" w:rsidDel="0047615E">
          <w:rPr>
            <w:rFonts w:ascii="Courier New" w:hAnsi="Courier New"/>
            <w:sz w:val="16"/>
          </w:rPr>
          <w:delText xml:space="preserve">    &lt;/sequence&gt;</w:delText>
        </w:r>
      </w:del>
    </w:p>
    <w:p w14:paraId="038220FD" w14:textId="1144252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4" w:author="balazs-153" w:date="2024-01-18T20:40:00Z"/>
          <w:rFonts w:ascii="Courier New" w:hAnsi="Courier New"/>
          <w:sz w:val="16"/>
          <w:lang w:eastAsia="zh-CN"/>
        </w:rPr>
      </w:pPr>
      <w:del w:id="2025"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&gt;</w:delText>
        </w:r>
      </w:del>
    </w:p>
    <w:p w14:paraId="3238312C" w14:textId="7E52CA3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6" w:author="balazs-153" w:date="2024-01-18T20:40:00Z"/>
          <w:rFonts w:ascii="Courier New" w:hAnsi="Courier New"/>
          <w:sz w:val="16"/>
          <w:lang w:eastAsia="zh-CN"/>
        </w:rPr>
      </w:pPr>
    </w:p>
    <w:p w14:paraId="30C345B8" w14:textId="067ECDF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027" w:author="balazs-153" w:date="2024-01-18T20:40:00Z"/>
          <w:rFonts w:ascii="Courier New" w:hAnsi="Courier New"/>
          <w:sz w:val="16"/>
          <w:lang w:val="en-US" w:eastAsia="zh-CN"/>
        </w:rPr>
      </w:pPr>
      <w:del w:id="2028" w:author="balazs-153" w:date="2024-01-18T20:40:00Z">
        <w:r w:rsidRPr="006F6F0E" w:rsidDel="0047615E">
          <w:rPr>
            <w:rFonts w:ascii="Courier New" w:hAnsi="Courier New" w:hint="eastAsia"/>
            <w:sz w:val="16"/>
            <w:lang w:val="en-US" w:eastAsia="zh-CN"/>
          </w:rPr>
          <w:delText>&lt;</w:delText>
        </w:r>
        <w:r w:rsidRPr="006F6F0E" w:rsidDel="0047615E">
          <w:rPr>
            <w:rFonts w:ascii="Courier New" w:hAnsi="Courier New"/>
            <w:sz w:val="16"/>
            <w:lang w:val="en-US"/>
          </w:rPr>
          <w:delText>complexType</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rPr>
          <w:delText>name="</w:delText>
        </w:r>
        <w:r w:rsidRPr="006F6F0E" w:rsidDel="0047615E">
          <w:rPr>
            <w:rFonts w:ascii="Courier New" w:hAnsi="Courier New" w:cs="Courier New" w:hint="eastAsia"/>
            <w:sz w:val="16"/>
            <w:lang w:eastAsia="zh-CN"/>
          </w:rPr>
          <w:delText>vnfParametersList</w:delText>
        </w:r>
        <w:r w:rsidRPr="006F6F0E" w:rsidDel="0047615E">
          <w:rPr>
            <w:rFonts w:ascii="Courier New" w:hAnsi="Courier New" w:hint="eastAsia"/>
            <w:sz w:val="16"/>
            <w:lang w:eastAsia="zh-CN"/>
          </w:rPr>
          <w:delText>Type</w:delText>
        </w:r>
        <w:r w:rsidRPr="006F6F0E" w:rsidDel="0047615E">
          <w:rPr>
            <w:rFonts w:ascii="Courier New" w:hAnsi="Courier New"/>
            <w:sz w:val="16"/>
            <w:lang w:val="en-US"/>
          </w:rPr>
          <w:delText>"&gt;</w:delText>
        </w:r>
      </w:del>
    </w:p>
    <w:p w14:paraId="4E566A6D" w14:textId="32E23A8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9" w:author="balazs-153" w:date="2024-01-18T20:40:00Z"/>
          <w:rFonts w:ascii="Courier New" w:hAnsi="Courier New"/>
          <w:sz w:val="16"/>
        </w:rPr>
      </w:pPr>
      <w:del w:id="2030" w:author="balazs-153" w:date="2024-01-18T20:40:00Z">
        <w:r w:rsidRPr="006F6F0E" w:rsidDel="0047615E">
          <w:rPr>
            <w:rFonts w:ascii="Courier New" w:hAnsi="Courier New" w:hint="eastAsia"/>
            <w:sz w:val="16"/>
            <w:lang w:eastAsia="zh-CN"/>
          </w:rPr>
          <w:tab/>
        </w:r>
        <w:r w:rsidRPr="006F6F0E" w:rsidDel="0047615E">
          <w:rPr>
            <w:rFonts w:ascii="Courier New" w:hAnsi="Courier New"/>
            <w:sz w:val="16"/>
          </w:rPr>
          <w:delText>&lt;sequence minOccurs="</w:delText>
        </w:r>
        <w:r w:rsidRPr="006F6F0E" w:rsidDel="0047615E">
          <w:rPr>
            <w:rFonts w:ascii="Courier New" w:hAnsi="Courier New" w:hint="eastAsia"/>
            <w:sz w:val="16"/>
            <w:lang w:eastAsia="zh-CN"/>
          </w:rPr>
          <w:delText>1</w:delText>
        </w:r>
        <w:r w:rsidRPr="006F6F0E" w:rsidDel="0047615E">
          <w:rPr>
            <w:rFonts w:ascii="Courier New" w:hAnsi="Courier New"/>
            <w:sz w:val="16"/>
          </w:rPr>
          <w:delText>" maxOccurs="unbounded"&gt;</w:delText>
        </w:r>
      </w:del>
    </w:p>
    <w:p w14:paraId="643DB57B" w14:textId="2E42BFC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1" w:author="balazs-153" w:date="2024-01-18T20:40:00Z"/>
          <w:rFonts w:ascii="Courier New" w:hAnsi="Courier New"/>
          <w:sz w:val="16"/>
          <w:lang w:eastAsia="zh-CN"/>
        </w:rPr>
      </w:pPr>
      <w:del w:id="2032" w:author="balazs-153" w:date="2024-01-18T20:40:00Z">
        <w:r w:rsidRPr="006F6F0E" w:rsidDel="0047615E">
          <w:rPr>
            <w:rFonts w:ascii="Courier New" w:hAnsi="Courier New"/>
            <w:sz w:val="16"/>
          </w:rPr>
          <w:delText xml:space="preserve">      &lt;element name="</w:delText>
        </w:r>
        <w:r w:rsidRPr="006F6F0E" w:rsidDel="0047615E">
          <w:rPr>
            <w:rFonts w:ascii="Courier New" w:hAnsi="Courier New" w:cs="Courier New" w:hint="eastAsia"/>
            <w:sz w:val="16"/>
            <w:lang w:eastAsia="zh-CN"/>
          </w:rPr>
          <w:delText>vnfInstanceId</w:delText>
        </w:r>
        <w:r w:rsidRPr="006F6F0E" w:rsidDel="0047615E">
          <w:rPr>
            <w:rFonts w:ascii="Courier New" w:hAnsi="Courier New"/>
            <w:sz w:val="16"/>
          </w:rPr>
          <w:delText>" type="</w:delText>
        </w:r>
        <w:r w:rsidRPr="006F6F0E" w:rsidDel="0047615E">
          <w:rPr>
            <w:rFonts w:ascii="Courier New" w:hAnsi="Courier New" w:hint="eastAsia"/>
            <w:sz w:val="16"/>
            <w:lang w:eastAsia="zh-CN"/>
          </w:rPr>
          <w:delText>string</w:delText>
        </w:r>
        <w:r w:rsidRPr="006F6F0E" w:rsidDel="0047615E">
          <w:rPr>
            <w:rFonts w:ascii="Courier New" w:hAnsi="Courier New"/>
            <w:sz w:val="16"/>
          </w:rPr>
          <w:delText>"/&gt;</w:delText>
        </w:r>
      </w:del>
    </w:p>
    <w:p w14:paraId="2E682061" w14:textId="2F61FBD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3" w:author="balazs-153" w:date="2024-01-18T20:40:00Z"/>
          <w:rFonts w:ascii="Courier New" w:hAnsi="Courier New"/>
          <w:sz w:val="16"/>
          <w:lang w:eastAsia="zh-CN"/>
        </w:rPr>
      </w:pPr>
      <w:del w:id="2034" w:author="balazs-153" w:date="2024-01-18T20:40:00Z">
        <w:r w:rsidRPr="006F6F0E" w:rsidDel="0047615E">
          <w:rPr>
            <w:rFonts w:ascii="Courier New" w:hAnsi="Courier New" w:hint="eastAsia"/>
            <w:sz w:val="16"/>
            <w:lang w:eastAsia="zh-CN"/>
          </w:rPr>
          <w:delText xml:space="preserve">      </w:delText>
        </w:r>
        <w:r w:rsidRPr="006F6F0E" w:rsidDel="0047615E">
          <w:rPr>
            <w:rFonts w:ascii="Courier New" w:hAnsi="Courier New"/>
            <w:sz w:val="16"/>
          </w:rPr>
          <w:delText>&lt;element name="</w:delText>
        </w:r>
        <w:r w:rsidRPr="006F6F0E" w:rsidDel="0047615E">
          <w:rPr>
            <w:rFonts w:ascii="Courier New" w:hAnsi="Courier New" w:cs="Courier New" w:hint="eastAsia"/>
            <w:sz w:val="16"/>
            <w:lang w:eastAsia="zh-CN"/>
          </w:rPr>
          <w:delText>vnfdId</w:delText>
        </w:r>
        <w:r w:rsidRPr="006F6F0E" w:rsidDel="0047615E">
          <w:rPr>
            <w:rFonts w:ascii="Courier New" w:hAnsi="Courier New"/>
            <w:sz w:val="16"/>
          </w:rPr>
          <w:delText>" type="</w:delText>
        </w:r>
        <w:r w:rsidRPr="006F6F0E" w:rsidDel="0047615E">
          <w:rPr>
            <w:rFonts w:ascii="Courier New" w:hAnsi="Courier New" w:hint="eastAsia"/>
            <w:sz w:val="16"/>
            <w:lang w:eastAsia="zh-CN"/>
          </w:rPr>
          <w:delText>string</w:delText>
        </w:r>
        <w:r w:rsidRPr="006F6F0E" w:rsidDel="0047615E">
          <w:rPr>
            <w:rFonts w:ascii="Courier New" w:hAnsi="Courier New"/>
            <w:sz w:val="16"/>
          </w:rPr>
          <w:delText>"</w:delText>
        </w:r>
        <w:r w:rsidRPr="006F6F0E" w:rsidDel="0047615E">
          <w:rPr>
            <w:rFonts w:ascii="Courier New" w:hAnsi="Courier New" w:hint="eastAsia"/>
            <w:sz w:val="16"/>
            <w:lang w:eastAsia="zh-CN"/>
          </w:rPr>
          <w:delText xml:space="preserve"> </w:delText>
        </w:r>
        <w:r w:rsidRPr="006F6F0E" w:rsidDel="0047615E">
          <w:rPr>
            <w:rFonts w:ascii="Courier New" w:hAnsi="Courier New"/>
            <w:sz w:val="16"/>
            <w:lang w:val="en-US"/>
          </w:rPr>
          <w:delText>minOccurs="0"</w:delText>
        </w:r>
        <w:r w:rsidRPr="006F6F0E" w:rsidDel="0047615E">
          <w:rPr>
            <w:rFonts w:ascii="Courier New" w:hAnsi="Courier New"/>
            <w:sz w:val="16"/>
          </w:rPr>
          <w:delText>/&gt;</w:delText>
        </w:r>
      </w:del>
    </w:p>
    <w:p w14:paraId="6BAEE3E8" w14:textId="356C602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50" w:firstLine="560"/>
        <w:rPr>
          <w:del w:id="2035" w:author="balazs-153" w:date="2024-01-18T20:40:00Z"/>
          <w:rFonts w:ascii="Courier New" w:hAnsi="Courier New"/>
          <w:sz w:val="16"/>
          <w:lang w:eastAsia="zh-CN"/>
        </w:rPr>
      </w:pPr>
      <w:del w:id="2036" w:author="balazs-153" w:date="2024-01-18T20:40:00Z">
        <w:r w:rsidRPr="006F6F0E" w:rsidDel="0047615E">
          <w:rPr>
            <w:rFonts w:ascii="Courier New" w:hAnsi="Courier New"/>
            <w:sz w:val="16"/>
          </w:rPr>
          <w:delText>&lt;element name="</w:delText>
        </w:r>
        <w:r w:rsidRPr="006F6F0E" w:rsidDel="0047615E">
          <w:rPr>
            <w:rFonts w:ascii="Courier New" w:hAnsi="Courier New" w:cs="Courier New" w:hint="eastAsia"/>
            <w:sz w:val="16"/>
            <w:lang w:eastAsia="zh-CN"/>
          </w:rPr>
          <w:delText>flavourId</w:delText>
        </w:r>
        <w:r w:rsidRPr="006F6F0E" w:rsidDel="0047615E">
          <w:rPr>
            <w:rFonts w:ascii="Courier New" w:hAnsi="Courier New"/>
            <w:sz w:val="16"/>
          </w:rPr>
          <w:delText>" type="</w:delText>
        </w:r>
        <w:r w:rsidRPr="006F6F0E" w:rsidDel="0047615E">
          <w:rPr>
            <w:rFonts w:ascii="Courier New" w:hAnsi="Courier New" w:hint="eastAsia"/>
            <w:sz w:val="16"/>
            <w:lang w:eastAsia="zh-CN"/>
          </w:rPr>
          <w:delText>string</w:delText>
        </w:r>
        <w:r w:rsidRPr="006F6F0E" w:rsidDel="0047615E">
          <w:rPr>
            <w:rFonts w:ascii="Courier New" w:hAnsi="Courier New"/>
            <w:sz w:val="16"/>
          </w:rPr>
          <w:delText>"</w:delText>
        </w:r>
        <w:r w:rsidRPr="006F6F0E" w:rsidDel="0047615E">
          <w:rPr>
            <w:rFonts w:ascii="Courier New" w:hAnsi="Courier New" w:hint="eastAsia"/>
            <w:sz w:val="16"/>
            <w:lang w:eastAsia="zh-CN"/>
          </w:rPr>
          <w:delText xml:space="preserve"> </w:delText>
        </w:r>
        <w:r w:rsidRPr="006F6F0E" w:rsidDel="0047615E">
          <w:rPr>
            <w:rFonts w:ascii="Courier New" w:hAnsi="Courier New"/>
            <w:sz w:val="16"/>
            <w:lang w:val="en-US"/>
          </w:rPr>
          <w:delText>minOccurs="0"</w:delText>
        </w:r>
        <w:r w:rsidRPr="006F6F0E" w:rsidDel="0047615E">
          <w:rPr>
            <w:rFonts w:ascii="Courier New" w:hAnsi="Courier New"/>
            <w:sz w:val="16"/>
          </w:rPr>
          <w:delText>/&gt;</w:delText>
        </w:r>
      </w:del>
    </w:p>
    <w:p w14:paraId="2F6A1DBD" w14:textId="1CB3C17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50" w:firstLine="560"/>
        <w:rPr>
          <w:del w:id="2037" w:author="balazs-153" w:date="2024-01-18T20:40:00Z"/>
          <w:rFonts w:ascii="Courier New" w:hAnsi="Courier New"/>
          <w:sz w:val="16"/>
          <w:lang w:eastAsia="zh-CN"/>
        </w:rPr>
      </w:pPr>
      <w:del w:id="2038" w:author="balazs-153" w:date="2024-01-18T20:40:00Z">
        <w:r w:rsidRPr="006F6F0E" w:rsidDel="0047615E">
          <w:rPr>
            <w:rFonts w:ascii="Courier New" w:hAnsi="Courier New"/>
            <w:sz w:val="16"/>
          </w:rPr>
          <w:delText>&lt;element name="</w:delText>
        </w:r>
        <w:r w:rsidRPr="006F6F0E" w:rsidDel="0047615E">
          <w:rPr>
            <w:rFonts w:ascii="Courier New" w:hAnsi="Courier New" w:hint="eastAsia"/>
            <w:sz w:val="16"/>
          </w:rPr>
          <w:delText>autoScalable</w:delText>
        </w:r>
        <w:r w:rsidRPr="006F6F0E" w:rsidDel="0047615E">
          <w:rPr>
            <w:rFonts w:ascii="Courier New" w:hAnsi="Courier New"/>
            <w:sz w:val="16"/>
          </w:rPr>
          <w:delText>" type="</w:delText>
        </w:r>
        <w:r w:rsidRPr="006F6F0E" w:rsidDel="0047615E">
          <w:rPr>
            <w:rFonts w:ascii="Courier New" w:hAnsi="Courier New" w:hint="eastAsia"/>
            <w:sz w:val="16"/>
            <w:lang w:eastAsia="zh-CN"/>
          </w:rPr>
          <w:delText>boolean</w:delText>
        </w:r>
        <w:r w:rsidRPr="006F6F0E" w:rsidDel="0047615E">
          <w:rPr>
            <w:rFonts w:ascii="Courier New" w:hAnsi="Courier New"/>
            <w:sz w:val="16"/>
          </w:rPr>
          <w:delText>"/&gt;</w:delText>
        </w:r>
      </w:del>
    </w:p>
    <w:p w14:paraId="1503A937" w14:textId="418F378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9" w:author="balazs-153" w:date="2024-01-18T20:40:00Z"/>
          <w:rFonts w:ascii="Courier New" w:hAnsi="Courier New"/>
          <w:sz w:val="16"/>
        </w:rPr>
      </w:pPr>
      <w:del w:id="2040" w:author="balazs-153" w:date="2024-01-18T20:40:00Z">
        <w:r w:rsidRPr="006F6F0E" w:rsidDel="0047615E">
          <w:rPr>
            <w:rFonts w:ascii="Courier New" w:hAnsi="Courier New"/>
            <w:sz w:val="16"/>
          </w:rPr>
          <w:delText xml:space="preserve">    &lt;/sequence&gt;</w:delText>
        </w:r>
      </w:del>
    </w:p>
    <w:p w14:paraId="487F5662" w14:textId="6C79BAB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1" w:author="balazs-153" w:date="2024-01-18T20:40:00Z"/>
          <w:rFonts w:ascii="Courier New" w:hAnsi="Courier New"/>
          <w:sz w:val="16"/>
        </w:rPr>
      </w:pPr>
      <w:del w:id="2042"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&gt;</w:delText>
        </w:r>
      </w:del>
    </w:p>
    <w:p w14:paraId="5821B84E" w14:textId="14FD703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3" w:author="balazs-153" w:date="2024-01-18T20:40:00Z"/>
          <w:rFonts w:ascii="Courier New" w:hAnsi="Courier New"/>
          <w:sz w:val="16"/>
        </w:rPr>
      </w:pPr>
    </w:p>
    <w:p w14:paraId="20A865D9" w14:textId="17C4E20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4" w:author="balazs-153" w:date="2024-01-18T20:40:00Z"/>
          <w:rFonts w:ascii="Courier New" w:hAnsi="Courier New"/>
          <w:sz w:val="16"/>
        </w:rPr>
      </w:pPr>
      <w:del w:id="2045" w:author="balazs-153" w:date="2024-01-18T20:40:00Z">
        <w:r w:rsidRPr="006F6F0E" w:rsidDel="0047615E">
          <w:rPr>
            <w:rFonts w:ascii="Courier New" w:hAnsi="Courier New"/>
            <w:sz w:val="16"/>
          </w:rPr>
          <w:delText xml:space="preserve">  &lt;simpleType name="latitude"&gt;</w:delText>
        </w:r>
      </w:del>
    </w:p>
    <w:p w14:paraId="775803AE" w14:textId="3E81D5D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6" w:author="balazs-153" w:date="2024-01-18T20:40:00Z"/>
          <w:rFonts w:ascii="Courier New" w:hAnsi="Courier New"/>
          <w:sz w:val="16"/>
        </w:rPr>
      </w:pPr>
      <w:del w:id="2047" w:author="balazs-153" w:date="2024-01-18T20:40:00Z">
        <w:r w:rsidRPr="006F6F0E" w:rsidDel="0047615E">
          <w:rPr>
            <w:rFonts w:ascii="Courier New" w:hAnsi="Courier New"/>
            <w:sz w:val="16"/>
          </w:rPr>
          <w:delText xml:space="preserve">    &lt;restriction base="decimal"&gt;</w:delText>
        </w:r>
      </w:del>
    </w:p>
    <w:p w14:paraId="06921FDA" w14:textId="1B97C5B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8" w:author="balazs-153" w:date="2024-01-18T20:40:00Z"/>
          <w:rFonts w:ascii="Courier New" w:hAnsi="Courier New"/>
          <w:sz w:val="16"/>
        </w:rPr>
      </w:pPr>
      <w:del w:id="2049" w:author="balazs-153" w:date="2024-01-18T20:40:00Z">
        <w:r w:rsidRPr="006F6F0E" w:rsidDel="0047615E">
          <w:rPr>
            <w:rFonts w:ascii="Courier New" w:hAnsi="Courier New"/>
            <w:sz w:val="16"/>
          </w:rPr>
          <w:delText xml:space="preserve">      &lt;fractionDigits value="4"/&gt;</w:delText>
        </w:r>
      </w:del>
    </w:p>
    <w:p w14:paraId="2EDCA891" w14:textId="7AF1A13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0" w:author="balazs-153" w:date="2024-01-18T20:40:00Z"/>
          <w:rFonts w:ascii="Courier New" w:hAnsi="Courier New"/>
          <w:sz w:val="16"/>
        </w:rPr>
      </w:pPr>
      <w:del w:id="2051" w:author="balazs-153" w:date="2024-01-18T20:40:00Z">
        <w:r w:rsidRPr="006F6F0E" w:rsidDel="0047615E">
          <w:rPr>
            <w:rFonts w:ascii="Courier New" w:hAnsi="Courier New"/>
            <w:sz w:val="16"/>
          </w:rPr>
          <w:delText xml:space="preserve">      &lt;minInclusive value="-90.0000"/&gt;</w:delText>
        </w:r>
      </w:del>
    </w:p>
    <w:p w14:paraId="623B8942" w14:textId="4351FCF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2" w:author="balazs-153" w:date="2024-01-18T20:40:00Z"/>
          <w:rFonts w:ascii="Courier New" w:hAnsi="Courier New"/>
          <w:sz w:val="16"/>
        </w:rPr>
      </w:pPr>
      <w:del w:id="2053" w:author="balazs-153" w:date="2024-01-18T20:40:00Z">
        <w:r w:rsidRPr="006F6F0E" w:rsidDel="0047615E">
          <w:rPr>
            <w:rFonts w:ascii="Courier New" w:hAnsi="Courier New"/>
            <w:sz w:val="16"/>
          </w:rPr>
          <w:delText xml:space="preserve">      &lt;maxInclusive value="90.0000"/&gt;</w:delText>
        </w:r>
      </w:del>
    </w:p>
    <w:p w14:paraId="210D86DD" w14:textId="75BEAD2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4" w:author="balazs-153" w:date="2024-01-18T20:40:00Z"/>
          <w:rFonts w:ascii="Courier New" w:hAnsi="Courier New"/>
          <w:sz w:val="16"/>
        </w:rPr>
      </w:pPr>
      <w:del w:id="2055" w:author="balazs-153" w:date="2024-01-18T20:40:00Z">
        <w:r w:rsidRPr="006F6F0E" w:rsidDel="0047615E">
          <w:rPr>
            <w:rFonts w:ascii="Courier New" w:hAnsi="Courier New"/>
            <w:sz w:val="16"/>
          </w:rPr>
          <w:delText xml:space="preserve">    &lt;/restriction&gt;</w:delText>
        </w:r>
      </w:del>
    </w:p>
    <w:p w14:paraId="1EFB969E" w14:textId="5E2347B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6" w:author="balazs-153" w:date="2024-01-18T20:40:00Z"/>
          <w:rFonts w:ascii="Courier New" w:hAnsi="Courier New"/>
          <w:sz w:val="16"/>
        </w:rPr>
      </w:pPr>
      <w:del w:id="2057" w:author="balazs-153" w:date="2024-01-18T20:40:00Z">
        <w:r w:rsidRPr="006F6F0E" w:rsidDel="0047615E">
          <w:rPr>
            <w:rFonts w:ascii="Courier New" w:hAnsi="Courier New"/>
            <w:sz w:val="16"/>
          </w:rPr>
          <w:delText xml:space="preserve">  &lt;/simpleType&gt;</w:delText>
        </w:r>
      </w:del>
    </w:p>
    <w:p w14:paraId="34CDE611" w14:textId="0A82D04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8" w:author="balazs-153" w:date="2024-01-18T20:40:00Z"/>
          <w:rFonts w:ascii="Courier New" w:hAnsi="Courier New"/>
          <w:sz w:val="16"/>
        </w:rPr>
      </w:pPr>
    </w:p>
    <w:p w14:paraId="59FFFCA1" w14:textId="1197640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9" w:author="balazs-153" w:date="2024-01-18T20:40:00Z"/>
          <w:rFonts w:ascii="Courier New" w:hAnsi="Courier New"/>
          <w:sz w:val="16"/>
        </w:rPr>
      </w:pPr>
      <w:del w:id="2060" w:author="balazs-153" w:date="2024-01-18T20:40:00Z">
        <w:r w:rsidRPr="006F6F0E" w:rsidDel="0047615E">
          <w:rPr>
            <w:rFonts w:ascii="Courier New" w:hAnsi="Courier New"/>
            <w:sz w:val="16"/>
          </w:rPr>
          <w:delText xml:space="preserve">  &lt;simpleType name="longitude"&gt;</w:delText>
        </w:r>
      </w:del>
    </w:p>
    <w:p w14:paraId="4C8BA041" w14:textId="5D32C95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1" w:author="balazs-153" w:date="2024-01-18T20:40:00Z"/>
          <w:rFonts w:ascii="Courier New" w:hAnsi="Courier New"/>
          <w:sz w:val="16"/>
        </w:rPr>
      </w:pPr>
      <w:del w:id="2062" w:author="balazs-153" w:date="2024-01-18T20:40:00Z">
        <w:r w:rsidRPr="006F6F0E" w:rsidDel="0047615E">
          <w:rPr>
            <w:rFonts w:ascii="Courier New" w:hAnsi="Courier New"/>
            <w:sz w:val="16"/>
          </w:rPr>
          <w:delText xml:space="preserve">    &lt;restriction base="decimal"&gt;</w:delText>
        </w:r>
      </w:del>
    </w:p>
    <w:p w14:paraId="238FA971" w14:textId="2656DF6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3" w:author="balazs-153" w:date="2024-01-18T20:40:00Z"/>
          <w:rFonts w:ascii="Courier New" w:hAnsi="Courier New"/>
          <w:sz w:val="16"/>
        </w:rPr>
      </w:pPr>
      <w:del w:id="2064" w:author="balazs-153" w:date="2024-01-18T20:40:00Z">
        <w:r w:rsidRPr="006F6F0E" w:rsidDel="0047615E">
          <w:rPr>
            <w:rFonts w:ascii="Courier New" w:hAnsi="Courier New"/>
            <w:sz w:val="16"/>
          </w:rPr>
          <w:delText xml:space="preserve">      &lt;fractionDigits value="4"/&gt;</w:delText>
        </w:r>
      </w:del>
    </w:p>
    <w:p w14:paraId="596426FF" w14:textId="445921D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5" w:author="balazs-153" w:date="2024-01-18T20:40:00Z"/>
          <w:rFonts w:ascii="Courier New" w:hAnsi="Courier New"/>
          <w:sz w:val="16"/>
        </w:rPr>
      </w:pPr>
      <w:del w:id="2066" w:author="balazs-153" w:date="2024-01-18T20:40:00Z">
        <w:r w:rsidRPr="006F6F0E" w:rsidDel="0047615E">
          <w:rPr>
            <w:rFonts w:ascii="Courier New" w:hAnsi="Courier New"/>
            <w:sz w:val="16"/>
          </w:rPr>
          <w:delText xml:space="preserve">      &lt;minInclusive value="-180.0000"/&gt;</w:delText>
        </w:r>
      </w:del>
    </w:p>
    <w:p w14:paraId="7238E165" w14:textId="56B4B33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7" w:author="balazs-153" w:date="2024-01-18T20:40:00Z"/>
          <w:rFonts w:ascii="Courier New" w:hAnsi="Courier New"/>
          <w:sz w:val="16"/>
        </w:rPr>
      </w:pPr>
      <w:del w:id="2068" w:author="balazs-153" w:date="2024-01-18T20:40:00Z">
        <w:r w:rsidRPr="006F6F0E" w:rsidDel="0047615E">
          <w:rPr>
            <w:rFonts w:ascii="Courier New" w:hAnsi="Courier New"/>
            <w:sz w:val="16"/>
          </w:rPr>
          <w:delText xml:space="preserve">      &lt;maxInclusive value="180.0000"/&gt;</w:delText>
        </w:r>
      </w:del>
    </w:p>
    <w:p w14:paraId="0B2BDAF4" w14:textId="1521D4C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9" w:author="balazs-153" w:date="2024-01-18T20:40:00Z"/>
          <w:rFonts w:ascii="Courier New" w:hAnsi="Courier New"/>
          <w:sz w:val="16"/>
        </w:rPr>
      </w:pPr>
      <w:del w:id="2070" w:author="balazs-153" w:date="2024-01-18T20:40:00Z">
        <w:r w:rsidRPr="006F6F0E" w:rsidDel="0047615E">
          <w:rPr>
            <w:rFonts w:ascii="Courier New" w:hAnsi="Courier New"/>
            <w:sz w:val="16"/>
          </w:rPr>
          <w:delText xml:space="preserve">    &lt;/restriction&gt;</w:delText>
        </w:r>
      </w:del>
    </w:p>
    <w:p w14:paraId="2C7B6E7A" w14:textId="15DADA0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1" w:author="balazs-153" w:date="2024-01-18T20:40:00Z"/>
          <w:rFonts w:ascii="Courier New" w:hAnsi="Courier New"/>
          <w:sz w:val="16"/>
        </w:rPr>
      </w:pPr>
      <w:del w:id="2072" w:author="balazs-153" w:date="2024-01-18T20:40:00Z">
        <w:r w:rsidRPr="006F6F0E" w:rsidDel="0047615E">
          <w:rPr>
            <w:rFonts w:ascii="Courier New" w:hAnsi="Courier New"/>
            <w:sz w:val="16"/>
          </w:rPr>
          <w:delText xml:space="preserve">  &lt;/simpleType&gt;</w:delText>
        </w:r>
      </w:del>
    </w:p>
    <w:p w14:paraId="1649FBC4" w14:textId="07EA783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3" w:author="balazs-153" w:date="2024-01-18T20:40:00Z"/>
          <w:rFonts w:ascii="Courier New" w:hAnsi="Courier New"/>
          <w:sz w:val="16"/>
        </w:rPr>
      </w:pPr>
    </w:p>
    <w:p w14:paraId="2F4C3F95" w14:textId="49118DC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4" w:author="balazs-153" w:date="2024-01-18T20:40:00Z"/>
          <w:rFonts w:ascii="Courier New" w:hAnsi="Courier New"/>
          <w:sz w:val="16"/>
          <w:lang w:eastAsia="zh-CN"/>
        </w:rPr>
      </w:pPr>
    </w:p>
    <w:p w14:paraId="1B300582" w14:textId="2754B6B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075" w:author="balazs-153" w:date="2024-01-18T20:40:00Z"/>
          <w:rFonts w:ascii="Courier New" w:hAnsi="Courier New"/>
          <w:sz w:val="16"/>
          <w:lang w:val="en-US" w:eastAsia="zh-CN"/>
        </w:rPr>
      </w:pPr>
      <w:del w:id="2076" w:author="balazs-153" w:date="2024-01-18T20:40:00Z">
        <w:r w:rsidRPr="006F6F0E" w:rsidDel="0047615E">
          <w:rPr>
            <w:rFonts w:ascii="Courier New" w:hAnsi="Courier New" w:hint="eastAsia"/>
            <w:sz w:val="16"/>
            <w:lang w:val="en-US" w:eastAsia="zh-CN"/>
          </w:rPr>
          <w:delText>&lt;</w:delText>
        </w:r>
        <w:r w:rsidRPr="006F6F0E" w:rsidDel="0047615E">
          <w:rPr>
            <w:rFonts w:ascii="Courier New" w:hAnsi="Courier New"/>
            <w:sz w:val="16"/>
            <w:lang w:val="en-US"/>
          </w:rPr>
          <w:delText>complexType</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rPr>
          <w:delText>name="</w:delText>
        </w:r>
        <w:r w:rsidRPr="006F6F0E" w:rsidDel="0047615E">
          <w:rPr>
            <w:rFonts w:ascii="Courier New" w:hAnsi="Courier New" w:cs="Courier New"/>
            <w:sz w:val="16"/>
            <w:lang w:eastAsia="zh-CN"/>
          </w:rPr>
          <w:delText>pee</w:delText>
        </w:r>
        <w:r w:rsidRPr="006F6F0E" w:rsidDel="0047615E">
          <w:rPr>
            <w:rFonts w:ascii="Courier New" w:hAnsi="Courier New" w:cs="Courier New" w:hint="eastAsia"/>
            <w:sz w:val="16"/>
            <w:lang w:eastAsia="zh-CN"/>
          </w:rPr>
          <w:delText>ParametersList</w:delText>
        </w:r>
        <w:r w:rsidRPr="006F6F0E" w:rsidDel="0047615E">
          <w:rPr>
            <w:rFonts w:ascii="Courier New" w:hAnsi="Courier New" w:hint="eastAsia"/>
            <w:sz w:val="16"/>
            <w:lang w:eastAsia="zh-CN"/>
          </w:rPr>
          <w:delText>Type</w:delText>
        </w:r>
        <w:r w:rsidRPr="006F6F0E" w:rsidDel="0047615E">
          <w:rPr>
            <w:rFonts w:ascii="Courier New" w:hAnsi="Courier New"/>
            <w:sz w:val="16"/>
            <w:lang w:val="en-US"/>
          </w:rPr>
          <w:delText>"&gt;</w:delText>
        </w:r>
      </w:del>
    </w:p>
    <w:p w14:paraId="1C4FFF8E" w14:textId="38A16B7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7" w:author="balazs-153" w:date="2024-01-18T20:40:00Z"/>
          <w:rFonts w:ascii="Courier New" w:hAnsi="Courier New"/>
          <w:sz w:val="16"/>
        </w:rPr>
      </w:pPr>
      <w:del w:id="2078" w:author="balazs-153" w:date="2024-01-18T20:40:00Z">
        <w:r w:rsidRPr="006F6F0E" w:rsidDel="0047615E">
          <w:rPr>
            <w:rFonts w:ascii="Courier New" w:hAnsi="Courier New" w:hint="eastAsia"/>
            <w:sz w:val="16"/>
            <w:lang w:eastAsia="zh-CN"/>
          </w:rPr>
          <w:tab/>
        </w:r>
        <w:r w:rsidRPr="006F6F0E" w:rsidDel="0047615E">
          <w:rPr>
            <w:rFonts w:ascii="Courier New" w:hAnsi="Courier New"/>
            <w:sz w:val="16"/>
          </w:rPr>
          <w:delText>&lt;sequence minOccurs="</w:delText>
        </w:r>
        <w:r w:rsidRPr="006F6F0E" w:rsidDel="0047615E">
          <w:rPr>
            <w:rFonts w:ascii="Courier New" w:hAnsi="Courier New" w:hint="eastAsia"/>
            <w:sz w:val="16"/>
            <w:lang w:eastAsia="zh-CN"/>
          </w:rPr>
          <w:delText>1</w:delText>
        </w:r>
        <w:r w:rsidRPr="006F6F0E" w:rsidDel="0047615E">
          <w:rPr>
            <w:rFonts w:ascii="Courier New" w:hAnsi="Courier New"/>
            <w:sz w:val="16"/>
          </w:rPr>
          <w:delText>" maxOccurs="unbounded"&gt;</w:delText>
        </w:r>
      </w:del>
    </w:p>
    <w:p w14:paraId="440BAE52" w14:textId="3D2F0E4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9" w:author="balazs-153" w:date="2024-01-18T20:40:00Z"/>
          <w:rFonts w:ascii="Courier New" w:hAnsi="Courier New"/>
          <w:sz w:val="16"/>
          <w:lang w:eastAsia="zh-CN"/>
        </w:rPr>
      </w:pPr>
      <w:del w:id="2080" w:author="balazs-153" w:date="2024-01-18T20:40:00Z">
        <w:r w:rsidRPr="006F6F0E" w:rsidDel="0047615E">
          <w:rPr>
            <w:rFonts w:ascii="Courier New" w:hAnsi="Courier New"/>
            <w:sz w:val="16"/>
          </w:rPr>
          <w:delText xml:space="preserve">      &lt;element name="</w:delText>
        </w:r>
        <w:r w:rsidRPr="006F6F0E" w:rsidDel="0047615E">
          <w:rPr>
            <w:rFonts w:ascii="Courier New" w:hAnsi="Courier New" w:cs="Courier New"/>
            <w:sz w:val="16"/>
            <w:lang w:eastAsia="zh-CN"/>
          </w:rPr>
          <w:delText>siteIdentification</w:delText>
        </w:r>
        <w:r w:rsidRPr="006F6F0E" w:rsidDel="0047615E">
          <w:rPr>
            <w:rFonts w:ascii="Courier New" w:hAnsi="Courier New"/>
            <w:sz w:val="16"/>
          </w:rPr>
          <w:delText>" type="</w:delText>
        </w:r>
        <w:r w:rsidRPr="006F6F0E" w:rsidDel="0047615E">
          <w:rPr>
            <w:rFonts w:ascii="Courier New" w:hAnsi="Courier New" w:hint="eastAsia"/>
            <w:sz w:val="16"/>
            <w:lang w:eastAsia="zh-CN"/>
          </w:rPr>
          <w:delText>string</w:delText>
        </w:r>
        <w:r w:rsidRPr="006F6F0E" w:rsidDel="0047615E">
          <w:rPr>
            <w:rFonts w:ascii="Courier New" w:hAnsi="Courier New"/>
            <w:sz w:val="16"/>
          </w:rPr>
          <w:delText>"/&gt;</w:delText>
        </w:r>
      </w:del>
    </w:p>
    <w:p w14:paraId="0F2B616D" w14:textId="785E47A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1" w:author="balazs-153" w:date="2024-01-18T20:40:00Z"/>
          <w:rFonts w:ascii="Courier New" w:hAnsi="Courier New"/>
          <w:sz w:val="16"/>
        </w:rPr>
      </w:pPr>
      <w:del w:id="2082" w:author="balazs-153" w:date="2024-01-18T20:40:00Z">
        <w:r w:rsidRPr="006F6F0E" w:rsidDel="0047615E">
          <w:rPr>
            <w:rFonts w:ascii="Courier New" w:hAnsi="Courier New" w:hint="eastAsia"/>
            <w:sz w:val="16"/>
            <w:lang w:eastAsia="zh-CN"/>
          </w:rPr>
          <w:delText xml:space="preserve">      </w:delText>
        </w:r>
        <w:r w:rsidRPr="006F6F0E" w:rsidDel="0047615E">
          <w:rPr>
            <w:rFonts w:ascii="Courier New" w:hAnsi="Courier New"/>
            <w:sz w:val="16"/>
          </w:rPr>
          <w:delText>&lt;element name="</w:delText>
        </w:r>
        <w:r w:rsidRPr="006F6F0E" w:rsidDel="0047615E">
          <w:rPr>
            <w:rFonts w:ascii="Courier New" w:hAnsi="Courier New" w:cs="Courier New"/>
            <w:sz w:val="16"/>
            <w:lang w:eastAsia="zh-CN"/>
          </w:rPr>
          <w:delText>siteLatitude</w:delText>
        </w:r>
        <w:r w:rsidRPr="006F6F0E" w:rsidDel="0047615E">
          <w:rPr>
            <w:rFonts w:ascii="Courier New" w:hAnsi="Courier New"/>
            <w:sz w:val="16"/>
          </w:rPr>
          <w:delText>" type="xn:</w:delText>
        </w:r>
        <w:r w:rsidRPr="006F6F0E" w:rsidDel="0047615E">
          <w:rPr>
            <w:rFonts w:ascii="Courier New" w:hAnsi="Courier New"/>
            <w:sz w:val="16"/>
            <w:lang w:eastAsia="zh-CN"/>
          </w:rPr>
          <w:delText>latitude</w:delText>
        </w:r>
        <w:r w:rsidRPr="006F6F0E" w:rsidDel="0047615E">
          <w:rPr>
            <w:rFonts w:ascii="Courier New" w:hAnsi="Courier New"/>
            <w:sz w:val="16"/>
          </w:rPr>
          <w:delText>"</w:delText>
        </w:r>
        <w:r w:rsidRPr="006F6F0E" w:rsidDel="0047615E">
          <w:rPr>
            <w:rFonts w:ascii="Courier New" w:hAnsi="Courier New" w:hint="eastAsia"/>
            <w:sz w:val="16"/>
            <w:lang w:eastAsia="zh-CN"/>
          </w:rPr>
          <w:delText xml:space="preserve"> </w:delText>
        </w:r>
        <w:r w:rsidRPr="006F6F0E" w:rsidDel="0047615E">
          <w:rPr>
            <w:rFonts w:ascii="Courier New" w:hAnsi="Courier New"/>
            <w:sz w:val="16"/>
            <w:lang w:val="en-US"/>
          </w:rPr>
          <w:delText>minOccurs="0"</w:delText>
        </w:r>
        <w:r w:rsidRPr="006F6F0E" w:rsidDel="0047615E">
          <w:rPr>
            <w:rFonts w:ascii="Courier New" w:hAnsi="Courier New"/>
            <w:sz w:val="16"/>
          </w:rPr>
          <w:delText>/&gt;</w:delText>
        </w:r>
      </w:del>
    </w:p>
    <w:p w14:paraId="0E4539B7" w14:textId="49F6EA8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3" w:author="balazs-153" w:date="2024-01-18T20:40:00Z"/>
          <w:rFonts w:ascii="Courier New" w:hAnsi="Courier New"/>
          <w:sz w:val="16"/>
        </w:rPr>
      </w:pPr>
      <w:del w:id="2084" w:author="balazs-153" w:date="2024-01-18T20:40:00Z">
        <w:r w:rsidRPr="006F6F0E" w:rsidDel="0047615E">
          <w:rPr>
            <w:rFonts w:ascii="Courier New" w:hAnsi="Courier New" w:hint="eastAsia"/>
            <w:sz w:val="16"/>
            <w:lang w:eastAsia="zh-CN"/>
          </w:rPr>
          <w:delText xml:space="preserve">      </w:delText>
        </w:r>
        <w:r w:rsidRPr="006F6F0E" w:rsidDel="0047615E">
          <w:rPr>
            <w:rFonts w:ascii="Courier New" w:hAnsi="Courier New"/>
            <w:sz w:val="16"/>
          </w:rPr>
          <w:delText>&lt;element name="</w:delText>
        </w:r>
        <w:r w:rsidRPr="006F6F0E" w:rsidDel="0047615E">
          <w:rPr>
            <w:rFonts w:ascii="Courier New" w:hAnsi="Courier New" w:cs="Courier New"/>
            <w:sz w:val="16"/>
            <w:lang w:eastAsia="zh-CN"/>
          </w:rPr>
          <w:delText>siteLongitude</w:delText>
        </w:r>
        <w:r w:rsidRPr="006F6F0E" w:rsidDel="0047615E">
          <w:rPr>
            <w:rFonts w:ascii="Courier New" w:hAnsi="Courier New"/>
            <w:sz w:val="16"/>
          </w:rPr>
          <w:delText>" type="xn:</w:delText>
        </w:r>
        <w:r w:rsidRPr="006F6F0E" w:rsidDel="0047615E">
          <w:rPr>
            <w:rFonts w:ascii="Courier New" w:hAnsi="Courier New"/>
            <w:sz w:val="16"/>
            <w:lang w:eastAsia="zh-CN"/>
          </w:rPr>
          <w:delText>longitude</w:delText>
        </w:r>
        <w:r w:rsidRPr="006F6F0E" w:rsidDel="0047615E">
          <w:rPr>
            <w:rFonts w:ascii="Courier New" w:hAnsi="Courier New"/>
            <w:sz w:val="16"/>
          </w:rPr>
          <w:delText>"</w:delText>
        </w:r>
        <w:r w:rsidRPr="006F6F0E" w:rsidDel="0047615E">
          <w:rPr>
            <w:rFonts w:ascii="Courier New" w:hAnsi="Courier New" w:hint="eastAsia"/>
            <w:sz w:val="16"/>
            <w:lang w:eastAsia="zh-CN"/>
          </w:rPr>
          <w:delText xml:space="preserve"> </w:delText>
        </w:r>
        <w:r w:rsidRPr="006F6F0E" w:rsidDel="0047615E">
          <w:rPr>
            <w:rFonts w:ascii="Courier New" w:hAnsi="Courier New"/>
            <w:sz w:val="16"/>
          </w:rPr>
          <w:delText>minOccurs="0"/&gt;</w:delText>
        </w:r>
      </w:del>
    </w:p>
    <w:p w14:paraId="10C3CDEB" w14:textId="4A88D1E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5" w:author="balazs-153" w:date="2024-01-18T20:40:00Z"/>
          <w:rFonts w:ascii="Courier New" w:hAnsi="Courier New"/>
          <w:sz w:val="16"/>
          <w:lang w:eastAsia="zh-CN"/>
        </w:rPr>
      </w:pPr>
      <w:del w:id="2086" w:author="balazs-153" w:date="2024-01-18T20:40:00Z">
        <w:r w:rsidRPr="006F6F0E" w:rsidDel="0047615E">
          <w:rPr>
            <w:rFonts w:ascii="Courier New" w:hAnsi="Courier New"/>
            <w:sz w:val="16"/>
          </w:rPr>
          <w:delText xml:space="preserve">      &lt;element name="</w:delText>
        </w:r>
        <w:r w:rsidRPr="006F6F0E" w:rsidDel="0047615E">
          <w:rPr>
            <w:rFonts w:ascii="Courier New" w:hAnsi="Courier New" w:cs="Courier New"/>
            <w:sz w:val="16"/>
            <w:lang w:eastAsia="zh-CN"/>
          </w:rPr>
          <w:delText>siteDescription</w:delText>
        </w:r>
        <w:r w:rsidRPr="006F6F0E" w:rsidDel="0047615E">
          <w:rPr>
            <w:rFonts w:ascii="Courier New" w:hAnsi="Courier New"/>
            <w:sz w:val="16"/>
          </w:rPr>
          <w:delText>" type="</w:delText>
        </w:r>
        <w:r w:rsidRPr="006F6F0E" w:rsidDel="0047615E">
          <w:rPr>
            <w:rFonts w:ascii="Courier New" w:hAnsi="Courier New" w:hint="eastAsia"/>
            <w:sz w:val="16"/>
            <w:lang w:eastAsia="zh-CN"/>
          </w:rPr>
          <w:delText>string</w:delText>
        </w:r>
        <w:r w:rsidRPr="006F6F0E" w:rsidDel="0047615E">
          <w:rPr>
            <w:rFonts w:ascii="Courier New" w:hAnsi="Courier New"/>
            <w:sz w:val="16"/>
          </w:rPr>
          <w:delText>"/&gt;</w:delText>
        </w:r>
      </w:del>
    </w:p>
    <w:p w14:paraId="42BF58D5" w14:textId="4D4070A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50" w:firstLine="560"/>
        <w:rPr>
          <w:del w:id="2087" w:author="balazs-153" w:date="2024-01-18T20:40:00Z"/>
          <w:rFonts w:ascii="Courier New" w:hAnsi="Courier New"/>
          <w:sz w:val="16"/>
        </w:rPr>
      </w:pPr>
      <w:del w:id="2088" w:author="balazs-153" w:date="2024-01-18T20:40:00Z">
        <w:r w:rsidRPr="006F6F0E" w:rsidDel="0047615E">
          <w:rPr>
            <w:rFonts w:ascii="Courier New" w:hAnsi="Courier New"/>
            <w:sz w:val="16"/>
          </w:rPr>
          <w:delText>&lt;element name="equipmentType" type="</w:delText>
        </w:r>
        <w:r w:rsidRPr="006F6F0E" w:rsidDel="0047615E">
          <w:rPr>
            <w:rFonts w:ascii="Courier New" w:hAnsi="Courier New"/>
            <w:sz w:val="16"/>
            <w:lang w:eastAsia="zh-CN"/>
          </w:rPr>
          <w:delText>string</w:delText>
        </w:r>
        <w:r w:rsidRPr="006F6F0E" w:rsidDel="0047615E">
          <w:rPr>
            <w:rFonts w:ascii="Courier New" w:hAnsi="Courier New"/>
            <w:sz w:val="16"/>
          </w:rPr>
          <w:delText>"/&gt;</w:delText>
        </w:r>
      </w:del>
    </w:p>
    <w:p w14:paraId="41BFC084" w14:textId="599D02E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50" w:firstLine="560"/>
        <w:rPr>
          <w:del w:id="2089" w:author="balazs-153" w:date="2024-01-18T20:40:00Z"/>
          <w:rFonts w:ascii="Courier New" w:hAnsi="Courier New"/>
          <w:sz w:val="16"/>
          <w:lang w:eastAsia="zh-CN"/>
        </w:rPr>
      </w:pPr>
      <w:del w:id="2090" w:author="balazs-153" w:date="2024-01-18T20:40:00Z">
        <w:r w:rsidRPr="006F6F0E" w:rsidDel="0047615E">
          <w:rPr>
            <w:rFonts w:ascii="Courier New" w:hAnsi="Courier New"/>
            <w:sz w:val="16"/>
          </w:rPr>
          <w:delText>&lt;element name="environmentType" type="</w:delText>
        </w:r>
        <w:r w:rsidRPr="006F6F0E" w:rsidDel="0047615E">
          <w:rPr>
            <w:rFonts w:ascii="Courier New" w:hAnsi="Courier New"/>
            <w:sz w:val="16"/>
            <w:lang w:eastAsia="zh-CN"/>
          </w:rPr>
          <w:delText>string</w:delText>
        </w:r>
        <w:r w:rsidRPr="006F6F0E" w:rsidDel="0047615E">
          <w:rPr>
            <w:rFonts w:ascii="Courier New" w:hAnsi="Courier New"/>
            <w:sz w:val="16"/>
          </w:rPr>
          <w:delText>"/&gt;</w:delText>
        </w:r>
      </w:del>
    </w:p>
    <w:p w14:paraId="74495953" w14:textId="5EB744C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50" w:firstLine="560"/>
        <w:rPr>
          <w:del w:id="2091" w:author="balazs-153" w:date="2024-01-18T20:40:00Z"/>
          <w:rFonts w:ascii="Courier New" w:hAnsi="Courier New"/>
          <w:sz w:val="16"/>
          <w:lang w:eastAsia="zh-CN"/>
        </w:rPr>
      </w:pPr>
      <w:del w:id="2092" w:author="balazs-153" w:date="2024-01-18T20:40:00Z">
        <w:r w:rsidRPr="006F6F0E" w:rsidDel="0047615E">
          <w:rPr>
            <w:rFonts w:ascii="Courier New" w:hAnsi="Courier New"/>
            <w:sz w:val="16"/>
          </w:rPr>
          <w:delText>&lt;element name="powerInterface" type="</w:delText>
        </w:r>
        <w:r w:rsidRPr="006F6F0E" w:rsidDel="0047615E">
          <w:rPr>
            <w:rFonts w:ascii="Courier New" w:hAnsi="Courier New"/>
            <w:sz w:val="16"/>
            <w:lang w:eastAsia="zh-CN"/>
          </w:rPr>
          <w:delText>string</w:delText>
        </w:r>
        <w:r w:rsidRPr="006F6F0E" w:rsidDel="0047615E">
          <w:rPr>
            <w:rFonts w:ascii="Courier New" w:hAnsi="Courier New"/>
            <w:sz w:val="16"/>
          </w:rPr>
          <w:delText>"/&gt;</w:delText>
        </w:r>
      </w:del>
    </w:p>
    <w:p w14:paraId="3CF4A908" w14:textId="19AC535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3" w:author="balazs-153" w:date="2024-01-18T20:40:00Z"/>
          <w:rFonts w:ascii="Courier New" w:hAnsi="Courier New"/>
          <w:sz w:val="16"/>
        </w:rPr>
      </w:pPr>
      <w:del w:id="2094" w:author="balazs-153" w:date="2024-01-18T20:40:00Z">
        <w:r w:rsidRPr="006F6F0E" w:rsidDel="0047615E">
          <w:rPr>
            <w:rFonts w:ascii="Courier New" w:hAnsi="Courier New"/>
            <w:sz w:val="16"/>
          </w:rPr>
          <w:delText xml:space="preserve">    &lt;/sequence&gt;</w:delText>
        </w:r>
      </w:del>
    </w:p>
    <w:p w14:paraId="110576B2" w14:textId="5C7A6EF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5" w:author="balazs-153" w:date="2024-01-18T20:40:00Z"/>
          <w:rFonts w:ascii="Courier New" w:hAnsi="Courier New"/>
          <w:sz w:val="16"/>
        </w:rPr>
      </w:pPr>
      <w:del w:id="2096"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&gt;</w:delText>
        </w:r>
      </w:del>
    </w:p>
    <w:p w14:paraId="19A73587" w14:textId="6000288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7" w:author="balazs-153" w:date="2024-01-18T20:40:00Z"/>
          <w:rFonts w:ascii="Courier New" w:hAnsi="Courier New"/>
          <w:sz w:val="16"/>
        </w:rPr>
      </w:pPr>
    </w:p>
    <w:p w14:paraId="3EBD2B9F" w14:textId="43EFC45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8" w:author="balazs-153" w:date="2024-01-18T20:40:00Z"/>
          <w:rFonts w:ascii="Courier New" w:hAnsi="Courier New"/>
          <w:sz w:val="16"/>
        </w:rPr>
      </w:pPr>
      <w:del w:id="2099" w:author="balazs-153" w:date="2024-01-18T20:40:00Z">
        <w:r w:rsidRPr="006F6F0E" w:rsidDel="0047615E">
          <w:rPr>
            <w:rFonts w:ascii="Courier New" w:hAnsi="Courier New"/>
            <w:sz w:val="16"/>
          </w:rPr>
          <w:delText xml:space="preserve">  &lt;simpleType name="pMAdministrativeStateType"&gt;</w:delText>
        </w:r>
      </w:del>
    </w:p>
    <w:p w14:paraId="7A3F59B6" w14:textId="61CDC70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0" w:author="balazs-153" w:date="2024-01-18T20:40:00Z"/>
          <w:rFonts w:ascii="Courier New" w:hAnsi="Courier New"/>
          <w:sz w:val="16"/>
        </w:rPr>
      </w:pPr>
      <w:del w:id="2101" w:author="balazs-153" w:date="2024-01-18T20:40:00Z">
        <w:r w:rsidRPr="006F6F0E" w:rsidDel="0047615E">
          <w:rPr>
            <w:rFonts w:ascii="Courier New" w:hAnsi="Courier New"/>
            <w:sz w:val="16"/>
          </w:rPr>
          <w:delText xml:space="preserve">    &lt;restriction base="string"&gt;</w:delText>
        </w:r>
      </w:del>
    </w:p>
    <w:p w14:paraId="6B618AFC" w14:textId="1AA2505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2" w:author="balazs-153" w:date="2024-01-18T20:40:00Z"/>
          <w:rFonts w:ascii="Courier New" w:hAnsi="Courier New"/>
          <w:sz w:val="16"/>
        </w:rPr>
      </w:pPr>
      <w:del w:id="2103" w:author="balazs-153" w:date="2024-01-18T20:40:00Z">
        <w:r w:rsidRPr="006F6F0E" w:rsidDel="0047615E">
          <w:rPr>
            <w:rFonts w:ascii="Courier New" w:hAnsi="Courier New"/>
            <w:sz w:val="16"/>
          </w:rPr>
          <w:delText xml:space="preserve">      &lt;enumeration value="LOCKED"/&gt;</w:delText>
        </w:r>
      </w:del>
    </w:p>
    <w:p w14:paraId="181DC6BB" w14:textId="3317B66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4" w:author="balazs-153" w:date="2024-01-18T20:40:00Z"/>
          <w:rFonts w:ascii="Courier New" w:hAnsi="Courier New"/>
          <w:sz w:val="16"/>
        </w:rPr>
      </w:pPr>
      <w:del w:id="2105" w:author="balazs-153" w:date="2024-01-18T20:40:00Z">
        <w:r w:rsidRPr="006F6F0E" w:rsidDel="0047615E">
          <w:rPr>
            <w:rFonts w:ascii="Courier New" w:hAnsi="Courier New"/>
            <w:sz w:val="16"/>
          </w:rPr>
          <w:delText xml:space="preserve">      &lt;enumeration value="SHUTTINGDOWN"/&gt;</w:delText>
        </w:r>
      </w:del>
    </w:p>
    <w:p w14:paraId="495DBE0A" w14:textId="592D2D4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6" w:author="balazs-153" w:date="2024-01-18T20:40:00Z"/>
          <w:rFonts w:ascii="Courier New" w:hAnsi="Courier New"/>
          <w:sz w:val="16"/>
        </w:rPr>
      </w:pPr>
      <w:del w:id="2107" w:author="balazs-153" w:date="2024-01-18T20:40:00Z">
        <w:r w:rsidRPr="006F6F0E" w:rsidDel="0047615E">
          <w:rPr>
            <w:rFonts w:ascii="Courier New" w:hAnsi="Courier New"/>
            <w:sz w:val="16"/>
          </w:rPr>
          <w:delText xml:space="preserve">      &lt;enumeration value="UNLOCKED"/&gt;</w:delText>
        </w:r>
      </w:del>
    </w:p>
    <w:p w14:paraId="2C5051C3" w14:textId="01E9BE5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8" w:author="balazs-153" w:date="2024-01-18T20:40:00Z"/>
          <w:rFonts w:ascii="Courier New" w:hAnsi="Courier New"/>
          <w:sz w:val="16"/>
        </w:rPr>
      </w:pPr>
      <w:del w:id="2109" w:author="balazs-153" w:date="2024-01-18T20:40:00Z">
        <w:r w:rsidRPr="006F6F0E" w:rsidDel="0047615E">
          <w:rPr>
            <w:rFonts w:ascii="Courier New" w:hAnsi="Courier New"/>
            <w:sz w:val="16"/>
          </w:rPr>
          <w:delText xml:space="preserve">    &lt;/restriction&gt;</w:delText>
        </w:r>
      </w:del>
    </w:p>
    <w:p w14:paraId="205D6E4C" w14:textId="2232EBB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0" w:author="balazs-153" w:date="2024-01-18T20:40:00Z"/>
          <w:rFonts w:ascii="Courier New" w:hAnsi="Courier New"/>
          <w:sz w:val="16"/>
        </w:rPr>
      </w:pPr>
      <w:del w:id="2111" w:author="balazs-153" w:date="2024-01-18T20:40:00Z">
        <w:r w:rsidRPr="006F6F0E" w:rsidDel="0047615E">
          <w:rPr>
            <w:rFonts w:ascii="Courier New" w:hAnsi="Courier New"/>
            <w:sz w:val="16"/>
          </w:rPr>
          <w:delText xml:space="preserve">  &lt;/simpleType&gt;</w:delText>
        </w:r>
      </w:del>
    </w:p>
    <w:p w14:paraId="3B5D25E3" w14:textId="1688713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2" w:author="balazs-153" w:date="2024-01-18T20:40:00Z"/>
          <w:rFonts w:ascii="Courier New" w:hAnsi="Courier New"/>
          <w:sz w:val="16"/>
        </w:rPr>
      </w:pPr>
    </w:p>
    <w:p w14:paraId="7F834BDB" w14:textId="155B8AB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3" w:author="balazs-153" w:date="2024-01-18T20:40:00Z"/>
          <w:rFonts w:ascii="Courier New" w:hAnsi="Courier New"/>
          <w:sz w:val="16"/>
        </w:rPr>
      </w:pPr>
      <w:del w:id="2114" w:author="balazs-153" w:date="2024-01-18T20:40:00Z">
        <w:r w:rsidRPr="006F6F0E" w:rsidDel="0047615E">
          <w:rPr>
            <w:rFonts w:ascii="Courier New" w:hAnsi="Courier New"/>
            <w:sz w:val="16"/>
          </w:rPr>
          <w:delText xml:space="preserve">  &lt;simpleType name="pMOperationalStateType"&gt;</w:delText>
        </w:r>
      </w:del>
    </w:p>
    <w:p w14:paraId="6B01FAF4" w14:textId="229A065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5" w:author="balazs-153" w:date="2024-01-18T20:40:00Z"/>
          <w:rFonts w:ascii="Courier New" w:hAnsi="Courier New"/>
          <w:sz w:val="16"/>
        </w:rPr>
      </w:pPr>
      <w:del w:id="2116" w:author="balazs-153" w:date="2024-01-18T20:40:00Z">
        <w:r w:rsidRPr="006F6F0E" w:rsidDel="0047615E">
          <w:rPr>
            <w:rFonts w:ascii="Courier New" w:hAnsi="Courier New"/>
            <w:sz w:val="16"/>
          </w:rPr>
          <w:delText xml:space="preserve">    &lt;restriction base="string"&gt;</w:delText>
        </w:r>
      </w:del>
    </w:p>
    <w:p w14:paraId="46056025" w14:textId="0FD99CB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7" w:author="balazs-153" w:date="2024-01-18T20:40:00Z"/>
          <w:rFonts w:ascii="Courier New" w:hAnsi="Courier New"/>
          <w:sz w:val="16"/>
        </w:rPr>
      </w:pPr>
      <w:del w:id="2118" w:author="balazs-153" w:date="2024-01-18T20:40:00Z">
        <w:r w:rsidRPr="006F6F0E" w:rsidDel="0047615E">
          <w:rPr>
            <w:rFonts w:ascii="Courier New" w:hAnsi="Courier New"/>
            <w:sz w:val="16"/>
          </w:rPr>
          <w:delText xml:space="preserve">      &lt;enumeration value="ENABLED"/&gt;</w:delText>
        </w:r>
      </w:del>
    </w:p>
    <w:p w14:paraId="57464EDF" w14:textId="6A85E8D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9" w:author="balazs-153" w:date="2024-01-18T20:40:00Z"/>
          <w:rFonts w:ascii="Courier New" w:hAnsi="Courier New"/>
          <w:sz w:val="16"/>
        </w:rPr>
      </w:pPr>
      <w:del w:id="2120" w:author="balazs-153" w:date="2024-01-18T20:40:00Z">
        <w:r w:rsidRPr="006F6F0E" w:rsidDel="0047615E">
          <w:rPr>
            <w:rFonts w:ascii="Courier New" w:hAnsi="Courier New"/>
            <w:sz w:val="16"/>
          </w:rPr>
          <w:delText xml:space="preserve">      &lt;enumeration value="DISABLED"/&gt;</w:delText>
        </w:r>
      </w:del>
    </w:p>
    <w:p w14:paraId="3F4C9C46" w14:textId="095EDEA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1" w:author="balazs-153" w:date="2024-01-18T20:40:00Z"/>
          <w:rFonts w:ascii="Courier New" w:hAnsi="Courier New"/>
          <w:sz w:val="16"/>
        </w:rPr>
      </w:pPr>
      <w:del w:id="2122" w:author="balazs-153" w:date="2024-01-18T20:40:00Z">
        <w:r w:rsidRPr="006F6F0E" w:rsidDel="0047615E">
          <w:rPr>
            <w:rFonts w:ascii="Courier New" w:hAnsi="Courier New"/>
            <w:sz w:val="16"/>
          </w:rPr>
          <w:delText xml:space="preserve">    &lt;/restriction&gt;</w:delText>
        </w:r>
      </w:del>
    </w:p>
    <w:p w14:paraId="79140C68" w14:textId="7156034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3" w:author="balazs-153" w:date="2024-01-18T20:40:00Z"/>
          <w:rFonts w:ascii="Courier New" w:hAnsi="Courier New"/>
          <w:sz w:val="16"/>
        </w:rPr>
      </w:pPr>
      <w:del w:id="2124" w:author="balazs-153" w:date="2024-01-18T20:40:00Z">
        <w:r w:rsidRPr="006F6F0E" w:rsidDel="0047615E">
          <w:rPr>
            <w:rFonts w:ascii="Courier New" w:hAnsi="Courier New"/>
            <w:sz w:val="16"/>
          </w:rPr>
          <w:delText xml:space="preserve">  &lt;/simpleType&gt;</w:delText>
        </w:r>
      </w:del>
    </w:p>
    <w:p w14:paraId="112CEFF7" w14:textId="0BC9AAE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5" w:author="balazs-153" w:date="2024-01-18T20:40:00Z"/>
          <w:rFonts w:ascii="Courier New" w:hAnsi="Courier New"/>
          <w:sz w:val="16"/>
        </w:rPr>
      </w:pPr>
    </w:p>
    <w:p w14:paraId="03FE85B7" w14:textId="1DB8785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126" w:author="balazs-153" w:date="2024-01-18T20:40:00Z"/>
          <w:rFonts w:ascii="Courier New" w:hAnsi="Courier New"/>
          <w:sz w:val="16"/>
        </w:rPr>
      </w:pPr>
      <w:del w:id="2127" w:author="balazs-153" w:date="2024-01-18T20:40:00Z">
        <w:r w:rsidRPr="006F6F0E" w:rsidDel="0047615E">
          <w:rPr>
            <w:rFonts w:ascii="Courier New" w:hAnsi="Courier New"/>
            <w:sz w:val="16"/>
          </w:rPr>
          <w:delText>&lt;simpleType name="</w:delText>
        </w:r>
        <w:r w:rsidRPr="006F6F0E" w:rsidDel="0047615E">
          <w:rPr>
            <w:rFonts w:ascii="Courier New" w:hAnsi="Courier New"/>
            <w:sz w:val="16"/>
            <w:lang w:eastAsia="zh-CN"/>
          </w:rPr>
          <w:delText>nFServiceType</w:delText>
        </w:r>
        <w:r w:rsidRPr="006F6F0E" w:rsidDel="0047615E">
          <w:rPr>
            <w:rFonts w:ascii="Courier New" w:hAnsi="Courier New"/>
            <w:sz w:val="16"/>
          </w:rPr>
          <w:delText>"&gt;</w:delText>
        </w:r>
      </w:del>
    </w:p>
    <w:p w14:paraId="565C6CAF" w14:textId="005AD70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8" w:author="balazs-153" w:date="2024-01-18T20:40:00Z"/>
          <w:rFonts w:ascii="Courier New" w:hAnsi="Courier New"/>
          <w:sz w:val="16"/>
        </w:rPr>
      </w:pPr>
      <w:del w:id="2129" w:author="balazs-153" w:date="2024-01-18T20:40:00Z">
        <w:r w:rsidRPr="006F6F0E" w:rsidDel="0047615E">
          <w:rPr>
            <w:rFonts w:ascii="Courier New" w:hAnsi="Courier New"/>
            <w:sz w:val="16"/>
          </w:rPr>
          <w:delText xml:space="preserve">    &lt;restriction base="string"&gt;</w:delText>
        </w:r>
      </w:del>
    </w:p>
    <w:p w14:paraId="32C2600C" w14:textId="013A12E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0" w:author="balazs-153" w:date="2024-01-18T20:40:00Z"/>
          <w:rFonts w:ascii="Courier New" w:hAnsi="Courier New"/>
          <w:sz w:val="16"/>
        </w:rPr>
      </w:pPr>
      <w:del w:id="2131" w:author="balazs-153" w:date="2024-01-18T20:40:00Z">
        <w:r w:rsidRPr="006F6F0E" w:rsidDel="0047615E">
          <w:rPr>
            <w:rFonts w:ascii="Courier New" w:hAnsi="Courier New"/>
            <w:sz w:val="16"/>
          </w:rPr>
          <w:delText xml:space="preserve">      &lt;enumeration value="Namf_Communication"/&gt;</w:delText>
        </w:r>
      </w:del>
    </w:p>
    <w:p w14:paraId="65EB8A78" w14:textId="0459070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2" w:author="balazs-153" w:date="2024-01-18T20:40:00Z"/>
          <w:rFonts w:ascii="Courier New" w:hAnsi="Courier New"/>
          <w:sz w:val="16"/>
        </w:rPr>
      </w:pPr>
      <w:del w:id="2133" w:author="balazs-153" w:date="2024-01-18T20:40:00Z">
        <w:r w:rsidRPr="006F6F0E" w:rsidDel="0047615E">
          <w:rPr>
            <w:rFonts w:ascii="Courier New" w:hAnsi="Courier New"/>
            <w:sz w:val="16"/>
          </w:rPr>
          <w:delText xml:space="preserve">      &lt;enumeration value="Namf_EventExposure"/&gt;</w:delText>
        </w:r>
      </w:del>
    </w:p>
    <w:p w14:paraId="182BFCD5" w14:textId="523B4CD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4" w:author="balazs-153" w:date="2024-01-18T20:40:00Z"/>
          <w:rFonts w:ascii="Courier New" w:hAnsi="Courier New"/>
          <w:sz w:val="16"/>
        </w:rPr>
      </w:pPr>
      <w:del w:id="2135"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&lt;enumeration value="Namf_MT"/&gt;</w:delText>
        </w:r>
      </w:del>
    </w:p>
    <w:p w14:paraId="6A8F25AF" w14:textId="2F90CC7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6" w:author="balazs-153" w:date="2024-01-18T20:40:00Z"/>
          <w:rFonts w:ascii="Courier New" w:hAnsi="Courier New"/>
          <w:sz w:val="16"/>
        </w:rPr>
      </w:pPr>
      <w:del w:id="2137" w:author="balazs-153" w:date="2024-01-18T20:40:00Z">
        <w:r w:rsidRPr="006F6F0E" w:rsidDel="0047615E">
          <w:rPr>
            <w:rFonts w:ascii="Courier New" w:hAnsi="Courier New"/>
            <w:sz w:val="16"/>
          </w:rPr>
          <w:delText xml:space="preserve">      &lt;enumeration value="Namf_Location"/&gt;</w:delText>
        </w:r>
      </w:del>
    </w:p>
    <w:p w14:paraId="10A58E28" w14:textId="6B442C8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8" w:author="balazs-153" w:date="2024-01-18T20:40:00Z"/>
          <w:rFonts w:ascii="Courier New" w:hAnsi="Courier New"/>
          <w:sz w:val="16"/>
        </w:rPr>
      </w:pPr>
      <w:del w:id="2139" w:author="balazs-153" w:date="2024-01-18T20:40:00Z">
        <w:r w:rsidRPr="006F6F0E" w:rsidDel="0047615E">
          <w:rPr>
            <w:rFonts w:ascii="Courier New" w:hAnsi="Courier New"/>
            <w:sz w:val="16"/>
          </w:rPr>
          <w:delText xml:space="preserve">      &lt;enumeration value="Nsmf_PDUSession"/&gt;</w:delText>
        </w:r>
      </w:del>
    </w:p>
    <w:p w14:paraId="3A4B575E" w14:textId="16F95D6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0" w:author="balazs-153" w:date="2024-01-18T20:40:00Z"/>
          <w:rFonts w:ascii="Courier New" w:hAnsi="Courier New"/>
          <w:sz w:val="16"/>
        </w:rPr>
      </w:pPr>
      <w:del w:id="2141" w:author="balazs-153" w:date="2024-01-18T20:40:00Z">
        <w:r w:rsidRPr="006F6F0E" w:rsidDel="0047615E">
          <w:rPr>
            <w:rFonts w:ascii="Courier New" w:hAnsi="Courier New"/>
            <w:sz w:val="16"/>
          </w:rPr>
          <w:delText xml:space="preserve">      &lt;enumeration value="Nsmf_EventExposure"/&gt;</w:delText>
        </w:r>
      </w:del>
    </w:p>
    <w:p w14:paraId="77638BE2" w14:textId="28C23B2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2" w:author="balazs-153" w:date="2024-01-18T20:40:00Z"/>
          <w:rFonts w:ascii="Courier New" w:hAnsi="Courier New"/>
          <w:sz w:val="16"/>
          <w:lang w:eastAsia="zh-CN"/>
        </w:rPr>
      </w:pPr>
      <w:del w:id="2143"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&lt;enumeration value="others"/&gt;</w:delText>
        </w:r>
      </w:del>
    </w:p>
    <w:p w14:paraId="40FA5C08" w14:textId="5935F02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4" w:author="balazs-153" w:date="2024-01-18T20:40:00Z"/>
          <w:rFonts w:ascii="Courier New" w:hAnsi="Courier New"/>
          <w:sz w:val="16"/>
        </w:rPr>
      </w:pPr>
      <w:del w:id="2145" w:author="balazs-153" w:date="2024-01-18T20:40:00Z">
        <w:r w:rsidRPr="006F6F0E" w:rsidDel="0047615E">
          <w:rPr>
            <w:rFonts w:ascii="Courier New" w:hAnsi="Courier New"/>
            <w:sz w:val="16"/>
          </w:rPr>
          <w:delText xml:space="preserve">    &lt;/restriction&gt;</w:delText>
        </w:r>
      </w:del>
    </w:p>
    <w:p w14:paraId="5FA96D5B" w14:textId="276DDA2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6" w:author="balazs-153" w:date="2024-01-18T20:40:00Z"/>
          <w:rFonts w:ascii="Courier New" w:hAnsi="Courier New"/>
          <w:sz w:val="16"/>
        </w:rPr>
      </w:pPr>
      <w:del w:id="2147" w:author="balazs-153" w:date="2024-01-18T20:40:00Z">
        <w:r w:rsidRPr="006F6F0E" w:rsidDel="0047615E">
          <w:rPr>
            <w:rFonts w:ascii="Courier New" w:hAnsi="Courier New"/>
            <w:sz w:val="16"/>
          </w:rPr>
          <w:delText xml:space="preserve">  &lt;/simpleType&gt;</w:delText>
        </w:r>
      </w:del>
    </w:p>
    <w:p w14:paraId="01D51CB8" w14:textId="3C5644D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8" w:author="balazs-153" w:date="2024-01-18T20:40:00Z"/>
          <w:rFonts w:ascii="Courier New" w:hAnsi="Courier New"/>
          <w:sz w:val="16"/>
        </w:rPr>
      </w:pPr>
    </w:p>
    <w:p w14:paraId="67BB7E75" w14:textId="2A5EC6E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149" w:author="balazs-153" w:date="2024-01-18T20:40:00Z"/>
          <w:rFonts w:ascii="Courier New" w:hAnsi="Courier New"/>
          <w:sz w:val="16"/>
        </w:rPr>
      </w:pPr>
      <w:del w:id="2150" w:author="balazs-153" w:date="2024-01-18T20:40:00Z">
        <w:r w:rsidRPr="006F6F0E" w:rsidDel="0047615E">
          <w:rPr>
            <w:rFonts w:ascii="Courier New" w:hAnsi="Courier New"/>
            <w:sz w:val="16"/>
          </w:rPr>
          <w:delText>&lt;simpleType name="usageStateType"&gt;</w:delText>
        </w:r>
      </w:del>
    </w:p>
    <w:p w14:paraId="1EEF3084" w14:textId="6A671F7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1" w:author="balazs-153" w:date="2024-01-18T20:40:00Z"/>
          <w:rFonts w:ascii="Courier New" w:hAnsi="Courier New"/>
          <w:sz w:val="16"/>
        </w:rPr>
      </w:pPr>
      <w:del w:id="2152" w:author="balazs-153" w:date="2024-01-18T20:40:00Z">
        <w:r w:rsidRPr="006F6F0E" w:rsidDel="0047615E">
          <w:rPr>
            <w:rFonts w:ascii="Courier New" w:hAnsi="Courier New"/>
            <w:sz w:val="16"/>
          </w:rPr>
          <w:delText xml:space="preserve">    &lt;restriction base="string"&gt;</w:delText>
        </w:r>
      </w:del>
    </w:p>
    <w:p w14:paraId="5924F28C" w14:textId="302A90B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3" w:author="balazs-153" w:date="2024-01-18T20:40:00Z"/>
          <w:rFonts w:ascii="Courier New" w:hAnsi="Courier New"/>
          <w:sz w:val="16"/>
        </w:rPr>
      </w:pPr>
      <w:del w:id="2154" w:author="balazs-153" w:date="2024-01-18T20:40:00Z">
        <w:r w:rsidRPr="006F6F0E" w:rsidDel="0047615E">
          <w:rPr>
            <w:rFonts w:ascii="Courier New" w:hAnsi="Courier New"/>
            <w:sz w:val="16"/>
          </w:rPr>
          <w:delText xml:space="preserve">      &lt;enumeration value="IDEL"/&gt;</w:delText>
        </w:r>
      </w:del>
    </w:p>
    <w:p w14:paraId="7979C058" w14:textId="3133327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5" w:author="balazs-153" w:date="2024-01-18T20:40:00Z"/>
          <w:rFonts w:ascii="Courier New" w:hAnsi="Courier New"/>
          <w:sz w:val="16"/>
        </w:rPr>
      </w:pPr>
      <w:del w:id="2156" w:author="balazs-153" w:date="2024-01-18T20:40:00Z">
        <w:r w:rsidRPr="006F6F0E" w:rsidDel="0047615E">
          <w:rPr>
            <w:rFonts w:ascii="Courier New" w:hAnsi="Courier New"/>
            <w:sz w:val="16"/>
          </w:rPr>
          <w:delText xml:space="preserve">      &lt;enumeration value="ACTIVE"/&gt;</w:delText>
        </w:r>
      </w:del>
    </w:p>
    <w:p w14:paraId="4ED4E7DA" w14:textId="731DA6E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7" w:author="balazs-153" w:date="2024-01-18T20:40:00Z"/>
          <w:rFonts w:ascii="Courier New" w:hAnsi="Courier New"/>
          <w:sz w:val="16"/>
        </w:rPr>
      </w:pPr>
      <w:del w:id="2158"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&lt;enumeration value="BUSY"/&gt;</w:delText>
        </w:r>
      </w:del>
    </w:p>
    <w:p w14:paraId="58CF8803" w14:textId="1CDE164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9" w:author="balazs-153" w:date="2024-01-18T20:40:00Z"/>
          <w:rFonts w:ascii="Courier New" w:hAnsi="Courier New"/>
          <w:sz w:val="16"/>
        </w:rPr>
      </w:pPr>
      <w:del w:id="2160" w:author="balazs-153" w:date="2024-01-18T20:40:00Z">
        <w:r w:rsidRPr="006F6F0E" w:rsidDel="0047615E">
          <w:rPr>
            <w:rFonts w:ascii="Courier New" w:hAnsi="Courier New"/>
            <w:sz w:val="16"/>
          </w:rPr>
          <w:delText xml:space="preserve">    &lt;/restriction&gt;</w:delText>
        </w:r>
      </w:del>
    </w:p>
    <w:p w14:paraId="2CA1B18F" w14:textId="2C97FF3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1" w:author="balazs-153" w:date="2024-01-18T20:40:00Z"/>
          <w:rFonts w:ascii="Courier New" w:hAnsi="Courier New"/>
          <w:sz w:val="16"/>
        </w:rPr>
      </w:pPr>
      <w:del w:id="2162" w:author="balazs-153" w:date="2024-01-18T20:40:00Z">
        <w:r w:rsidRPr="006F6F0E" w:rsidDel="0047615E">
          <w:rPr>
            <w:rFonts w:ascii="Courier New" w:hAnsi="Courier New"/>
            <w:sz w:val="16"/>
          </w:rPr>
          <w:delText xml:space="preserve">  &lt;/simpleType&gt;</w:delText>
        </w:r>
      </w:del>
    </w:p>
    <w:p w14:paraId="522585F4" w14:textId="5E2777D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3" w:author="balazs-153" w:date="2024-01-18T20:40:00Z"/>
          <w:rFonts w:ascii="Courier New" w:hAnsi="Courier New"/>
          <w:sz w:val="16"/>
        </w:rPr>
      </w:pPr>
    </w:p>
    <w:p w14:paraId="0490B4AA" w14:textId="696EE3C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164" w:author="balazs-153" w:date="2024-01-18T20:40:00Z"/>
          <w:rFonts w:ascii="Courier New" w:hAnsi="Courier New"/>
          <w:sz w:val="16"/>
        </w:rPr>
      </w:pPr>
      <w:del w:id="2165" w:author="balazs-153" w:date="2024-01-18T20:40:00Z">
        <w:r w:rsidRPr="006F6F0E" w:rsidDel="0047615E">
          <w:rPr>
            <w:rFonts w:ascii="Courier New" w:hAnsi="Courier New"/>
            <w:sz w:val="16"/>
          </w:rPr>
          <w:delText>&lt;simpleType name="</w:delText>
        </w:r>
        <w:r w:rsidRPr="006F6F0E" w:rsidDel="0047615E">
          <w:rPr>
            <w:rFonts w:ascii="Courier New" w:hAnsi="Courier New" w:cs="Courier New"/>
            <w:sz w:val="16"/>
            <w:szCs w:val="18"/>
          </w:rPr>
          <w:delText>registrationState</w:delText>
        </w:r>
        <w:r w:rsidRPr="006F6F0E" w:rsidDel="0047615E">
          <w:rPr>
            <w:rFonts w:ascii="Courier New" w:hAnsi="Courier New"/>
            <w:sz w:val="16"/>
          </w:rPr>
          <w:delText>Type"&gt;</w:delText>
        </w:r>
      </w:del>
    </w:p>
    <w:p w14:paraId="3E6F9B20" w14:textId="39852E2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6" w:author="balazs-153" w:date="2024-01-18T20:40:00Z"/>
          <w:rFonts w:ascii="Courier New" w:hAnsi="Courier New"/>
          <w:sz w:val="16"/>
        </w:rPr>
      </w:pPr>
      <w:del w:id="2167" w:author="balazs-153" w:date="2024-01-18T20:40:00Z">
        <w:r w:rsidRPr="006F6F0E" w:rsidDel="0047615E">
          <w:rPr>
            <w:rFonts w:ascii="Courier New" w:hAnsi="Courier New"/>
            <w:sz w:val="16"/>
          </w:rPr>
          <w:delText xml:space="preserve">    &lt;restriction base="string"&gt;</w:delText>
        </w:r>
      </w:del>
    </w:p>
    <w:p w14:paraId="5A9EEB65" w14:textId="4012517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8" w:author="balazs-153" w:date="2024-01-18T20:40:00Z"/>
          <w:rFonts w:ascii="Courier New" w:hAnsi="Courier New"/>
          <w:sz w:val="16"/>
        </w:rPr>
      </w:pPr>
      <w:del w:id="2169" w:author="balazs-153" w:date="2024-01-18T20:40:00Z">
        <w:r w:rsidRPr="006F6F0E" w:rsidDel="0047615E">
          <w:rPr>
            <w:rFonts w:ascii="Courier New" w:hAnsi="Courier New"/>
            <w:sz w:val="16"/>
          </w:rPr>
          <w:delText xml:space="preserve">      &lt;enumeration value="LOCKED"/&gt;</w:delText>
        </w:r>
      </w:del>
    </w:p>
    <w:p w14:paraId="1DB97A8E" w14:textId="78098F3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0" w:author="balazs-153" w:date="2024-01-18T20:40:00Z"/>
          <w:rFonts w:ascii="Courier New" w:hAnsi="Courier New"/>
          <w:sz w:val="16"/>
        </w:rPr>
      </w:pPr>
      <w:del w:id="2171" w:author="balazs-153" w:date="2024-01-18T20:40:00Z">
        <w:r w:rsidRPr="006F6F0E" w:rsidDel="0047615E">
          <w:rPr>
            <w:rFonts w:ascii="Courier New" w:hAnsi="Courier New"/>
            <w:sz w:val="16"/>
          </w:rPr>
          <w:delText xml:space="preserve">      &lt;enumeration value="SHUTTING_DOWN"/&gt;</w:delText>
        </w:r>
      </w:del>
    </w:p>
    <w:p w14:paraId="6F9F4C89" w14:textId="0F384F0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2" w:author="balazs-153" w:date="2024-01-18T20:40:00Z"/>
          <w:rFonts w:ascii="Courier New" w:hAnsi="Courier New"/>
          <w:sz w:val="16"/>
        </w:rPr>
      </w:pPr>
      <w:del w:id="2173"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&lt;enumeration value="UNLOCKED"/&gt;</w:delText>
        </w:r>
      </w:del>
    </w:p>
    <w:p w14:paraId="4D481164" w14:textId="422ABF7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4" w:author="balazs-153" w:date="2024-01-18T20:40:00Z"/>
          <w:rFonts w:ascii="Courier New" w:hAnsi="Courier New"/>
          <w:sz w:val="16"/>
        </w:rPr>
      </w:pPr>
      <w:del w:id="2175" w:author="balazs-153" w:date="2024-01-18T20:40:00Z">
        <w:r w:rsidRPr="006F6F0E" w:rsidDel="0047615E">
          <w:rPr>
            <w:rFonts w:ascii="Courier New" w:hAnsi="Courier New"/>
            <w:sz w:val="16"/>
          </w:rPr>
          <w:delText xml:space="preserve">    &lt;/restriction&gt;</w:delText>
        </w:r>
      </w:del>
    </w:p>
    <w:p w14:paraId="60CFF946" w14:textId="0E249D6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6" w:author="balazs-153" w:date="2024-01-18T20:40:00Z"/>
          <w:rFonts w:ascii="Courier New" w:hAnsi="Courier New"/>
          <w:sz w:val="16"/>
        </w:rPr>
      </w:pPr>
      <w:del w:id="2177" w:author="balazs-153" w:date="2024-01-18T20:40:00Z">
        <w:r w:rsidRPr="006F6F0E" w:rsidDel="0047615E">
          <w:rPr>
            <w:rFonts w:ascii="Courier New" w:hAnsi="Courier New"/>
            <w:sz w:val="16"/>
          </w:rPr>
          <w:delText xml:space="preserve">  &lt;/simpleType&gt;</w:delText>
        </w:r>
      </w:del>
    </w:p>
    <w:p w14:paraId="259AEB5E" w14:textId="2DB7A12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8" w:author="balazs-153" w:date="2024-01-18T20:40:00Z"/>
          <w:rFonts w:ascii="Courier New" w:hAnsi="Courier New"/>
          <w:sz w:val="16"/>
        </w:rPr>
      </w:pPr>
    </w:p>
    <w:p w14:paraId="43442F11" w14:textId="34CCB3B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179" w:author="balazs-153" w:date="2024-01-18T20:40:00Z"/>
          <w:rFonts w:ascii="Courier New" w:hAnsi="Courier New"/>
          <w:sz w:val="16"/>
        </w:rPr>
      </w:pPr>
      <w:del w:id="2180" w:author="balazs-153" w:date="2024-01-18T20:40:00Z">
        <w:r w:rsidRPr="006F6F0E" w:rsidDel="0047615E">
          <w:rPr>
            <w:rFonts w:ascii="Courier New" w:hAnsi="Courier New"/>
            <w:sz w:val="16"/>
          </w:rPr>
          <w:delText xml:space="preserve">  &lt;simpleType name="</w:delText>
        </w:r>
        <w:r w:rsidRPr="006F6F0E" w:rsidDel="0047615E">
          <w:rPr>
            <w:rFonts w:ascii="Courier New" w:hAnsi="Courier New" w:cs="Courier New"/>
            <w:sz w:val="16"/>
            <w:szCs w:val="18"/>
          </w:rPr>
          <w:delText>NF</w:delText>
        </w:r>
        <w:r w:rsidRPr="006F6F0E" w:rsidDel="0047615E">
          <w:rPr>
            <w:rFonts w:ascii="Courier New" w:hAnsi="Courier New"/>
            <w:sz w:val="16"/>
          </w:rPr>
          <w:delText>Type"&gt;</w:delText>
        </w:r>
      </w:del>
    </w:p>
    <w:p w14:paraId="29CE88AD" w14:textId="48C80CB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1" w:author="balazs-153" w:date="2024-01-18T20:40:00Z"/>
          <w:rFonts w:ascii="Courier New" w:hAnsi="Courier New"/>
          <w:sz w:val="16"/>
        </w:rPr>
      </w:pPr>
      <w:del w:id="2182" w:author="balazs-153" w:date="2024-01-18T20:40:00Z">
        <w:r w:rsidRPr="006F6F0E" w:rsidDel="0047615E">
          <w:rPr>
            <w:rFonts w:ascii="Courier New" w:hAnsi="Courier New"/>
            <w:sz w:val="16"/>
          </w:rPr>
          <w:delText xml:space="preserve">    &lt;restriction base="string"&gt;</w:delText>
        </w:r>
      </w:del>
    </w:p>
    <w:p w14:paraId="735E2518" w14:textId="182F61C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3" w:author="balazs-153" w:date="2024-01-18T20:40:00Z"/>
          <w:rFonts w:ascii="Courier New" w:hAnsi="Courier New"/>
          <w:sz w:val="16"/>
        </w:rPr>
      </w:pPr>
      <w:del w:id="2184" w:author="balazs-153" w:date="2024-01-18T20:40:00Z">
        <w:r w:rsidRPr="006F6F0E" w:rsidDel="0047615E">
          <w:rPr>
            <w:rFonts w:ascii="Courier New" w:hAnsi="Courier New"/>
            <w:sz w:val="16"/>
          </w:rPr>
          <w:delText xml:space="preserve">      &lt;enumeration value="NRF"/&gt;</w:delText>
        </w:r>
      </w:del>
    </w:p>
    <w:p w14:paraId="7DC1F829" w14:textId="4098B75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5" w:author="balazs-153" w:date="2024-01-18T20:40:00Z"/>
          <w:rFonts w:ascii="Courier New" w:hAnsi="Courier New"/>
          <w:sz w:val="16"/>
        </w:rPr>
      </w:pPr>
      <w:del w:id="2186" w:author="balazs-153" w:date="2024-01-18T20:40:00Z">
        <w:r w:rsidRPr="006F6F0E" w:rsidDel="0047615E">
          <w:rPr>
            <w:rFonts w:ascii="Courier New" w:hAnsi="Courier New"/>
            <w:sz w:val="16"/>
          </w:rPr>
          <w:delText xml:space="preserve">      &lt;enumeration value="UDM"/&gt;</w:delText>
        </w:r>
      </w:del>
    </w:p>
    <w:p w14:paraId="155A3336" w14:textId="5EE6E22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7" w:author="balazs-153" w:date="2024-01-18T20:40:00Z"/>
          <w:rFonts w:ascii="Courier New" w:hAnsi="Courier New"/>
          <w:sz w:val="16"/>
        </w:rPr>
      </w:pPr>
      <w:del w:id="2188"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&lt;enumeration value="AMF"/&gt;</w:delText>
        </w:r>
      </w:del>
    </w:p>
    <w:p w14:paraId="406B4AE6" w14:textId="04534A1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9" w:author="balazs-153" w:date="2024-01-18T20:40:00Z"/>
          <w:rFonts w:ascii="Courier New" w:hAnsi="Courier New"/>
          <w:sz w:val="16"/>
        </w:rPr>
      </w:pPr>
      <w:del w:id="2190" w:author="balazs-153" w:date="2024-01-18T20:40:00Z">
        <w:r w:rsidRPr="006F6F0E" w:rsidDel="0047615E">
          <w:rPr>
            <w:rFonts w:ascii="Courier New" w:hAnsi="Courier New"/>
            <w:sz w:val="16"/>
          </w:rPr>
          <w:delText xml:space="preserve">      &lt;enumeration value="SMF"/&gt;</w:delText>
        </w:r>
      </w:del>
    </w:p>
    <w:p w14:paraId="6F2540CE" w14:textId="795BBCE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1" w:author="balazs-153" w:date="2024-01-18T20:40:00Z"/>
          <w:rFonts w:ascii="Courier New" w:hAnsi="Courier New"/>
          <w:sz w:val="16"/>
        </w:rPr>
      </w:pPr>
      <w:del w:id="2192" w:author="balazs-153" w:date="2024-01-18T20:40:00Z">
        <w:r w:rsidRPr="006F6F0E" w:rsidDel="0047615E">
          <w:rPr>
            <w:rFonts w:ascii="Courier New" w:hAnsi="Courier New"/>
            <w:sz w:val="16"/>
          </w:rPr>
          <w:delText xml:space="preserve">      &lt;enumeration value="AUSF"/&gt;</w:delText>
        </w:r>
      </w:del>
    </w:p>
    <w:p w14:paraId="03340438" w14:textId="2BADB65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3" w:author="balazs-153" w:date="2024-01-18T20:40:00Z"/>
          <w:rFonts w:ascii="Courier New" w:hAnsi="Courier New"/>
          <w:sz w:val="16"/>
        </w:rPr>
      </w:pPr>
      <w:del w:id="2194"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&lt;enumeration value="NEF"/&gt;</w:delText>
        </w:r>
      </w:del>
    </w:p>
    <w:p w14:paraId="7D9282AD" w14:textId="5919A5F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5" w:author="balazs-153" w:date="2024-01-18T20:40:00Z"/>
          <w:rFonts w:ascii="Courier New" w:hAnsi="Courier New"/>
          <w:sz w:val="16"/>
        </w:rPr>
      </w:pPr>
      <w:del w:id="2196" w:author="balazs-153" w:date="2024-01-18T20:40:00Z">
        <w:r w:rsidRPr="006F6F0E" w:rsidDel="0047615E">
          <w:rPr>
            <w:rFonts w:ascii="Courier New" w:hAnsi="Courier New"/>
            <w:sz w:val="16"/>
          </w:rPr>
          <w:delText xml:space="preserve">      &lt;enumeration value="PCF"/&gt;</w:delText>
        </w:r>
      </w:del>
    </w:p>
    <w:p w14:paraId="78AC18BD" w14:textId="301DC7B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7" w:author="balazs-153" w:date="2024-01-18T20:40:00Z"/>
          <w:rFonts w:ascii="Courier New" w:hAnsi="Courier New"/>
          <w:sz w:val="16"/>
        </w:rPr>
      </w:pPr>
      <w:del w:id="2198" w:author="balazs-153" w:date="2024-01-18T20:40:00Z">
        <w:r w:rsidRPr="006F6F0E" w:rsidDel="0047615E">
          <w:rPr>
            <w:rFonts w:ascii="Courier New" w:hAnsi="Courier New"/>
            <w:sz w:val="16"/>
          </w:rPr>
          <w:delText xml:space="preserve">      &lt;enumeration value="SMSF"/&gt;</w:delText>
        </w:r>
      </w:del>
    </w:p>
    <w:p w14:paraId="7D3DFF2C" w14:textId="1D1DBD6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9" w:author="balazs-153" w:date="2024-01-18T20:40:00Z"/>
          <w:rFonts w:ascii="Courier New" w:hAnsi="Courier New"/>
          <w:sz w:val="16"/>
        </w:rPr>
      </w:pPr>
      <w:del w:id="2200"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&lt;enumeration value="NSSF"/&gt;</w:delText>
        </w:r>
      </w:del>
    </w:p>
    <w:p w14:paraId="4E732635" w14:textId="58EB272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1" w:author="balazs-153" w:date="2024-01-18T20:40:00Z"/>
          <w:rFonts w:ascii="Courier New" w:hAnsi="Courier New"/>
          <w:sz w:val="16"/>
        </w:rPr>
      </w:pPr>
      <w:del w:id="2202" w:author="balazs-153" w:date="2024-01-18T20:40:00Z">
        <w:r w:rsidRPr="006F6F0E" w:rsidDel="0047615E">
          <w:rPr>
            <w:rFonts w:ascii="Courier New" w:hAnsi="Courier New"/>
            <w:sz w:val="16"/>
          </w:rPr>
          <w:delText xml:space="preserve">      &lt;enumeration value="UDR"/&gt;</w:delText>
        </w:r>
      </w:del>
    </w:p>
    <w:p w14:paraId="328D9666" w14:textId="4C56123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3" w:author="balazs-153" w:date="2024-01-18T20:40:00Z"/>
          <w:rFonts w:ascii="Courier New" w:hAnsi="Courier New"/>
          <w:sz w:val="16"/>
        </w:rPr>
      </w:pPr>
      <w:del w:id="2204" w:author="balazs-153" w:date="2024-01-18T20:40:00Z">
        <w:r w:rsidRPr="006F6F0E" w:rsidDel="0047615E">
          <w:rPr>
            <w:rFonts w:ascii="Courier New" w:hAnsi="Courier New"/>
            <w:sz w:val="16"/>
          </w:rPr>
          <w:delText xml:space="preserve">      &lt;enumeration value="GMLC"/&gt;</w:delText>
        </w:r>
      </w:del>
    </w:p>
    <w:p w14:paraId="7CCF840B" w14:textId="17A7179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5" w:author="balazs-153" w:date="2024-01-18T20:40:00Z"/>
          <w:rFonts w:ascii="Courier New" w:hAnsi="Courier New"/>
          <w:sz w:val="16"/>
        </w:rPr>
      </w:pPr>
      <w:del w:id="2206"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&lt;enumeration value="5G EIR"/&gt;</w:delText>
        </w:r>
      </w:del>
    </w:p>
    <w:p w14:paraId="400994A7" w14:textId="597425C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7" w:author="balazs-153" w:date="2024-01-18T20:40:00Z"/>
          <w:rFonts w:ascii="Courier New" w:hAnsi="Courier New"/>
          <w:sz w:val="16"/>
        </w:rPr>
      </w:pPr>
      <w:del w:id="2208" w:author="balazs-153" w:date="2024-01-18T20:40:00Z">
        <w:r w:rsidRPr="006F6F0E" w:rsidDel="0047615E">
          <w:rPr>
            <w:rFonts w:ascii="Courier New" w:hAnsi="Courier New"/>
            <w:sz w:val="16"/>
          </w:rPr>
          <w:delText xml:space="preserve">      &lt;enumeration value="SEPP"/&gt;</w:delText>
        </w:r>
      </w:del>
    </w:p>
    <w:p w14:paraId="4A98B1D8" w14:textId="0AF6C37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9" w:author="balazs-153" w:date="2024-01-18T20:40:00Z"/>
          <w:rFonts w:ascii="Courier New" w:hAnsi="Courier New"/>
          <w:sz w:val="16"/>
        </w:rPr>
      </w:pPr>
      <w:del w:id="2210" w:author="balazs-153" w:date="2024-01-18T20:40:00Z">
        <w:r w:rsidRPr="006F6F0E" w:rsidDel="0047615E">
          <w:rPr>
            <w:rFonts w:ascii="Courier New" w:hAnsi="Courier New"/>
            <w:sz w:val="16"/>
          </w:rPr>
          <w:delText xml:space="preserve">      &lt;enumeration value="UPF"/&gt;</w:delText>
        </w:r>
      </w:del>
    </w:p>
    <w:p w14:paraId="5EEB89E0" w14:textId="02EB7AE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1" w:author="balazs-153" w:date="2024-01-18T20:40:00Z"/>
          <w:rFonts w:ascii="Courier New" w:hAnsi="Courier New"/>
          <w:sz w:val="16"/>
        </w:rPr>
      </w:pPr>
      <w:del w:id="2212"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&lt;enumeration value="N3IWF"/&gt;</w:delText>
        </w:r>
      </w:del>
    </w:p>
    <w:p w14:paraId="0D15517C" w14:textId="4A998B7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3" w:author="balazs-153" w:date="2024-01-18T20:40:00Z"/>
          <w:rFonts w:ascii="Courier New" w:hAnsi="Courier New"/>
          <w:sz w:val="16"/>
        </w:rPr>
      </w:pPr>
      <w:del w:id="2214" w:author="balazs-153" w:date="2024-01-18T20:40:00Z">
        <w:r w:rsidRPr="006F6F0E" w:rsidDel="0047615E">
          <w:rPr>
            <w:rFonts w:ascii="Courier New" w:hAnsi="Courier New"/>
            <w:sz w:val="16"/>
          </w:rPr>
          <w:delText xml:space="preserve">      &lt;enumeration value="AF"/&gt;</w:delText>
        </w:r>
      </w:del>
    </w:p>
    <w:p w14:paraId="05E3C63C" w14:textId="5CD0D09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5" w:author="balazs-153" w:date="2024-01-18T20:40:00Z"/>
          <w:rFonts w:ascii="Courier New" w:hAnsi="Courier New"/>
          <w:sz w:val="16"/>
        </w:rPr>
      </w:pPr>
      <w:del w:id="2216" w:author="balazs-153" w:date="2024-01-18T20:40:00Z">
        <w:r w:rsidRPr="006F6F0E" w:rsidDel="0047615E">
          <w:rPr>
            <w:rFonts w:ascii="Courier New" w:hAnsi="Courier New"/>
            <w:sz w:val="16"/>
          </w:rPr>
          <w:delText xml:space="preserve">      &lt;enumeration value="UDSF"/&gt;</w:delText>
        </w:r>
      </w:del>
    </w:p>
    <w:p w14:paraId="0E38AA84" w14:textId="0727C4D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7" w:author="balazs-153" w:date="2024-01-18T20:40:00Z"/>
          <w:rFonts w:ascii="Courier New" w:hAnsi="Courier New"/>
          <w:sz w:val="16"/>
        </w:rPr>
      </w:pPr>
      <w:del w:id="2218"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&lt;enumeration value="DN"/&gt;</w:delText>
        </w:r>
      </w:del>
    </w:p>
    <w:p w14:paraId="2EF23EB4" w14:textId="1705E27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9" w:author="balazs-153" w:date="2024-01-18T20:40:00Z"/>
          <w:rFonts w:ascii="Courier New" w:hAnsi="Courier New"/>
          <w:sz w:val="16"/>
        </w:rPr>
      </w:pPr>
      <w:del w:id="2220" w:author="balazs-153" w:date="2024-01-18T20:40:00Z">
        <w:r w:rsidRPr="006F6F0E" w:rsidDel="0047615E">
          <w:rPr>
            <w:rFonts w:ascii="Courier New" w:hAnsi="Courier New"/>
            <w:sz w:val="16"/>
          </w:rPr>
          <w:delText xml:space="preserve">    &lt;/restriction&gt;</w:delText>
        </w:r>
      </w:del>
    </w:p>
    <w:p w14:paraId="1E5C5470" w14:textId="68B798A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1" w:author="balazs-153" w:date="2024-01-18T20:40:00Z"/>
          <w:rFonts w:ascii="Courier New" w:hAnsi="Courier New"/>
          <w:sz w:val="16"/>
        </w:rPr>
      </w:pPr>
      <w:del w:id="2222" w:author="balazs-153" w:date="2024-01-18T20:40:00Z">
        <w:r w:rsidRPr="006F6F0E" w:rsidDel="0047615E">
          <w:rPr>
            <w:rFonts w:ascii="Courier New" w:hAnsi="Courier New"/>
            <w:sz w:val="16"/>
          </w:rPr>
          <w:delText xml:space="preserve">  &lt;/simpleType&gt;</w:delText>
        </w:r>
      </w:del>
    </w:p>
    <w:p w14:paraId="57200662" w14:textId="6667352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3" w:author="balazs-153" w:date="2024-01-18T20:40:00Z"/>
          <w:rFonts w:ascii="Courier New" w:hAnsi="Courier New"/>
          <w:sz w:val="16"/>
        </w:rPr>
      </w:pPr>
    </w:p>
    <w:p w14:paraId="02A1B233" w14:textId="61DB85C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224" w:author="balazs-153" w:date="2024-01-18T20:40:00Z"/>
          <w:rFonts w:ascii="Courier New" w:hAnsi="Courier New"/>
          <w:sz w:val="16"/>
        </w:rPr>
      </w:pPr>
      <w:del w:id="2225" w:author="balazs-153" w:date="2024-01-18T20:40:00Z">
        <w:r w:rsidRPr="006F6F0E" w:rsidDel="0047615E">
          <w:rPr>
            <w:rFonts w:ascii="Courier New" w:hAnsi="Courier New"/>
            <w:sz w:val="16"/>
          </w:rPr>
          <w:delText>&lt;simpleType name="operationSemanticsType"&gt;</w:delText>
        </w:r>
      </w:del>
    </w:p>
    <w:p w14:paraId="103E04C7" w14:textId="5818E4A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6" w:author="balazs-153" w:date="2024-01-18T20:40:00Z"/>
          <w:rFonts w:ascii="Courier New" w:hAnsi="Courier New"/>
          <w:sz w:val="16"/>
        </w:rPr>
      </w:pPr>
      <w:del w:id="2227" w:author="balazs-153" w:date="2024-01-18T20:40:00Z">
        <w:r w:rsidRPr="006F6F0E" w:rsidDel="0047615E">
          <w:rPr>
            <w:rFonts w:ascii="Courier New" w:hAnsi="Courier New"/>
            <w:sz w:val="16"/>
          </w:rPr>
          <w:delText xml:space="preserve">    &lt;restriction base="string"&gt;</w:delText>
        </w:r>
      </w:del>
    </w:p>
    <w:p w14:paraId="364A0D41" w14:textId="4469420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8" w:author="balazs-153" w:date="2024-01-18T20:40:00Z"/>
          <w:rFonts w:ascii="Courier New" w:hAnsi="Courier New"/>
          <w:sz w:val="16"/>
        </w:rPr>
      </w:pPr>
      <w:del w:id="2229" w:author="balazs-153" w:date="2024-01-18T20:40:00Z">
        <w:r w:rsidRPr="006F6F0E" w:rsidDel="0047615E">
          <w:rPr>
            <w:rFonts w:ascii="Courier New" w:hAnsi="Courier New"/>
            <w:sz w:val="16"/>
          </w:rPr>
          <w:delText xml:space="preserve">      &lt;enumeration value="REQUEST_RESPONSE"/&gt;</w:delText>
        </w:r>
      </w:del>
    </w:p>
    <w:p w14:paraId="51EB419E" w14:textId="0DAEA53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0" w:author="balazs-153" w:date="2024-01-18T20:40:00Z"/>
          <w:rFonts w:ascii="Courier New" w:hAnsi="Courier New"/>
          <w:sz w:val="16"/>
        </w:rPr>
      </w:pPr>
      <w:del w:id="2231" w:author="balazs-153" w:date="2024-01-18T20:40:00Z">
        <w:r w:rsidRPr="006F6F0E" w:rsidDel="0047615E">
          <w:rPr>
            <w:rFonts w:ascii="Courier New" w:hAnsi="Courier New"/>
            <w:sz w:val="16"/>
          </w:rPr>
          <w:delText xml:space="preserve">      &lt;enumeration value="SUBSCRIBE_NOTIFY"/&gt;</w:delText>
        </w:r>
      </w:del>
    </w:p>
    <w:p w14:paraId="49411D6B" w14:textId="4E75F5A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2" w:author="balazs-153" w:date="2024-01-18T20:40:00Z"/>
          <w:rFonts w:ascii="Courier New" w:hAnsi="Courier New"/>
          <w:sz w:val="16"/>
        </w:rPr>
      </w:pPr>
      <w:del w:id="2233" w:author="balazs-153" w:date="2024-01-18T20:40:00Z">
        <w:r w:rsidRPr="006F6F0E" w:rsidDel="0047615E">
          <w:rPr>
            <w:rFonts w:ascii="Courier New" w:hAnsi="Courier New"/>
            <w:sz w:val="16"/>
          </w:rPr>
          <w:delText xml:space="preserve">    &lt;/restriction&gt;</w:delText>
        </w:r>
      </w:del>
    </w:p>
    <w:p w14:paraId="62127599" w14:textId="17B5C76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4" w:author="balazs-153" w:date="2024-01-18T20:40:00Z"/>
          <w:rFonts w:ascii="Courier New" w:hAnsi="Courier New"/>
          <w:sz w:val="16"/>
        </w:rPr>
      </w:pPr>
      <w:del w:id="2235" w:author="balazs-153" w:date="2024-01-18T20:40:00Z">
        <w:r w:rsidRPr="006F6F0E" w:rsidDel="0047615E">
          <w:rPr>
            <w:rFonts w:ascii="Courier New" w:hAnsi="Courier New"/>
            <w:sz w:val="16"/>
          </w:rPr>
          <w:delText xml:space="preserve">  &lt;/simpleType&gt;</w:delText>
        </w:r>
      </w:del>
    </w:p>
    <w:p w14:paraId="793665B7" w14:textId="33B0800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6" w:author="balazs-153" w:date="2024-01-18T20:40:00Z"/>
          <w:rFonts w:ascii="Courier New" w:hAnsi="Courier New"/>
          <w:sz w:val="16"/>
          <w:lang w:eastAsia="zh-CN"/>
        </w:rPr>
      </w:pPr>
    </w:p>
    <w:p w14:paraId="36E91657" w14:textId="32CA71D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7" w:author="balazs-153" w:date="2024-01-18T20:40:00Z"/>
          <w:rFonts w:ascii="Courier New" w:hAnsi="Courier New"/>
          <w:sz w:val="16"/>
        </w:rPr>
      </w:pPr>
      <w:del w:id="2238"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&lt;complexType name="SAP"&gt;</w:delText>
        </w:r>
      </w:del>
    </w:p>
    <w:p w14:paraId="270AE0FF" w14:textId="0035685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9" w:author="balazs-153" w:date="2024-01-18T20:40:00Z"/>
          <w:rFonts w:ascii="Courier New" w:hAnsi="Courier New"/>
          <w:sz w:val="16"/>
        </w:rPr>
      </w:pPr>
      <w:del w:id="2240" w:author="balazs-153" w:date="2024-01-18T20:40:00Z">
        <w:r w:rsidRPr="006F6F0E" w:rsidDel="0047615E">
          <w:rPr>
            <w:rFonts w:ascii="Courier New" w:hAnsi="Courier New"/>
            <w:sz w:val="16"/>
          </w:rPr>
          <w:delText xml:space="preserve">    &lt;sequence&gt;</w:delText>
        </w:r>
      </w:del>
    </w:p>
    <w:p w14:paraId="676664DC" w14:textId="14A5D58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1" w:author="balazs-153" w:date="2024-01-18T20:40:00Z"/>
          <w:rFonts w:ascii="Courier New" w:hAnsi="Courier New"/>
          <w:sz w:val="16"/>
        </w:rPr>
      </w:pPr>
      <w:del w:id="2242" w:author="balazs-153" w:date="2024-01-18T20:40:00Z">
        <w:r w:rsidRPr="006F6F0E" w:rsidDel="0047615E">
          <w:rPr>
            <w:rFonts w:ascii="Courier New" w:hAnsi="Courier New"/>
            <w:sz w:val="16"/>
          </w:rPr>
          <w:delText xml:space="preserve">      &lt;element name="host" type="xn:hostType"/&gt;</w:delText>
        </w:r>
      </w:del>
    </w:p>
    <w:p w14:paraId="5E383E09" w14:textId="5A4D4CC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3" w:author="balazs-153" w:date="2024-01-18T20:40:00Z"/>
          <w:rFonts w:ascii="Courier New" w:hAnsi="Courier New"/>
          <w:sz w:val="16"/>
        </w:rPr>
      </w:pPr>
      <w:del w:id="2244" w:author="balazs-153" w:date="2024-01-18T20:40:00Z">
        <w:r w:rsidRPr="006F6F0E" w:rsidDel="0047615E">
          <w:rPr>
            <w:rFonts w:ascii="Courier New" w:hAnsi="Courier New"/>
            <w:sz w:val="16"/>
          </w:rPr>
          <w:delText xml:space="preserve">      &lt;element name="port" type="integer"/&gt;</w:delText>
        </w:r>
      </w:del>
    </w:p>
    <w:p w14:paraId="2EB0D19D" w14:textId="5486B45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5" w:author="balazs-153" w:date="2024-01-18T20:40:00Z"/>
          <w:rFonts w:ascii="Courier New" w:hAnsi="Courier New"/>
          <w:sz w:val="16"/>
        </w:rPr>
      </w:pPr>
      <w:del w:id="2246" w:author="balazs-153" w:date="2024-01-18T20:40:00Z">
        <w:r w:rsidRPr="006F6F0E" w:rsidDel="0047615E">
          <w:rPr>
            <w:rFonts w:ascii="Courier New" w:hAnsi="Courier New"/>
            <w:sz w:val="16"/>
          </w:rPr>
          <w:delText xml:space="preserve">    &lt;/sequence&gt;</w:delText>
        </w:r>
      </w:del>
    </w:p>
    <w:p w14:paraId="50662E8E" w14:textId="42E6E03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7" w:author="balazs-153" w:date="2024-01-18T20:40:00Z"/>
          <w:rFonts w:ascii="Courier New" w:hAnsi="Courier New"/>
          <w:sz w:val="16"/>
          <w:lang w:eastAsia="zh-CN"/>
        </w:rPr>
      </w:pPr>
      <w:del w:id="2248" w:author="balazs-153" w:date="2024-01-18T20:40:00Z">
        <w:r w:rsidRPr="006F6F0E" w:rsidDel="0047615E">
          <w:rPr>
            <w:rFonts w:ascii="Courier New" w:hAnsi="Courier New"/>
            <w:sz w:val="16"/>
          </w:rPr>
          <w:delText xml:space="preserve">  &lt;/complexType&gt;</w:delText>
        </w:r>
      </w:del>
    </w:p>
    <w:p w14:paraId="7B14D21A" w14:textId="2E33592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9" w:author="balazs-153" w:date="2024-01-18T20:40:00Z"/>
          <w:rFonts w:ascii="Courier New" w:hAnsi="Courier New"/>
          <w:sz w:val="16"/>
        </w:rPr>
      </w:pPr>
    </w:p>
    <w:p w14:paraId="68CD2B73" w14:textId="15601FC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0" w:author="balazs-153" w:date="2024-01-18T20:40:00Z"/>
          <w:rFonts w:ascii="Courier New" w:hAnsi="Courier New"/>
          <w:sz w:val="16"/>
        </w:rPr>
      </w:pPr>
      <w:del w:id="2251"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&lt;complexType name="hostType"&gt;</w:delText>
        </w:r>
      </w:del>
    </w:p>
    <w:p w14:paraId="2208CC4C" w14:textId="6190EBD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2" w:author="balazs-153" w:date="2024-01-18T20:40:00Z"/>
          <w:rFonts w:ascii="Courier New" w:hAnsi="Courier New"/>
          <w:sz w:val="16"/>
        </w:rPr>
      </w:pPr>
      <w:del w:id="2253" w:author="balazs-153" w:date="2024-01-18T20:40:00Z">
        <w:r w:rsidRPr="006F6F0E" w:rsidDel="0047615E">
          <w:rPr>
            <w:rFonts w:ascii="Courier New" w:hAnsi="Courier New"/>
            <w:sz w:val="16"/>
          </w:rPr>
          <w:tab/>
          <w:delText>&lt;sequence&gt;</w:delText>
        </w:r>
      </w:del>
    </w:p>
    <w:p w14:paraId="46923A34" w14:textId="4CB8E29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4" w:author="balazs-153" w:date="2024-01-18T20:40:00Z"/>
          <w:rFonts w:ascii="Courier New" w:hAnsi="Courier New"/>
          <w:sz w:val="16"/>
        </w:rPr>
      </w:pPr>
      <w:del w:id="2255" w:author="balazs-153" w:date="2024-01-18T20:40:00Z">
        <w:r w:rsidRPr="006F6F0E" w:rsidDel="0047615E">
          <w:rPr>
            <w:rFonts w:ascii="Courier New" w:hAnsi="Courier New"/>
            <w:sz w:val="16"/>
          </w:rPr>
          <w:tab/>
          <w:delText>&lt;element name="ipv4Address" type="string"/&gt;</w:delText>
        </w:r>
      </w:del>
    </w:p>
    <w:p w14:paraId="72CFB860" w14:textId="41A8DB2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6" w:author="balazs-153" w:date="2024-01-18T20:40:00Z"/>
          <w:rFonts w:ascii="Courier New" w:hAnsi="Courier New"/>
          <w:sz w:val="16"/>
        </w:rPr>
      </w:pPr>
      <w:del w:id="2257" w:author="balazs-153" w:date="2024-01-18T20:40:00Z">
        <w:r w:rsidRPr="006F6F0E" w:rsidDel="0047615E">
          <w:rPr>
            <w:rFonts w:ascii="Courier New" w:hAnsi="Courier New"/>
            <w:sz w:val="16"/>
          </w:rPr>
          <w:tab/>
          <w:delText>&lt;element name="ipv6Address" type="string"/&gt;</w:delText>
        </w:r>
      </w:del>
    </w:p>
    <w:p w14:paraId="25E132C3" w14:textId="49CDEB0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8" w:author="balazs-153" w:date="2024-01-18T20:40:00Z"/>
          <w:rFonts w:ascii="Courier New" w:hAnsi="Courier New"/>
          <w:sz w:val="16"/>
        </w:rPr>
      </w:pPr>
      <w:del w:id="2259" w:author="balazs-153" w:date="2024-01-18T20:40:00Z">
        <w:r w:rsidRPr="006F6F0E" w:rsidDel="0047615E">
          <w:rPr>
            <w:rFonts w:ascii="Courier New" w:hAnsi="Courier New"/>
            <w:sz w:val="16"/>
          </w:rPr>
          <w:tab/>
          <w:delText>&lt;element name="fqdn" type="string"/&gt;</w:delText>
        </w:r>
      </w:del>
    </w:p>
    <w:p w14:paraId="4B652E4B" w14:textId="69654BA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0" w:author="balazs-153" w:date="2024-01-18T20:40:00Z"/>
          <w:rFonts w:ascii="Courier New" w:hAnsi="Courier New"/>
          <w:sz w:val="16"/>
        </w:rPr>
      </w:pPr>
      <w:del w:id="2261" w:author="balazs-153" w:date="2024-01-18T20:40:00Z">
        <w:r w:rsidRPr="006F6F0E" w:rsidDel="0047615E">
          <w:rPr>
            <w:rFonts w:ascii="Courier New" w:hAnsi="Courier New"/>
            <w:sz w:val="16"/>
          </w:rPr>
          <w:tab/>
          <w:delText>&lt;/sequence&gt;</w:delText>
        </w:r>
      </w:del>
    </w:p>
    <w:p w14:paraId="03ADC9B8" w14:textId="3F2D358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262" w:author="balazs-153" w:date="2024-01-18T20:40:00Z"/>
          <w:rFonts w:ascii="Courier New" w:hAnsi="Courier New"/>
          <w:sz w:val="16"/>
        </w:rPr>
      </w:pPr>
      <w:del w:id="2263" w:author="balazs-153" w:date="2024-01-18T20:40:00Z">
        <w:r w:rsidRPr="006F6F0E" w:rsidDel="0047615E">
          <w:rPr>
            <w:rFonts w:ascii="Courier New" w:hAnsi="Courier New"/>
            <w:sz w:val="16"/>
          </w:rPr>
          <w:delText>&lt;/complexType&gt;</w:delText>
        </w:r>
      </w:del>
    </w:p>
    <w:p w14:paraId="3D203C7C" w14:textId="446B774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264" w:author="balazs-153" w:date="2024-01-18T20:40:00Z"/>
          <w:rFonts w:ascii="Courier New" w:hAnsi="Courier New"/>
          <w:sz w:val="16"/>
        </w:rPr>
      </w:pPr>
    </w:p>
    <w:p w14:paraId="18BD3412" w14:textId="24F01A1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265" w:author="balazs-153" w:date="2024-01-18T20:40:00Z"/>
          <w:rFonts w:ascii="Courier New" w:hAnsi="Courier New"/>
          <w:sz w:val="16"/>
        </w:rPr>
      </w:pPr>
      <w:del w:id="2266" w:author="balazs-153" w:date="2024-01-18T20:40:00Z">
        <w:r w:rsidRPr="006F6F0E" w:rsidDel="0047615E">
          <w:rPr>
            <w:rFonts w:ascii="Courier New" w:hAnsi="Courier New"/>
            <w:sz w:val="16"/>
          </w:rPr>
          <w:delText>&lt;complexType name="</w:delText>
        </w:r>
        <w:r w:rsidRPr="006F6F0E" w:rsidDel="0047615E">
          <w:rPr>
            <w:rFonts w:ascii="Courier New" w:hAnsi="Courier New"/>
            <w:sz w:val="16"/>
            <w:lang w:eastAsia="zh-CN"/>
          </w:rPr>
          <w:delText>o</w:delText>
        </w:r>
        <w:r w:rsidRPr="006F6F0E" w:rsidDel="0047615E">
          <w:rPr>
            <w:rFonts w:ascii="Courier New" w:hAnsi="Courier New"/>
            <w:sz w:val="16"/>
            <w:lang w:val="en-US" w:eastAsia="zh-CN"/>
          </w:rPr>
          <w:delText>perations</w:delText>
        </w:r>
        <w:r w:rsidRPr="006F6F0E" w:rsidDel="0047615E">
          <w:rPr>
            <w:rFonts w:ascii="Courier New" w:hAnsi="Courier New"/>
            <w:sz w:val="16"/>
          </w:rPr>
          <w:delText>List"&gt;</w:delText>
        </w:r>
      </w:del>
    </w:p>
    <w:p w14:paraId="2D8353E8" w14:textId="6E63A30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7" w:author="balazs-153" w:date="2024-01-18T20:40:00Z"/>
          <w:rFonts w:ascii="Courier New" w:hAnsi="Courier New"/>
          <w:sz w:val="16"/>
        </w:rPr>
      </w:pPr>
      <w:del w:id="2268" w:author="balazs-153" w:date="2024-01-18T20:40:00Z">
        <w:r w:rsidRPr="006F6F0E" w:rsidDel="0047615E">
          <w:rPr>
            <w:rFonts w:ascii="Courier New" w:hAnsi="Courier New"/>
            <w:sz w:val="16"/>
          </w:rPr>
          <w:delText xml:space="preserve">    &lt;sequence&gt;</w:delText>
        </w:r>
      </w:del>
    </w:p>
    <w:p w14:paraId="2236BC0E" w14:textId="5F87CE4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9" w:author="balazs-153" w:date="2024-01-18T20:40:00Z"/>
          <w:rFonts w:ascii="Courier New" w:hAnsi="Courier New"/>
          <w:sz w:val="16"/>
        </w:rPr>
      </w:pPr>
      <w:del w:id="2270" w:author="balazs-153" w:date="2024-01-18T20:40:00Z">
        <w:r w:rsidRPr="006F6F0E" w:rsidDel="0047615E">
          <w:rPr>
            <w:rFonts w:ascii="Courier New" w:hAnsi="Courier New"/>
            <w:sz w:val="16"/>
          </w:rPr>
          <w:delText xml:space="preserve">      &lt;element name="operation" type="xn:operationType" minOccurs="1" maxOccurs="unbounded"/&gt;</w:delText>
        </w:r>
      </w:del>
    </w:p>
    <w:p w14:paraId="28D93795" w14:textId="5B2A50D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1" w:author="balazs-153" w:date="2024-01-18T20:40:00Z"/>
          <w:rFonts w:ascii="Courier New" w:hAnsi="Courier New"/>
          <w:sz w:val="16"/>
        </w:rPr>
      </w:pPr>
      <w:del w:id="2272" w:author="balazs-153" w:date="2024-01-18T20:40:00Z">
        <w:r w:rsidRPr="006F6F0E" w:rsidDel="0047615E">
          <w:rPr>
            <w:rFonts w:ascii="Courier New" w:hAnsi="Courier New"/>
            <w:sz w:val="16"/>
          </w:rPr>
          <w:delText xml:space="preserve">    &lt;/sequence&gt;</w:delText>
        </w:r>
      </w:del>
    </w:p>
    <w:p w14:paraId="30362872" w14:textId="27C73D8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3" w:author="balazs-153" w:date="2024-01-18T20:40:00Z"/>
          <w:rFonts w:ascii="Courier New" w:hAnsi="Courier New"/>
          <w:sz w:val="16"/>
        </w:rPr>
      </w:pPr>
      <w:del w:id="2274" w:author="balazs-153" w:date="2024-01-18T20:40:00Z">
        <w:r w:rsidRPr="006F6F0E" w:rsidDel="0047615E">
          <w:rPr>
            <w:rFonts w:ascii="Courier New" w:hAnsi="Courier New"/>
            <w:sz w:val="16"/>
          </w:rPr>
          <w:delText xml:space="preserve">  &lt;/complexType&gt;</w:delText>
        </w:r>
      </w:del>
    </w:p>
    <w:p w14:paraId="28BA64AC" w14:textId="21909C7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5" w:author="balazs-153" w:date="2024-01-18T20:40:00Z"/>
          <w:rFonts w:ascii="Courier New" w:hAnsi="Courier New"/>
          <w:sz w:val="16"/>
        </w:rPr>
      </w:pPr>
    </w:p>
    <w:p w14:paraId="11B4EA5C" w14:textId="2A5BDEA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6" w:author="balazs-153" w:date="2024-01-18T20:40:00Z"/>
          <w:rFonts w:ascii="Courier New" w:hAnsi="Courier New"/>
          <w:sz w:val="16"/>
        </w:rPr>
      </w:pPr>
      <w:del w:id="2277"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&lt;complexType name="operationType"&gt;</w:delText>
        </w:r>
      </w:del>
    </w:p>
    <w:p w14:paraId="648F9706" w14:textId="44ECCE5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8" w:author="balazs-153" w:date="2024-01-18T20:40:00Z"/>
          <w:rFonts w:ascii="Courier New" w:hAnsi="Courier New"/>
          <w:sz w:val="16"/>
        </w:rPr>
      </w:pPr>
      <w:del w:id="2279" w:author="balazs-153" w:date="2024-01-18T20:40:00Z">
        <w:r w:rsidRPr="006F6F0E" w:rsidDel="0047615E">
          <w:rPr>
            <w:rFonts w:ascii="Courier New" w:hAnsi="Courier New"/>
            <w:sz w:val="16"/>
          </w:rPr>
          <w:delText xml:space="preserve">    &lt;sequence&gt;</w:delText>
        </w:r>
      </w:del>
    </w:p>
    <w:p w14:paraId="73A1A595" w14:textId="1DE4C6F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0" w:author="balazs-153" w:date="2024-01-18T20:40:00Z"/>
          <w:rFonts w:ascii="Courier New" w:hAnsi="Courier New"/>
          <w:sz w:val="16"/>
        </w:rPr>
      </w:pPr>
      <w:del w:id="2281" w:author="balazs-153" w:date="2024-01-18T20:40:00Z">
        <w:r w:rsidRPr="006F6F0E" w:rsidDel="0047615E">
          <w:rPr>
            <w:rFonts w:ascii="Courier New" w:hAnsi="Courier New"/>
            <w:sz w:val="16"/>
          </w:rPr>
          <w:delText xml:space="preserve">      &lt;element name="name" type="string"/&gt;</w:delText>
        </w:r>
      </w:del>
    </w:p>
    <w:p w14:paraId="1B5A2E42" w14:textId="4EF0AE1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2" w:author="balazs-153" w:date="2024-01-18T20:40:00Z"/>
          <w:rFonts w:ascii="Courier New" w:hAnsi="Courier New"/>
          <w:sz w:val="16"/>
        </w:rPr>
      </w:pPr>
      <w:del w:id="2283" w:author="balazs-153" w:date="2024-01-18T20:40:00Z">
        <w:r w:rsidRPr="006F6F0E" w:rsidDel="0047615E">
          <w:rPr>
            <w:rFonts w:ascii="Courier New" w:hAnsi="Courier New"/>
            <w:sz w:val="16"/>
          </w:rPr>
          <w:delText xml:space="preserve">      &lt;element name="allowedNFTypes" type="xn:NFType"/&gt;</w:delText>
        </w:r>
      </w:del>
    </w:p>
    <w:p w14:paraId="6DAD4775" w14:textId="3D62FCC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4" w:author="balazs-153" w:date="2024-01-18T20:40:00Z"/>
          <w:rFonts w:ascii="Courier New" w:hAnsi="Courier New"/>
          <w:sz w:val="16"/>
        </w:rPr>
      </w:pPr>
      <w:del w:id="2285" w:author="balazs-153" w:date="2024-01-18T20:40:00Z">
        <w:r w:rsidRPr="006F6F0E" w:rsidDel="0047615E">
          <w:rPr>
            <w:rFonts w:ascii="Courier New" w:hAnsi="Courier New"/>
            <w:sz w:val="16"/>
          </w:rPr>
          <w:delText xml:space="preserve">      &lt;element name="operationSemantics" type="xn:operationSemanticsType"/&gt;</w:delText>
        </w:r>
      </w:del>
    </w:p>
    <w:p w14:paraId="2B9B3729" w14:textId="2AA8FBC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6" w:author="balazs-153" w:date="2024-01-18T20:40:00Z"/>
          <w:rFonts w:ascii="Courier New" w:hAnsi="Courier New"/>
          <w:sz w:val="16"/>
        </w:rPr>
      </w:pPr>
      <w:del w:id="2287" w:author="balazs-153" w:date="2024-01-18T20:40:00Z">
        <w:r w:rsidRPr="006F6F0E" w:rsidDel="0047615E">
          <w:rPr>
            <w:rFonts w:ascii="Courier New" w:hAnsi="Courier New"/>
            <w:sz w:val="16"/>
          </w:rPr>
          <w:delText xml:space="preserve">    &lt;/sequence&gt;</w:delText>
        </w:r>
      </w:del>
    </w:p>
    <w:p w14:paraId="7C9FE9D8" w14:textId="3461BDC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8" w:author="balazs-153" w:date="2024-01-18T20:40:00Z"/>
          <w:rFonts w:ascii="Courier New" w:hAnsi="Courier New"/>
          <w:sz w:val="16"/>
          <w:lang w:eastAsia="zh-CN"/>
        </w:rPr>
      </w:pPr>
      <w:del w:id="2289" w:author="balazs-153" w:date="2024-01-18T20:40:00Z">
        <w:r w:rsidRPr="006F6F0E" w:rsidDel="0047615E">
          <w:rPr>
            <w:rFonts w:ascii="Courier New" w:hAnsi="Courier New"/>
            <w:sz w:val="16"/>
          </w:rPr>
          <w:delText xml:space="preserve">  &lt;/complexType&gt;</w:delText>
        </w:r>
      </w:del>
    </w:p>
    <w:p w14:paraId="1DDB0E63" w14:textId="24BAE00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0" w:author="balazs-153" w:date="2024-01-18T20:40:00Z"/>
          <w:rFonts w:ascii="Courier New" w:hAnsi="Courier New"/>
          <w:sz w:val="16"/>
        </w:rPr>
      </w:pPr>
    </w:p>
    <w:p w14:paraId="77C3BCCF" w14:textId="056EEFC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1" w:author="balazs-153" w:date="2024-01-18T20:40:00Z"/>
          <w:rFonts w:ascii="Courier New" w:hAnsi="Courier New"/>
          <w:sz w:val="16"/>
        </w:rPr>
      </w:pPr>
      <w:del w:id="2292"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 xml:space="preserve"> name="MeasurementTypeList"&gt;</w:delText>
        </w:r>
      </w:del>
    </w:p>
    <w:p w14:paraId="2B2F5107" w14:textId="7C240FC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3" w:author="balazs-153" w:date="2024-01-18T20:40:00Z"/>
          <w:rFonts w:ascii="Courier New" w:hAnsi="Courier New"/>
          <w:sz w:val="16"/>
        </w:rPr>
      </w:pPr>
      <w:del w:id="2294" w:author="balazs-153" w:date="2024-01-18T20:40:00Z">
        <w:r w:rsidRPr="006F6F0E" w:rsidDel="0047615E">
          <w:rPr>
            <w:rFonts w:ascii="Courier New" w:hAnsi="Courier New"/>
            <w:sz w:val="16"/>
          </w:rPr>
          <w:delText xml:space="preserve">    &lt;sequence minOccurs="1" maxOccurs="unbounded"&gt;</w:delText>
        </w:r>
      </w:del>
    </w:p>
    <w:p w14:paraId="51444EE3" w14:textId="0CA0F75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5" w:author="balazs-153" w:date="2024-01-18T20:40:00Z"/>
          <w:rFonts w:ascii="Courier New" w:hAnsi="Courier New"/>
          <w:sz w:val="16"/>
        </w:rPr>
      </w:pPr>
      <w:del w:id="2296" w:author="balazs-153" w:date="2024-01-18T20:40:00Z">
        <w:r w:rsidRPr="006F6F0E" w:rsidDel="0047615E">
          <w:rPr>
            <w:rFonts w:ascii="Courier New" w:hAnsi="Courier New"/>
            <w:sz w:val="16"/>
          </w:rPr>
          <w:delText xml:space="preserve">      &lt;element name="measurementType" type="string"/&gt;</w:delText>
        </w:r>
      </w:del>
    </w:p>
    <w:p w14:paraId="44933008" w14:textId="5D9AF07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7" w:author="balazs-153" w:date="2024-01-18T20:40:00Z"/>
          <w:rFonts w:ascii="Courier New" w:hAnsi="Courier New"/>
          <w:sz w:val="16"/>
        </w:rPr>
      </w:pPr>
      <w:del w:id="2298" w:author="balazs-153" w:date="2024-01-18T20:40:00Z">
        <w:r w:rsidRPr="006F6F0E" w:rsidDel="0047615E">
          <w:rPr>
            <w:rFonts w:ascii="Courier New" w:hAnsi="Courier New"/>
            <w:sz w:val="16"/>
          </w:rPr>
          <w:delText xml:space="preserve">    &lt;/sequence&gt;</w:delText>
        </w:r>
      </w:del>
    </w:p>
    <w:p w14:paraId="5DA68D61" w14:textId="206E7F8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9" w:author="balazs-153" w:date="2024-01-18T20:40:00Z"/>
          <w:rFonts w:ascii="Courier New" w:hAnsi="Courier New"/>
          <w:sz w:val="16"/>
        </w:rPr>
      </w:pPr>
      <w:del w:id="2300"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&gt;</w:delText>
        </w:r>
      </w:del>
    </w:p>
    <w:p w14:paraId="598AA059" w14:textId="4A1E483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1" w:author="balazs-153" w:date="2024-01-18T20:40:00Z"/>
          <w:rFonts w:ascii="Courier New" w:hAnsi="Courier New"/>
          <w:sz w:val="16"/>
        </w:rPr>
      </w:pPr>
    </w:p>
    <w:p w14:paraId="36365591" w14:textId="4E74EA0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2" w:author="balazs-153" w:date="2024-01-18T20:40:00Z"/>
          <w:rFonts w:ascii="Courier New" w:hAnsi="Courier New"/>
          <w:sz w:val="16"/>
        </w:rPr>
      </w:pPr>
      <w:del w:id="2303"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 xml:space="preserve"> name="GPList"&gt;</w:delText>
        </w:r>
      </w:del>
    </w:p>
    <w:p w14:paraId="5D7D7058" w14:textId="3C8EEF2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4" w:author="balazs-153" w:date="2024-01-18T20:40:00Z"/>
          <w:rFonts w:ascii="Courier New" w:hAnsi="Courier New"/>
          <w:sz w:val="16"/>
        </w:rPr>
      </w:pPr>
      <w:del w:id="2305" w:author="balazs-153" w:date="2024-01-18T20:40:00Z">
        <w:r w:rsidRPr="006F6F0E" w:rsidDel="0047615E">
          <w:rPr>
            <w:rFonts w:ascii="Courier New" w:hAnsi="Courier New"/>
            <w:sz w:val="16"/>
          </w:rPr>
          <w:delText xml:space="preserve">    &lt;sequence minOccurs="1" maxOccurs="unbounded"&gt;</w:delText>
        </w:r>
      </w:del>
    </w:p>
    <w:p w14:paraId="304BC38D" w14:textId="71ACDAA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6" w:author="balazs-153" w:date="2024-01-18T20:40:00Z"/>
          <w:rFonts w:ascii="Courier New" w:hAnsi="Courier New"/>
          <w:sz w:val="16"/>
        </w:rPr>
      </w:pPr>
      <w:del w:id="2307" w:author="balazs-153" w:date="2024-01-18T20:40:00Z">
        <w:r w:rsidRPr="006F6F0E" w:rsidDel="0047615E">
          <w:rPr>
            <w:rFonts w:ascii="Courier New" w:hAnsi="Courier New"/>
            <w:sz w:val="16"/>
          </w:rPr>
          <w:delText xml:space="preserve">      &lt;element name="gP" type="integer"/&gt;</w:delText>
        </w:r>
      </w:del>
    </w:p>
    <w:p w14:paraId="6599BB0F" w14:textId="275EDBF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8" w:author="balazs-153" w:date="2024-01-18T20:40:00Z"/>
          <w:rFonts w:ascii="Courier New" w:hAnsi="Courier New"/>
          <w:sz w:val="16"/>
        </w:rPr>
      </w:pPr>
      <w:del w:id="2309" w:author="balazs-153" w:date="2024-01-18T20:40:00Z">
        <w:r w:rsidRPr="006F6F0E" w:rsidDel="0047615E">
          <w:rPr>
            <w:rFonts w:ascii="Courier New" w:hAnsi="Courier New"/>
            <w:sz w:val="16"/>
          </w:rPr>
          <w:delText xml:space="preserve">    &lt;/sequence&gt;</w:delText>
        </w:r>
      </w:del>
    </w:p>
    <w:p w14:paraId="55AA0930" w14:textId="5B014D2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0" w:author="balazs-153" w:date="2024-01-18T20:40:00Z"/>
          <w:rFonts w:ascii="Courier New" w:hAnsi="Courier New"/>
          <w:sz w:val="16"/>
        </w:rPr>
      </w:pPr>
      <w:del w:id="2311"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&gt;</w:delText>
        </w:r>
      </w:del>
    </w:p>
    <w:p w14:paraId="772F4F00" w14:textId="5BFA6C7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2" w:author="balazs-153" w:date="2024-01-18T20:40:00Z"/>
          <w:rFonts w:ascii="Courier New" w:hAnsi="Courier New"/>
          <w:sz w:val="16"/>
        </w:rPr>
      </w:pPr>
    </w:p>
    <w:p w14:paraId="6CF6A7A9" w14:textId="557D4A1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3" w:author="balazs-153" w:date="2024-01-18T20:40:00Z"/>
          <w:rFonts w:ascii="Courier New" w:hAnsi="Courier New"/>
          <w:sz w:val="16"/>
        </w:rPr>
      </w:pPr>
      <w:del w:id="2314" w:author="balazs-153" w:date="2024-01-18T20:40:00Z">
        <w:r w:rsidRPr="006F6F0E" w:rsidDel="0047615E">
          <w:rPr>
            <w:rFonts w:ascii="Courier New" w:hAnsi="Courier New"/>
            <w:sz w:val="16"/>
          </w:rPr>
          <w:delText xml:space="preserve">  &lt;complexType name="Measurements"&gt;</w:delText>
        </w:r>
      </w:del>
    </w:p>
    <w:p w14:paraId="4D8AF78E" w14:textId="12A72F8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5" w:author="balazs-153" w:date="2024-01-18T20:40:00Z"/>
          <w:rFonts w:ascii="Courier New" w:hAnsi="Courier New"/>
          <w:sz w:val="16"/>
        </w:rPr>
      </w:pPr>
      <w:del w:id="2316" w:author="balazs-153" w:date="2024-01-18T20:40:00Z">
        <w:r w:rsidRPr="006F6F0E" w:rsidDel="0047615E">
          <w:rPr>
            <w:rFonts w:ascii="Courier New" w:hAnsi="Courier New"/>
            <w:sz w:val="16"/>
          </w:rPr>
          <w:delText xml:space="preserve">    &lt;sequence&gt;</w:delText>
        </w:r>
      </w:del>
    </w:p>
    <w:p w14:paraId="6747D17C" w14:textId="0FC8B35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7" w:author="balazs-153" w:date="2024-01-18T20:40:00Z"/>
          <w:rFonts w:ascii="Courier New" w:hAnsi="Courier New"/>
          <w:sz w:val="16"/>
        </w:rPr>
      </w:pPr>
      <w:del w:id="2318" w:author="balazs-153" w:date="2024-01-18T20:40:00Z">
        <w:r w:rsidRPr="006F6F0E" w:rsidDel="0047615E">
          <w:rPr>
            <w:rFonts w:ascii="Courier New" w:hAnsi="Courier New"/>
            <w:sz w:val="16"/>
          </w:rPr>
          <w:delText xml:space="preserve">      &lt;element name="measurementTypes" type="xn:MeasurementTypeList"/&gt;</w:delText>
        </w:r>
      </w:del>
    </w:p>
    <w:p w14:paraId="493C6627" w14:textId="25682B3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9" w:author="balazs-153" w:date="2024-01-18T20:40:00Z"/>
          <w:rFonts w:ascii="Courier New" w:hAnsi="Courier New"/>
          <w:sz w:val="16"/>
        </w:rPr>
      </w:pPr>
      <w:del w:id="2320" w:author="balazs-153" w:date="2024-01-18T20:40:00Z">
        <w:r w:rsidRPr="006F6F0E" w:rsidDel="0047615E">
          <w:rPr>
            <w:rFonts w:ascii="Courier New" w:hAnsi="Courier New"/>
            <w:sz w:val="16"/>
          </w:rPr>
          <w:delText xml:space="preserve">      &lt;element name="GPs" type="xn:GPList"/&gt;</w:delText>
        </w:r>
      </w:del>
    </w:p>
    <w:p w14:paraId="2D27B36C" w14:textId="2971CD5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1" w:author="balazs-153" w:date="2024-01-18T20:40:00Z"/>
          <w:rFonts w:ascii="Courier New" w:hAnsi="Courier New"/>
          <w:sz w:val="16"/>
        </w:rPr>
      </w:pPr>
      <w:del w:id="2322" w:author="balazs-153" w:date="2024-01-18T20:40:00Z">
        <w:r w:rsidRPr="006F6F0E" w:rsidDel="0047615E">
          <w:rPr>
            <w:rFonts w:ascii="Courier New" w:hAnsi="Courier New"/>
            <w:sz w:val="16"/>
          </w:rPr>
          <w:delText xml:space="preserve">    &lt;/sequence&gt;</w:delText>
        </w:r>
      </w:del>
    </w:p>
    <w:p w14:paraId="671AF420" w14:textId="7284EA9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3" w:author="balazs-153" w:date="2024-01-18T20:40:00Z"/>
          <w:rFonts w:ascii="Courier New" w:hAnsi="Courier New"/>
          <w:sz w:val="16"/>
        </w:rPr>
      </w:pPr>
      <w:del w:id="2324" w:author="balazs-153" w:date="2024-01-18T20:40:00Z">
        <w:r w:rsidRPr="006F6F0E" w:rsidDel="0047615E">
          <w:rPr>
            <w:rFonts w:ascii="Courier New" w:hAnsi="Courier New"/>
            <w:sz w:val="16"/>
          </w:rPr>
          <w:delText xml:space="preserve">  &lt;/complexType&gt;</w:delText>
        </w:r>
      </w:del>
    </w:p>
    <w:p w14:paraId="10144AD1" w14:textId="7027B42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5" w:author="balazs-153" w:date="2024-01-18T20:40:00Z"/>
          <w:rFonts w:ascii="Courier New" w:hAnsi="Courier New"/>
          <w:sz w:val="16"/>
        </w:rPr>
      </w:pPr>
    </w:p>
    <w:p w14:paraId="7586E992" w14:textId="23ABB27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6" w:author="balazs-153" w:date="2024-01-18T20:40:00Z"/>
          <w:rFonts w:ascii="Courier New" w:hAnsi="Courier New"/>
          <w:sz w:val="16"/>
        </w:rPr>
      </w:pPr>
      <w:del w:id="2327" w:author="balazs-153" w:date="2024-01-18T20:40:00Z">
        <w:r w:rsidRPr="006F6F0E" w:rsidDel="0047615E">
          <w:rPr>
            <w:rFonts w:ascii="Courier New" w:hAnsi="Courier New"/>
            <w:sz w:val="16"/>
          </w:rPr>
          <w:delText xml:space="preserve">  &lt;complexType name="MeasurementsList"&gt;</w:delText>
        </w:r>
      </w:del>
    </w:p>
    <w:p w14:paraId="53BB8857" w14:textId="3AE058E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8" w:author="balazs-153" w:date="2024-01-18T20:40:00Z"/>
          <w:rFonts w:ascii="Courier New" w:hAnsi="Courier New"/>
          <w:sz w:val="16"/>
        </w:rPr>
      </w:pPr>
      <w:del w:id="2329" w:author="balazs-153" w:date="2024-01-18T20:40:00Z">
        <w:r w:rsidRPr="006F6F0E" w:rsidDel="0047615E">
          <w:rPr>
            <w:rFonts w:ascii="Courier New" w:hAnsi="Courier New"/>
            <w:sz w:val="16"/>
          </w:rPr>
          <w:delText xml:space="preserve">    &lt;sequence&gt;</w:delText>
        </w:r>
      </w:del>
    </w:p>
    <w:p w14:paraId="5C6A46A6" w14:textId="64F24CB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0" w:author="balazs-153" w:date="2024-01-18T20:40:00Z"/>
          <w:rFonts w:ascii="Courier New" w:hAnsi="Courier New"/>
          <w:sz w:val="16"/>
        </w:rPr>
      </w:pPr>
      <w:del w:id="2331" w:author="balazs-153" w:date="2024-01-18T20:40:00Z">
        <w:r w:rsidRPr="006F6F0E" w:rsidDel="0047615E">
          <w:rPr>
            <w:rFonts w:ascii="Courier New" w:hAnsi="Courier New"/>
            <w:sz w:val="16"/>
          </w:rPr>
          <w:delText xml:space="preserve">      &lt;element name="measurements" type="xn:Measurements" minOccurs="1" maxOccurs="unbounded"/&gt;</w:delText>
        </w:r>
      </w:del>
    </w:p>
    <w:p w14:paraId="74252E5C" w14:textId="2BB1637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2" w:author="balazs-153" w:date="2024-01-18T20:40:00Z"/>
          <w:rFonts w:ascii="Courier New" w:hAnsi="Courier New"/>
          <w:sz w:val="16"/>
        </w:rPr>
      </w:pPr>
      <w:del w:id="2333" w:author="balazs-153" w:date="2024-01-18T20:40:00Z">
        <w:r w:rsidRPr="006F6F0E" w:rsidDel="0047615E">
          <w:rPr>
            <w:rFonts w:ascii="Courier New" w:hAnsi="Courier New"/>
            <w:sz w:val="16"/>
          </w:rPr>
          <w:delText xml:space="preserve">    &lt;/sequence&gt;</w:delText>
        </w:r>
      </w:del>
    </w:p>
    <w:p w14:paraId="51707A61" w14:textId="05DF051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4" w:author="balazs-153" w:date="2024-01-18T20:40:00Z"/>
          <w:rFonts w:ascii="Courier New" w:hAnsi="Courier New"/>
          <w:sz w:val="16"/>
        </w:rPr>
      </w:pPr>
      <w:del w:id="2335" w:author="balazs-153" w:date="2024-01-18T20:40:00Z">
        <w:r w:rsidRPr="006F6F0E" w:rsidDel="0047615E">
          <w:rPr>
            <w:rFonts w:ascii="Courier New" w:hAnsi="Courier New"/>
            <w:sz w:val="16"/>
          </w:rPr>
          <w:delText xml:space="preserve">  &lt;/complexType&gt;</w:delText>
        </w:r>
      </w:del>
    </w:p>
    <w:p w14:paraId="6313B7EC" w14:textId="57D30F6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6" w:author="balazs-153" w:date="2024-01-18T20:40:00Z"/>
          <w:rFonts w:ascii="Courier New" w:hAnsi="Courier New"/>
          <w:sz w:val="16"/>
          <w:lang w:eastAsia="zh-CN"/>
        </w:rPr>
      </w:pPr>
    </w:p>
    <w:p w14:paraId="0683CD07" w14:textId="5702F0A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7" w:author="balazs-153" w:date="2024-01-18T20:40:00Z"/>
          <w:rFonts w:ascii="Courier New" w:hAnsi="Courier New"/>
          <w:sz w:val="16"/>
        </w:rPr>
      </w:pPr>
    </w:p>
    <w:p w14:paraId="095D356D" w14:textId="5420F7D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338" w:author="balazs-153" w:date="2024-01-18T20:40:00Z"/>
          <w:rFonts w:ascii="Courier New" w:hAnsi="Courier New"/>
          <w:sz w:val="16"/>
          <w:lang w:val="en-US" w:eastAsia="zh-CN"/>
        </w:rPr>
      </w:pPr>
      <w:del w:id="2339" w:author="balazs-153" w:date="2024-01-18T20:40:00Z">
        <w:r w:rsidRPr="006F6F0E" w:rsidDel="0047615E">
          <w:rPr>
            <w:rFonts w:ascii="Courier New" w:hAnsi="Courier New"/>
            <w:sz w:val="16"/>
            <w:lang w:val="en-US" w:eastAsia="zh-CN"/>
          </w:rPr>
          <w:delText>&lt;</w:delText>
        </w:r>
        <w:r w:rsidRPr="006F6F0E" w:rsidDel="0047615E">
          <w:rPr>
            <w:rFonts w:ascii="Courier New" w:hAnsi="Courier New"/>
            <w:sz w:val="16"/>
            <w:lang w:val="en-US"/>
          </w:rPr>
          <w:delText>complexType</w:delText>
        </w:r>
        <w:r w:rsidRPr="006F6F0E" w:rsidDel="0047615E">
          <w:rPr>
            <w:rFonts w:ascii="Courier New" w:eastAsia="MS Mincho" w:hAnsi="Courier New"/>
            <w:sz w:val="16"/>
            <w:lang w:val="en-US"/>
          </w:rPr>
          <w:delText xml:space="preserve"> </w:delText>
        </w:r>
        <w:r w:rsidRPr="006F6F0E" w:rsidDel="0047615E">
          <w:rPr>
            <w:rFonts w:ascii="Courier New" w:hAnsi="Courier New"/>
            <w:sz w:val="16"/>
            <w:lang w:val="en-US"/>
          </w:rPr>
          <w:delText>name="</w:delText>
        </w:r>
        <w:r w:rsidRPr="006F6F0E" w:rsidDel="0047615E">
          <w:rPr>
            <w:rFonts w:ascii="Courier New" w:eastAsia="MS Mincho" w:hAnsi="Courier New"/>
            <w:sz w:val="16"/>
          </w:rPr>
          <w:delText>GPListType</w:delText>
        </w:r>
        <w:r w:rsidRPr="006F6F0E" w:rsidDel="0047615E">
          <w:rPr>
            <w:rFonts w:ascii="Courier New" w:hAnsi="Courier New"/>
            <w:sz w:val="16"/>
            <w:lang w:val="en-US"/>
          </w:rPr>
          <w:delText>"&gt;</w:delText>
        </w:r>
      </w:del>
    </w:p>
    <w:p w14:paraId="57D74CB2" w14:textId="7E452D6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0" w:author="balazs-153" w:date="2024-01-18T20:40:00Z"/>
          <w:rFonts w:ascii="Courier New" w:hAnsi="Courier New"/>
          <w:sz w:val="16"/>
        </w:rPr>
      </w:pPr>
      <w:del w:id="2341" w:author="balazs-153" w:date="2024-01-18T20:40:00Z">
        <w:r w:rsidRPr="006F6F0E" w:rsidDel="0047615E">
          <w:rPr>
            <w:rFonts w:ascii="Courier New" w:hAnsi="Courier New"/>
            <w:sz w:val="16"/>
            <w:lang w:eastAsia="zh-CN"/>
          </w:rPr>
          <w:tab/>
        </w:r>
        <w:r w:rsidRPr="006F6F0E" w:rsidDel="0047615E">
          <w:rPr>
            <w:rFonts w:ascii="Courier New" w:hAnsi="Courier New"/>
            <w:sz w:val="16"/>
          </w:rPr>
          <w:delText>&lt;sequence minOccurs="1" maxOccurs="unbounded"&gt;</w:delText>
        </w:r>
      </w:del>
    </w:p>
    <w:p w14:paraId="79A6280B" w14:textId="6AE851A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2" w:author="balazs-153" w:date="2024-01-18T20:40:00Z"/>
          <w:rFonts w:ascii="Courier New" w:hAnsi="Courier New"/>
          <w:sz w:val="16"/>
        </w:rPr>
      </w:pPr>
      <w:del w:id="2343" w:author="balazs-153" w:date="2024-01-18T20:40:00Z">
        <w:r w:rsidRPr="006F6F0E" w:rsidDel="0047615E">
          <w:rPr>
            <w:rFonts w:ascii="Courier New" w:hAnsi="Courier New"/>
            <w:sz w:val="16"/>
          </w:rPr>
          <w:delText xml:space="preserve">      &lt;element name="</w:delText>
        </w:r>
        <w:r w:rsidRPr="006F6F0E" w:rsidDel="0047615E">
          <w:rPr>
            <w:rFonts w:ascii="Courier New" w:eastAsia="MS Mincho" w:hAnsi="Courier New"/>
            <w:sz w:val="16"/>
          </w:rPr>
          <w:delText>GP</w:delText>
        </w:r>
        <w:r w:rsidRPr="006F6F0E" w:rsidDel="0047615E">
          <w:rPr>
            <w:rFonts w:ascii="Courier New" w:hAnsi="Courier New"/>
            <w:sz w:val="16"/>
          </w:rPr>
          <w:delText>" type="</w:delText>
        </w:r>
        <w:r w:rsidRPr="006F6F0E" w:rsidDel="0047615E">
          <w:rPr>
            <w:rFonts w:ascii="Courier New" w:hAnsi="Courier New"/>
            <w:sz w:val="16"/>
            <w:lang w:eastAsia="zh-CN"/>
          </w:rPr>
          <w:delText>integer</w:delText>
        </w:r>
        <w:r w:rsidRPr="006F6F0E" w:rsidDel="0047615E">
          <w:rPr>
            <w:rFonts w:ascii="Courier New" w:hAnsi="Courier New"/>
            <w:sz w:val="16"/>
          </w:rPr>
          <w:delText>"/&gt;</w:delText>
        </w:r>
      </w:del>
    </w:p>
    <w:p w14:paraId="765B36F6" w14:textId="0C53EBC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4" w:author="balazs-153" w:date="2024-01-18T20:40:00Z"/>
          <w:rFonts w:ascii="Courier New" w:hAnsi="Courier New"/>
          <w:sz w:val="16"/>
        </w:rPr>
      </w:pPr>
      <w:del w:id="2345" w:author="balazs-153" w:date="2024-01-18T20:40:00Z">
        <w:r w:rsidRPr="006F6F0E" w:rsidDel="0047615E">
          <w:rPr>
            <w:rFonts w:ascii="Courier New" w:hAnsi="Courier New"/>
            <w:sz w:val="16"/>
          </w:rPr>
          <w:delText xml:space="preserve">    &lt;/sequence&gt;</w:delText>
        </w:r>
      </w:del>
    </w:p>
    <w:p w14:paraId="24587D12" w14:textId="1AFBA0B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6" w:author="balazs-153" w:date="2024-01-18T20:40:00Z"/>
          <w:rFonts w:ascii="Courier New" w:hAnsi="Courier New"/>
          <w:sz w:val="16"/>
        </w:rPr>
      </w:pPr>
      <w:del w:id="2347"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&gt;</w:delText>
        </w:r>
      </w:del>
    </w:p>
    <w:p w14:paraId="71C2DF32" w14:textId="4250E56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8" w:author="balazs-153" w:date="2024-01-18T20:40:00Z"/>
          <w:rFonts w:ascii="Courier New" w:hAnsi="Courier New"/>
          <w:sz w:val="16"/>
        </w:rPr>
      </w:pPr>
    </w:p>
    <w:p w14:paraId="5BF98230" w14:textId="186BF48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9" w:author="balazs-153" w:date="2024-01-18T20:40:00Z"/>
          <w:rFonts w:ascii="Courier New" w:hAnsi="Courier New"/>
          <w:sz w:val="16"/>
        </w:rPr>
      </w:pPr>
      <w:del w:id="2350"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 xml:space="preserve"> name="KPINameList"&gt;</w:delText>
        </w:r>
      </w:del>
    </w:p>
    <w:p w14:paraId="0E04638D" w14:textId="3886751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1" w:author="balazs-153" w:date="2024-01-18T20:40:00Z"/>
          <w:rFonts w:ascii="Courier New" w:hAnsi="Courier New"/>
          <w:sz w:val="16"/>
        </w:rPr>
      </w:pPr>
      <w:del w:id="2352" w:author="balazs-153" w:date="2024-01-18T20:40:00Z">
        <w:r w:rsidRPr="006F6F0E" w:rsidDel="0047615E">
          <w:rPr>
            <w:rFonts w:ascii="Courier New" w:hAnsi="Courier New"/>
            <w:sz w:val="16"/>
          </w:rPr>
          <w:delText xml:space="preserve">    &lt;sequence minOccurs="1" maxOccurs="unbounded"&gt;</w:delText>
        </w:r>
      </w:del>
    </w:p>
    <w:p w14:paraId="596BD237" w14:textId="77EF192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3" w:author="balazs-153" w:date="2024-01-18T20:40:00Z"/>
          <w:rFonts w:ascii="Courier New" w:hAnsi="Courier New"/>
          <w:sz w:val="16"/>
        </w:rPr>
      </w:pPr>
      <w:del w:id="2354" w:author="balazs-153" w:date="2024-01-18T20:40:00Z">
        <w:r w:rsidRPr="006F6F0E" w:rsidDel="0047615E">
          <w:rPr>
            <w:rFonts w:ascii="Courier New" w:hAnsi="Courier New"/>
            <w:sz w:val="16"/>
          </w:rPr>
          <w:delText xml:space="preserve">      &lt;element name="kPIName" type="string"/&gt;</w:delText>
        </w:r>
      </w:del>
    </w:p>
    <w:p w14:paraId="186C7873" w14:textId="40B5A69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5" w:author="balazs-153" w:date="2024-01-18T20:40:00Z"/>
          <w:rFonts w:ascii="Courier New" w:hAnsi="Courier New"/>
          <w:sz w:val="16"/>
        </w:rPr>
      </w:pPr>
      <w:del w:id="2356" w:author="balazs-153" w:date="2024-01-18T20:40:00Z">
        <w:r w:rsidRPr="006F6F0E" w:rsidDel="0047615E">
          <w:rPr>
            <w:rFonts w:ascii="Courier New" w:hAnsi="Courier New"/>
            <w:sz w:val="16"/>
          </w:rPr>
          <w:delText xml:space="preserve">    &lt;/sequence&gt;</w:delText>
        </w:r>
      </w:del>
    </w:p>
    <w:p w14:paraId="14559FE8" w14:textId="78993FB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7" w:author="balazs-153" w:date="2024-01-18T20:40:00Z"/>
          <w:rFonts w:ascii="Courier New" w:hAnsi="Courier New"/>
          <w:sz w:val="16"/>
        </w:rPr>
      </w:pPr>
      <w:del w:id="2358"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&gt;</w:delText>
        </w:r>
      </w:del>
    </w:p>
    <w:p w14:paraId="33E44FBD" w14:textId="2A2D2EB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9" w:author="balazs-153" w:date="2024-01-18T20:40:00Z"/>
          <w:rFonts w:ascii="Courier New" w:hAnsi="Courier New"/>
          <w:sz w:val="16"/>
        </w:rPr>
      </w:pPr>
    </w:p>
    <w:p w14:paraId="58D3D1F0" w14:textId="645AF7B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360" w:author="balazs-153" w:date="2024-01-18T20:40:00Z"/>
          <w:rFonts w:ascii="Courier New" w:hAnsi="Courier New"/>
          <w:sz w:val="16"/>
        </w:rPr>
      </w:pPr>
      <w:del w:id="2361" w:author="balazs-153" w:date="2024-01-18T20:40:00Z">
        <w:r w:rsidRPr="006F6F0E" w:rsidDel="0047615E">
          <w:rPr>
            <w:rFonts w:ascii="Courier New" w:hAnsi="Courier New"/>
            <w:sz w:val="16"/>
          </w:rPr>
          <w:delText>&lt;complexType name="KPIs"&gt;</w:delText>
        </w:r>
      </w:del>
    </w:p>
    <w:p w14:paraId="5129BA94" w14:textId="07D0E3A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2" w:author="balazs-153" w:date="2024-01-18T20:40:00Z"/>
          <w:rFonts w:ascii="Courier New" w:hAnsi="Courier New"/>
          <w:sz w:val="16"/>
        </w:rPr>
      </w:pPr>
      <w:del w:id="2363" w:author="balazs-153" w:date="2024-01-18T20:40:00Z">
        <w:r w:rsidRPr="006F6F0E" w:rsidDel="0047615E">
          <w:rPr>
            <w:rFonts w:ascii="Courier New" w:hAnsi="Courier New"/>
            <w:sz w:val="16"/>
          </w:rPr>
          <w:delText xml:space="preserve">    &lt;sequence&gt;</w:delText>
        </w:r>
      </w:del>
    </w:p>
    <w:p w14:paraId="48E7AA2A" w14:textId="7D063C2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4" w:author="balazs-153" w:date="2024-01-18T20:40:00Z"/>
          <w:rFonts w:ascii="Courier New" w:hAnsi="Courier New"/>
          <w:sz w:val="16"/>
        </w:rPr>
      </w:pPr>
      <w:del w:id="2365" w:author="balazs-153" w:date="2024-01-18T20:40:00Z">
        <w:r w:rsidRPr="006F6F0E" w:rsidDel="0047615E">
          <w:rPr>
            <w:rFonts w:ascii="Courier New" w:hAnsi="Courier New"/>
            <w:sz w:val="16"/>
          </w:rPr>
          <w:delText xml:space="preserve">      &lt;element name="kPITypes" type="xn:KPINameList"/&gt;</w:delText>
        </w:r>
      </w:del>
    </w:p>
    <w:p w14:paraId="7A77E465" w14:textId="3C79EC3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6" w:author="balazs-153" w:date="2024-01-18T20:40:00Z"/>
          <w:rFonts w:ascii="Courier New" w:hAnsi="Courier New"/>
          <w:sz w:val="16"/>
        </w:rPr>
      </w:pPr>
      <w:del w:id="2367" w:author="balazs-153" w:date="2024-01-18T20:40:00Z">
        <w:r w:rsidRPr="006F6F0E" w:rsidDel="0047615E">
          <w:rPr>
            <w:rFonts w:ascii="Courier New" w:hAnsi="Courier New"/>
            <w:sz w:val="16"/>
          </w:rPr>
          <w:delText xml:space="preserve">      &lt;element name="GPs" type="xn:GPList"/&gt;</w:delText>
        </w:r>
      </w:del>
    </w:p>
    <w:p w14:paraId="64820068" w14:textId="203CB5C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8" w:author="balazs-153" w:date="2024-01-18T20:40:00Z"/>
          <w:rFonts w:ascii="Courier New" w:hAnsi="Courier New"/>
          <w:sz w:val="16"/>
        </w:rPr>
      </w:pPr>
      <w:del w:id="2369" w:author="balazs-153" w:date="2024-01-18T20:40:00Z">
        <w:r w:rsidRPr="006F6F0E" w:rsidDel="0047615E">
          <w:rPr>
            <w:rFonts w:ascii="Courier New" w:hAnsi="Courier New"/>
            <w:sz w:val="16"/>
          </w:rPr>
          <w:delText xml:space="preserve">    &lt;/sequence&gt;</w:delText>
        </w:r>
      </w:del>
    </w:p>
    <w:p w14:paraId="6A569096" w14:textId="652FC2D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0" w:author="balazs-153" w:date="2024-01-18T20:40:00Z"/>
          <w:rFonts w:ascii="Courier New" w:hAnsi="Courier New"/>
          <w:sz w:val="16"/>
        </w:rPr>
      </w:pPr>
      <w:del w:id="2371" w:author="balazs-153" w:date="2024-01-18T20:40:00Z">
        <w:r w:rsidRPr="006F6F0E" w:rsidDel="0047615E">
          <w:rPr>
            <w:rFonts w:ascii="Courier New" w:hAnsi="Courier New"/>
            <w:sz w:val="16"/>
          </w:rPr>
          <w:delText xml:space="preserve">  &lt;/complexType&gt;</w:delText>
        </w:r>
      </w:del>
    </w:p>
    <w:p w14:paraId="15F5BF88" w14:textId="74522AD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2" w:author="balazs-153" w:date="2024-01-18T20:40:00Z"/>
          <w:rFonts w:ascii="Courier New" w:hAnsi="Courier New"/>
          <w:sz w:val="16"/>
        </w:rPr>
      </w:pPr>
    </w:p>
    <w:p w14:paraId="0FC1939C" w14:textId="769B115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3" w:author="balazs-153" w:date="2024-01-18T20:40:00Z"/>
          <w:rFonts w:ascii="Courier New" w:hAnsi="Courier New"/>
          <w:sz w:val="16"/>
        </w:rPr>
      </w:pPr>
      <w:del w:id="2374" w:author="balazs-153" w:date="2024-01-18T20:40:00Z">
        <w:r w:rsidRPr="006F6F0E" w:rsidDel="0047615E">
          <w:rPr>
            <w:rFonts w:ascii="Courier New" w:hAnsi="Courier New"/>
            <w:sz w:val="16"/>
          </w:rPr>
          <w:delText xml:space="preserve">  &lt;complexType name="KPIsList"&gt;</w:delText>
        </w:r>
      </w:del>
    </w:p>
    <w:p w14:paraId="10487AED" w14:textId="2CB2A30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5" w:author="balazs-153" w:date="2024-01-18T20:40:00Z"/>
          <w:rFonts w:ascii="Courier New" w:hAnsi="Courier New"/>
          <w:sz w:val="16"/>
        </w:rPr>
      </w:pPr>
      <w:del w:id="2376" w:author="balazs-153" w:date="2024-01-18T20:40:00Z">
        <w:r w:rsidRPr="006F6F0E" w:rsidDel="0047615E">
          <w:rPr>
            <w:rFonts w:ascii="Courier New" w:hAnsi="Courier New"/>
            <w:sz w:val="16"/>
          </w:rPr>
          <w:delText xml:space="preserve">    &lt;sequence&gt;</w:delText>
        </w:r>
      </w:del>
    </w:p>
    <w:p w14:paraId="47A092DD" w14:textId="25482E1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7" w:author="balazs-153" w:date="2024-01-18T20:40:00Z"/>
          <w:rFonts w:ascii="Courier New" w:hAnsi="Courier New"/>
          <w:sz w:val="16"/>
        </w:rPr>
      </w:pPr>
      <w:del w:id="2378" w:author="balazs-153" w:date="2024-01-18T20:40:00Z">
        <w:r w:rsidRPr="006F6F0E" w:rsidDel="0047615E">
          <w:rPr>
            <w:rFonts w:ascii="Courier New" w:hAnsi="Courier New"/>
            <w:sz w:val="16"/>
          </w:rPr>
          <w:delText xml:space="preserve">      &lt;element name="kPIs" type="xn:KPIs" minOccurs="1" maxOccurs="unbounded"/&gt;</w:delText>
        </w:r>
      </w:del>
    </w:p>
    <w:p w14:paraId="762F0E09" w14:textId="4D39783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9" w:author="balazs-153" w:date="2024-01-18T20:40:00Z"/>
          <w:rFonts w:ascii="Courier New" w:hAnsi="Courier New"/>
          <w:sz w:val="16"/>
        </w:rPr>
      </w:pPr>
      <w:del w:id="2380" w:author="balazs-153" w:date="2024-01-18T20:40:00Z">
        <w:r w:rsidRPr="006F6F0E" w:rsidDel="0047615E">
          <w:rPr>
            <w:rFonts w:ascii="Courier New" w:hAnsi="Courier New"/>
            <w:sz w:val="16"/>
          </w:rPr>
          <w:delText xml:space="preserve">    &lt;/sequence&gt;</w:delText>
        </w:r>
      </w:del>
    </w:p>
    <w:p w14:paraId="063A62BD" w14:textId="2C77D19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1" w:author="balazs-153" w:date="2024-01-18T20:40:00Z"/>
          <w:rFonts w:ascii="Courier New" w:hAnsi="Courier New"/>
          <w:sz w:val="16"/>
        </w:rPr>
      </w:pPr>
      <w:del w:id="2382" w:author="balazs-153" w:date="2024-01-18T20:40:00Z">
        <w:r w:rsidRPr="006F6F0E" w:rsidDel="0047615E">
          <w:rPr>
            <w:rFonts w:ascii="Courier New" w:hAnsi="Courier New"/>
            <w:sz w:val="16"/>
          </w:rPr>
          <w:delText xml:space="preserve">  &lt;/complexType&gt;</w:delText>
        </w:r>
      </w:del>
    </w:p>
    <w:p w14:paraId="08EA9CB1" w14:textId="0BB04F7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3" w:author="balazs-153" w:date="2024-01-18T20:40:00Z"/>
          <w:rFonts w:ascii="Courier New" w:hAnsi="Courier New"/>
          <w:sz w:val="16"/>
        </w:rPr>
      </w:pPr>
    </w:p>
    <w:p w14:paraId="2B89F656" w14:textId="05E6731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4" w:author="balazs-153" w:date="2024-01-18T20:40:00Z"/>
          <w:rFonts w:ascii="Courier New" w:hAnsi="Courier New"/>
          <w:sz w:val="16"/>
        </w:rPr>
      </w:pPr>
    </w:p>
    <w:p w14:paraId="66BC1862" w14:textId="6DCB4A9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5" w:author="balazs-153" w:date="2024-01-18T20:40:00Z"/>
          <w:rFonts w:ascii="Courier New" w:hAnsi="Courier New"/>
          <w:sz w:val="16"/>
        </w:rPr>
      </w:pPr>
      <w:del w:id="2386" w:author="balazs-153" w:date="2024-01-18T20:40:00Z">
        <w:r w:rsidRPr="006F6F0E" w:rsidDel="0047615E">
          <w:rPr>
            <w:rFonts w:ascii="Courier New" w:hAnsi="Courier New"/>
            <w:sz w:val="16"/>
          </w:rPr>
          <w:delText xml:space="preserve">  &lt;simpleType name="d</w:delText>
        </w:r>
        <w:r w:rsidRPr="006F6F0E" w:rsidDel="0047615E">
          <w:rPr>
            <w:rFonts w:ascii="Courier New" w:hAnsi="Courier New" w:cs="Courier New"/>
            <w:sz w:val="16"/>
            <w:szCs w:val="16"/>
          </w:rPr>
          <w:delText>irection</w:delText>
        </w:r>
        <w:r w:rsidRPr="006F6F0E" w:rsidDel="0047615E">
          <w:rPr>
            <w:rFonts w:ascii="Courier New" w:hAnsi="Courier New"/>
            <w:sz w:val="16"/>
          </w:rPr>
          <w:delText>Type"&gt;</w:delText>
        </w:r>
      </w:del>
    </w:p>
    <w:p w14:paraId="59004AF5" w14:textId="5EF850B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7" w:author="balazs-153" w:date="2024-01-18T20:40:00Z"/>
          <w:rFonts w:ascii="Courier New" w:hAnsi="Courier New"/>
          <w:sz w:val="16"/>
        </w:rPr>
      </w:pPr>
      <w:del w:id="2388" w:author="balazs-153" w:date="2024-01-18T20:40:00Z">
        <w:r w:rsidRPr="006F6F0E" w:rsidDel="0047615E">
          <w:rPr>
            <w:rFonts w:ascii="Courier New" w:hAnsi="Courier New"/>
            <w:sz w:val="16"/>
          </w:rPr>
          <w:delText xml:space="preserve">    &lt;list&gt;</w:delText>
        </w:r>
      </w:del>
    </w:p>
    <w:p w14:paraId="7B486D4C" w14:textId="71652CB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9" w:author="balazs-153" w:date="2024-01-18T20:40:00Z"/>
          <w:rFonts w:ascii="Courier New" w:hAnsi="Courier New"/>
          <w:sz w:val="16"/>
        </w:rPr>
      </w:pPr>
      <w:del w:id="2390" w:author="balazs-153" w:date="2024-01-18T20:40:00Z">
        <w:r w:rsidRPr="006F6F0E" w:rsidDel="0047615E">
          <w:rPr>
            <w:rFonts w:ascii="Courier New" w:hAnsi="Courier New"/>
            <w:sz w:val="16"/>
          </w:rPr>
          <w:delText xml:space="preserve">      &lt;simpleType&gt;</w:delText>
        </w:r>
      </w:del>
    </w:p>
    <w:p w14:paraId="2495E3B6" w14:textId="39AEBDE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1" w:author="balazs-153" w:date="2024-01-18T20:40:00Z"/>
          <w:rFonts w:ascii="Courier New" w:hAnsi="Courier New"/>
          <w:sz w:val="16"/>
        </w:rPr>
      </w:pPr>
      <w:del w:id="2392" w:author="balazs-153" w:date="2024-01-18T20:40:00Z">
        <w:r w:rsidRPr="006F6F0E" w:rsidDel="0047615E">
          <w:rPr>
            <w:rFonts w:ascii="Courier New" w:hAnsi="Courier New"/>
            <w:sz w:val="16"/>
          </w:rPr>
          <w:delText xml:space="preserve">        &lt;restriction base="string"&gt;</w:delText>
        </w:r>
      </w:del>
    </w:p>
    <w:p w14:paraId="254D948F" w14:textId="2DD7513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3" w:author="balazs-153" w:date="2024-01-18T20:40:00Z"/>
          <w:rFonts w:ascii="Courier New" w:hAnsi="Courier New"/>
          <w:sz w:val="16"/>
        </w:rPr>
      </w:pPr>
      <w:del w:id="2394" w:author="balazs-153" w:date="2024-01-18T20:40:00Z">
        <w:r w:rsidRPr="006F6F0E" w:rsidDel="0047615E">
          <w:rPr>
            <w:rFonts w:ascii="Courier New" w:hAnsi="Courier New"/>
            <w:sz w:val="16"/>
          </w:rPr>
          <w:delText xml:space="preserve">          &lt;enumeration value="increasing"/&gt;</w:delText>
        </w:r>
      </w:del>
    </w:p>
    <w:p w14:paraId="2C490AD1" w14:textId="1293C88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5" w:author="balazs-153" w:date="2024-01-18T20:40:00Z"/>
          <w:rFonts w:ascii="Courier New" w:hAnsi="Courier New"/>
          <w:sz w:val="16"/>
        </w:rPr>
      </w:pPr>
      <w:del w:id="2396" w:author="balazs-153" w:date="2024-01-18T20:40:00Z">
        <w:r w:rsidRPr="006F6F0E" w:rsidDel="0047615E">
          <w:rPr>
            <w:rFonts w:ascii="Courier New" w:hAnsi="Courier New"/>
            <w:sz w:val="16"/>
          </w:rPr>
          <w:delText xml:space="preserve">          &lt;enumeration value="decreasing"/&gt;</w:delText>
        </w:r>
      </w:del>
    </w:p>
    <w:p w14:paraId="0930B7BD" w14:textId="7DCBD4E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7" w:author="balazs-153" w:date="2024-01-18T20:40:00Z"/>
          <w:rFonts w:ascii="Courier New" w:hAnsi="Courier New"/>
          <w:sz w:val="16"/>
        </w:rPr>
      </w:pPr>
      <w:del w:id="2398" w:author="balazs-153" w:date="2024-01-18T20:40:00Z">
        <w:r w:rsidRPr="006F6F0E" w:rsidDel="0047615E">
          <w:rPr>
            <w:rFonts w:ascii="Courier New" w:hAnsi="Courier New"/>
            <w:sz w:val="16"/>
          </w:rPr>
          <w:delText xml:space="preserve">        &lt;/restriction&gt;</w:delText>
        </w:r>
      </w:del>
    </w:p>
    <w:p w14:paraId="2D058FE6" w14:textId="7FE5114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9" w:author="balazs-153" w:date="2024-01-18T20:40:00Z"/>
          <w:rFonts w:ascii="Courier New" w:hAnsi="Courier New"/>
          <w:sz w:val="16"/>
        </w:rPr>
      </w:pPr>
      <w:del w:id="2400" w:author="balazs-153" w:date="2024-01-18T20:40:00Z">
        <w:r w:rsidRPr="006F6F0E" w:rsidDel="0047615E">
          <w:rPr>
            <w:rFonts w:ascii="Courier New" w:hAnsi="Courier New"/>
            <w:sz w:val="16"/>
          </w:rPr>
          <w:delText xml:space="preserve">      &lt;/simpleType&gt;</w:delText>
        </w:r>
      </w:del>
    </w:p>
    <w:p w14:paraId="496E33E9" w14:textId="689CF87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1" w:author="balazs-153" w:date="2024-01-18T20:40:00Z"/>
          <w:rFonts w:ascii="Courier New" w:hAnsi="Courier New"/>
          <w:sz w:val="16"/>
        </w:rPr>
      </w:pPr>
      <w:del w:id="2402" w:author="balazs-153" w:date="2024-01-18T20:40:00Z">
        <w:r w:rsidRPr="006F6F0E" w:rsidDel="0047615E">
          <w:rPr>
            <w:rFonts w:ascii="Courier New" w:hAnsi="Courier New"/>
            <w:sz w:val="16"/>
          </w:rPr>
          <w:delText xml:space="preserve">    &lt;/list&gt;</w:delText>
        </w:r>
      </w:del>
    </w:p>
    <w:p w14:paraId="23CA44D1" w14:textId="23D7316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3" w:author="balazs-153" w:date="2024-01-18T20:40:00Z"/>
          <w:rFonts w:ascii="Courier New" w:hAnsi="Courier New"/>
          <w:sz w:val="16"/>
        </w:rPr>
      </w:pPr>
      <w:del w:id="2404" w:author="balazs-153" w:date="2024-01-18T20:40:00Z">
        <w:r w:rsidRPr="006F6F0E" w:rsidDel="0047615E">
          <w:rPr>
            <w:rFonts w:ascii="Courier New" w:hAnsi="Courier New"/>
            <w:sz w:val="16"/>
          </w:rPr>
          <w:delText xml:space="preserve">  &lt;/simpleType&gt;</w:delText>
        </w:r>
      </w:del>
    </w:p>
    <w:p w14:paraId="21BED13B" w14:textId="118F3FB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5" w:author="balazs-153" w:date="2024-01-18T20:40:00Z"/>
          <w:rFonts w:ascii="Courier New" w:hAnsi="Courier New"/>
          <w:sz w:val="16"/>
        </w:rPr>
      </w:pPr>
    </w:p>
    <w:p w14:paraId="306D8CF7" w14:textId="27B9205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406" w:author="balazs-153" w:date="2024-01-18T20:40:00Z"/>
          <w:rFonts w:ascii="Courier New" w:hAnsi="Courier New"/>
          <w:sz w:val="16"/>
          <w:lang w:val="en-US" w:eastAsia="zh-CN"/>
        </w:rPr>
      </w:pPr>
      <w:del w:id="2407" w:author="balazs-153" w:date="2024-01-18T20:40:00Z">
        <w:r w:rsidRPr="006F6F0E" w:rsidDel="0047615E">
          <w:rPr>
            <w:rFonts w:ascii="Courier New" w:hAnsi="Courier New"/>
            <w:sz w:val="16"/>
            <w:lang w:val="en-US" w:eastAsia="zh-CN"/>
          </w:rPr>
          <w:delText>&lt;</w:delText>
        </w:r>
        <w:r w:rsidRPr="006F6F0E" w:rsidDel="0047615E">
          <w:rPr>
            <w:rFonts w:ascii="Courier New" w:hAnsi="Courier New"/>
            <w:sz w:val="16"/>
            <w:lang w:val="en-US"/>
          </w:rPr>
          <w:delText>complexType</w:delText>
        </w:r>
        <w:r w:rsidRPr="006F6F0E" w:rsidDel="0047615E">
          <w:rPr>
            <w:rFonts w:ascii="Courier New" w:eastAsia="MS Mincho" w:hAnsi="Courier New"/>
            <w:sz w:val="16"/>
            <w:lang w:val="en-US"/>
          </w:rPr>
          <w:delText xml:space="preserve"> </w:delText>
        </w:r>
        <w:r w:rsidRPr="006F6F0E" w:rsidDel="0047615E">
          <w:rPr>
            <w:rFonts w:ascii="Courier New" w:hAnsi="Courier New"/>
            <w:sz w:val="16"/>
            <w:lang w:val="en-US"/>
          </w:rPr>
          <w:delText>name="</w:delText>
        </w:r>
        <w:r w:rsidRPr="006F6F0E" w:rsidDel="0047615E">
          <w:rPr>
            <w:rFonts w:ascii="Courier New" w:hAnsi="Courier New" w:cs="Courier New"/>
            <w:sz w:val="16"/>
            <w:szCs w:val="16"/>
          </w:rPr>
          <w:delText>thrsholdPack</w:delText>
        </w:r>
        <w:r w:rsidRPr="006F6F0E" w:rsidDel="0047615E">
          <w:rPr>
            <w:rFonts w:ascii="Courier New" w:hAnsi="Courier New"/>
            <w:sz w:val="16"/>
          </w:rPr>
          <w:delText>Type</w:delText>
        </w:r>
        <w:r w:rsidRPr="006F6F0E" w:rsidDel="0047615E">
          <w:rPr>
            <w:rFonts w:ascii="Courier New" w:hAnsi="Courier New"/>
            <w:sz w:val="16"/>
            <w:lang w:val="en-US"/>
          </w:rPr>
          <w:delText>"&gt;</w:delText>
        </w:r>
      </w:del>
    </w:p>
    <w:p w14:paraId="75C5B2F9" w14:textId="52F15CF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8" w:author="balazs-153" w:date="2024-01-18T20:40:00Z"/>
          <w:rFonts w:ascii="Courier New" w:hAnsi="Courier New"/>
          <w:sz w:val="16"/>
        </w:rPr>
      </w:pPr>
      <w:del w:id="2409" w:author="balazs-153" w:date="2024-01-18T20:40:00Z">
        <w:r w:rsidRPr="006F6F0E" w:rsidDel="0047615E">
          <w:rPr>
            <w:rFonts w:ascii="Courier New" w:hAnsi="Courier New"/>
            <w:sz w:val="16"/>
            <w:lang w:eastAsia="zh-CN"/>
          </w:rPr>
          <w:tab/>
        </w:r>
        <w:r w:rsidRPr="006F6F0E" w:rsidDel="0047615E">
          <w:rPr>
            <w:rFonts w:ascii="Courier New" w:hAnsi="Courier New"/>
            <w:sz w:val="16"/>
          </w:rPr>
          <w:delText>&lt;sequence minOccurs="1" maxOccurs="unbounded"&gt;</w:delText>
        </w:r>
      </w:del>
    </w:p>
    <w:p w14:paraId="3C6FF318" w14:textId="15A63C0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0" w:author="balazs-153" w:date="2024-01-18T20:40:00Z"/>
          <w:rFonts w:ascii="Courier New" w:hAnsi="Courier New"/>
          <w:sz w:val="16"/>
          <w:lang w:eastAsia="zh-CN"/>
        </w:rPr>
      </w:pPr>
      <w:del w:id="2411" w:author="balazs-153" w:date="2024-01-18T20:40:00Z">
        <w:r w:rsidRPr="006F6F0E" w:rsidDel="0047615E">
          <w:rPr>
            <w:rFonts w:ascii="Courier New" w:hAnsi="Courier New"/>
            <w:sz w:val="16"/>
          </w:rPr>
          <w:delText xml:space="preserve">      &lt;element name="t</w:delText>
        </w:r>
        <w:r w:rsidRPr="006F6F0E" w:rsidDel="0047615E">
          <w:rPr>
            <w:rFonts w:ascii="Courier New" w:hAnsi="Courier New" w:cs="Courier New"/>
            <w:sz w:val="16"/>
            <w:szCs w:val="16"/>
          </w:rPr>
          <w:delText>hresholdPackElement</w:delText>
        </w:r>
        <w:r w:rsidRPr="006F6F0E" w:rsidDel="0047615E">
          <w:rPr>
            <w:rFonts w:ascii="Courier New" w:hAnsi="Courier New"/>
            <w:sz w:val="16"/>
          </w:rPr>
          <w:delText>" type="xn:</w:delText>
        </w:r>
        <w:r w:rsidRPr="006F6F0E" w:rsidDel="0047615E">
          <w:rPr>
            <w:rFonts w:ascii="Courier New" w:hAnsi="Courier New" w:cs="Courier New"/>
            <w:sz w:val="16"/>
            <w:szCs w:val="16"/>
          </w:rPr>
          <w:delText>thresholdPackElement</w:delText>
        </w:r>
        <w:r w:rsidRPr="006F6F0E" w:rsidDel="0047615E">
          <w:rPr>
            <w:rFonts w:ascii="Courier New" w:hAnsi="Courier New"/>
            <w:sz w:val="16"/>
            <w:lang w:eastAsia="zh-CN"/>
          </w:rPr>
          <w:delText>Type</w:delText>
        </w:r>
        <w:r w:rsidRPr="006F6F0E" w:rsidDel="0047615E">
          <w:rPr>
            <w:rFonts w:ascii="Courier New" w:hAnsi="Courier New"/>
            <w:sz w:val="16"/>
          </w:rPr>
          <w:delText>"/&gt;</w:delText>
        </w:r>
      </w:del>
    </w:p>
    <w:p w14:paraId="2DCDA448" w14:textId="1DFDB09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2" w:author="balazs-153" w:date="2024-01-18T20:40:00Z"/>
          <w:rFonts w:ascii="Courier New" w:hAnsi="Courier New"/>
          <w:sz w:val="16"/>
        </w:rPr>
      </w:pPr>
      <w:del w:id="2413" w:author="balazs-153" w:date="2024-01-18T20:40:00Z">
        <w:r w:rsidRPr="006F6F0E" w:rsidDel="0047615E">
          <w:rPr>
            <w:rFonts w:ascii="Courier New" w:hAnsi="Courier New"/>
            <w:sz w:val="16"/>
          </w:rPr>
          <w:delText xml:space="preserve">    &lt;/sequence&gt;</w:delText>
        </w:r>
      </w:del>
    </w:p>
    <w:p w14:paraId="4524195A" w14:textId="6CE8462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4" w:author="balazs-153" w:date="2024-01-18T20:40:00Z"/>
          <w:rFonts w:ascii="Courier New" w:hAnsi="Courier New"/>
          <w:sz w:val="16"/>
          <w:lang w:eastAsia="zh-CN"/>
        </w:rPr>
      </w:pPr>
      <w:del w:id="2415"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&gt;</w:delText>
        </w:r>
      </w:del>
    </w:p>
    <w:p w14:paraId="14ED5835" w14:textId="25D95B4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6" w:author="balazs-153" w:date="2024-01-18T20:40:00Z"/>
          <w:rFonts w:ascii="Courier New" w:hAnsi="Courier New"/>
          <w:sz w:val="16"/>
        </w:rPr>
      </w:pPr>
    </w:p>
    <w:p w14:paraId="705D99CE" w14:textId="7F3B4C5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417" w:author="balazs-153" w:date="2024-01-18T20:40:00Z"/>
          <w:rFonts w:ascii="Courier New" w:hAnsi="Courier New"/>
          <w:sz w:val="16"/>
          <w:lang w:val="en-US" w:eastAsia="zh-CN"/>
        </w:rPr>
      </w:pPr>
      <w:del w:id="2418" w:author="balazs-153" w:date="2024-01-18T20:40:00Z">
        <w:r w:rsidRPr="006F6F0E" w:rsidDel="0047615E">
          <w:rPr>
            <w:rFonts w:ascii="Courier New" w:hAnsi="Courier New"/>
            <w:sz w:val="16"/>
            <w:lang w:val="en-US" w:eastAsia="zh-CN"/>
          </w:rPr>
          <w:delText>&lt;</w:delText>
        </w:r>
        <w:r w:rsidRPr="006F6F0E" w:rsidDel="0047615E">
          <w:rPr>
            <w:rFonts w:ascii="Courier New" w:hAnsi="Courier New"/>
            <w:sz w:val="16"/>
            <w:lang w:val="en-US"/>
          </w:rPr>
          <w:delText>complexType</w:delText>
        </w:r>
        <w:r w:rsidRPr="006F6F0E" w:rsidDel="0047615E">
          <w:rPr>
            <w:rFonts w:ascii="Courier New" w:eastAsia="MS Mincho" w:hAnsi="Courier New"/>
            <w:sz w:val="16"/>
            <w:lang w:val="en-US"/>
          </w:rPr>
          <w:delText xml:space="preserve"> </w:delText>
        </w:r>
        <w:r w:rsidRPr="006F6F0E" w:rsidDel="0047615E">
          <w:rPr>
            <w:rFonts w:ascii="Courier New" w:hAnsi="Courier New"/>
            <w:sz w:val="16"/>
            <w:lang w:val="en-US"/>
          </w:rPr>
          <w:delText>name="</w:delText>
        </w:r>
        <w:r w:rsidRPr="006F6F0E" w:rsidDel="0047615E">
          <w:rPr>
            <w:rFonts w:ascii="Courier New" w:hAnsi="Courier New" w:cs="Courier New"/>
            <w:sz w:val="16"/>
            <w:szCs w:val="16"/>
          </w:rPr>
          <w:delText>thresholdPackElement</w:delText>
        </w:r>
        <w:r w:rsidRPr="006F6F0E" w:rsidDel="0047615E">
          <w:rPr>
            <w:rFonts w:ascii="Courier New" w:hAnsi="Courier New"/>
            <w:sz w:val="16"/>
            <w:lang w:eastAsia="zh-CN"/>
          </w:rPr>
          <w:delText>Type</w:delText>
        </w:r>
        <w:r w:rsidRPr="006F6F0E" w:rsidDel="0047615E">
          <w:rPr>
            <w:rFonts w:ascii="Courier New" w:hAnsi="Courier New"/>
            <w:sz w:val="16"/>
            <w:lang w:val="en-US"/>
          </w:rPr>
          <w:delText>"&gt;</w:delText>
        </w:r>
      </w:del>
    </w:p>
    <w:p w14:paraId="51E268A6" w14:textId="1151DCA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9" w:author="balazs-153" w:date="2024-01-18T20:40:00Z"/>
          <w:rFonts w:ascii="Courier New" w:hAnsi="Courier New"/>
          <w:sz w:val="16"/>
        </w:rPr>
      </w:pPr>
      <w:del w:id="2420" w:author="balazs-153" w:date="2024-01-18T20:40:00Z">
        <w:r w:rsidRPr="006F6F0E" w:rsidDel="0047615E">
          <w:rPr>
            <w:rFonts w:ascii="Courier New" w:hAnsi="Courier New"/>
            <w:sz w:val="16"/>
            <w:lang w:eastAsia="zh-CN"/>
          </w:rPr>
          <w:tab/>
        </w:r>
        <w:r w:rsidRPr="006F6F0E" w:rsidDel="0047615E">
          <w:rPr>
            <w:rFonts w:ascii="Courier New" w:hAnsi="Courier New"/>
            <w:sz w:val="16"/>
          </w:rPr>
          <w:delText>&lt;all&gt;</w:delText>
        </w:r>
      </w:del>
    </w:p>
    <w:p w14:paraId="75D58909" w14:textId="1C0725E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1" w:author="balazs-153" w:date="2024-01-18T20:40:00Z"/>
          <w:rFonts w:ascii="Courier New" w:hAnsi="Courier New"/>
          <w:sz w:val="16"/>
        </w:rPr>
      </w:pPr>
      <w:del w:id="2422" w:author="balazs-153" w:date="2024-01-18T20:40:00Z">
        <w:r w:rsidRPr="006F6F0E" w:rsidDel="0047615E">
          <w:rPr>
            <w:rFonts w:ascii="Courier New" w:hAnsi="Courier New"/>
            <w:sz w:val="16"/>
          </w:rPr>
          <w:delText xml:space="preserve">      &lt;element name="t</w:delText>
        </w:r>
        <w:r w:rsidRPr="006F6F0E" w:rsidDel="0047615E">
          <w:rPr>
            <w:rFonts w:ascii="Courier New" w:hAnsi="Courier New" w:cs="Courier New"/>
            <w:sz w:val="16"/>
            <w:szCs w:val="16"/>
          </w:rPr>
          <w:delText>hresholdValue</w:delText>
        </w:r>
        <w:r w:rsidRPr="006F6F0E" w:rsidDel="0047615E">
          <w:rPr>
            <w:rFonts w:ascii="Courier New" w:hAnsi="Courier New"/>
            <w:sz w:val="16"/>
          </w:rPr>
          <w:delText>" type="string"/&gt;</w:delText>
        </w:r>
      </w:del>
    </w:p>
    <w:p w14:paraId="1BF70B38" w14:textId="1A91733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3" w:author="balazs-153" w:date="2024-01-18T20:40:00Z"/>
          <w:rFonts w:ascii="Courier New" w:hAnsi="Courier New"/>
          <w:sz w:val="16"/>
        </w:rPr>
      </w:pPr>
      <w:del w:id="2424" w:author="balazs-153" w:date="2024-01-18T20:40:00Z">
        <w:r w:rsidRPr="006F6F0E" w:rsidDel="0047615E">
          <w:rPr>
            <w:rFonts w:ascii="Courier New" w:hAnsi="Courier New"/>
            <w:sz w:val="16"/>
          </w:rPr>
          <w:delText xml:space="preserve">      &lt;element name="t</w:delText>
        </w:r>
        <w:r w:rsidRPr="006F6F0E" w:rsidDel="0047615E">
          <w:rPr>
            <w:rFonts w:ascii="Courier New" w:hAnsi="Courier New" w:cs="Courier New"/>
            <w:sz w:val="16"/>
            <w:szCs w:val="16"/>
          </w:rPr>
          <w:delText>hresholdLevel</w:delText>
        </w:r>
        <w:r w:rsidRPr="006F6F0E" w:rsidDel="0047615E">
          <w:rPr>
            <w:rFonts w:ascii="Courier New" w:hAnsi="Courier New"/>
            <w:sz w:val="16"/>
          </w:rPr>
          <w:delText>" type="integer"/&gt;</w:delText>
        </w:r>
      </w:del>
    </w:p>
    <w:p w14:paraId="6F761B03" w14:textId="32898D4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5" w:author="balazs-153" w:date="2024-01-18T20:40:00Z"/>
          <w:rFonts w:ascii="Courier New" w:hAnsi="Courier New"/>
          <w:sz w:val="16"/>
          <w:lang w:eastAsia="zh-CN"/>
        </w:rPr>
      </w:pPr>
      <w:del w:id="2426" w:author="balazs-153" w:date="2024-01-18T20:40:00Z">
        <w:r w:rsidRPr="006F6F0E" w:rsidDel="0047615E">
          <w:rPr>
            <w:rFonts w:ascii="Courier New" w:hAnsi="Courier New"/>
            <w:sz w:val="16"/>
          </w:rPr>
          <w:delText xml:space="preserve">      &lt;element name="hysteresis" type="decimal" </w:delText>
        </w:r>
        <w:r w:rsidRPr="006F6F0E" w:rsidDel="0047615E">
          <w:rPr>
            <w:rFonts w:ascii="Courier New" w:hAnsi="Courier New"/>
            <w:sz w:val="16"/>
            <w:lang w:val="en-US" w:eastAsia="zh-CN"/>
          </w:rPr>
          <w:delText>minOccurs=</w:delText>
        </w:r>
        <w:r w:rsidRPr="006F6F0E" w:rsidDel="0047615E">
          <w:rPr>
            <w:rFonts w:ascii="Courier New" w:hAnsi="Courier New"/>
            <w:sz w:val="16"/>
          </w:rPr>
          <w:delText>"0"/&gt;</w:delText>
        </w:r>
      </w:del>
    </w:p>
    <w:p w14:paraId="20F740B9" w14:textId="055329D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7" w:author="balazs-153" w:date="2024-01-18T20:40:00Z"/>
          <w:rFonts w:ascii="Courier New" w:hAnsi="Courier New"/>
          <w:sz w:val="16"/>
        </w:rPr>
      </w:pPr>
      <w:del w:id="2428" w:author="balazs-153" w:date="2024-01-18T20:40:00Z">
        <w:r w:rsidRPr="006F6F0E" w:rsidDel="0047615E">
          <w:rPr>
            <w:rFonts w:ascii="Courier New" w:hAnsi="Courier New"/>
            <w:sz w:val="16"/>
          </w:rPr>
          <w:delText xml:space="preserve">    &lt;/all&gt;</w:delText>
        </w:r>
      </w:del>
    </w:p>
    <w:p w14:paraId="487AABC9" w14:textId="0A57F1C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9" w:author="balazs-153" w:date="2024-01-18T20:40:00Z"/>
          <w:rFonts w:ascii="Courier New" w:hAnsi="Courier New"/>
          <w:sz w:val="16"/>
          <w:lang w:eastAsia="zh-CN"/>
        </w:rPr>
      </w:pPr>
      <w:del w:id="2430"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&gt;</w:delText>
        </w:r>
      </w:del>
    </w:p>
    <w:p w14:paraId="251D08CD" w14:textId="6AE4041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1" w:author="balazs-153" w:date="2024-01-18T20:40:00Z"/>
          <w:rFonts w:ascii="Courier New" w:hAnsi="Courier New"/>
          <w:sz w:val="16"/>
        </w:rPr>
      </w:pPr>
    </w:p>
    <w:p w14:paraId="65E75E96" w14:textId="40B8A8A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432" w:author="balazs-153" w:date="2024-01-18T20:40:00Z"/>
          <w:rFonts w:ascii="Courier New" w:hAnsi="Courier New"/>
          <w:sz w:val="16"/>
          <w:lang w:val="en-US" w:eastAsia="zh-CN"/>
        </w:rPr>
      </w:pPr>
      <w:del w:id="2433" w:author="balazs-153" w:date="2024-01-18T20:40:00Z">
        <w:r w:rsidRPr="006F6F0E" w:rsidDel="0047615E">
          <w:rPr>
            <w:rFonts w:ascii="Courier New" w:hAnsi="Courier New"/>
            <w:sz w:val="16"/>
            <w:lang w:val="en-US" w:eastAsia="zh-CN"/>
          </w:rPr>
          <w:delText>&lt;</w:delText>
        </w:r>
        <w:r w:rsidRPr="006F6F0E" w:rsidDel="0047615E">
          <w:rPr>
            <w:rFonts w:ascii="Courier New" w:hAnsi="Courier New"/>
            <w:sz w:val="16"/>
            <w:lang w:val="en-US"/>
          </w:rPr>
          <w:delText>complexType</w:delText>
        </w:r>
        <w:r w:rsidRPr="006F6F0E" w:rsidDel="0047615E">
          <w:rPr>
            <w:rFonts w:ascii="Courier New" w:eastAsia="MS Mincho" w:hAnsi="Courier New"/>
            <w:sz w:val="16"/>
            <w:lang w:val="en-US"/>
          </w:rPr>
          <w:delText xml:space="preserve"> </w:delText>
        </w:r>
        <w:r w:rsidRPr="006F6F0E" w:rsidDel="0047615E">
          <w:rPr>
            <w:rFonts w:ascii="Courier New" w:hAnsi="Courier New"/>
            <w:sz w:val="16"/>
            <w:lang w:val="en-US"/>
          </w:rPr>
          <w:delText>name="</w:delText>
        </w:r>
        <w:r w:rsidRPr="006F6F0E" w:rsidDel="0047615E">
          <w:rPr>
            <w:rFonts w:ascii="Courier New" w:hAnsi="Courier New" w:cs="Courier New"/>
            <w:sz w:val="16"/>
            <w:szCs w:val="16"/>
          </w:rPr>
          <w:delText>thresholdInfo</w:delText>
        </w:r>
        <w:r w:rsidRPr="006F6F0E" w:rsidDel="0047615E">
          <w:rPr>
            <w:rFonts w:ascii="Courier New" w:hAnsi="Courier New"/>
            <w:sz w:val="16"/>
          </w:rPr>
          <w:delText>Type</w:delText>
        </w:r>
        <w:r w:rsidRPr="006F6F0E" w:rsidDel="0047615E">
          <w:rPr>
            <w:rFonts w:ascii="Courier New" w:hAnsi="Courier New"/>
            <w:sz w:val="16"/>
            <w:lang w:val="en-US"/>
          </w:rPr>
          <w:delText>"&gt;</w:delText>
        </w:r>
      </w:del>
    </w:p>
    <w:p w14:paraId="78249095" w14:textId="6EAEAAB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4" w:author="balazs-153" w:date="2024-01-18T20:40:00Z"/>
          <w:rFonts w:ascii="Courier New" w:hAnsi="Courier New"/>
          <w:sz w:val="16"/>
        </w:rPr>
      </w:pPr>
      <w:del w:id="2435" w:author="balazs-153" w:date="2024-01-18T20:40:00Z">
        <w:r w:rsidRPr="006F6F0E" w:rsidDel="0047615E">
          <w:rPr>
            <w:rFonts w:ascii="Courier New" w:hAnsi="Courier New"/>
            <w:sz w:val="16"/>
            <w:lang w:eastAsia="zh-CN"/>
          </w:rPr>
          <w:tab/>
        </w:r>
        <w:r w:rsidRPr="006F6F0E" w:rsidDel="0047615E">
          <w:rPr>
            <w:rFonts w:ascii="Courier New" w:hAnsi="Courier New"/>
            <w:sz w:val="16"/>
          </w:rPr>
          <w:delText>&lt;all&gt;</w:delText>
        </w:r>
      </w:del>
    </w:p>
    <w:p w14:paraId="2DCB9A24" w14:textId="2B81997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6" w:author="balazs-153" w:date="2024-01-18T20:40:00Z"/>
          <w:rFonts w:ascii="Courier New" w:hAnsi="Courier New"/>
          <w:sz w:val="16"/>
          <w:lang w:eastAsia="zh-CN"/>
        </w:rPr>
      </w:pPr>
      <w:del w:id="2437" w:author="balazs-153" w:date="2024-01-18T20:40:00Z">
        <w:r w:rsidRPr="006F6F0E" w:rsidDel="0047615E">
          <w:rPr>
            <w:rFonts w:ascii="Courier New" w:hAnsi="Courier New"/>
            <w:sz w:val="16"/>
          </w:rPr>
          <w:delText xml:space="preserve">      &lt;element name="</w:delText>
        </w:r>
        <w:r w:rsidRPr="006F6F0E" w:rsidDel="0047615E">
          <w:rPr>
            <w:rFonts w:ascii="Courier New" w:hAnsi="Courier New" w:cs="Courier New"/>
            <w:sz w:val="16"/>
            <w:szCs w:val="16"/>
          </w:rPr>
          <w:delText>measurementType</w:delText>
        </w:r>
        <w:r w:rsidRPr="006F6F0E" w:rsidDel="0047615E">
          <w:rPr>
            <w:rFonts w:ascii="Courier New" w:hAnsi="Courier New"/>
            <w:sz w:val="16"/>
          </w:rPr>
          <w:delText>" type="</w:delText>
        </w:r>
        <w:r w:rsidRPr="006F6F0E" w:rsidDel="0047615E">
          <w:rPr>
            <w:rFonts w:ascii="Courier New" w:hAnsi="Courier New"/>
            <w:sz w:val="16"/>
            <w:lang w:eastAsia="zh-CN"/>
          </w:rPr>
          <w:delText>string</w:delText>
        </w:r>
        <w:r w:rsidRPr="006F6F0E" w:rsidDel="0047615E">
          <w:rPr>
            <w:rFonts w:ascii="Courier New" w:hAnsi="Courier New"/>
            <w:sz w:val="16"/>
          </w:rPr>
          <w:delText>"/&gt;</w:delText>
        </w:r>
      </w:del>
    </w:p>
    <w:p w14:paraId="76E53436" w14:textId="70E93AE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8" w:author="balazs-153" w:date="2024-01-18T20:40:00Z"/>
          <w:rFonts w:ascii="Courier New" w:hAnsi="Courier New"/>
          <w:sz w:val="16"/>
        </w:rPr>
      </w:pPr>
      <w:del w:id="2439"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&lt;element name="</w:delText>
        </w:r>
        <w:r w:rsidRPr="006F6F0E" w:rsidDel="0047615E">
          <w:rPr>
            <w:rFonts w:ascii="Courier New" w:hAnsi="Courier New" w:cs="Courier New"/>
            <w:sz w:val="16"/>
            <w:szCs w:val="16"/>
          </w:rPr>
          <w:delText>direction</w:delText>
        </w:r>
        <w:r w:rsidRPr="006F6F0E" w:rsidDel="0047615E">
          <w:rPr>
            <w:rFonts w:ascii="Courier New" w:hAnsi="Courier New"/>
            <w:sz w:val="16"/>
          </w:rPr>
          <w:delText>" type=" xn:d</w:delText>
        </w:r>
        <w:r w:rsidRPr="006F6F0E" w:rsidDel="0047615E">
          <w:rPr>
            <w:rFonts w:ascii="Courier New" w:hAnsi="Courier New" w:cs="Courier New"/>
            <w:sz w:val="16"/>
            <w:szCs w:val="16"/>
          </w:rPr>
          <w:delText>irection</w:delText>
        </w:r>
        <w:r w:rsidRPr="006F6F0E" w:rsidDel="0047615E">
          <w:rPr>
            <w:rFonts w:ascii="Courier New" w:hAnsi="Courier New"/>
            <w:sz w:val="16"/>
          </w:rPr>
          <w:delText>Type"/&gt;</w:delText>
        </w:r>
      </w:del>
    </w:p>
    <w:p w14:paraId="5210F35A" w14:textId="5120920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0" w:author="balazs-153" w:date="2024-01-18T20:40:00Z"/>
          <w:rFonts w:ascii="Courier New" w:hAnsi="Courier New"/>
          <w:sz w:val="16"/>
        </w:rPr>
      </w:pPr>
      <w:del w:id="2441" w:author="balazs-153" w:date="2024-01-18T20:40:00Z">
        <w:r w:rsidRPr="006F6F0E" w:rsidDel="0047615E">
          <w:rPr>
            <w:rFonts w:ascii="Courier New" w:hAnsi="Courier New"/>
            <w:sz w:val="16"/>
            <w:lang w:eastAsia="zh-CN"/>
          </w:rPr>
          <w:delText xml:space="preserve">      </w:delText>
        </w:r>
        <w:r w:rsidRPr="006F6F0E" w:rsidDel="0047615E">
          <w:rPr>
            <w:rFonts w:ascii="Courier New" w:hAnsi="Courier New"/>
            <w:sz w:val="16"/>
          </w:rPr>
          <w:delText>&lt;element name="</w:delText>
        </w:r>
        <w:r w:rsidRPr="006F6F0E" w:rsidDel="0047615E">
          <w:rPr>
            <w:rFonts w:ascii="Courier New" w:hAnsi="Courier New" w:cs="Courier New"/>
            <w:sz w:val="16"/>
            <w:szCs w:val="16"/>
          </w:rPr>
          <w:delText>thresholdPack</w:delText>
        </w:r>
        <w:r w:rsidRPr="006F6F0E" w:rsidDel="0047615E">
          <w:rPr>
            <w:rFonts w:ascii="Courier New" w:hAnsi="Courier New"/>
            <w:sz w:val="16"/>
          </w:rPr>
          <w:delText>" type=" xn:</w:delText>
        </w:r>
        <w:r w:rsidRPr="006F6F0E" w:rsidDel="0047615E">
          <w:rPr>
            <w:rFonts w:ascii="Courier New" w:hAnsi="Courier New" w:cs="Courier New"/>
            <w:sz w:val="16"/>
            <w:szCs w:val="16"/>
          </w:rPr>
          <w:delText>thrsholdPack</w:delText>
        </w:r>
        <w:r w:rsidRPr="006F6F0E" w:rsidDel="0047615E">
          <w:rPr>
            <w:rFonts w:ascii="Courier New" w:hAnsi="Courier New"/>
            <w:sz w:val="16"/>
          </w:rPr>
          <w:delText>Type"/&gt;</w:delText>
        </w:r>
      </w:del>
    </w:p>
    <w:p w14:paraId="6F54A7B9" w14:textId="4678FC7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2" w:author="balazs-153" w:date="2024-01-18T20:40:00Z"/>
          <w:rFonts w:ascii="Courier New" w:hAnsi="Courier New"/>
          <w:sz w:val="16"/>
        </w:rPr>
      </w:pPr>
      <w:del w:id="2443" w:author="balazs-153" w:date="2024-01-18T20:40:00Z">
        <w:r w:rsidRPr="006F6F0E" w:rsidDel="0047615E">
          <w:rPr>
            <w:rFonts w:ascii="Courier New" w:hAnsi="Courier New"/>
            <w:sz w:val="16"/>
          </w:rPr>
          <w:delText xml:space="preserve">    &lt;/all&gt;</w:delText>
        </w:r>
      </w:del>
    </w:p>
    <w:p w14:paraId="1DB350DB" w14:textId="369292A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4" w:author="balazs-153" w:date="2024-01-18T20:40:00Z"/>
          <w:rFonts w:ascii="Courier New" w:hAnsi="Courier New"/>
          <w:sz w:val="16"/>
          <w:lang w:eastAsia="zh-CN"/>
        </w:rPr>
      </w:pPr>
      <w:del w:id="2445"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&gt;</w:delText>
        </w:r>
      </w:del>
    </w:p>
    <w:p w14:paraId="0331A3B9" w14:textId="30112FD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6" w:author="balazs-153" w:date="2024-01-18T20:40:00Z"/>
          <w:rFonts w:ascii="Courier New" w:hAnsi="Courier New"/>
          <w:sz w:val="16"/>
        </w:rPr>
      </w:pPr>
    </w:p>
    <w:p w14:paraId="2262B298" w14:textId="066F6E0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del w:id="2447" w:author="balazs-153" w:date="2024-01-18T20:40:00Z"/>
          <w:rFonts w:ascii="Courier New" w:hAnsi="Courier New"/>
          <w:sz w:val="16"/>
          <w:lang w:val="en-US" w:eastAsia="zh-CN"/>
        </w:rPr>
      </w:pPr>
      <w:del w:id="2448" w:author="balazs-153" w:date="2024-01-18T20:40:00Z">
        <w:r w:rsidRPr="006F6F0E" w:rsidDel="0047615E">
          <w:rPr>
            <w:rFonts w:ascii="Courier New" w:hAnsi="Courier New"/>
            <w:sz w:val="16"/>
            <w:lang w:val="en-US" w:eastAsia="zh-CN"/>
          </w:rPr>
          <w:delText>&lt;</w:delText>
        </w:r>
        <w:r w:rsidRPr="006F6F0E" w:rsidDel="0047615E">
          <w:rPr>
            <w:rFonts w:ascii="Courier New" w:hAnsi="Courier New"/>
            <w:sz w:val="16"/>
            <w:lang w:val="en-US"/>
          </w:rPr>
          <w:delText>complexType</w:delText>
        </w:r>
        <w:r w:rsidRPr="006F6F0E" w:rsidDel="0047615E">
          <w:rPr>
            <w:rFonts w:ascii="Courier New" w:eastAsia="MS Mincho" w:hAnsi="Courier New"/>
            <w:sz w:val="16"/>
            <w:lang w:val="en-US"/>
          </w:rPr>
          <w:delText xml:space="preserve"> </w:delText>
        </w:r>
        <w:r w:rsidRPr="006F6F0E" w:rsidDel="0047615E">
          <w:rPr>
            <w:rFonts w:ascii="Courier New" w:hAnsi="Courier New"/>
            <w:sz w:val="16"/>
            <w:lang w:val="en-US"/>
          </w:rPr>
          <w:delText>name="</w:delText>
        </w:r>
        <w:r w:rsidRPr="006F6F0E" w:rsidDel="0047615E">
          <w:rPr>
            <w:rFonts w:ascii="Courier New" w:hAnsi="Courier New" w:cs="Courier New"/>
            <w:sz w:val="16"/>
            <w:szCs w:val="16"/>
          </w:rPr>
          <w:delText>thresholdInfoListType</w:delText>
        </w:r>
        <w:r w:rsidRPr="006F6F0E" w:rsidDel="0047615E">
          <w:rPr>
            <w:rFonts w:ascii="Courier New" w:hAnsi="Courier New"/>
            <w:sz w:val="16"/>
            <w:lang w:val="en-US"/>
          </w:rPr>
          <w:delText>"&gt;</w:delText>
        </w:r>
      </w:del>
    </w:p>
    <w:p w14:paraId="3F6A4883" w14:textId="41D04B2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9" w:author="balazs-153" w:date="2024-01-18T20:40:00Z"/>
          <w:rFonts w:ascii="Courier New" w:hAnsi="Courier New"/>
          <w:sz w:val="16"/>
        </w:rPr>
      </w:pPr>
      <w:del w:id="2450" w:author="balazs-153" w:date="2024-01-18T20:40:00Z">
        <w:r w:rsidRPr="006F6F0E" w:rsidDel="0047615E">
          <w:rPr>
            <w:rFonts w:ascii="Courier New" w:hAnsi="Courier New"/>
            <w:sz w:val="16"/>
            <w:lang w:eastAsia="zh-CN"/>
          </w:rPr>
          <w:tab/>
        </w:r>
        <w:r w:rsidRPr="006F6F0E" w:rsidDel="0047615E">
          <w:rPr>
            <w:rFonts w:ascii="Courier New" w:hAnsi="Courier New"/>
            <w:sz w:val="16"/>
          </w:rPr>
          <w:delText>&lt;sequence minOccurs="1" maxOccurs="unbounded"&gt;</w:delText>
        </w:r>
      </w:del>
    </w:p>
    <w:p w14:paraId="6B6CAB85" w14:textId="40F4ED4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1" w:author="balazs-153" w:date="2024-01-18T20:40:00Z"/>
          <w:rFonts w:ascii="Courier New" w:hAnsi="Courier New"/>
          <w:sz w:val="16"/>
        </w:rPr>
      </w:pPr>
      <w:del w:id="2452" w:author="balazs-153" w:date="2024-01-18T20:40:00Z">
        <w:r w:rsidRPr="006F6F0E" w:rsidDel="0047615E">
          <w:rPr>
            <w:rFonts w:ascii="Courier New" w:hAnsi="Courier New"/>
            <w:sz w:val="16"/>
          </w:rPr>
          <w:delText xml:space="preserve">      &lt;element name="</w:delText>
        </w:r>
        <w:r w:rsidRPr="006F6F0E" w:rsidDel="0047615E">
          <w:rPr>
            <w:rFonts w:ascii="Courier New" w:hAnsi="Courier New" w:cs="Courier New"/>
            <w:sz w:val="16"/>
            <w:szCs w:val="16"/>
          </w:rPr>
          <w:delText>ThresholdInfoElement</w:delText>
        </w:r>
        <w:r w:rsidRPr="006F6F0E" w:rsidDel="0047615E">
          <w:rPr>
            <w:rFonts w:ascii="Courier New" w:hAnsi="Courier New"/>
            <w:sz w:val="16"/>
          </w:rPr>
          <w:delText>" type="xn:</w:delText>
        </w:r>
        <w:r w:rsidRPr="006F6F0E" w:rsidDel="0047615E">
          <w:rPr>
            <w:rFonts w:ascii="Courier New" w:hAnsi="Courier New" w:cs="Courier New"/>
            <w:sz w:val="16"/>
            <w:szCs w:val="16"/>
          </w:rPr>
          <w:delText>thresholdInfo</w:delText>
        </w:r>
        <w:r w:rsidRPr="006F6F0E" w:rsidDel="0047615E">
          <w:rPr>
            <w:rFonts w:ascii="Courier New" w:hAnsi="Courier New"/>
            <w:sz w:val="16"/>
          </w:rPr>
          <w:delText>Type"/&gt;</w:delText>
        </w:r>
      </w:del>
    </w:p>
    <w:p w14:paraId="42FCF6AA" w14:textId="63DB985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3" w:author="balazs-153" w:date="2024-01-18T20:40:00Z"/>
          <w:rFonts w:ascii="Courier New" w:hAnsi="Courier New"/>
          <w:sz w:val="16"/>
        </w:rPr>
      </w:pPr>
      <w:del w:id="2454" w:author="balazs-153" w:date="2024-01-18T20:40:00Z">
        <w:r w:rsidRPr="006F6F0E" w:rsidDel="0047615E">
          <w:rPr>
            <w:rFonts w:ascii="Courier New" w:hAnsi="Courier New"/>
            <w:sz w:val="16"/>
          </w:rPr>
          <w:delText xml:space="preserve">    &lt;/sequence&gt;</w:delText>
        </w:r>
      </w:del>
    </w:p>
    <w:p w14:paraId="7D8FC094" w14:textId="3A788A2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5" w:author="balazs-153" w:date="2024-01-18T20:40:00Z"/>
          <w:rFonts w:ascii="Courier New" w:hAnsi="Courier New"/>
          <w:sz w:val="16"/>
          <w:lang w:eastAsia="zh-CN"/>
        </w:rPr>
      </w:pPr>
      <w:del w:id="2456" w:author="balazs-153" w:date="2024-01-18T20:40:00Z">
        <w:r w:rsidRPr="006F6F0E" w:rsidDel="0047615E">
          <w:rPr>
            <w:rFonts w:ascii="Courier New" w:hAnsi="Courier New"/>
            <w:sz w:val="16"/>
          </w:rPr>
          <w:delText xml:space="preserve">  &lt;/</w:delText>
        </w:r>
        <w:r w:rsidRPr="006F6F0E" w:rsidDel="0047615E">
          <w:rPr>
            <w:rFonts w:ascii="Courier New" w:eastAsia="MS Mincho" w:hAnsi="Courier New"/>
            <w:sz w:val="16"/>
          </w:rPr>
          <w:delText>complexType</w:delText>
        </w:r>
        <w:r w:rsidRPr="006F6F0E" w:rsidDel="0047615E">
          <w:rPr>
            <w:rFonts w:ascii="Courier New" w:hAnsi="Courier New"/>
            <w:sz w:val="16"/>
          </w:rPr>
          <w:delText>&gt;</w:delText>
        </w:r>
      </w:del>
    </w:p>
    <w:p w14:paraId="0EDBF264" w14:textId="3D58F6D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7" w:author="balazs-153" w:date="2024-01-18T20:40:00Z"/>
          <w:rFonts w:ascii="Courier New" w:hAnsi="Courier New"/>
          <w:sz w:val="16"/>
        </w:rPr>
      </w:pPr>
    </w:p>
    <w:p w14:paraId="26EEAD49" w14:textId="29393D2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8" w:author="balazs-153" w:date="2024-01-18T20:40:00Z"/>
          <w:rFonts w:ascii="Courier New" w:hAnsi="Courier New"/>
          <w:sz w:val="16"/>
        </w:rPr>
      </w:pPr>
      <w:del w:id="2459" w:author="balazs-153" w:date="2024-01-18T20:40:00Z">
        <w:r w:rsidRPr="006F6F0E" w:rsidDel="0047615E">
          <w:rPr>
            <w:rFonts w:ascii="Courier New" w:hAnsi="Courier New"/>
            <w:sz w:val="16"/>
          </w:rPr>
          <w:delText xml:space="preserve">  &lt;simpleType name="ScopeType"&gt;</w:delText>
        </w:r>
      </w:del>
    </w:p>
    <w:p w14:paraId="2D7AA3E2" w14:textId="068E102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0" w:author="balazs-153" w:date="2024-01-18T20:40:00Z"/>
          <w:rFonts w:ascii="Courier New" w:hAnsi="Courier New"/>
          <w:sz w:val="16"/>
        </w:rPr>
      </w:pPr>
      <w:del w:id="2461" w:author="balazs-153" w:date="2024-01-18T20:40:00Z">
        <w:r w:rsidRPr="006F6F0E" w:rsidDel="0047615E">
          <w:rPr>
            <w:rFonts w:ascii="Courier New" w:hAnsi="Courier New"/>
            <w:sz w:val="16"/>
          </w:rPr>
          <w:delText xml:space="preserve">    &lt;restriction base="string"&gt;</w:delText>
        </w:r>
      </w:del>
    </w:p>
    <w:p w14:paraId="54EDF130" w14:textId="10EDADB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2" w:author="balazs-153" w:date="2024-01-18T20:40:00Z"/>
          <w:rFonts w:ascii="Courier New" w:hAnsi="Courier New"/>
          <w:sz w:val="16"/>
        </w:rPr>
      </w:pPr>
      <w:del w:id="2463" w:author="balazs-153" w:date="2024-01-18T20:40:00Z">
        <w:r w:rsidRPr="006F6F0E" w:rsidDel="0047615E">
          <w:rPr>
            <w:rFonts w:ascii="Courier New" w:hAnsi="Courier New"/>
            <w:sz w:val="16"/>
          </w:rPr>
          <w:delText xml:space="preserve">      &lt;enumeration value="BASE_ONLY"/&gt;</w:delText>
        </w:r>
      </w:del>
    </w:p>
    <w:p w14:paraId="474AA158" w14:textId="5AFE9C7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4" w:author="balazs-153" w:date="2024-01-18T20:40:00Z"/>
          <w:rFonts w:ascii="Courier New" w:hAnsi="Courier New"/>
          <w:sz w:val="16"/>
        </w:rPr>
      </w:pPr>
      <w:del w:id="2465" w:author="balazs-153" w:date="2024-01-18T20:40:00Z">
        <w:r w:rsidRPr="006F6F0E" w:rsidDel="0047615E">
          <w:rPr>
            <w:rFonts w:ascii="Courier New" w:hAnsi="Courier New"/>
            <w:sz w:val="16"/>
          </w:rPr>
          <w:delText xml:space="preserve">      &lt;enumeration value="BASE_ALL"/&gt;</w:delText>
        </w:r>
      </w:del>
    </w:p>
    <w:p w14:paraId="151C7DD2" w14:textId="3522AF7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6" w:author="balazs-153" w:date="2024-01-18T20:40:00Z"/>
          <w:rFonts w:ascii="Courier New" w:hAnsi="Courier New"/>
          <w:sz w:val="16"/>
        </w:rPr>
      </w:pPr>
      <w:del w:id="2467" w:author="balazs-153" w:date="2024-01-18T20:40:00Z">
        <w:r w:rsidRPr="006F6F0E" w:rsidDel="0047615E">
          <w:rPr>
            <w:rFonts w:ascii="Courier New" w:hAnsi="Courier New"/>
            <w:sz w:val="16"/>
          </w:rPr>
          <w:delText xml:space="preserve">      &lt;enumeration value="BASE_NTH_LEVEL"/&gt;</w:delText>
        </w:r>
      </w:del>
    </w:p>
    <w:p w14:paraId="01139465" w14:textId="4627C6D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8" w:author="balazs-153" w:date="2024-01-18T20:40:00Z"/>
          <w:rFonts w:ascii="Courier New" w:hAnsi="Courier New"/>
          <w:sz w:val="16"/>
        </w:rPr>
      </w:pPr>
      <w:del w:id="2469" w:author="balazs-153" w:date="2024-01-18T20:40:00Z">
        <w:r w:rsidRPr="006F6F0E" w:rsidDel="0047615E">
          <w:rPr>
            <w:rFonts w:ascii="Courier New" w:hAnsi="Courier New"/>
            <w:sz w:val="16"/>
          </w:rPr>
          <w:delText xml:space="preserve">      &lt;enumeration value="BASE_SUBTREE"/&gt;</w:delText>
        </w:r>
      </w:del>
    </w:p>
    <w:p w14:paraId="67309585" w14:textId="7AA1E5A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0" w:author="balazs-153" w:date="2024-01-18T20:40:00Z"/>
          <w:rFonts w:ascii="Courier New" w:hAnsi="Courier New"/>
          <w:sz w:val="16"/>
        </w:rPr>
      </w:pPr>
      <w:del w:id="2471" w:author="balazs-153" w:date="2024-01-18T20:40:00Z">
        <w:r w:rsidRPr="006F6F0E" w:rsidDel="0047615E">
          <w:rPr>
            <w:rFonts w:ascii="Courier New" w:hAnsi="Courier New"/>
            <w:sz w:val="16"/>
          </w:rPr>
          <w:delText xml:space="preserve">    &lt;/restriction&gt;</w:delText>
        </w:r>
      </w:del>
    </w:p>
    <w:p w14:paraId="4DE4FD50" w14:textId="0D08C3C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2" w:author="balazs-153" w:date="2024-01-18T20:40:00Z"/>
          <w:rFonts w:ascii="Courier New" w:hAnsi="Courier New"/>
          <w:sz w:val="16"/>
        </w:rPr>
      </w:pPr>
      <w:del w:id="2473" w:author="balazs-153" w:date="2024-01-18T20:40:00Z">
        <w:r w:rsidRPr="006F6F0E" w:rsidDel="0047615E">
          <w:rPr>
            <w:rFonts w:ascii="Courier New" w:hAnsi="Courier New"/>
            <w:sz w:val="16"/>
          </w:rPr>
          <w:delText xml:space="preserve">  &lt;/simpleType&gt;</w:delText>
        </w:r>
      </w:del>
    </w:p>
    <w:p w14:paraId="64D6BDE0" w14:textId="244B7D3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4" w:author="balazs-153" w:date="2024-01-18T20:40:00Z"/>
          <w:rFonts w:ascii="Courier New" w:hAnsi="Courier New"/>
          <w:sz w:val="16"/>
        </w:rPr>
      </w:pPr>
    </w:p>
    <w:p w14:paraId="1D3F3616" w14:textId="0804BF0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5" w:author="balazs-153" w:date="2024-01-18T20:40:00Z"/>
          <w:rFonts w:ascii="Courier New" w:hAnsi="Courier New"/>
          <w:sz w:val="16"/>
        </w:rPr>
      </w:pPr>
      <w:del w:id="2476" w:author="balazs-153" w:date="2024-01-18T20:40:00Z">
        <w:r w:rsidRPr="006F6F0E" w:rsidDel="0047615E">
          <w:rPr>
            <w:rFonts w:ascii="Courier New" w:hAnsi="Courier New"/>
            <w:sz w:val="16"/>
          </w:rPr>
          <w:delText xml:space="preserve">  &lt;complexType name="Scope"&gt;</w:delText>
        </w:r>
      </w:del>
    </w:p>
    <w:p w14:paraId="1D0A9933" w14:textId="148C3C2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7" w:author="balazs-153" w:date="2024-01-18T20:40:00Z"/>
          <w:rFonts w:ascii="Courier New" w:hAnsi="Courier New"/>
          <w:sz w:val="16"/>
        </w:rPr>
      </w:pPr>
      <w:del w:id="2478" w:author="balazs-153" w:date="2024-01-18T20:40:00Z">
        <w:r w:rsidRPr="006F6F0E" w:rsidDel="0047615E">
          <w:rPr>
            <w:rFonts w:ascii="Courier New" w:hAnsi="Courier New"/>
            <w:sz w:val="16"/>
          </w:rPr>
          <w:delText xml:space="preserve">    &lt;sequence&gt;</w:delText>
        </w:r>
      </w:del>
    </w:p>
    <w:p w14:paraId="3AA3FDA3" w14:textId="6719F75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9" w:author="balazs-153" w:date="2024-01-18T20:40:00Z"/>
          <w:rFonts w:ascii="Courier New" w:hAnsi="Courier New"/>
          <w:sz w:val="16"/>
        </w:rPr>
      </w:pPr>
      <w:del w:id="2480" w:author="balazs-153" w:date="2024-01-18T20:40:00Z">
        <w:r w:rsidRPr="006F6F0E" w:rsidDel="0047615E">
          <w:rPr>
            <w:rFonts w:ascii="Courier New" w:hAnsi="Courier New"/>
            <w:sz w:val="16"/>
          </w:rPr>
          <w:delText xml:space="preserve">      &lt;element name="scopeType" type="xn:ScopeType"/&gt;</w:delText>
        </w:r>
      </w:del>
    </w:p>
    <w:p w14:paraId="40463453" w14:textId="1FF69A6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1" w:author="balazs-153" w:date="2024-01-18T20:40:00Z"/>
          <w:rFonts w:ascii="Courier New" w:hAnsi="Courier New"/>
          <w:sz w:val="16"/>
        </w:rPr>
      </w:pPr>
      <w:del w:id="2482" w:author="balazs-153" w:date="2024-01-18T20:40:00Z">
        <w:r w:rsidRPr="006F6F0E" w:rsidDel="0047615E">
          <w:rPr>
            <w:rFonts w:ascii="Courier New" w:hAnsi="Courier New"/>
            <w:sz w:val="16"/>
          </w:rPr>
          <w:delText xml:space="preserve">      &lt;element name="scopeLevel" type="integer" </w:delText>
        </w:r>
        <w:r w:rsidRPr="006F6F0E" w:rsidDel="0047615E">
          <w:rPr>
            <w:rFonts w:ascii="Courier New" w:hAnsi="Courier New"/>
            <w:sz w:val="16"/>
            <w:lang w:val="en-US" w:eastAsia="zh-CN"/>
          </w:rPr>
          <w:delText>minOccurs=</w:delText>
        </w:r>
        <w:r w:rsidRPr="006F6F0E" w:rsidDel="0047615E">
          <w:rPr>
            <w:rFonts w:ascii="Courier New" w:hAnsi="Courier New"/>
            <w:sz w:val="16"/>
          </w:rPr>
          <w:delText>"0"/&gt;</w:delText>
        </w:r>
      </w:del>
    </w:p>
    <w:p w14:paraId="60523362" w14:textId="12115CE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3" w:author="balazs-153" w:date="2024-01-18T20:40:00Z"/>
          <w:rFonts w:ascii="Courier New" w:hAnsi="Courier New"/>
          <w:sz w:val="16"/>
        </w:rPr>
      </w:pPr>
      <w:del w:id="2484" w:author="balazs-153" w:date="2024-01-18T20:40:00Z">
        <w:r w:rsidRPr="006F6F0E" w:rsidDel="0047615E">
          <w:rPr>
            <w:rFonts w:ascii="Courier New" w:hAnsi="Courier New"/>
            <w:sz w:val="16"/>
          </w:rPr>
          <w:delText xml:space="preserve">    &lt;/sequence&gt;</w:delText>
        </w:r>
      </w:del>
    </w:p>
    <w:p w14:paraId="4C8A31A2" w14:textId="548CE3C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5" w:author="balazs-153" w:date="2024-01-18T20:40:00Z"/>
          <w:rFonts w:ascii="Courier New" w:hAnsi="Courier New"/>
          <w:sz w:val="16"/>
        </w:rPr>
      </w:pPr>
      <w:del w:id="2486" w:author="balazs-153" w:date="2024-01-18T20:40:00Z">
        <w:r w:rsidRPr="006F6F0E" w:rsidDel="0047615E">
          <w:rPr>
            <w:rFonts w:ascii="Courier New" w:hAnsi="Courier New"/>
            <w:sz w:val="16"/>
          </w:rPr>
          <w:delText xml:space="preserve">  &lt;/complexType&gt;</w:delText>
        </w:r>
      </w:del>
    </w:p>
    <w:p w14:paraId="6C9EF76E" w14:textId="3C0A4DA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7" w:author="balazs-153" w:date="2024-01-18T20:40:00Z"/>
          <w:rFonts w:ascii="Courier New" w:hAnsi="Courier New"/>
          <w:sz w:val="16"/>
        </w:rPr>
      </w:pPr>
    </w:p>
    <w:p w14:paraId="29872029" w14:textId="7252317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8" w:author="balazs-153" w:date="2024-01-18T20:40:00Z"/>
          <w:rFonts w:ascii="Courier New" w:hAnsi="Courier New"/>
          <w:sz w:val="16"/>
        </w:rPr>
      </w:pPr>
    </w:p>
    <w:p w14:paraId="3FE99FA2" w14:textId="4D89977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9" w:author="balazs-153" w:date="2024-01-18T20:40:00Z"/>
          <w:rFonts w:ascii="Courier New" w:hAnsi="Courier New"/>
          <w:sz w:val="16"/>
        </w:rPr>
      </w:pPr>
      <w:del w:id="2490" w:author="balazs-153" w:date="2024-01-18T20:40:00Z">
        <w:r w:rsidRPr="006F6F0E" w:rsidDel="0047615E">
          <w:rPr>
            <w:rFonts w:ascii="Courier New" w:hAnsi="Courier New"/>
            <w:sz w:val="16"/>
          </w:rPr>
          <w:delText xml:space="preserve"> &lt;!-- Generic Network Resources IRP NRM class associated XML elements --&gt;</w:delText>
        </w:r>
      </w:del>
    </w:p>
    <w:p w14:paraId="009DE26C" w14:textId="3283AD2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1" w:author="balazs-153" w:date="2024-01-18T20:40:00Z"/>
          <w:rFonts w:ascii="Courier New" w:hAnsi="Courier New"/>
          <w:sz w:val="16"/>
        </w:rPr>
      </w:pPr>
    </w:p>
    <w:p w14:paraId="4403F12C" w14:textId="5926350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2" w:author="balazs-153" w:date="2024-01-18T20:40:00Z"/>
          <w:rFonts w:ascii="Courier New" w:eastAsia="MS Mincho" w:hAnsi="Courier New"/>
          <w:sz w:val="16"/>
        </w:rPr>
      </w:pPr>
      <w:del w:id="2493" w:author="balazs-153" w:date="2024-01-18T20:40:00Z">
        <w:r w:rsidRPr="006F6F0E" w:rsidDel="0047615E">
          <w:rPr>
            <w:rFonts w:ascii="Courier New" w:eastAsia="MS Mincho" w:hAnsi="Courier New"/>
            <w:sz w:val="16"/>
          </w:rPr>
          <w:delText xml:space="preserve">  &lt;element name="SubNetwork"&gt;</w:delText>
        </w:r>
      </w:del>
    </w:p>
    <w:p w14:paraId="6647F7B4" w14:textId="1E813D4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4" w:author="balazs-153" w:date="2024-01-18T20:40:00Z"/>
          <w:rFonts w:ascii="Courier New" w:eastAsia="MS Mincho" w:hAnsi="Courier New"/>
          <w:sz w:val="16"/>
        </w:rPr>
      </w:pPr>
      <w:del w:id="2495" w:author="balazs-153" w:date="2024-01-18T20:40:00Z">
        <w:r w:rsidRPr="006F6F0E" w:rsidDel="0047615E">
          <w:rPr>
            <w:rFonts w:ascii="Courier New" w:eastAsia="MS Mincho" w:hAnsi="Courier New"/>
            <w:sz w:val="16"/>
          </w:rPr>
          <w:delText xml:space="preserve">    &lt;complexType&gt;</w:delText>
        </w:r>
      </w:del>
    </w:p>
    <w:p w14:paraId="71F6AE12" w14:textId="239A0F7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6" w:author="balazs-153" w:date="2024-01-18T20:40:00Z"/>
          <w:rFonts w:ascii="Courier New" w:eastAsia="MS Mincho" w:hAnsi="Courier New"/>
          <w:sz w:val="16"/>
        </w:rPr>
      </w:pPr>
      <w:del w:id="2497" w:author="balazs-153" w:date="2024-01-18T20:40:00Z">
        <w:r w:rsidRPr="006F6F0E" w:rsidDel="0047615E">
          <w:rPr>
            <w:rFonts w:ascii="Courier New" w:eastAsia="MS Mincho" w:hAnsi="Courier New"/>
            <w:sz w:val="16"/>
          </w:rPr>
          <w:delText xml:space="preserve">      &lt;complexContent&gt;</w:delText>
        </w:r>
      </w:del>
    </w:p>
    <w:p w14:paraId="1F80E825" w14:textId="4818433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8" w:author="balazs-153" w:date="2024-01-18T20:40:00Z"/>
          <w:rFonts w:ascii="Courier New" w:eastAsia="MS Mincho" w:hAnsi="Courier New"/>
          <w:sz w:val="16"/>
        </w:rPr>
      </w:pPr>
      <w:del w:id="2499" w:author="balazs-153" w:date="2024-01-18T20:40:00Z">
        <w:r w:rsidRPr="006F6F0E" w:rsidDel="0047615E">
          <w:rPr>
            <w:rFonts w:ascii="Courier New" w:eastAsia="MS Mincho" w:hAnsi="Courier New"/>
            <w:sz w:val="16"/>
          </w:rPr>
          <w:delText xml:space="preserve">        &lt;extension base="xn:NrmClass"&gt;</w:delText>
        </w:r>
      </w:del>
    </w:p>
    <w:p w14:paraId="2F5693CE" w14:textId="1663C28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0" w:author="balazs-153" w:date="2024-01-18T20:40:00Z"/>
          <w:rFonts w:ascii="Courier New" w:eastAsia="MS Mincho" w:hAnsi="Courier New"/>
          <w:sz w:val="16"/>
          <w:lang w:val="en-US"/>
        </w:rPr>
      </w:pPr>
      <w:del w:id="2501" w:author="balazs-153" w:date="2024-01-18T20:40:00Z">
        <w:r w:rsidRPr="006F6F0E" w:rsidDel="0047615E">
          <w:rPr>
            <w:rFonts w:ascii="Courier New" w:eastAsia="MS Mincho" w:hAnsi="Courier New"/>
            <w:sz w:val="16"/>
          </w:rPr>
          <w:delText xml:space="preserve">          </w:delText>
        </w:r>
        <w:r w:rsidRPr="006F6F0E" w:rsidDel="0047615E">
          <w:rPr>
            <w:rFonts w:ascii="Courier New" w:eastAsia="MS Mincho" w:hAnsi="Courier New"/>
            <w:sz w:val="16"/>
            <w:lang w:val="en-US"/>
          </w:rPr>
          <w:delText>&lt;sequence&gt;</w:delText>
        </w:r>
      </w:del>
    </w:p>
    <w:p w14:paraId="277120CD" w14:textId="6F9342F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2" w:author="balazs-153" w:date="2024-01-18T20:40:00Z"/>
          <w:rFonts w:ascii="Courier New" w:hAnsi="Courier New"/>
          <w:sz w:val="16"/>
          <w:lang w:val="en-US"/>
        </w:rPr>
      </w:pPr>
      <w:del w:id="2503" w:author="balazs-153" w:date="2024-01-18T20:40:00Z">
        <w:r w:rsidRPr="006F6F0E" w:rsidDel="0047615E">
          <w:rPr>
            <w:rFonts w:ascii="Courier New" w:eastAsia="MS Mincho" w:hAnsi="Courier New"/>
            <w:sz w:val="16"/>
            <w:lang w:val="en-US"/>
          </w:rPr>
          <w:delText xml:space="preserve">            </w:delText>
        </w:r>
        <w:r w:rsidRPr="006F6F0E" w:rsidDel="0047615E">
          <w:rPr>
            <w:rFonts w:ascii="Courier New" w:hAnsi="Courier New"/>
            <w:sz w:val="16"/>
            <w:lang w:val="en-US"/>
          </w:rPr>
          <w:delText>&lt;element name="attributes" minOccurs="0"&gt;</w:delText>
        </w:r>
      </w:del>
    </w:p>
    <w:p w14:paraId="3A041F95" w14:textId="6A685ED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4" w:author="balazs-153" w:date="2024-01-18T20:40:00Z"/>
          <w:rFonts w:ascii="Courier New" w:hAnsi="Courier New"/>
          <w:sz w:val="16"/>
          <w:lang w:val="en-US"/>
        </w:rPr>
      </w:pPr>
      <w:del w:id="2505" w:author="balazs-153" w:date="2024-01-18T20:40:00Z">
        <w:r w:rsidRPr="006F6F0E" w:rsidDel="0047615E">
          <w:rPr>
            <w:rFonts w:ascii="Courier New" w:hAnsi="Courier New"/>
            <w:sz w:val="16"/>
            <w:lang w:val="en-US"/>
          </w:rPr>
          <w:delText xml:space="preserve">              &lt;complexType&gt;</w:delText>
        </w:r>
      </w:del>
    </w:p>
    <w:p w14:paraId="4B3C5911" w14:textId="07DDF57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6" w:author="balazs-153" w:date="2024-01-18T20:40:00Z"/>
          <w:rFonts w:ascii="Courier New" w:eastAsia="MS Mincho" w:hAnsi="Courier New"/>
          <w:sz w:val="16"/>
          <w:lang w:val="en-US"/>
        </w:rPr>
      </w:pPr>
      <w:del w:id="2507" w:author="balazs-153" w:date="2024-01-18T20:40:00Z">
        <w:r w:rsidRPr="006F6F0E" w:rsidDel="0047615E">
          <w:rPr>
            <w:rFonts w:ascii="Courier New" w:hAnsi="Courier New"/>
            <w:sz w:val="16"/>
            <w:lang w:val="en-US"/>
          </w:rPr>
          <w:delText xml:space="preserve">      </w:delText>
        </w:r>
        <w:r w:rsidRPr="006F6F0E" w:rsidDel="0047615E">
          <w:rPr>
            <w:rFonts w:ascii="Courier New" w:eastAsia="MS Mincho" w:hAnsi="Courier New"/>
            <w:sz w:val="16"/>
            <w:lang w:val="en-US"/>
          </w:rPr>
          <w:delText xml:space="preserve">          &lt;all&gt;</w:delText>
        </w:r>
      </w:del>
    </w:p>
    <w:p w14:paraId="6531B505" w14:textId="2064B73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8" w:author="balazs-153" w:date="2024-01-18T20:40:00Z"/>
          <w:rFonts w:ascii="Courier New" w:hAnsi="Courier New"/>
          <w:sz w:val="16"/>
          <w:lang w:val="en-US" w:eastAsia="zh-CN"/>
        </w:rPr>
      </w:pPr>
      <w:del w:id="2509" w:author="balazs-153" w:date="2024-01-18T20:40:00Z">
        <w:r w:rsidRPr="006F6F0E" w:rsidDel="0047615E">
          <w:rPr>
            <w:rFonts w:ascii="Courier New" w:hAnsi="Courier New" w:hint="eastAsia"/>
            <w:sz w:val="16"/>
            <w:lang w:val="en-US" w:eastAsia="zh-CN"/>
          </w:rPr>
          <w:delText xml:space="preserve">                  </w:delText>
        </w:r>
        <w:r w:rsidRPr="006F6F0E" w:rsidDel="0047615E">
          <w:rPr>
            <w:rFonts w:ascii="Courier New" w:eastAsia="MS Mincho" w:hAnsi="Courier New"/>
            <w:sz w:val="16"/>
            <w:lang w:val="en-US"/>
          </w:rPr>
          <w:delText>&lt;element name="dnPrefix"</w:delText>
        </w:r>
        <w:r w:rsidRPr="006F6F0E" w:rsidDel="0047615E">
          <w:rPr>
            <w:rFonts w:ascii="Courier New" w:hAnsi="Courier New" w:hint="eastAsia"/>
            <w:sz w:val="16"/>
            <w:lang w:val="en-US" w:eastAsia="zh-CN"/>
          </w:rPr>
          <w:delText xml:space="preserve"> minOccurs=</w:delText>
        </w:r>
        <w:r w:rsidRPr="006F6F0E" w:rsidDel="0047615E">
          <w:rPr>
            <w:rFonts w:ascii="Courier New" w:hAnsi="Courier New"/>
            <w:sz w:val="16"/>
          </w:rPr>
          <w:delText>"0"</w:delText>
        </w:r>
        <w:r w:rsidRPr="006F6F0E" w:rsidDel="0047615E">
          <w:rPr>
            <w:rFonts w:ascii="Courier New" w:eastAsia="MS Mincho" w:hAnsi="Courier New"/>
            <w:sz w:val="16"/>
            <w:lang w:val="en-US"/>
          </w:rPr>
          <w:delText>/&gt;</w:delText>
        </w:r>
      </w:del>
    </w:p>
    <w:p w14:paraId="3EFA6479" w14:textId="19A651A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0" w:author="balazs-153" w:date="2024-01-18T20:40:00Z"/>
          <w:rFonts w:ascii="Courier New" w:eastAsia="MS Mincho" w:hAnsi="Courier New"/>
          <w:sz w:val="16"/>
          <w:lang w:val="en-US"/>
        </w:rPr>
      </w:pPr>
      <w:del w:id="2511" w:author="balazs-153" w:date="2024-01-18T20:40:00Z">
        <w:r w:rsidRPr="006F6F0E" w:rsidDel="0047615E">
          <w:rPr>
            <w:rFonts w:ascii="Courier New" w:eastAsia="MS Mincho" w:hAnsi="Courier New"/>
            <w:sz w:val="16"/>
            <w:lang w:val="en-US"/>
          </w:rPr>
          <w:delText xml:space="preserve">                  &lt;element name="userLabel"/&gt;</w:delText>
        </w:r>
      </w:del>
    </w:p>
    <w:p w14:paraId="26ED3FC3" w14:textId="488507A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2" w:author="balazs-153" w:date="2024-01-18T20:40:00Z"/>
          <w:rFonts w:ascii="Courier New" w:hAnsi="Courier New"/>
          <w:sz w:val="16"/>
          <w:lang w:val="en-US" w:eastAsia="zh-CN"/>
        </w:rPr>
      </w:pPr>
      <w:del w:id="2513" w:author="balazs-153" w:date="2024-01-18T20:40:00Z">
        <w:r w:rsidRPr="006F6F0E" w:rsidDel="0047615E">
          <w:rPr>
            <w:rFonts w:ascii="Courier New" w:eastAsia="MS Mincho" w:hAnsi="Courier New"/>
            <w:sz w:val="16"/>
            <w:lang w:val="en-US"/>
          </w:rPr>
          <w:delText xml:space="preserve">                  &lt;element name="userDefinedNetworkType"/&gt;</w:delText>
        </w:r>
      </w:del>
    </w:p>
    <w:p w14:paraId="76B3F274" w14:textId="62779B8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4" w:author="balazs-153" w:date="2024-01-18T20:40:00Z"/>
          <w:rFonts w:ascii="Courier New" w:eastAsia="MS Mincho" w:hAnsi="Courier New"/>
          <w:sz w:val="16"/>
          <w:lang w:val="en-US"/>
        </w:rPr>
      </w:pPr>
      <w:del w:id="2515" w:author="balazs-153" w:date="2024-01-18T20:40:00Z">
        <w:r w:rsidRPr="006F6F0E" w:rsidDel="0047615E">
          <w:rPr>
            <w:rFonts w:ascii="Courier New" w:hAnsi="Courier New"/>
            <w:sz w:val="16"/>
            <w:lang w:val="en-US" w:eastAsia="zh-CN"/>
          </w:rPr>
          <w:delText xml:space="preserve">                  </w:delText>
        </w:r>
        <w:r w:rsidRPr="006F6F0E" w:rsidDel="0047615E">
          <w:rPr>
            <w:rFonts w:ascii="Courier New" w:eastAsia="MS Mincho" w:hAnsi="Courier New"/>
            <w:sz w:val="16"/>
            <w:lang w:val="en-US"/>
          </w:rPr>
          <w:delText>&lt;element name="</w:delText>
        </w:r>
        <w:r w:rsidRPr="006F6F0E" w:rsidDel="0047615E">
          <w:rPr>
            <w:rFonts w:ascii="Courier New" w:hAnsi="Courier New"/>
            <w:sz w:val="16"/>
            <w:lang w:val="en-US" w:eastAsia="zh-CN"/>
          </w:rPr>
          <w:delText>setOfMcc</w:delText>
        </w:r>
        <w:r w:rsidRPr="006F6F0E" w:rsidDel="0047615E">
          <w:rPr>
            <w:rFonts w:ascii="Courier New" w:eastAsia="MS Mincho" w:hAnsi="Courier New"/>
            <w:sz w:val="16"/>
            <w:lang w:val="en-US"/>
          </w:rPr>
          <w:delText>"</w:delText>
        </w:r>
        <w:r w:rsidRPr="006F6F0E" w:rsidDel="0047615E">
          <w:rPr>
            <w:rFonts w:ascii="Courier New" w:hAnsi="Courier New" w:hint="eastAsia"/>
            <w:sz w:val="16"/>
            <w:lang w:val="en-US" w:eastAsia="zh-CN"/>
          </w:rPr>
          <w:delText xml:space="preserve"> minOccurs=</w:delText>
        </w:r>
        <w:r w:rsidRPr="006F6F0E" w:rsidDel="0047615E">
          <w:rPr>
            <w:rFonts w:ascii="Courier New" w:hAnsi="Courier New"/>
            <w:sz w:val="16"/>
          </w:rPr>
          <w:delText>"0"</w:delText>
        </w:r>
        <w:r w:rsidRPr="006F6F0E" w:rsidDel="0047615E">
          <w:rPr>
            <w:rFonts w:ascii="Courier New" w:eastAsia="MS Mincho" w:hAnsi="Courier New"/>
            <w:sz w:val="16"/>
            <w:lang w:val="en-US"/>
          </w:rPr>
          <w:delText>/&gt;</w:delText>
        </w:r>
      </w:del>
    </w:p>
    <w:p w14:paraId="70694B71" w14:textId="1545F5C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6" w:author="balazs-153" w:date="2024-01-18T20:40:00Z"/>
          <w:rFonts w:ascii="Courier New" w:eastAsia="MS Mincho" w:hAnsi="Courier New"/>
          <w:sz w:val="16"/>
          <w:lang w:val="en-US"/>
        </w:rPr>
      </w:pPr>
      <w:del w:id="2517" w:author="balazs-153" w:date="2024-01-18T20:40:00Z">
        <w:r w:rsidRPr="006F6F0E" w:rsidDel="0047615E">
          <w:rPr>
            <w:rFonts w:ascii="Courier New" w:hAnsi="Courier New"/>
            <w:sz w:val="16"/>
            <w:lang w:val="en-US" w:eastAsia="zh-CN"/>
          </w:rPr>
          <w:delText xml:space="preserve">                  </w:delText>
        </w:r>
        <w:r w:rsidRPr="006F6F0E" w:rsidDel="0047615E">
          <w:rPr>
            <w:rFonts w:ascii="Courier New" w:eastAsia="MS Mincho" w:hAnsi="Courier New"/>
            <w:sz w:val="16"/>
            <w:lang w:val="en-US"/>
          </w:rPr>
          <w:delText>&lt;element name="</w:delText>
        </w:r>
        <w:r w:rsidRPr="006F6F0E" w:rsidDel="0047615E">
          <w:rPr>
            <w:rFonts w:ascii="Courier New" w:hAnsi="Courier New"/>
            <w:sz w:val="16"/>
            <w:lang w:val="en-US" w:eastAsia="zh-CN"/>
          </w:rPr>
          <w:delText>priority</w:delText>
        </w:r>
        <w:r w:rsidRPr="006F6F0E" w:rsidDel="0047615E">
          <w:rPr>
            <w:rFonts w:ascii="Courier New" w:eastAsia="MS Mincho" w:hAnsi="Courier New"/>
            <w:sz w:val="16"/>
            <w:lang w:val="en-US"/>
          </w:rPr>
          <w:delText>"</w:delText>
        </w:r>
        <w:r w:rsidRPr="006F6F0E" w:rsidDel="0047615E">
          <w:rPr>
            <w:rFonts w:ascii="Courier New" w:hAnsi="Courier New" w:hint="eastAsia"/>
            <w:sz w:val="16"/>
            <w:lang w:val="en-US" w:eastAsia="zh-CN"/>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 xml:space="preserve">="integer" </w:delText>
        </w:r>
        <w:r w:rsidRPr="006F6F0E" w:rsidDel="0047615E">
          <w:rPr>
            <w:rFonts w:ascii="Courier New" w:hAnsi="Courier New" w:hint="eastAsia"/>
            <w:sz w:val="16"/>
            <w:lang w:val="en-US"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lang w:val="en-US"/>
          </w:rPr>
          <w:delText>/&gt;</w:delText>
        </w:r>
      </w:del>
    </w:p>
    <w:p w14:paraId="12801F45" w14:textId="68B3E79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8" w:author="balazs-153" w:date="2024-01-18T20:40:00Z"/>
          <w:rFonts w:ascii="Courier New" w:eastAsia="MS Mincho" w:hAnsi="Courier New"/>
          <w:sz w:val="16"/>
          <w:lang w:val="en-US"/>
        </w:rPr>
      </w:pPr>
      <w:del w:id="2519" w:author="balazs-153" w:date="2024-01-18T20:40:00Z">
        <w:r w:rsidRPr="006F6F0E" w:rsidDel="0047615E">
          <w:rPr>
            <w:rFonts w:ascii="Courier New" w:hAnsi="Courier New"/>
            <w:sz w:val="16"/>
            <w:lang w:val="en-US" w:eastAsia="zh-CN"/>
          </w:rPr>
          <w:delText xml:space="preserve">                  </w:delText>
        </w:r>
        <w:r w:rsidRPr="006F6F0E" w:rsidDel="0047615E">
          <w:rPr>
            <w:rFonts w:ascii="Courier New" w:eastAsia="MS Mincho" w:hAnsi="Courier New"/>
            <w:sz w:val="16"/>
            <w:lang w:val="en-US"/>
          </w:rPr>
          <w:delText>&lt;element name="measurementsList"</w:delText>
        </w:r>
        <w:r w:rsidRPr="006F6F0E" w:rsidDel="0047615E">
          <w:rPr>
            <w:rFonts w:ascii="Courier New" w:hAnsi="Courier New" w:hint="eastAsia"/>
            <w:sz w:val="16"/>
            <w:lang w:val="en-US" w:eastAsia="zh-CN"/>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 xml:space="preserve">="xn:MeasurementsList" </w:delText>
        </w:r>
        <w:r w:rsidRPr="006F6F0E" w:rsidDel="0047615E">
          <w:rPr>
            <w:rFonts w:ascii="Courier New" w:hAnsi="Courier New" w:hint="eastAsia"/>
            <w:sz w:val="16"/>
            <w:lang w:val="en-US"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lang w:val="en-US"/>
          </w:rPr>
          <w:delText>/&gt;</w:delText>
        </w:r>
      </w:del>
    </w:p>
    <w:p w14:paraId="583C5F39" w14:textId="4D78CE2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0" w:author="balazs-153" w:date="2024-01-18T20:40:00Z"/>
          <w:rFonts w:ascii="Courier New" w:eastAsia="MS Mincho" w:hAnsi="Courier New"/>
          <w:sz w:val="16"/>
          <w:lang w:val="en-US"/>
        </w:rPr>
      </w:pPr>
      <w:del w:id="2521" w:author="balazs-153" w:date="2024-01-18T20:40:00Z">
        <w:r w:rsidRPr="006F6F0E" w:rsidDel="0047615E">
          <w:rPr>
            <w:rFonts w:ascii="Courier New" w:hAnsi="Courier New"/>
            <w:sz w:val="16"/>
            <w:lang w:val="en-US" w:eastAsia="zh-CN"/>
          </w:rPr>
          <w:delText xml:space="preserve">                  </w:delText>
        </w:r>
        <w:r w:rsidRPr="006F6F0E" w:rsidDel="0047615E">
          <w:rPr>
            <w:rFonts w:ascii="Courier New" w:eastAsia="MS Mincho" w:hAnsi="Courier New"/>
            <w:sz w:val="16"/>
            <w:lang w:val="en-US"/>
          </w:rPr>
          <w:delText>&lt;element name="kPIsList"</w:delText>
        </w:r>
        <w:r w:rsidRPr="006F6F0E" w:rsidDel="0047615E">
          <w:rPr>
            <w:rFonts w:ascii="Courier New" w:hAnsi="Courier New"/>
            <w:sz w:val="16"/>
            <w:lang w:val="en-US" w:eastAsia="zh-CN"/>
          </w:rPr>
          <w:delText xml:space="preserve"> type</w:delText>
        </w:r>
        <w:r w:rsidRPr="006F6F0E" w:rsidDel="0047615E">
          <w:rPr>
            <w:rFonts w:ascii="Courier New" w:hAnsi="Courier New"/>
            <w:sz w:val="16"/>
          </w:rPr>
          <w:delText xml:space="preserve">="xn:KPIsList" </w:delText>
        </w:r>
        <w:r w:rsidRPr="006F6F0E" w:rsidDel="0047615E">
          <w:rPr>
            <w:rFonts w:ascii="Courier New" w:hAnsi="Courier New"/>
            <w:sz w:val="16"/>
            <w:lang w:val="en-US"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lang w:val="en-US"/>
          </w:rPr>
          <w:delText>/&gt;</w:delText>
        </w:r>
      </w:del>
    </w:p>
    <w:p w14:paraId="1F1E00A6" w14:textId="429FAA3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2" w:author="balazs-153" w:date="2024-01-18T20:40:00Z"/>
          <w:rFonts w:ascii="Courier New" w:eastAsia="MS Mincho" w:hAnsi="Courier New"/>
          <w:sz w:val="16"/>
        </w:rPr>
      </w:pPr>
      <w:del w:id="2523" w:author="balazs-153" w:date="2024-01-18T20:40:00Z">
        <w:r w:rsidRPr="006F6F0E" w:rsidDel="0047615E">
          <w:rPr>
            <w:rFonts w:ascii="Courier New" w:eastAsia="MS Mincho" w:hAnsi="Courier New"/>
            <w:sz w:val="16"/>
            <w:lang w:val="en-US"/>
          </w:rPr>
          <w:delText xml:space="preserve">                </w:delText>
        </w:r>
        <w:r w:rsidRPr="006F6F0E" w:rsidDel="0047615E">
          <w:rPr>
            <w:rFonts w:ascii="Courier New" w:eastAsia="MS Mincho" w:hAnsi="Courier New"/>
            <w:sz w:val="16"/>
          </w:rPr>
          <w:delText>&lt;/all&gt;</w:delText>
        </w:r>
      </w:del>
    </w:p>
    <w:p w14:paraId="5D0BAC35" w14:textId="3F40697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4" w:author="balazs-153" w:date="2024-01-18T20:40:00Z"/>
          <w:rFonts w:ascii="Courier New" w:hAnsi="Courier New"/>
          <w:sz w:val="16"/>
        </w:rPr>
      </w:pPr>
      <w:del w:id="2525"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&lt;/complexType&gt;</w:delText>
        </w:r>
      </w:del>
    </w:p>
    <w:p w14:paraId="23DA472B" w14:textId="6D5260C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6" w:author="balazs-153" w:date="2024-01-18T20:40:00Z"/>
          <w:rFonts w:ascii="Courier New" w:eastAsia="MS Mincho" w:hAnsi="Courier New"/>
          <w:sz w:val="16"/>
        </w:rPr>
      </w:pPr>
      <w:del w:id="2527" w:author="balazs-153" w:date="2024-01-18T20:40:00Z">
        <w:r w:rsidRPr="006F6F0E" w:rsidDel="0047615E">
          <w:rPr>
            <w:rFonts w:ascii="Courier New" w:hAnsi="Courier New"/>
            <w:sz w:val="16"/>
          </w:rPr>
          <w:delText xml:space="preserve">            &lt;/element&gt;</w:delText>
        </w:r>
      </w:del>
    </w:p>
    <w:p w14:paraId="07E91544" w14:textId="11A79CD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8" w:author="balazs-153" w:date="2024-01-18T20:40:00Z"/>
          <w:rFonts w:ascii="Courier New" w:eastAsia="MS Mincho" w:hAnsi="Courier New"/>
          <w:sz w:val="16"/>
        </w:rPr>
      </w:pPr>
      <w:del w:id="2529" w:author="balazs-153" w:date="2024-01-18T20:40:00Z">
        <w:r w:rsidRPr="006F6F0E" w:rsidDel="0047615E">
          <w:rPr>
            <w:rFonts w:ascii="Courier New" w:eastAsia="MS Mincho" w:hAnsi="Courier New"/>
            <w:sz w:val="16"/>
          </w:rPr>
          <w:delText xml:space="preserve">            &lt;choice minOccurs="0" maxOccurs="unbounded"&gt;</w:delText>
        </w:r>
      </w:del>
    </w:p>
    <w:p w14:paraId="13E1809C" w14:textId="2FCA56F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0" w:author="balazs-153" w:date="2024-01-18T20:40:00Z"/>
          <w:rFonts w:ascii="Courier New" w:eastAsia="MS Mincho" w:hAnsi="Courier New"/>
          <w:sz w:val="16"/>
        </w:rPr>
      </w:pPr>
      <w:del w:id="2531" w:author="balazs-153" w:date="2024-01-18T20:40:00Z">
        <w:r w:rsidRPr="006F6F0E" w:rsidDel="0047615E">
          <w:rPr>
            <w:rFonts w:ascii="Courier New" w:eastAsia="MS Mincho" w:hAnsi="Courier New"/>
            <w:sz w:val="16"/>
          </w:rPr>
          <w:delText xml:space="preserve">              &lt;element ref="xn:SubNetwork"/&gt;</w:delText>
        </w:r>
      </w:del>
    </w:p>
    <w:p w14:paraId="4D0FAF45" w14:textId="3BBF89A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2" w:author="balazs-153" w:date="2024-01-18T20:40:00Z"/>
          <w:rFonts w:ascii="Courier New" w:eastAsia="MS Mincho" w:hAnsi="Courier New"/>
          <w:sz w:val="16"/>
        </w:rPr>
      </w:pPr>
      <w:del w:id="2533" w:author="balazs-153" w:date="2024-01-18T20:40:00Z">
        <w:r w:rsidRPr="006F6F0E" w:rsidDel="0047615E">
          <w:rPr>
            <w:rFonts w:ascii="Courier New" w:eastAsia="MS Mincho" w:hAnsi="Courier New"/>
            <w:sz w:val="16"/>
          </w:rPr>
          <w:delText xml:space="preserve">              &lt;element ref="xn:ManagedElement"/&gt;</w:delText>
        </w:r>
      </w:del>
    </w:p>
    <w:p w14:paraId="6DC3D8A8" w14:textId="761A66B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4" w:author="balazs-153" w:date="2024-01-18T20:40:00Z"/>
          <w:rFonts w:ascii="Courier New" w:eastAsia="MS Mincho" w:hAnsi="Courier New"/>
          <w:sz w:val="16"/>
        </w:rPr>
      </w:pPr>
      <w:del w:id="2535" w:author="balazs-153" w:date="2024-01-18T20:40:00Z">
        <w:r w:rsidRPr="006F6F0E" w:rsidDel="0047615E">
          <w:rPr>
            <w:rFonts w:ascii="Courier New" w:eastAsia="MS Mincho" w:hAnsi="Courier New"/>
            <w:sz w:val="16"/>
          </w:rPr>
          <w:delText xml:space="preserve">              &lt;element ref="xn:MeContext"/&gt;</w:delText>
        </w:r>
      </w:del>
    </w:p>
    <w:p w14:paraId="0D5BA922" w14:textId="1E06F58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6" w:author="balazs-153" w:date="2024-01-18T20:40:00Z"/>
          <w:rFonts w:ascii="Courier New" w:eastAsia="MS Mincho" w:hAnsi="Courier New"/>
          <w:sz w:val="16"/>
        </w:rPr>
      </w:pPr>
      <w:del w:id="2537" w:author="balazs-153" w:date="2024-01-18T20:40:00Z">
        <w:r w:rsidRPr="006F6F0E" w:rsidDel="0047615E">
          <w:rPr>
            <w:rFonts w:ascii="Courier New" w:eastAsia="MS Mincho" w:hAnsi="Courier New"/>
            <w:sz w:val="16"/>
          </w:rPr>
          <w:delText xml:space="preserve">              &lt;element ref="xn:ManagementNode"/&gt;</w:delText>
        </w:r>
      </w:del>
    </w:p>
    <w:p w14:paraId="107439D2" w14:textId="12694EE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8" w:author="balazs-153" w:date="2024-01-18T20:40:00Z"/>
          <w:rFonts w:ascii="Courier New" w:eastAsia="MS Mincho" w:hAnsi="Courier New"/>
          <w:sz w:val="16"/>
        </w:rPr>
      </w:pPr>
      <w:del w:id="2539" w:author="balazs-153" w:date="2024-01-18T20:40:00Z">
        <w:r w:rsidRPr="006F6F0E" w:rsidDel="0047615E">
          <w:rPr>
            <w:rFonts w:ascii="Courier New" w:eastAsia="MS Mincho" w:hAnsi="Courier New"/>
            <w:sz w:val="16"/>
          </w:rPr>
          <w:delText xml:space="preserve">              &lt;element ref="xn:IRPAgent"/&gt;</w:delText>
        </w:r>
      </w:del>
    </w:p>
    <w:p w14:paraId="55DAF72B" w14:textId="053F388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0" w:author="balazs-153" w:date="2024-01-18T20:40:00Z"/>
          <w:rFonts w:ascii="Courier New" w:eastAsia="MS Mincho" w:hAnsi="Courier New"/>
          <w:sz w:val="16"/>
        </w:rPr>
      </w:pPr>
      <w:del w:id="2541" w:author="balazs-153" w:date="2024-01-18T20:40:00Z">
        <w:r w:rsidRPr="006F6F0E" w:rsidDel="0047615E">
          <w:rPr>
            <w:rFonts w:ascii="Courier New" w:eastAsia="MS Mincho" w:hAnsi="Courier New"/>
            <w:sz w:val="16"/>
          </w:rPr>
          <w:delText xml:space="preserve">              &lt;element ref="xn:SubNetworkOptionallyContainedNrmClass"/&gt;</w:delText>
        </w:r>
      </w:del>
    </w:p>
    <w:p w14:paraId="4C490A35" w14:textId="59EE164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2" w:author="balazs-153" w:date="2024-01-18T20:40:00Z"/>
          <w:rFonts w:ascii="Courier New" w:eastAsia="MS Mincho" w:hAnsi="Courier New"/>
          <w:sz w:val="16"/>
        </w:rPr>
      </w:pPr>
      <w:del w:id="2543" w:author="balazs-153" w:date="2024-01-18T20:40:00Z">
        <w:r w:rsidRPr="006F6F0E" w:rsidDel="0047615E">
          <w:rPr>
            <w:rFonts w:ascii="Courier New" w:eastAsia="MS Mincho" w:hAnsi="Courier New"/>
            <w:sz w:val="16"/>
          </w:rPr>
          <w:delText xml:space="preserve">              &lt;element ref="xn:VsDataContainer"/&gt;</w:delText>
        </w:r>
      </w:del>
    </w:p>
    <w:p w14:paraId="29196813" w14:textId="61F7CA5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4" w:author="balazs-153" w:date="2024-01-18T20:40:00Z"/>
          <w:rFonts w:ascii="Courier New" w:eastAsia="MS Mincho" w:hAnsi="Courier New"/>
          <w:sz w:val="16"/>
        </w:rPr>
      </w:pPr>
      <w:del w:id="2545" w:author="balazs-153" w:date="2024-01-18T20:40:00Z">
        <w:r w:rsidRPr="006F6F0E" w:rsidDel="0047615E">
          <w:rPr>
            <w:rFonts w:ascii="Courier New" w:eastAsia="MS Mincho" w:hAnsi="Courier New"/>
            <w:sz w:val="16"/>
          </w:rPr>
          <w:delText xml:space="preserve">              &lt;element ref="xn:</w:delText>
        </w:r>
        <w:r w:rsidRPr="006F6F0E" w:rsidDel="0047615E">
          <w:rPr>
            <w:rFonts w:ascii="Courier New" w:hAnsi="Courier New" w:cs="Courier New"/>
            <w:sz w:val="16"/>
            <w:lang w:val="en-US" w:eastAsia="zh-CN"/>
          </w:rPr>
          <w:delText>ThresholdMonitoringCapability</w:delText>
        </w:r>
        <w:r w:rsidRPr="006F6F0E" w:rsidDel="0047615E">
          <w:rPr>
            <w:rFonts w:ascii="Courier New" w:eastAsia="MS Mincho" w:hAnsi="Courier New"/>
            <w:sz w:val="16"/>
          </w:rPr>
          <w:delText>"/&gt;</w:delText>
        </w:r>
      </w:del>
    </w:p>
    <w:p w14:paraId="4EBA6C0E" w14:textId="1DEBE3B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6" w:author="balazs-153" w:date="2024-01-18T20:40:00Z"/>
          <w:rFonts w:ascii="Courier New" w:eastAsia="MS Mincho" w:hAnsi="Courier New"/>
          <w:sz w:val="16"/>
        </w:rPr>
      </w:pPr>
      <w:del w:id="2547" w:author="balazs-153" w:date="2024-01-18T20:40:00Z">
        <w:r w:rsidRPr="006F6F0E" w:rsidDel="0047615E">
          <w:rPr>
            <w:rFonts w:ascii="Courier New" w:eastAsia="MS Mincho" w:hAnsi="Courier New"/>
            <w:sz w:val="16"/>
          </w:rPr>
          <w:delText xml:space="preserve">              &lt;element ref="xn:</w:delText>
        </w:r>
        <w:r w:rsidRPr="006F6F0E" w:rsidDel="0047615E">
          <w:rPr>
            <w:rFonts w:ascii="Courier New" w:hAnsi="Courier New" w:cs="Courier New"/>
            <w:sz w:val="16"/>
            <w:lang w:val="en-US" w:eastAsia="zh-CN"/>
          </w:rPr>
          <w:delText>ThresholdMonitor</w:delText>
        </w:r>
        <w:r w:rsidRPr="006F6F0E" w:rsidDel="0047615E">
          <w:rPr>
            <w:rFonts w:ascii="Courier New" w:eastAsia="MS Mincho" w:hAnsi="Courier New"/>
            <w:sz w:val="16"/>
          </w:rPr>
          <w:delText>"/&gt;</w:delText>
        </w:r>
      </w:del>
    </w:p>
    <w:p w14:paraId="60D0360B" w14:textId="70CC40F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8" w:author="balazs-153" w:date="2024-01-18T20:40:00Z"/>
          <w:rFonts w:ascii="Courier New" w:eastAsia="MS Mincho" w:hAnsi="Courier New"/>
          <w:sz w:val="16"/>
        </w:rPr>
      </w:pPr>
      <w:del w:id="2549" w:author="balazs-153" w:date="2024-01-18T20:40:00Z">
        <w:r w:rsidRPr="006F6F0E" w:rsidDel="0047615E">
          <w:rPr>
            <w:rFonts w:ascii="Courier New" w:eastAsia="MS Mincho" w:hAnsi="Courier New"/>
            <w:sz w:val="16"/>
          </w:rPr>
          <w:delText xml:space="preserve">              &lt;element ref="xn:MeasurementControl"/&gt;</w:delText>
        </w:r>
      </w:del>
    </w:p>
    <w:p w14:paraId="2EB61F7C" w14:textId="4F45946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0" w:author="balazs-153" w:date="2024-01-18T20:40:00Z"/>
          <w:rFonts w:ascii="Courier New" w:eastAsia="MS Mincho" w:hAnsi="Courier New"/>
          <w:sz w:val="16"/>
        </w:rPr>
      </w:pPr>
      <w:del w:id="2551" w:author="balazs-153" w:date="2024-01-18T20:40:00Z">
        <w:r w:rsidRPr="006F6F0E" w:rsidDel="0047615E">
          <w:rPr>
            <w:rFonts w:ascii="Courier New" w:eastAsia="MS Mincho" w:hAnsi="Courier New"/>
            <w:sz w:val="16"/>
          </w:rPr>
          <w:delText xml:space="preserve">              &lt;element ref="xn:NtfSubscriptionControl"/&gt;</w:delText>
        </w:r>
      </w:del>
    </w:p>
    <w:p w14:paraId="1BE2A992" w14:textId="1B0F7D6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2" w:author="balazs-153" w:date="2024-01-18T20:40:00Z"/>
          <w:rFonts w:ascii="Courier New" w:eastAsia="MS Mincho" w:hAnsi="Courier New"/>
          <w:sz w:val="16"/>
        </w:rPr>
      </w:pPr>
      <w:del w:id="2553" w:author="balazs-153" w:date="2024-01-18T20:40:00Z">
        <w:r w:rsidRPr="006F6F0E" w:rsidDel="0047615E">
          <w:rPr>
            <w:rFonts w:ascii="Courier New" w:eastAsia="MS Mincho" w:hAnsi="Courier New"/>
            <w:sz w:val="16"/>
          </w:rPr>
          <w:delText xml:space="preserve">            &lt;/choice&gt;</w:delText>
        </w:r>
      </w:del>
    </w:p>
    <w:p w14:paraId="6190117D" w14:textId="2086B1B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4" w:author="balazs-153" w:date="2024-01-18T20:40:00Z"/>
          <w:rFonts w:ascii="Courier New" w:eastAsia="MS Mincho" w:hAnsi="Courier New"/>
          <w:sz w:val="16"/>
        </w:rPr>
      </w:pPr>
      <w:del w:id="2555" w:author="balazs-153" w:date="2024-01-18T20:40:00Z">
        <w:r w:rsidRPr="006F6F0E" w:rsidDel="0047615E">
          <w:rPr>
            <w:rFonts w:ascii="Courier New" w:eastAsia="MS Mincho" w:hAnsi="Courier New"/>
            <w:sz w:val="16"/>
          </w:rPr>
          <w:delText xml:space="preserve">            &lt;choice minOccurs="0" maxOccurs="1"&gt;</w:delText>
        </w:r>
      </w:del>
    </w:p>
    <w:p w14:paraId="6EFBE53D" w14:textId="11A244C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6" w:author="balazs-153" w:date="2024-01-18T20:40:00Z"/>
          <w:rFonts w:ascii="Courier New" w:eastAsia="MS Mincho" w:hAnsi="Courier New"/>
          <w:sz w:val="16"/>
        </w:rPr>
      </w:pPr>
      <w:del w:id="2557" w:author="balazs-153" w:date="2024-01-18T20:40:00Z">
        <w:r w:rsidRPr="006F6F0E" w:rsidDel="0047615E">
          <w:rPr>
            <w:rFonts w:ascii="Courier New" w:eastAsia="MS Mincho" w:hAnsi="Courier New"/>
            <w:sz w:val="16"/>
          </w:rPr>
          <w:delText xml:space="preserve">              &lt;element ref="sp:</w:delText>
        </w:r>
        <w:r w:rsidRPr="006F6F0E" w:rsidDel="0047615E">
          <w:rPr>
            <w:rFonts w:ascii="Courier New" w:hAnsi="Courier New" w:hint="eastAsia"/>
            <w:sz w:val="16"/>
            <w:lang w:eastAsia="zh-CN"/>
          </w:rPr>
          <w:delText>ESPolicies</w:delText>
        </w:r>
        <w:r w:rsidRPr="006F6F0E" w:rsidDel="0047615E">
          <w:rPr>
            <w:rFonts w:ascii="Courier New" w:eastAsia="MS Mincho" w:hAnsi="Courier New"/>
            <w:sz w:val="16"/>
          </w:rPr>
          <w:delText>"/&gt;</w:delText>
        </w:r>
      </w:del>
    </w:p>
    <w:p w14:paraId="50964687" w14:textId="0EF45B4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8" w:author="balazs-153" w:date="2024-01-18T20:40:00Z"/>
          <w:rFonts w:ascii="Courier New" w:eastAsia="MS Mincho" w:hAnsi="Courier New"/>
          <w:sz w:val="16"/>
        </w:rPr>
      </w:pPr>
      <w:del w:id="2559" w:author="balazs-153" w:date="2024-01-18T20:40:00Z">
        <w:r w:rsidRPr="006F6F0E" w:rsidDel="0047615E">
          <w:rPr>
            <w:rFonts w:ascii="Courier New" w:eastAsia="MS Mincho" w:hAnsi="Courier New"/>
            <w:sz w:val="16"/>
          </w:rPr>
          <w:delText xml:space="preserve">            &lt;/choice&gt;</w:delText>
        </w:r>
      </w:del>
    </w:p>
    <w:p w14:paraId="301C7C24" w14:textId="50EA655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0" w:author="balazs-153" w:date="2024-01-18T20:40:00Z"/>
          <w:rFonts w:ascii="Courier New" w:eastAsia="MS Mincho" w:hAnsi="Courier New"/>
          <w:sz w:val="16"/>
        </w:rPr>
      </w:pPr>
      <w:del w:id="2561" w:author="balazs-153" w:date="2024-01-18T20:40:00Z">
        <w:r w:rsidRPr="006F6F0E" w:rsidDel="0047615E">
          <w:rPr>
            <w:rFonts w:ascii="Courier New" w:eastAsia="MS Mincho" w:hAnsi="Courier New"/>
            <w:sz w:val="16"/>
          </w:rPr>
          <w:delText xml:space="preserve">          &lt;/sequence&gt;</w:delText>
        </w:r>
      </w:del>
    </w:p>
    <w:p w14:paraId="4FD33569" w14:textId="7074824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2" w:author="balazs-153" w:date="2024-01-18T20:40:00Z"/>
          <w:rFonts w:ascii="Courier New" w:eastAsia="MS Mincho" w:hAnsi="Courier New"/>
          <w:sz w:val="16"/>
        </w:rPr>
      </w:pPr>
      <w:del w:id="2563" w:author="balazs-153" w:date="2024-01-18T20:40:00Z">
        <w:r w:rsidRPr="006F6F0E" w:rsidDel="0047615E">
          <w:rPr>
            <w:rFonts w:ascii="Courier New" w:eastAsia="MS Mincho" w:hAnsi="Courier New"/>
            <w:sz w:val="16"/>
          </w:rPr>
          <w:delText xml:space="preserve">        &lt;/extension&gt;</w:delText>
        </w:r>
      </w:del>
    </w:p>
    <w:p w14:paraId="74B4F028" w14:textId="5220897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4" w:author="balazs-153" w:date="2024-01-18T20:40:00Z"/>
          <w:rFonts w:ascii="Courier New" w:eastAsia="MS Mincho" w:hAnsi="Courier New"/>
          <w:sz w:val="16"/>
        </w:rPr>
      </w:pPr>
      <w:del w:id="2565" w:author="balazs-153" w:date="2024-01-18T20:40:00Z">
        <w:r w:rsidRPr="006F6F0E" w:rsidDel="0047615E">
          <w:rPr>
            <w:rFonts w:ascii="Courier New" w:eastAsia="MS Mincho" w:hAnsi="Courier New"/>
            <w:sz w:val="16"/>
          </w:rPr>
          <w:delText xml:space="preserve">      &lt;/complexContent&gt;</w:delText>
        </w:r>
      </w:del>
    </w:p>
    <w:p w14:paraId="5C6E27C4" w14:textId="11E3279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6" w:author="balazs-153" w:date="2024-01-18T20:40:00Z"/>
          <w:rFonts w:ascii="Courier New" w:eastAsia="MS Mincho" w:hAnsi="Courier New"/>
          <w:sz w:val="16"/>
        </w:rPr>
      </w:pPr>
      <w:del w:id="2567" w:author="balazs-153" w:date="2024-01-18T20:40:00Z">
        <w:r w:rsidRPr="006F6F0E" w:rsidDel="0047615E">
          <w:rPr>
            <w:rFonts w:ascii="Courier New" w:eastAsia="MS Mincho" w:hAnsi="Courier New"/>
            <w:sz w:val="16"/>
          </w:rPr>
          <w:delText xml:space="preserve">    &lt;/complexType&gt;</w:delText>
        </w:r>
      </w:del>
    </w:p>
    <w:p w14:paraId="08F86026" w14:textId="7142F45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8" w:author="balazs-153" w:date="2024-01-18T20:40:00Z"/>
          <w:rFonts w:ascii="Courier New" w:eastAsia="MS Mincho" w:hAnsi="Courier New"/>
          <w:sz w:val="16"/>
        </w:rPr>
      </w:pPr>
      <w:del w:id="2569" w:author="balazs-153" w:date="2024-01-18T20:40:00Z">
        <w:r w:rsidRPr="006F6F0E" w:rsidDel="0047615E">
          <w:rPr>
            <w:rFonts w:ascii="Courier New" w:eastAsia="MS Mincho" w:hAnsi="Courier New"/>
            <w:sz w:val="16"/>
          </w:rPr>
          <w:delText xml:space="preserve">  &lt;/element&gt;</w:delText>
        </w:r>
      </w:del>
    </w:p>
    <w:p w14:paraId="3B8D5265" w14:textId="30A4F97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0" w:author="balazs-153" w:date="2024-01-18T20:40:00Z"/>
          <w:rFonts w:ascii="Courier New" w:eastAsia="MS Mincho" w:hAnsi="Courier New"/>
          <w:sz w:val="16"/>
        </w:rPr>
      </w:pPr>
    </w:p>
    <w:p w14:paraId="379EB632" w14:textId="3168B8B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1" w:author="balazs-153" w:date="2024-01-18T20:40:00Z"/>
          <w:rFonts w:ascii="Courier New" w:eastAsia="MS Mincho" w:hAnsi="Courier New"/>
          <w:sz w:val="16"/>
        </w:rPr>
      </w:pPr>
      <w:del w:id="2572" w:author="balazs-153" w:date="2024-01-18T20:40:00Z">
        <w:r w:rsidRPr="006F6F0E" w:rsidDel="0047615E">
          <w:rPr>
            <w:rFonts w:ascii="Courier New" w:eastAsia="MS Mincho" w:hAnsi="Courier New"/>
            <w:sz w:val="16"/>
          </w:rPr>
          <w:delText xml:space="preserve">  &lt;element name="ManagedElement"&gt;</w:delText>
        </w:r>
      </w:del>
    </w:p>
    <w:p w14:paraId="5EC07D45" w14:textId="7A99F22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3" w:author="balazs-153" w:date="2024-01-18T20:40:00Z"/>
          <w:rFonts w:ascii="Courier New" w:eastAsia="MS Mincho" w:hAnsi="Courier New"/>
          <w:sz w:val="16"/>
          <w:lang w:val="fr-FR"/>
        </w:rPr>
      </w:pPr>
      <w:del w:id="2574" w:author="balazs-153" w:date="2024-01-18T20:40:00Z">
        <w:r w:rsidRPr="006F6F0E" w:rsidDel="0047615E">
          <w:rPr>
            <w:rFonts w:ascii="Courier New" w:eastAsia="MS Mincho" w:hAnsi="Courier New"/>
            <w:sz w:val="16"/>
          </w:rPr>
          <w:delText xml:space="preserve">    </w:delText>
        </w:r>
        <w:r w:rsidRPr="006F6F0E" w:rsidDel="0047615E">
          <w:rPr>
            <w:rFonts w:ascii="Courier New" w:eastAsia="MS Mincho" w:hAnsi="Courier New"/>
            <w:sz w:val="16"/>
            <w:lang w:val="fr-FR"/>
          </w:rPr>
          <w:delText>&lt;complexType&gt;</w:delText>
        </w:r>
      </w:del>
    </w:p>
    <w:p w14:paraId="1992A97E" w14:textId="6A4E215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5" w:author="balazs-153" w:date="2024-01-18T20:40:00Z"/>
          <w:rFonts w:ascii="Courier New" w:eastAsia="MS Mincho" w:hAnsi="Courier New"/>
          <w:sz w:val="16"/>
          <w:lang w:val="fr-FR"/>
        </w:rPr>
      </w:pPr>
      <w:del w:id="2576" w:author="balazs-153" w:date="2024-01-18T20:40:00Z">
        <w:r w:rsidRPr="006F6F0E" w:rsidDel="0047615E">
          <w:rPr>
            <w:rFonts w:ascii="Courier New" w:eastAsia="MS Mincho" w:hAnsi="Courier New"/>
            <w:sz w:val="16"/>
            <w:lang w:val="fr-FR"/>
          </w:rPr>
          <w:delText xml:space="preserve">      &lt;complexContent&gt;</w:delText>
        </w:r>
      </w:del>
    </w:p>
    <w:p w14:paraId="2A7D100E" w14:textId="3AC2EC5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7" w:author="balazs-153" w:date="2024-01-18T20:40:00Z"/>
          <w:rFonts w:ascii="Courier New" w:eastAsia="MS Mincho" w:hAnsi="Courier New"/>
          <w:sz w:val="16"/>
          <w:lang w:val="fr-FR"/>
        </w:rPr>
      </w:pPr>
      <w:del w:id="2578" w:author="balazs-153" w:date="2024-01-18T20:40:00Z">
        <w:r w:rsidRPr="006F6F0E" w:rsidDel="0047615E">
          <w:rPr>
            <w:rFonts w:ascii="Courier New" w:eastAsia="MS Mincho" w:hAnsi="Courier New"/>
            <w:sz w:val="16"/>
            <w:lang w:val="fr-FR"/>
          </w:rPr>
          <w:delText xml:space="preserve">        &lt;extension base="xn:NrmClass"&gt;</w:delText>
        </w:r>
      </w:del>
    </w:p>
    <w:p w14:paraId="1ADDB54A" w14:textId="6375EF9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9" w:author="balazs-153" w:date="2024-01-18T20:40:00Z"/>
          <w:rFonts w:ascii="Courier New" w:eastAsia="MS Mincho" w:hAnsi="Courier New"/>
          <w:sz w:val="16"/>
        </w:rPr>
      </w:pPr>
      <w:del w:id="2580"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eastAsia="MS Mincho" w:hAnsi="Courier New"/>
            <w:sz w:val="16"/>
          </w:rPr>
          <w:delText>&lt;sequence&gt;</w:delText>
        </w:r>
      </w:del>
    </w:p>
    <w:p w14:paraId="4680A74F" w14:textId="3256B56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1" w:author="balazs-153" w:date="2024-01-18T20:40:00Z"/>
          <w:rFonts w:ascii="Courier New" w:hAnsi="Courier New"/>
          <w:sz w:val="16"/>
        </w:rPr>
      </w:pPr>
      <w:del w:id="2582"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&lt;element name="attributes" minOccurs="0"&gt;</w:delText>
        </w:r>
      </w:del>
    </w:p>
    <w:p w14:paraId="509F49DB" w14:textId="3472477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3" w:author="balazs-153" w:date="2024-01-18T20:40:00Z"/>
          <w:rFonts w:ascii="Courier New" w:hAnsi="Courier New"/>
          <w:sz w:val="16"/>
        </w:rPr>
      </w:pPr>
      <w:del w:id="2584" w:author="balazs-153" w:date="2024-01-18T20:40:00Z">
        <w:r w:rsidRPr="006F6F0E" w:rsidDel="0047615E">
          <w:rPr>
            <w:rFonts w:ascii="Courier New" w:hAnsi="Courier New"/>
            <w:sz w:val="16"/>
          </w:rPr>
          <w:delText xml:space="preserve">              &lt;complexType&gt;</w:delText>
        </w:r>
      </w:del>
    </w:p>
    <w:p w14:paraId="09E12D54" w14:textId="6DAD346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5" w:author="balazs-153" w:date="2024-01-18T20:40:00Z"/>
          <w:rFonts w:ascii="Courier New" w:eastAsia="MS Mincho" w:hAnsi="Courier New"/>
          <w:sz w:val="16"/>
        </w:rPr>
      </w:pPr>
      <w:del w:id="2586" w:author="balazs-153" w:date="2024-01-18T20:40:00Z">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1E94B008" w14:textId="519C6D5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7" w:author="balazs-153" w:date="2024-01-18T20:40:00Z"/>
          <w:rFonts w:ascii="Courier New" w:hAnsi="Courier New"/>
          <w:sz w:val="16"/>
          <w:lang w:eastAsia="zh-CN"/>
        </w:rPr>
      </w:pPr>
      <w:del w:id="2588" w:author="balazs-153" w:date="2024-01-18T20:40:00Z">
        <w:r w:rsidRPr="006F6F0E" w:rsidDel="0047615E">
          <w:rPr>
            <w:rFonts w:ascii="Courier New" w:hAnsi="Courier New" w:hint="eastAsia"/>
            <w:sz w:val="16"/>
            <w:lang w:eastAsia="zh-CN"/>
          </w:rPr>
          <w:delText xml:space="preserve">                  </w:delText>
        </w:r>
        <w:r w:rsidRPr="006F6F0E" w:rsidDel="0047615E">
          <w:rPr>
            <w:rFonts w:ascii="Courier New" w:eastAsia="MS Mincho" w:hAnsi="Courier New"/>
            <w:sz w:val="16"/>
          </w:rPr>
          <w:delText>&lt;element name="dnPrefix"/&gt;</w:delText>
        </w:r>
      </w:del>
    </w:p>
    <w:p w14:paraId="4931E571" w14:textId="4262D22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9" w:author="balazs-153" w:date="2024-01-18T20:40:00Z"/>
          <w:rFonts w:ascii="Courier New" w:eastAsia="MS Mincho" w:hAnsi="Courier New"/>
          <w:sz w:val="16"/>
        </w:rPr>
      </w:pPr>
      <w:del w:id="2590"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name="managedElementType</w:delText>
        </w:r>
        <w:r w:rsidRPr="006F6F0E" w:rsidDel="0047615E">
          <w:rPr>
            <w:rFonts w:ascii="Courier New" w:hAnsi="Courier New" w:hint="eastAsia"/>
            <w:sz w:val="16"/>
            <w:lang w:eastAsia="zh-CN"/>
          </w:rPr>
          <w:delText>List</w:delText>
        </w:r>
        <w:r w:rsidRPr="006F6F0E" w:rsidDel="0047615E">
          <w:rPr>
            <w:rFonts w:ascii="Courier New" w:eastAsia="MS Mincho" w:hAnsi="Courier New"/>
            <w:sz w:val="16"/>
          </w:rPr>
          <w:delText>"</w:delText>
        </w:r>
        <w:r w:rsidRPr="006F6F0E" w:rsidDel="0047615E">
          <w:rPr>
            <w:rFonts w:ascii="Courier New" w:hAnsi="Courier New" w:hint="eastAsia"/>
            <w:sz w:val="16"/>
            <w:lang w:eastAsia="zh-CN"/>
          </w:rPr>
          <w:delText xml:space="preserve"> type=</w:delText>
        </w:r>
        <w:r w:rsidRPr="006F6F0E" w:rsidDel="0047615E">
          <w:rPr>
            <w:rFonts w:ascii="Courier New" w:hAnsi="Courier New"/>
            <w:sz w:val="16"/>
            <w:lang w:val="en-US"/>
          </w:rPr>
          <w:delText>"</w:delText>
        </w:r>
        <w:r w:rsidRPr="006F6F0E" w:rsidDel="0047615E">
          <w:rPr>
            <w:rFonts w:ascii="Courier New" w:eastAsia="MS Mincho" w:hAnsi="Courier New"/>
            <w:sz w:val="16"/>
          </w:rPr>
          <w:delText>xn:managedElement</w:delText>
        </w:r>
        <w:r w:rsidRPr="006F6F0E" w:rsidDel="0047615E">
          <w:rPr>
            <w:rFonts w:ascii="Courier New" w:hAnsi="Courier New" w:hint="eastAsia"/>
            <w:sz w:val="16"/>
            <w:lang w:eastAsia="zh-CN"/>
          </w:rPr>
          <w:delText>TypeListType</w:delText>
        </w:r>
        <w:r w:rsidRPr="006F6F0E" w:rsidDel="0047615E">
          <w:rPr>
            <w:rFonts w:ascii="Courier New" w:hAnsi="Courier New"/>
            <w:sz w:val="16"/>
            <w:lang w:val="en-US"/>
          </w:rPr>
          <w:delText>"</w:delText>
        </w:r>
        <w:r w:rsidRPr="006F6F0E" w:rsidDel="0047615E">
          <w:rPr>
            <w:rFonts w:ascii="Courier New" w:hAnsi="Courier New" w:hint="eastAsia"/>
            <w:sz w:val="16"/>
            <w:lang w:eastAsia="zh-CN"/>
          </w:rPr>
          <w:delText xml:space="preserve"> minOccurs=</w:delText>
        </w:r>
        <w:r w:rsidRPr="006F6F0E" w:rsidDel="0047615E">
          <w:rPr>
            <w:rFonts w:ascii="Courier New" w:hAnsi="Courier New"/>
            <w:sz w:val="16"/>
            <w:lang w:val="en-US"/>
          </w:rPr>
          <w:delText>"0"</w:delText>
        </w:r>
        <w:r w:rsidRPr="006F6F0E" w:rsidDel="0047615E">
          <w:rPr>
            <w:rFonts w:ascii="Courier New" w:eastAsia="MS Mincho" w:hAnsi="Courier New"/>
            <w:sz w:val="16"/>
          </w:rPr>
          <w:delText>/&gt;</w:delText>
        </w:r>
      </w:del>
    </w:p>
    <w:p w14:paraId="1A3C0548" w14:textId="4CBD125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1" w:author="balazs-153" w:date="2024-01-18T20:40:00Z"/>
          <w:rFonts w:ascii="Courier New" w:eastAsia="MS Mincho" w:hAnsi="Courier New"/>
          <w:sz w:val="16"/>
        </w:rPr>
      </w:pPr>
      <w:del w:id="2592"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name="userLabel"/&gt;</w:delText>
        </w:r>
      </w:del>
    </w:p>
    <w:p w14:paraId="0BA35DD9" w14:textId="1DB208D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3" w:author="balazs-153" w:date="2024-01-18T20:40:00Z"/>
          <w:rFonts w:ascii="Courier New" w:eastAsia="MS Mincho" w:hAnsi="Courier New"/>
          <w:sz w:val="16"/>
        </w:rPr>
      </w:pPr>
      <w:del w:id="2594"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name="vendorName"/&gt;</w:delText>
        </w:r>
      </w:del>
    </w:p>
    <w:p w14:paraId="1553F446" w14:textId="7A63CED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5" w:author="balazs-153" w:date="2024-01-18T20:40:00Z"/>
          <w:rFonts w:ascii="Courier New" w:eastAsia="MS Mincho" w:hAnsi="Courier New"/>
          <w:sz w:val="16"/>
        </w:rPr>
      </w:pPr>
      <w:del w:id="2596"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name="userDefinedState"/&gt;</w:delText>
        </w:r>
      </w:del>
    </w:p>
    <w:p w14:paraId="50CEDBE0" w14:textId="57DBFFE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7" w:author="balazs-153" w:date="2024-01-18T20:40:00Z"/>
          <w:rFonts w:ascii="Courier New" w:eastAsia="MS Mincho" w:hAnsi="Courier New"/>
          <w:sz w:val="16"/>
        </w:rPr>
      </w:pPr>
      <w:del w:id="2598"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name="locationName"/&gt;</w:delText>
        </w:r>
      </w:del>
    </w:p>
    <w:p w14:paraId="2AD5EDED" w14:textId="75CD910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9" w:author="balazs-153" w:date="2024-01-18T20:40:00Z"/>
          <w:rFonts w:ascii="Courier New" w:eastAsia="MS Mincho" w:hAnsi="Courier New"/>
          <w:sz w:val="16"/>
        </w:rPr>
      </w:pPr>
      <w:del w:id="2600"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name="swVersion"/&gt;</w:delText>
        </w:r>
      </w:del>
    </w:p>
    <w:p w14:paraId="6C1576DC" w14:textId="31D634A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1" w:author="balazs-153" w:date="2024-01-18T20:40:00Z"/>
          <w:rFonts w:ascii="Courier New" w:eastAsia="MS Mincho" w:hAnsi="Courier New"/>
          <w:sz w:val="16"/>
        </w:rPr>
      </w:pPr>
      <w:del w:id="2602"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name="managedBy" type="xn:dnList"</w:delText>
        </w:r>
        <w:r w:rsidRPr="006F6F0E" w:rsidDel="0047615E">
          <w:rPr>
            <w:rFonts w:ascii="Courier New" w:hAnsi="Courier New" w:hint="eastAsia"/>
            <w:sz w:val="16"/>
            <w:lang w:eastAsia="zh-CN"/>
          </w:rPr>
          <w:delText xml:space="preserve"> minOccurs=</w:delText>
        </w:r>
        <w:r w:rsidRPr="006F6F0E" w:rsidDel="0047615E">
          <w:rPr>
            <w:rFonts w:ascii="Courier New" w:hAnsi="Courier New"/>
            <w:sz w:val="16"/>
          </w:rPr>
          <w:delText>"0"</w:delText>
        </w:r>
        <w:r w:rsidRPr="006F6F0E" w:rsidDel="0047615E">
          <w:rPr>
            <w:rFonts w:ascii="Courier New" w:eastAsia="MS Mincho" w:hAnsi="Courier New"/>
            <w:sz w:val="16"/>
          </w:rPr>
          <w:delText>/&gt;</w:delText>
        </w:r>
      </w:del>
    </w:p>
    <w:p w14:paraId="0E7DC6FE" w14:textId="24C2EC5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3" w:author="balazs-153" w:date="2024-01-18T20:40:00Z"/>
          <w:rFonts w:ascii="Courier New" w:eastAsia="MS Mincho" w:hAnsi="Courier New"/>
          <w:sz w:val="16"/>
          <w:lang w:val="en-US"/>
        </w:rPr>
      </w:pPr>
      <w:del w:id="2604" w:author="balazs-153" w:date="2024-01-18T20:40:00Z">
        <w:r w:rsidRPr="006F6F0E" w:rsidDel="0047615E">
          <w:rPr>
            <w:rFonts w:ascii="Courier New" w:hAnsi="Courier New"/>
            <w:sz w:val="16"/>
            <w:lang w:val="en-US" w:eastAsia="zh-CN"/>
          </w:rPr>
          <w:delText xml:space="preserve">                  </w:delText>
        </w:r>
        <w:r w:rsidRPr="006F6F0E" w:rsidDel="0047615E">
          <w:rPr>
            <w:rFonts w:ascii="Courier New" w:eastAsia="MS Mincho" w:hAnsi="Courier New"/>
            <w:sz w:val="16"/>
            <w:lang w:val="en-US"/>
          </w:rPr>
          <w:delText>&lt;element name="</w:delText>
        </w:r>
        <w:r w:rsidRPr="006F6F0E" w:rsidDel="0047615E">
          <w:rPr>
            <w:rFonts w:ascii="Courier New" w:hAnsi="Courier New"/>
            <w:sz w:val="16"/>
            <w:lang w:val="en-US" w:eastAsia="zh-CN"/>
          </w:rPr>
          <w:delText>priority</w:delText>
        </w:r>
        <w:r w:rsidRPr="006F6F0E" w:rsidDel="0047615E">
          <w:rPr>
            <w:rFonts w:ascii="Courier New" w:eastAsia="MS Mincho" w:hAnsi="Courier New"/>
            <w:sz w:val="16"/>
            <w:lang w:val="en-US"/>
          </w:rPr>
          <w:delText>"</w:delText>
        </w:r>
        <w:r w:rsidRPr="006F6F0E" w:rsidDel="0047615E">
          <w:rPr>
            <w:rFonts w:ascii="Courier New" w:hAnsi="Courier New" w:hint="eastAsia"/>
            <w:sz w:val="16"/>
            <w:lang w:val="en-US" w:eastAsia="zh-CN"/>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="integer"</w:delText>
        </w:r>
        <w:r w:rsidRPr="006F6F0E" w:rsidDel="0047615E">
          <w:rPr>
            <w:rFonts w:ascii="Courier New" w:hAnsi="Courier New"/>
            <w:sz w:val="16"/>
            <w:lang w:val="en-US" w:eastAsia="zh-CN"/>
          </w:rPr>
          <w:delText xml:space="preserve"> </w:delText>
        </w:r>
        <w:r w:rsidRPr="006F6F0E" w:rsidDel="0047615E">
          <w:rPr>
            <w:rFonts w:ascii="Courier New" w:hAnsi="Courier New" w:hint="eastAsia"/>
            <w:sz w:val="16"/>
            <w:lang w:val="en-US"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lang w:val="en-US"/>
          </w:rPr>
          <w:delText>/&gt;</w:delText>
        </w:r>
      </w:del>
    </w:p>
    <w:p w14:paraId="0A47B580" w14:textId="77AA1EF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5" w:author="balazs-153" w:date="2024-01-18T20:40:00Z"/>
          <w:rFonts w:ascii="Courier New" w:eastAsia="MS Mincho" w:hAnsi="Courier New"/>
          <w:sz w:val="16"/>
          <w:lang w:val="en-US"/>
        </w:rPr>
      </w:pPr>
      <w:del w:id="2606" w:author="balazs-153" w:date="2024-01-18T20:40:00Z">
        <w:r w:rsidRPr="006F6F0E" w:rsidDel="0047615E">
          <w:rPr>
            <w:rFonts w:ascii="Courier New" w:hAnsi="Courier New"/>
            <w:sz w:val="16"/>
            <w:lang w:val="en-US" w:eastAsia="zh-CN"/>
          </w:rPr>
          <w:delText xml:space="preserve">                  </w:delText>
        </w:r>
        <w:r w:rsidRPr="006F6F0E" w:rsidDel="0047615E">
          <w:rPr>
            <w:rFonts w:ascii="Courier New" w:eastAsia="MS Mincho" w:hAnsi="Courier New"/>
            <w:sz w:val="16"/>
            <w:lang w:val="en-US"/>
          </w:rPr>
          <w:delText>&lt;element name="measurementsList"</w:delText>
        </w:r>
        <w:r w:rsidRPr="006F6F0E" w:rsidDel="0047615E">
          <w:rPr>
            <w:rFonts w:ascii="Courier New" w:hAnsi="Courier New" w:hint="eastAsia"/>
            <w:sz w:val="16"/>
            <w:lang w:val="en-US" w:eastAsia="zh-CN"/>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 xml:space="preserve">="xn:MeasurementsList" </w:delText>
        </w:r>
        <w:r w:rsidRPr="006F6F0E" w:rsidDel="0047615E">
          <w:rPr>
            <w:rFonts w:ascii="Courier New" w:hAnsi="Courier New" w:hint="eastAsia"/>
            <w:sz w:val="16"/>
            <w:lang w:val="en-US"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lang w:val="en-US"/>
          </w:rPr>
          <w:delText>/&gt;</w:delText>
        </w:r>
      </w:del>
    </w:p>
    <w:p w14:paraId="7C0A9DF4" w14:textId="500EA62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7" w:author="balazs-153" w:date="2024-01-18T20:40:00Z"/>
          <w:rFonts w:ascii="Courier New" w:eastAsia="MS Mincho" w:hAnsi="Courier New"/>
          <w:sz w:val="16"/>
        </w:rPr>
      </w:pPr>
      <w:del w:id="2608"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3E5A8B28" w14:textId="1152C2F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9" w:author="balazs-153" w:date="2024-01-18T20:40:00Z"/>
          <w:rFonts w:ascii="Courier New" w:hAnsi="Courier New"/>
          <w:sz w:val="16"/>
        </w:rPr>
      </w:pPr>
      <w:del w:id="2610"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&lt;/complexType&gt;</w:delText>
        </w:r>
      </w:del>
    </w:p>
    <w:p w14:paraId="32995E91" w14:textId="6015FE9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1" w:author="balazs-153" w:date="2024-01-18T20:40:00Z"/>
          <w:rFonts w:ascii="Courier New" w:eastAsia="MS Mincho" w:hAnsi="Courier New"/>
          <w:sz w:val="16"/>
        </w:rPr>
      </w:pPr>
      <w:del w:id="2612" w:author="balazs-153" w:date="2024-01-18T20:40:00Z">
        <w:r w:rsidRPr="006F6F0E" w:rsidDel="0047615E">
          <w:rPr>
            <w:rFonts w:ascii="Courier New" w:hAnsi="Courier New"/>
            <w:sz w:val="16"/>
          </w:rPr>
          <w:delText xml:space="preserve">            &lt;/element&gt;</w:delText>
        </w:r>
      </w:del>
    </w:p>
    <w:p w14:paraId="40CD9CC5" w14:textId="69D7FBB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3" w:author="balazs-153" w:date="2024-01-18T20:40:00Z"/>
          <w:rFonts w:ascii="Courier New" w:eastAsia="MS Mincho" w:hAnsi="Courier New"/>
          <w:sz w:val="16"/>
        </w:rPr>
      </w:pPr>
      <w:del w:id="2614" w:author="balazs-153" w:date="2024-01-18T20:40:00Z">
        <w:r w:rsidRPr="006F6F0E" w:rsidDel="0047615E">
          <w:rPr>
            <w:rFonts w:ascii="Courier New" w:eastAsia="MS Mincho" w:hAnsi="Courier New"/>
            <w:sz w:val="16"/>
          </w:rPr>
          <w:delText xml:space="preserve">            &lt;choice minOccurs="0" maxOccurs="unbounded"&gt;</w:delText>
        </w:r>
      </w:del>
    </w:p>
    <w:p w14:paraId="2B03FEF8" w14:textId="66F1831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5" w:author="balazs-153" w:date="2024-01-18T20:40:00Z"/>
          <w:rFonts w:ascii="Courier New" w:eastAsia="MS Mincho" w:hAnsi="Courier New"/>
          <w:sz w:val="16"/>
        </w:rPr>
      </w:pPr>
      <w:del w:id="2616" w:author="balazs-153" w:date="2024-01-18T20:40:00Z">
        <w:r w:rsidRPr="006F6F0E" w:rsidDel="0047615E">
          <w:rPr>
            <w:rFonts w:ascii="Courier New" w:eastAsia="MS Mincho" w:hAnsi="Courier New"/>
            <w:sz w:val="16"/>
          </w:rPr>
          <w:delText xml:space="preserve">              &lt;element ref="xn:IRPAgent"/&gt;</w:delText>
        </w:r>
      </w:del>
    </w:p>
    <w:p w14:paraId="53593BEC" w14:textId="09C424A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7" w:author="balazs-153" w:date="2024-01-18T20:40:00Z"/>
          <w:rFonts w:ascii="Courier New" w:eastAsia="MS Mincho" w:hAnsi="Courier New"/>
          <w:sz w:val="16"/>
        </w:rPr>
      </w:pPr>
      <w:del w:id="2618" w:author="balazs-153" w:date="2024-01-18T20:40:00Z">
        <w:r w:rsidRPr="006F6F0E" w:rsidDel="0047615E">
          <w:rPr>
            <w:rFonts w:ascii="Courier New" w:eastAsia="MS Mincho" w:hAnsi="Courier New"/>
            <w:sz w:val="16"/>
          </w:rPr>
          <w:delText xml:space="preserve">              &lt;element ref="xn:ManagedElementOptionallyContainedNrmClass"/&gt;</w:delText>
        </w:r>
      </w:del>
    </w:p>
    <w:p w14:paraId="215C9FAF" w14:textId="75DFC6A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9" w:author="balazs-153" w:date="2024-01-18T20:40:00Z"/>
          <w:rFonts w:ascii="Courier New" w:eastAsia="MS Mincho" w:hAnsi="Courier New"/>
          <w:sz w:val="16"/>
        </w:rPr>
      </w:pPr>
      <w:del w:id="2620" w:author="balazs-153" w:date="2024-01-18T20:40:00Z">
        <w:r w:rsidRPr="006F6F0E" w:rsidDel="0047615E">
          <w:rPr>
            <w:rFonts w:ascii="Courier New" w:eastAsia="MS Mincho" w:hAnsi="Courier New"/>
            <w:sz w:val="16"/>
          </w:rPr>
          <w:delText xml:space="preserve">              &lt;element ref="xn:VsDataContainer"/&gt;</w:delText>
        </w:r>
      </w:del>
    </w:p>
    <w:p w14:paraId="7966B2F8" w14:textId="3D85121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1" w:author="balazs-153" w:date="2024-01-18T20:40:00Z"/>
          <w:rFonts w:ascii="Courier New" w:eastAsia="MS Mincho" w:hAnsi="Courier New"/>
          <w:sz w:val="16"/>
        </w:rPr>
      </w:pPr>
      <w:del w:id="2622" w:author="balazs-153" w:date="2024-01-18T20:40:00Z">
        <w:r w:rsidRPr="006F6F0E" w:rsidDel="0047615E">
          <w:rPr>
            <w:rFonts w:ascii="Courier New" w:eastAsia="MS Mincho" w:hAnsi="Courier New"/>
            <w:sz w:val="16"/>
          </w:rPr>
          <w:delText xml:space="preserve">              &lt;element ref="xn:</w:delText>
        </w:r>
        <w:r w:rsidRPr="006F6F0E" w:rsidDel="0047615E">
          <w:rPr>
            <w:rFonts w:ascii="Courier New" w:hAnsi="Courier New" w:cs="Courier New"/>
            <w:sz w:val="16"/>
            <w:lang w:val="en-US" w:eastAsia="zh-CN"/>
          </w:rPr>
          <w:delText>ThresholdMonitoringCapability</w:delText>
        </w:r>
        <w:r w:rsidRPr="006F6F0E" w:rsidDel="0047615E">
          <w:rPr>
            <w:rFonts w:ascii="Courier New" w:eastAsia="MS Mincho" w:hAnsi="Courier New"/>
            <w:sz w:val="16"/>
          </w:rPr>
          <w:delText>"/&gt;</w:delText>
        </w:r>
      </w:del>
    </w:p>
    <w:p w14:paraId="73ECCF59" w14:textId="666BF2A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3" w:author="balazs-153" w:date="2024-01-18T20:40:00Z"/>
          <w:rFonts w:ascii="Courier New" w:eastAsia="MS Mincho" w:hAnsi="Courier New"/>
          <w:sz w:val="16"/>
        </w:rPr>
      </w:pPr>
      <w:del w:id="2624" w:author="balazs-153" w:date="2024-01-18T20:40:00Z">
        <w:r w:rsidRPr="006F6F0E" w:rsidDel="0047615E">
          <w:rPr>
            <w:rFonts w:ascii="Courier New" w:eastAsia="MS Mincho" w:hAnsi="Courier New"/>
            <w:sz w:val="16"/>
          </w:rPr>
          <w:delText xml:space="preserve">              &lt;element ref="xn:</w:delText>
        </w:r>
        <w:r w:rsidRPr="006F6F0E" w:rsidDel="0047615E">
          <w:rPr>
            <w:rFonts w:ascii="Courier New" w:hAnsi="Courier New" w:cs="Courier New"/>
            <w:sz w:val="16"/>
            <w:lang w:val="en-US" w:eastAsia="zh-CN"/>
          </w:rPr>
          <w:delText>ThresholdMonitor</w:delText>
        </w:r>
        <w:r w:rsidRPr="006F6F0E" w:rsidDel="0047615E">
          <w:rPr>
            <w:rFonts w:ascii="Courier New" w:eastAsia="MS Mincho" w:hAnsi="Courier New"/>
            <w:sz w:val="16"/>
          </w:rPr>
          <w:delText>"/&gt;</w:delText>
        </w:r>
      </w:del>
    </w:p>
    <w:p w14:paraId="5EDB81E4" w14:textId="55EC347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5" w:author="balazs-153" w:date="2024-01-18T20:40:00Z"/>
          <w:rFonts w:ascii="Courier New" w:eastAsia="MS Mincho" w:hAnsi="Courier New"/>
          <w:sz w:val="16"/>
        </w:rPr>
      </w:pPr>
      <w:del w:id="2626" w:author="balazs-153" w:date="2024-01-18T20:40:00Z">
        <w:r w:rsidRPr="006F6F0E" w:rsidDel="0047615E">
          <w:rPr>
            <w:rFonts w:ascii="Courier New" w:eastAsia="MS Mincho" w:hAnsi="Courier New"/>
            <w:sz w:val="16"/>
          </w:rPr>
          <w:delText xml:space="preserve">              &lt;element ref="xn:MeasurementControl"/&gt;</w:delText>
        </w:r>
      </w:del>
    </w:p>
    <w:p w14:paraId="2612EBB6" w14:textId="0A7E84E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7" w:author="balazs-153" w:date="2024-01-18T20:40:00Z"/>
          <w:rFonts w:ascii="Courier New" w:eastAsia="MS Mincho" w:hAnsi="Courier New"/>
          <w:sz w:val="16"/>
        </w:rPr>
      </w:pPr>
      <w:del w:id="2628" w:author="balazs-153" w:date="2024-01-18T20:40:00Z">
        <w:r w:rsidRPr="006F6F0E" w:rsidDel="0047615E">
          <w:rPr>
            <w:rFonts w:ascii="Courier New" w:eastAsia="MS Mincho" w:hAnsi="Courier New"/>
            <w:sz w:val="16"/>
          </w:rPr>
          <w:delText xml:space="preserve">              &lt;element ref="xn:NtfSubscriptionControl"/&gt;</w:delText>
        </w:r>
      </w:del>
    </w:p>
    <w:p w14:paraId="3EE95D77" w14:textId="7927415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9" w:author="balazs-153" w:date="2024-01-18T20:40:00Z"/>
          <w:rFonts w:ascii="Courier New" w:eastAsia="MS Mincho" w:hAnsi="Courier New"/>
          <w:sz w:val="16"/>
        </w:rPr>
      </w:pPr>
      <w:del w:id="2630" w:author="balazs-153" w:date="2024-01-18T20:40:00Z">
        <w:r w:rsidRPr="006F6F0E" w:rsidDel="0047615E">
          <w:rPr>
            <w:rFonts w:ascii="Courier New" w:eastAsia="MS Mincho" w:hAnsi="Courier New"/>
            <w:sz w:val="16"/>
          </w:rPr>
          <w:delText xml:space="preserve">            &lt;/choice&gt;</w:delText>
        </w:r>
      </w:del>
    </w:p>
    <w:p w14:paraId="19B3687D" w14:textId="7203673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1" w:author="balazs-153" w:date="2024-01-18T20:40:00Z"/>
          <w:rFonts w:ascii="Courier New" w:eastAsia="MS Mincho" w:hAnsi="Courier New"/>
          <w:sz w:val="16"/>
        </w:rPr>
      </w:pPr>
    </w:p>
    <w:p w14:paraId="12BC371D" w14:textId="56F7081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2" w:author="balazs-153" w:date="2024-01-18T20:40:00Z"/>
          <w:rFonts w:ascii="Courier New" w:eastAsia="MS Mincho" w:hAnsi="Courier New"/>
          <w:sz w:val="16"/>
        </w:rPr>
      </w:pPr>
      <w:del w:id="2633" w:author="balazs-153" w:date="2024-01-18T20:40:00Z">
        <w:r w:rsidRPr="006F6F0E" w:rsidDel="0047615E">
          <w:rPr>
            <w:rFonts w:ascii="Courier New" w:eastAsia="MS Mincho" w:hAnsi="Courier New"/>
            <w:sz w:val="16"/>
          </w:rPr>
          <w:delText xml:space="preserve">          &lt;/sequence&gt;</w:delText>
        </w:r>
      </w:del>
    </w:p>
    <w:p w14:paraId="599B13BF" w14:textId="100CD98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4" w:author="balazs-153" w:date="2024-01-18T20:40:00Z"/>
          <w:rFonts w:ascii="Courier New" w:eastAsia="MS Mincho" w:hAnsi="Courier New"/>
          <w:sz w:val="16"/>
        </w:rPr>
      </w:pPr>
      <w:del w:id="2635" w:author="balazs-153" w:date="2024-01-18T20:40:00Z">
        <w:r w:rsidRPr="006F6F0E" w:rsidDel="0047615E">
          <w:rPr>
            <w:rFonts w:ascii="Courier New" w:eastAsia="MS Mincho" w:hAnsi="Courier New"/>
            <w:sz w:val="16"/>
          </w:rPr>
          <w:delText xml:space="preserve">        &lt;/extension&gt;</w:delText>
        </w:r>
      </w:del>
    </w:p>
    <w:p w14:paraId="2D5179C7" w14:textId="5BAE835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6" w:author="balazs-153" w:date="2024-01-18T20:40:00Z"/>
          <w:rFonts w:ascii="Courier New" w:eastAsia="MS Mincho" w:hAnsi="Courier New"/>
          <w:sz w:val="16"/>
        </w:rPr>
      </w:pPr>
      <w:del w:id="2637" w:author="balazs-153" w:date="2024-01-18T20:40:00Z">
        <w:r w:rsidRPr="006F6F0E" w:rsidDel="0047615E">
          <w:rPr>
            <w:rFonts w:ascii="Courier New" w:eastAsia="MS Mincho" w:hAnsi="Courier New"/>
            <w:sz w:val="16"/>
          </w:rPr>
          <w:delText xml:space="preserve">      &lt;/complexContent&gt;</w:delText>
        </w:r>
      </w:del>
    </w:p>
    <w:p w14:paraId="29B996A5" w14:textId="6ACFCDE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8" w:author="balazs-153" w:date="2024-01-18T20:40:00Z"/>
          <w:rFonts w:ascii="Courier New" w:eastAsia="MS Mincho" w:hAnsi="Courier New"/>
          <w:sz w:val="16"/>
        </w:rPr>
      </w:pPr>
      <w:del w:id="2639" w:author="balazs-153" w:date="2024-01-18T20:40:00Z">
        <w:r w:rsidRPr="006F6F0E" w:rsidDel="0047615E">
          <w:rPr>
            <w:rFonts w:ascii="Courier New" w:eastAsia="MS Mincho" w:hAnsi="Courier New"/>
            <w:sz w:val="16"/>
          </w:rPr>
          <w:delText xml:space="preserve">    &lt;/complexType&gt;</w:delText>
        </w:r>
      </w:del>
    </w:p>
    <w:p w14:paraId="4FD4F921" w14:textId="565050D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0" w:author="balazs-153" w:date="2024-01-18T20:40:00Z"/>
          <w:rFonts w:ascii="Courier New" w:eastAsia="MS Mincho" w:hAnsi="Courier New"/>
          <w:sz w:val="16"/>
        </w:rPr>
      </w:pPr>
      <w:del w:id="2641" w:author="balazs-153" w:date="2024-01-18T20:40:00Z">
        <w:r w:rsidRPr="006F6F0E" w:rsidDel="0047615E">
          <w:rPr>
            <w:rFonts w:ascii="Courier New" w:eastAsia="MS Mincho" w:hAnsi="Courier New"/>
            <w:sz w:val="16"/>
          </w:rPr>
          <w:delText xml:space="preserve">  &lt;/element&gt;</w:delText>
        </w:r>
      </w:del>
    </w:p>
    <w:p w14:paraId="386641E1" w14:textId="6239775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2" w:author="balazs-153" w:date="2024-01-18T20:40:00Z"/>
          <w:rFonts w:ascii="Courier New" w:eastAsia="MS Mincho" w:hAnsi="Courier New"/>
          <w:sz w:val="16"/>
        </w:rPr>
      </w:pPr>
    </w:p>
    <w:p w14:paraId="45FA14E0" w14:textId="4EB301D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3" w:author="balazs-153" w:date="2024-01-18T20:40:00Z"/>
          <w:rFonts w:ascii="Courier New" w:eastAsia="MS Mincho" w:hAnsi="Courier New"/>
          <w:sz w:val="16"/>
        </w:rPr>
      </w:pPr>
      <w:del w:id="2644" w:author="balazs-153" w:date="2024-01-18T20:40:00Z">
        <w:r w:rsidRPr="006F6F0E" w:rsidDel="0047615E">
          <w:rPr>
            <w:rFonts w:ascii="Courier New" w:eastAsia="MS Mincho" w:hAnsi="Courier New"/>
            <w:sz w:val="16"/>
          </w:rPr>
          <w:delText xml:space="preserve">  &lt;element name="ManagedFunction"&gt;</w:delText>
        </w:r>
      </w:del>
    </w:p>
    <w:p w14:paraId="25FFC1CC" w14:textId="26AB821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5" w:author="balazs-153" w:date="2024-01-18T20:40:00Z"/>
          <w:rFonts w:ascii="Courier New" w:eastAsia="MS Mincho" w:hAnsi="Courier New"/>
          <w:sz w:val="16"/>
        </w:rPr>
      </w:pPr>
      <w:del w:id="2646" w:author="balazs-153" w:date="2024-01-18T20:40:00Z">
        <w:r w:rsidRPr="006F6F0E" w:rsidDel="0047615E">
          <w:rPr>
            <w:rFonts w:ascii="Courier New" w:eastAsia="MS Mincho" w:hAnsi="Courier New"/>
            <w:sz w:val="16"/>
          </w:rPr>
          <w:delText xml:space="preserve">    &lt;complexType&gt;</w:delText>
        </w:r>
      </w:del>
    </w:p>
    <w:p w14:paraId="5FBA8294" w14:textId="7F05792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7" w:author="balazs-153" w:date="2024-01-18T20:40:00Z"/>
          <w:rFonts w:ascii="Courier New" w:eastAsia="MS Mincho" w:hAnsi="Courier New"/>
          <w:sz w:val="16"/>
        </w:rPr>
      </w:pPr>
      <w:del w:id="2648" w:author="balazs-153" w:date="2024-01-18T20:40:00Z">
        <w:r w:rsidRPr="006F6F0E" w:rsidDel="0047615E">
          <w:rPr>
            <w:rFonts w:ascii="Courier New" w:eastAsia="MS Mincho" w:hAnsi="Courier New"/>
            <w:sz w:val="16"/>
          </w:rPr>
          <w:delText xml:space="preserve">      &lt;complexContent&gt;</w:delText>
        </w:r>
      </w:del>
    </w:p>
    <w:p w14:paraId="11304EF2" w14:textId="50E0409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9" w:author="balazs-153" w:date="2024-01-18T20:40:00Z"/>
          <w:rFonts w:ascii="Courier New" w:eastAsia="MS Mincho" w:hAnsi="Courier New"/>
          <w:sz w:val="16"/>
        </w:rPr>
      </w:pPr>
      <w:del w:id="2650" w:author="balazs-153" w:date="2024-01-18T20:40:00Z">
        <w:r w:rsidRPr="006F6F0E" w:rsidDel="0047615E">
          <w:rPr>
            <w:rFonts w:ascii="Courier New" w:eastAsia="MS Mincho" w:hAnsi="Courier New"/>
            <w:sz w:val="16"/>
          </w:rPr>
          <w:delText xml:space="preserve">        &lt;extension base="xn:NrmClass"&gt;</w:delText>
        </w:r>
      </w:del>
    </w:p>
    <w:p w14:paraId="055151F7" w14:textId="1208364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1" w:author="balazs-153" w:date="2024-01-18T20:40:00Z"/>
          <w:rFonts w:ascii="Courier New" w:eastAsia="MS Mincho" w:hAnsi="Courier New"/>
          <w:sz w:val="16"/>
        </w:rPr>
      </w:pPr>
      <w:del w:id="2652" w:author="balazs-153" w:date="2024-01-18T20:40:00Z">
        <w:r w:rsidRPr="006F6F0E" w:rsidDel="0047615E">
          <w:rPr>
            <w:rFonts w:ascii="Courier New" w:eastAsia="MS Mincho" w:hAnsi="Courier New"/>
            <w:sz w:val="16"/>
          </w:rPr>
          <w:delText xml:space="preserve">          &lt;sequence&gt;</w:delText>
        </w:r>
      </w:del>
    </w:p>
    <w:p w14:paraId="1BC21F1D" w14:textId="3A8D021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3" w:author="balazs-153" w:date="2024-01-18T20:40:00Z"/>
          <w:rFonts w:ascii="Courier New" w:hAnsi="Courier New"/>
          <w:sz w:val="16"/>
        </w:rPr>
      </w:pPr>
      <w:del w:id="2654"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&lt;element name="attributes" minOccurs="0"&gt;</w:delText>
        </w:r>
      </w:del>
    </w:p>
    <w:p w14:paraId="01305FB9" w14:textId="23E13A3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5" w:author="balazs-153" w:date="2024-01-18T20:40:00Z"/>
          <w:rFonts w:ascii="Courier New" w:hAnsi="Courier New"/>
          <w:sz w:val="16"/>
        </w:rPr>
      </w:pPr>
      <w:del w:id="2656" w:author="balazs-153" w:date="2024-01-18T20:40:00Z">
        <w:r w:rsidRPr="006F6F0E" w:rsidDel="0047615E">
          <w:rPr>
            <w:rFonts w:ascii="Courier New" w:hAnsi="Courier New"/>
            <w:sz w:val="16"/>
          </w:rPr>
          <w:delText xml:space="preserve">              &lt;complexType&gt;</w:delText>
        </w:r>
      </w:del>
    </w:p>
    <w:p w14:paraId="37D4FAEC" w14:textId="518FF70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7" w:author="balazs-153" w:date="2024-01-18T20:40:00Z"/>
          <w:rFonts w:ascii="Courier New" w:eastAsia="MS Mincho" w:hAnsi="Courier New"/>
          <w:sz w:val="16"/>
        </w:rPr>
      </w:pPr>
      <w:del w:id="2658" w:author="balazs-153" w:date="2024-01-18T20:40:00Z">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00AB0ADA" w14:textId="018327A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9" w:author="balazs-153" w:date="2024-01-18T20:40:00Z"/>
          <w:rFonts w:ascii="Courier New" w:eastAsia="MS Mincho" w:hAnsi="Courier New"/>
          <w:sz w:val="16"/>
        </w:rPr>
      </w:pPr>
      <w:del w:id="2660"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name="userLabel" </w:delText>
        </w:r>
        <w:r w:rsidRPr="006F6F0E" w:rsidDel="0047615E">
          <w:rPr>
            <w:rFonts w:ascii="Courier New" w:hAnsi="Courier New"/>
            <w:sz w:val="16"/>
            <w:lang w:val="en-US" w:eastAsia="zh-CN"/>
          </w:rPr>
          <w:delText>type</w:delText>
        </w:r>
        <w:r w:rsidRPr="006F6F0E" w:rsidDel="0047615E">
          <w:rPr>
            <w:rFonts w:ascii="Courier New" w:hAnsi="Courier New"/>
            <w:sz w:val="16"/>
          </w:rPr>
          <w:delText>="string"</w:delText>
        </w:r>
        <w:r w:rsidRPr="006F6F0E" w:rsidDel="0047615E">
          <w:rPr>
            <w:rFonts w:ascii="Courier New" w:eastAsia="MS Mincho" w:hAnsi="Courier New"/>
            <w:sz w:val="16"/>
          </w:rPr>
          <w:delText>/&gt;</w:delText>
        </w:r>
      </w:del>
    </w:p>
    <w:p w14:paraId="3CCC0757" w14:textId="03E36D1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1" w:author="balazs-153" w:date="2024-01-18T20:40:00Z"/>
          <w:rFonts w:ascii="Courier New" w:eastAsia="MS Mincho" w:hAnsi="Courier New"/>
          <w:sz w:val="16"/>
        </w:rPr>
      </w:pPr>
      <w:del w:id="2662"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New" w:hAnsi="Courier New" w:hint="eastAsia"/>
            <w:sz w:val="16"/>
            <w:lang w:eastAsia="zh-CN"/>
          </w:rPr>
          <w:delText>vnfParametersList</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="xn:</w:delText>
        </w:r>
        <w:r w:rsidRPr="006F6F0E" w:rsidDel="0047615E">
          <w:rPr>
            <w:rFonts w:ascii="Courier New" w:hAnsi="Courier New" w:cs="Courier New" w:hint="eastAsia"/>
            <w:sz w:val="16"/>
            <w:lang w:eastAsia="zh-CN"/>
          </w:rPr>
          <w:delText>vnfParametersList</w:delText>
        </w:r>
        <w:r w:rsidRPr="006F6F0E" w:rsidDel="0047615E">
          <w:rPr>
            <w:rFonts w:ascii="Courier New" w:hAnsi="Courier New" w:hint="eastAsia"/>
            <w:sz w:val="16"/>
            <w:lang w:eastAsia="zh-CN"/>
          </w:rPr>
          <w:delText>Type</w:delText>
        </w:r>
        <w:r w:rsidRPr="006F6F0E" w:rsidDel="0047615E">
          <w:rPr>
            <w:rFonts w:ascii="Courier New" w:hAnsi="Courier New"/>
            <w:sz w:val="16"/>
          </w:rPr>
          <w:delText>"</w:delText>
        </w:r>
        <w:r w:rsidRPr="006F6F0E" w:rsidDel="0047615E">
          <w:rPr>
            <w:rFonts w:ascii="Courier New" w:eastAsia="MS Mincho" w:hAnsi="Courier New"/>
            <w:sz w:val="16"/>
          </w:rPr>
          <w:delText>/&gt;</w:delText>
        </w:r>
      </w:del>
    </w:p>
    <w:p w14:paraId="7A426CA5" w14:textId="2643027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3" w:author="balazs-153" w:date="2024-01-18T20:40:00Z"/>
          <w:rFonts w:ascii="Courier New" w:eastAsia="MS Mincho" w:hAnsi="Courier New"/>
          <w:sz w:val="16"/>
        </w:rPr>
      </w:pPr>
      <w:del w:id="2664"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New" w:hAnsi="Courier New"/>
            <w:sz w:val="16"/>
          </w:rPr>
          <w:delText>peeParametersList</w:delText>
        </w:r>
        <w:r w:rsidRPr="006F6F0E" w:rsidDel="0047615E">
          <w:rPr>
            <w:rFonts w:ascii="Courier New" w:eastAsia="MS Mincho" w:hAnsi="Courier New"/>
            <w:sz w:val="16"/>
          </w:rPr>
          <w:delText>"</w:delText>
        </w:r>
        <w:r w:rsidRPr="006F6F0E" w:rsidDel="0047615E">
          <w:rPr>
            <w:rFonts w:ascii="Courier New" w:hAnsi="Courier New"/>
            <w:sz w:val="16"/>
            <w:lang w:val="en-US" w:eastAsia="zh-CN"/>
          </w:rPr>
          <w:delText xml:space="preserve"> type</w:delText>
        </w:r>
        <w:r w:rsidRPr="006F6F0E" w:rsidDel="0047615E">
          <w:rPr>
            <w:rFonts w:ascii="Courier New" w:hAnsi="Courier New"/>
            <w:sz w:val="16"/>
          </w:rPr>
          <w:delText>="xn:</w:delText>
        </w:r>
        <w:r w:rsidRPr="006F6F0E" w:rsidDel="0047615E">
          <w:rPr>
            <w:rFonts w:ascii="Courier New" w:hAnsi="Courier New" w:cs="Courier New"/>
            <w:sz w:val="16"/>
            <w:lang w:eastAsia="zh-CN"/>
          </w:rPr>
          <w:delText>pee</w:delText>
        </w:r>
        <w:r w:rsidRPr="006F6F0E" w:rsidDel="0047615E">
          <w:rPr>
            <w:rFonts w:ascii="Courier New" w:hAnsi="Courier New" w:cs="Courier New" w:hint="eastAsia"/>
            <w:sz w:val="16"/>
            <w:lang w:eastAsia="zh-CN"/>
          </w:rPr>
          <w:delText>ParametersList</w:delText>
        </w:r>
        <w:r w:rsidRPr="006F6F0E" w:rsidDel="0047615E">
          <w:rPr>
            <w:rFonts w:ascii="Courier New" w:hAnsi="Courier New" w:hint="eastAsia"/>
            <w:sz w:val="16"/>
            <w:lang w:eastAsia="zh-CN"/>
          </w:rPr>
          <w:delText>Type</w:delText>
        </w:r>
        <w:r w:rsidRPr="006F6F0E" w:rsidDel="0047615E">
          <w:rPr>
            <w:rFonts w:ascii="Courier New" w:hAnsi="Courier New"/>
            <w:sz w:val="16"/>
          </w:rPr>
          <w:delText>"</w:delText>
        </w:r>
        <w:r w:rsidRPr="006F6F0E" w:rsidDel="0047615E">
          <w:rPr>
            <w:rFonts w:ascii="Courier New" w:eastAsia="MS Mincho" w:hAnsi="Courier New"/>
            <w:sz w:val="16"/>
          </w:rPr>
          <w:delText>/&gt;</w:delText>
        </w:r>
      </w:del>
    </w:p>
    <w:p w14:paraId="614EEBA7" w14:textId="21EB64E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5" w:author="balazs-153" w:date="2024-01-18T20:40:00Z"/>
          <w:rFonts w:ascii="Courier New" w:eastAsia="MS Mincho" w:hAnsi="Courier New"/>
          <w:sz w:val="16"/>
          <w:lang w:val="en-US"/>
        </w:rPr>
      </w:pPr>
      <w:del w:id="2666" w:author="balazs-153" w:date="2024-01-18T20:40:00Z">
        <w:r w:rsidRPr="006F6F0E" w:rsidDel="0047615E">
          <w:rPr>
            <w:rFonts w:ascii="Courier New" w:hAnsi="Courier New"/>
            <w:sz w:val="16"/>
            <w:lang w:val="en-US" w:eastAsia="zh-CN"/>
          </w:rPr>
          <w:delText xml:space="preserve">                  </w:delText>
        </w:r>
        <w:r w:rsidRPr="006F6F0E" w:rsidDel="0047615E">
          <w:rPr>
            <w:rFonts w:ascii="Courier New" w:eastAsia="MS Mincho" w:hAnsi="Courier New"/>
            <w:sz w:val="16"/>
            <w:lang w:val="en-US"/>
          </w:rPr>
          <w:delText>&lt;element name="</w:delText>
        </w:r>
        <w:r w:rsidRPr="006F6F0E" w:rsidDel="0047615E">
          <w:rPr>
            <w:rFonts w:ascii="Courier New" w:hAnsi="Courier New"/>
            <w:sz w:val="16"/>
            <w:lang w:val="en-US" w:eastAsia="zh-CN"/>
          </w:rPr>
          <w:delText>priority</w:delText>
        </w:r>
        <w:r w:rsidRPr="006F6F0E" w:rsidDel="0047615E">
          <w:rPr>
            <w:rFonts w:ascii="Courier New" w:eastAsia="MS Mincho" w:hAnsi="Courier New"/>
            <w:sz w:val="16"/>
            <w:lang w:val="en-US"/>
          </w:rPr>
          <w:delText>"</w:delText>
        </w:r>
        <w:r w:rsidRPr="006F6F0E" w:rsidDel="0047615E">
          <w:rPr>
            <w:rFonts w:ascii="Courier New" w:hAnsi="Courier New" w:hint="eastAsia"/>
            <w:sz w:val="16"/>
            <w:lang w:val="en-US" w:eastAsia="zh-CN"/>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 xml:space="preserve">="integer" </w:delText>
        </w:r>
        <w:r w:rsidRPr="006F6F0E" w:rsidDel="0047615E">
          <w:rPr>
            <w:rFonts w:ascii="Courier New" w:hAnsi="Courier New" w:hint="eastAsia"/>
            <w:sz w:val="16"/>
            <w:lang w:val="en-US"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lang w:val="en-US"/>
          </w:rPr>
          <w:delText>/&gt;</w:delText>
        </w:r>
      </w:del>
    </w:p>
    <w:p w14:paraId="2BB34D4C" w14:textId="3AFC20E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7" w:author="balazs-153" w:date="2024-01-18T20:40:00Z"/>
          <w:rFonts w:ascii="Courier New" w:eastAsia="MS Mincho" w:hAnsi="Courier New"/>
          <w:sz w:val="16"/>
          <w:lang w:val="en-US"/>
        </w:rPr>
      </w:pPr>
      <w:del w:id="2668" w:author="balazs-153" w:date="2024-01-18T20:40:00Z">
        <w:r w:rsidRPr="006F6F0E" w:rsidDel="0047615E">
          <w:rPr>
            <w:rFonts w:ascii="Courier New" w:hAnsi="Courier New"/>
            <w:sz w:val="16"/>
            <w:lang w:val="en-US" w:eastAsia="zh-CN"/>
          </w:rPr>
          <w:delText xml:space="preserve">                  </w:delText>
        </w:r>
        <w:r w:rsidRPr="006F6F0E" w:rsidDel="0047615E">
          <w:rPr>
            <w:rFonts w:ascii="Courier New" w:eastAsia="MS Mincho" w:hAnsi="Courier New"/>
            <w:sz w:val="16"/>
            <w:lang w:val="en-US"/>
          </w:rPr>
          <w:delText>&lt;element name="measurementsList"</w:delText>
        </w:r>
        <w:r w:rsidRPr="006F6F0E" w:rsidDel="0047615E">
          <w:rPr>
            <w:rFonts w:ascii="Courier New" w:hAnsi="Courier New" w:hint="eastAsia"/>
            <w:sz w:val="16"/>
            <w:lang w:val="en-US" w:eastAsia="zh-CN"/>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 xml:space="preserve">="xn:MeasurementsList" </w:delText>
        </w:r>
        <w:r w:rsidRPr="006F6F0E" w:rsidDel="0047615E">
          <w:rPr>
            <w:rFonts w:ascii="Courier New" w:hAnsi="Courier New" w:hint="eastAsia"/>
            <w:sz w:val="16"/>
            <w:lang w:val="en-US"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lang w:val="en-US"/>
          </w:rPr>
          <w:delText>/&gt;</w:delText>
        </w:r>
      </w:del>
    </w:p>
    <w:p w14:paraId="18A9181B" w14:textId="6C3D122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9" w:author="balazs-153" w:date="2024-01-18T20:40:00Z"/>
          <w:rFonts w:ascii="Courier New" w:eastAsia="MS Mincho" w:hAnsi="Courier New"/>
          <w:sz w:val="16"/>
        </w:rPr>
      </w:pPr>
      <w:del w:id="2670"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2A0E7FD4" w14:textId="614D394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1" w:author="balazs-153" w:date="2024-01-18T20:40:00Z"/>
          <w:rFonts w:ascii="Courier New" w:hAnsi="Courier New"/>
          <w:sz w:val="16"/>
        </w:rPr>
      </w:pPr>
      <w:del w:id="2672"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&lt;/complexType&gt;</w:delText>
        </w:r>
      </w:del>
    </w:p>
    <w:p w14:paraId="094AAE74" w14:textId="6BA7A70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3" w:author="balazs-153" w:date="2024-01-18T20:40:00Z"/>
          <w:rFonts w:ascii="Courier New" w:eastAsia="MS Mincho" w:hAnsi="Courier New"/>
          <w:sz w:val="16"/>
        </w:rPr>
      </w:pPr>
      <w:del w:id="2674" w:author="balazs-153" w:date="2024-01-18T20:40:00Z">
        <w:r w:rsidRPr="006F6F0E" w:rsidDel="0047615E">
          <w:rPr>
            <w:rFonts w:ascii="Courier New" w:hAnsi="Courier New"/>
            <w:sz w:val="16"/>
          </w:rPr>
          <w:delText xml:space="preserve">            &lt;/element&gt;</w:delText>
        </w:r>
      </w:del>
    </w:p>
    <w:p w14:paraId="111341BB" w14:textId="5DFDDD1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5" w:author="balazs-153" w:date="2024-01-18T20:40:00Z"/>
          <w:rFonts w:ascii="Courier New" w:eastAsia="MS Mincho" w:hAnsi="Courier New"/>
          <w:sz w:val="16"/>
        </w:rPr>
      </w:pPr>
      <w:del w:id="2676" w:author="balazs-153" w:date="2024-01-18T20:40:00Z">
        <w:r w:rsidRPr="006F6F0E" w:rsidDel="0047615E">
          <w:rPr>
            <w:rFonts w:ascii="Courier New" w:eastAsia="MS Mincho" w:hAnsi="Courier New"/>
            <w:sz w:val="16"/>
          </w:rPr>
          <w:delText xml:space="preserve">            &lt;choice minOccurs="0" maxOccurs="unbounded"&gt;</w:delText>
        </w:r>
      </w:del>
    </w:p>
    <w:p w14:paraId="2ACD4F25" w14:textId="2BBE570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7" w:author="balazs-153" w:date="2024-01-18T20:40:00Z"/>
          <w:rFonts w:ascii="Courier New" w:eastAsia="MS Mincho" w:hAnsi="Courier New"/>
          <w:sz w:val="16"/>
        </w:rPr>
      </w:pPr>
      <w:del w:id="2678" w:author="balazs-153" w:date="2024-01-18T20:40:00Z">
        <w:r w:rsidRPr="006F6F0E" w:rsidDel="0047615E">
          <w:rPr>
            <w:rFonts w:ascii="Courier New" w:eastAsia="MS Mincho" w:hAnsi="Courier New"/>
            <w:sz w:val="16"/>
          </w:rPr>
          <w:delText xml:space="preserve">              &lt;element ref="xn:VsDataContainer"/&gt;</w:delText>
        </w:r>
      </w:del>
    </w:p>
    <w:p w14:paraId="2161F85D" w14:textId="39072A5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9" w:author="balazs-153" w:date="2024-01-18T20:40:00Z"/>
          <w:rFonts w:ascii="Courier New" w:eastAsia="MS Mincho" w:hAnsi="Courier New"/>
          <w:sz w:val="16"/>
        </w:rPr>
      </w:pPr>
      <w:del w:id="2680" w:author="balazs-153" w:date="2024-01-18T20:40:00Z">
        <w:r w:rsidRPr="006F6F0E" w:rsidDel="0047615E">
          <w:rPr>
            <w:rFonts w:ascii="Courier New" w:eastAsia="MS Mincho" w:hAnsi="Courier New"/>
            <w:sz w:val="16"/>
          </w:rPr>
          <w:delText xml:space="preserve">              &lt;element ref="xn:EP_RP"/&gt;</w:delText>
        </w:r>
      </w:del>
    </w:p>
    <w:p w14:paraId="4681CAEC" w14:textId="122731D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1" w:author="balazs-153" w:date="2024-01-18T20:40:00Z"/>
          <w:rFonts w:ascii="Courier New" w:eastAsia="MS Mincho" w:hAnsi="Courier New"/>
          <w:sz w:val="16"/>
        </w:rPr>
      </w:pPr>
      <w:del w:id="2682" w:author="balazs-153" w:date="2024-01-18T20:40:00Z">
        <w:r w:rsidRPr="006F6F0E" w:rsidDel="0047615E">
          <w:rPr>
            <w:rFonts w:ascii="Courier New" w:eastAsia="MS Mincho" w:hAnsi="Courier New"/>
            <w:sz w:val="16"/>
          </w:rPr>
          <w:delText xml:space="preserve">              &lt;element ref="xn:</w:delText>
        </w:r>
        <w:r w:rsidRPr="006F6F0E" w:rsidDel="0047615E">
          <w:rPr>
            <w:rFonts w:ascii="Courier New" w:hAnsi="Courier New" w:cs="Courier New"/>
            <w:sz w:val="16"/>
            <w:lang w:val="en-US" w:eastAsia="zh-CN"/>
          </w:rPr>
          <w:delText>ThresholdMonitoringCapability</w:delText>
        </w:r>
        <w:r w:rsidRPr="006F6F0E" w:rsidDel="0047615E">
          <w:rPr>
            <w:rFonts w:ascii="Courier New" w:eastAsia="MS Mincho" w:hAnsi="Courier New"/>
            <w:sz w:val="16"/>
          </w:rPr>
          <w:delText>"/&gt;</w:delText>
        </w:r>
      </w:del>
    </w:p>
    <w:p w14:paraId="7C528FFB" w14:textId="790CF36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3" w:author="balazs-153" w:date="2024-01-18T20:40:00Z"/>
          <w:rFonts w:ascii="Courier New" w:eastAsia="MS Mincho" w:hAnsi="Courier New"/>
          <w:sz w:val="16"/>
        </w:rPr>
      </w:pPr>
      <w:del w:id="2684" w:author="balazs-153" w:date="2024-01-18T20:40:00Z">
        <w:r w:rsidRPr="006F6F0E" w:rsidDel="0047615E">
          <w:rPr>
            <w:rFonts w:ascii="Courier New" w:eastAsia="MS Mincho" w:hAnsi="Courier New"/>
            <w:sz w:val="16"/>
          </w:rPr>
          <w:delText xml:space="preserve">              &lt;element ref="xn:</w:delText>
        </w:r>
        <w:r w:rsidRPr="006F6F0E" w:rsidDel="0047615E">
          <w:rPr>
            <w:rFonts w:ascii="Courier New" w:hAnsi="Courier New" w:cs="Courier New"/>
            <w:sz w:val="16"/>
            <w:lang w:val="en-US" w:eastAsia="zh-CN"/>
          </w:rPr>
          <w:delText>ThresholdMonitor</w:delText>
        </w:r>
        <w:r w:rsidRPr="006F6F0E" w:rsidDel="0047615E">
          <w:rPr>
            <w:rFonts w:ascii="Courier New" w:eastAsia="MS Mincho" w:hAnsi="Courier New"/>
            <w:sz w:val="16"/>
          </w:rPr>
          <w:delText>"/&gt;</w:delText>
        </w:r>
      </w:del>
    </w:p>
    <w:p w14:paraId="066A7EA2" w14:textId="77E39C3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5" w:author="balazs-153" w:date="2024-01-18T20:40:00Z"/>
          <w:rFonts w:ascii="Courier New" w:eastAsia="MS Mincho" w:hAnsi="Courier New"/>
          <w:sz w:val="16"/>
        </w:rPr>
      </w:pPr>
      <w:del w:id="2686" w:author="balazs-153" w:date="2024-01-18T20:40:00Z">
        <w:r w:rsidRPr="006F6F0E" w:rsidDel="0047615E">
          <w:rPr>
            <w:rFonts w:ascii="Courier New" w:eastAsia="MS Mincho" w:hAnsi="Courier New"/>
            <w:sz w:val="16"/>
          </w:rPr>
          <w:delText xml:space="preserve">              &lt;element ref="xn:MeasurementControl"/&gt;</w:delText>
        </w:r>
      </w:del>
    </w:p>
    <w:p w14:paraId="3E88B670" w14:textId="5013C16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7" w:author="balazs-153" w:date="2024-01-18T20:40:00Z"/>
          <w:rFonts w:ascii="Courier New" w:eastAsia="MS Mincho" w:hAnsi="Courier New"/>
          <w:sz w:val="16"/>
        </w:rPr>
      </w:pPr>
      <w:del w:id="2688" w:author="balazs-153" w:date="2024-01-18T20:40:00Z">
        <w:r w:rsidRPr="006F6F0E" w:rsidDel="0047615E">
          <w:rPr>
            <w:rFonts w:ascii="Courier New" w:eastAsia="MS Mincho" w:hAnsi="Courier New"/>
            <w:sz w:val="16"/>
          </w:rPr>
          <w:delText xml:space="preserve">            &lt;/choice&gt;</w:delText>
        </w:r>
      </w:del>
    </w:p>
    <w:p w14:paraId="1DCBB943" w14:textId="4894878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9" w:author="balazs-153" w:date="2024-01-18T20:40:00Z"/>
          <w:rFonts w:ascii="Courier New" w:eastAsia="MS Mincho" w:hAnsi="Courier New"/>
          <w:sz w:val="16"/>
        </w:rPr>
      </w:pPr>
      <w:del w:id="2690" w:author="balazs-153" w:date="2024-01-18T20:40:00Z">
        <w:r w:rsidRPr="006F6F0E" w:rsidDel="0047615E">
          <w:rPr>
            <w:rFonts w:ascii="Courier New" w:eastAsia="MS Mincho" w:hAnsi="Courier New"/>
            <w:sz w:val="16"/>
          </w:rPr>
          <w:delText xml:space="preserve">          &lt;/sequence&gt;</w:delText>
        </w:r>
      </w:del>
    </w:p>
    <w:p w14:paraId="2B8EF943" w14:textId="38B99DB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1" w:author="balazs-153" w:date="2024-01-18T20:40:00Z"/>
          <w:rFonts w:ascii="Courier New" w:eastAsia="MS Mincho" w:hAnsi="Courier New"/>
          <w:sz w:val="16"/>
        </w:rPr>
      </w:pPr>
      <w:del w:id="2692" w:author="balazs-153" w:date="2024-01-18T20:40:00Z">
        <w:r w:rsidRPr="006F6F0E" w:rsidDel="0047615E">
          <w:rPr>
            <w:rFonts w:ascii="Courier New" w:eastAsia="MS Mincho" w:hAnsi="Courier New"/>
            <w:sz w:val="16"/>
          </w:rPr>
          <w:delText xml:space="preserve">        &lt;/extension&gt;</w:delText>
        </w:r>
      </w:del>
    </w:p>
    <w:p w14:paraId="26FD427A" w14:textId="7E29136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3" w:author="balazs-153" w:date="2024-01-18T20:40:00Z"/>
          <w:rFonts w:ascii="Courier New" w:eastAsia="MS Mincho" w:hAnsi="Courier New"/>
          <w:sz w:val="16"/>
        </w:rPr>
      </w:pPr>
      <w:del w:id="2694" w:author="balazs-153" w:date="2024-01-18T20:40:00Z">
        <w:r w:rsidRPr="006F6F0E" w:rsidDel="0047615E">
          <w:rPr>
            <w:rFonts w:ascii="Courier New" w:eastAsia="MS Mincho" w:hAnsi="Courier New"/>
            <w:sz w:val="16"/>
          </w:rPr>
          <w:delText xml:space="preserve">      &lt;/complexContent&gt;</w:delText>
        </w:r>
      </w:del>
    </w:p>
    <w:p w14:paraId="5CEC1291" w14:textId="24B69B1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5" w:author="balazs-153" w:date="2024-01-18T20:40:00Z"/>
          <w:rFonts w:ascii="Courier New" w:eastAsia="MS Mincho" w:hAnsi="Courier New"/>
          <w:sz w:val="16"/>
        </w:rPr>
      </w:pPr>
      <w:del w:id="2696" w:author="balazs-153" w:date="2024-01-18T20:40:00Z">
        <w:r w:rsidRPr="006F6F0E" w:rsidDel="0047615E">
          <w:rPr>
            <w:rFonts w:ascii="Courier New" w:eastAsia="MS Mincho" w:hAnsi="Courier New"/>
            <w:sz w:val="16"/>
          </w:rPr>
          <w:delText xml:space="preserve">    &lt;/complexType&gt;</w:delText>
        </w:r>
      </w:del>
    </w:p>
    <w:p w14:paraId="6791331E" w14:textId="189A663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7" w:author="balazs-153" w:date="2024-01-18T20:40:00Z"/>
          <w:rFonts w:ascii="Courier New" w:eastAsia="MS Mincho" w:hAnsi="Courier New"/>
          <w:sz w:val="16"/>
        </w:rPr>
      </w:pPr>
      <w:del w:id="2698" w:author="balazs-153" w:date="2024-01-18T20:40:00Z">
        <w:r w:rsidRPr="006F6F0E" w:rsidDel="0047615E">
          <w:rPr>
            <w:rFonts w:ascii="Courier New" w:eastAsia="MS Mincho" w:hAnsi="Courier New"/>
            <w:sz w:val="16"/>
          </w:rPr>
          <w:delText xml:space="preserve">  &lt;/element&gt;</w:delText>
        </w:r>
      </w:del>
    </w:p>
    <w:p w14:paraId="4862FC0F" w14:textId="7650A30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9" w:author="balazs-153" w:date="2024-01-18T20:40:00Z"/>
          <w:rFonts w:ascii="Courier New" w:hAnsi="Courier New"/>
          <w:sz w:val="16"/>
          <w:lang w:eastAsia="zh-CN"/>
        </w:rPr>
      </w:pPr>
    </w:p>
    <w:p w14:paraId="186CB673" w14:textId="418E735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0" w:author="balazs-153" w:date="2024-01-18T20:40:00Z"/>
          <w:rFonts w:ascii="Courier New" w:eastAsia="MS Mincho" w:hAnsi="Courier New"/>
          <w:sz w:val="16"/>
        </w:rPr>
      </w:pPr>
      <w:del w:id="2701" w:author="balazs-153" w:date="2024-01-18T20:40:00Z">
        <w:r w:rsidRPr="006F6F0E" w:rsidDel="0047615E">
          <w:rPr>
            <w:rFonts w:ascii="Courier New" w:eastAsia="MS Mincho" w:hAnsi="Courier New"/>
            <w:sz w:val="16"/>
          </w:rPr>
          <w:delText>&lt;element name="ManagedNFService"&gt;</w:delText>
        </w:r>
      </w:del>
    </w:p>
    <w:p w14:paraId="1DA01BF1" w14:textId="0FE1B1C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2" w:author="balazs-153" w:date="2024-01-18T20:40:00Z"/>
          <w:rFonts w:ascii="Courier New" w:eastAsia="MS Mincho" w:hAnsi="Courier New"/>
          <w:sz w:val="16"/>
        </w:rPr>
      </w:pPr>
      <w:del w:id="2703" w:author="balazs-153" w:date="2024-01-18T20:40:00Z">
        <w:r w:rsidRPr="006F6F0E" w:rsidDel="0047615E">
          <w:rPr>
            <w:rFonts w:ascii="Courier New" w:eastAsia="MS Mincho" w:hAnsi="Courier New"/>
            <w:sz w:val="16"/>
          </w:rPr>
          <w:delText xml:space="preserve">    &lt;complexType&gt;</w:delText>
        </w:r>
      </w:del>
    </w:p>
    <w:p w14:paraId="225CAEF0" w14:textId="5CE5588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4" w:author="balazs-153" w:date="2024-01-18T20:40:00Z"/>
          <w:rFonts w:ascii="Courier New" w:eastAsia="MS Mincho" w:hAnsi="Courier New"/>
          <w:sz w:val="16"/>
        </w:rPr>
      </w:pPr>
      <w:del w:id="2705" w:author="balazs-153" w:date="2024-01-18T20:40:00Z">
        <w:r w:rsidRPr="006F6F0E" w:rsidDel="0047615E">
          <w:rPr>
            <w:rFonts w:ascii="Courier New" w:eastAsia="MS Mincho" w:hAnsi="Courier New"/>
            <w:sz w:val="16"/>
          </w:rPr>
          <w:delText xml:space="preserve">      &lt;complexContent&gt;</w:delText>
        </w:r>
      </w:del>
    </w:p>
    <w:p w14:paraId="58B0047A" w14:textId="50DCA86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6" w:author="balazs-153" w:date="2024-01-18T20:40:00Z"/>
          <w:rFonts w:ascii="Courier New" w:eastAsia="MS Mincho" w:hAnsi="Courier New"/>
          <w:sz w:val="16"/>
        </w:rPr>
      </w:pPr>
      <w:del w:id="2707" w:author="balazs-153" w:date="2024-01-18T20:40:00Z">
        <w:r w:rsidRPr="006F6F0E" w:rsidDel="0047615E">
          <w:rPr>
            <w:rFonts w:ascii="Courier New" w:eastAsia="MS Mincho" w:hAnsi="Courier New"/>
            <w:sz w:val="16"/>
          </w:rPr>
          <w:delText xml:space="preserve">        &lt;extension base="xn:NrmClass"&gt;</w:delText>
        </w:r>
      </w:del>
    </w:p>
    <w:p w14:paraId="73A8AD9C" w14:textId="5625722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8" w:author="balazs-153" w:date="2024-01-18T20:40:00Z"/>
          <w:rFonts w:ascii="Courier New" w:eastAsia="MS Mincho" w:hAnsi="Courier New"/>
          <w:sz w:val="16"/>
        </w:rPr>
      </w:pPr>
      <w:del w:id="2709" w:author="balazs-153" w:date="2024-01-18T20:40:00Z">
        <w:r w:rsidRPr="006F6F0E" w:rsidDel="0047615E">
          <w:rPr>
            <w:rFonts w:ascii="Courier New" w:eastAsia="MS Mincho" w:hAnsi="Courier New"/>
            <w:sz w:val="16"/>
          </w:rPr>
          <w:delText xml:space="preserve">          &lt;sequence&gt;</w:delText>
        </w:r>
      </w:del>
    </w:p>
    <w:p w14:paraId="29192C17" w14:textId="7061A34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0" w:author="balazs-153" w:date="2024-01-18T20:40:00Z"/>
          <w:rFonts w:ascii="Courier New" w:hAnsi="Courier New"/>
          <w:sz w:val="16"/>
        </w:rPr>
      </w:pPr>
      <w:del w:id="2711"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&lt;element name="attributes" minOccurs="0"&gt;</w:delText>
        </w:r>
      </w:del>
    </w:p>
    <w:p w14:paraId="45BD2FEB" w14:textId="1FB9729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2" w:author="balazs-153" w:date="2024-01-18T20:40:00Z"/>
          <w:rFonts w:ascii="Courier New" w:hAnsi="Courier New"/>
          <w:sz w:val="16"/>
        </w:rPr>
      </w:pPr>
      <w:del w:id="2713" w:author="balazs-153" w:date="2024-01-18T20:40:00Z">
        <w:r w:rsidRPr="006F6F0E" w:rsidDel="0047615E">
          <w:rPr>
            <w:rFonts w:ascii="Courier New" w:hAnsi="Courier New"/>
            <w:sz w:val="16"/>
          </w:rPr>
          <w:delText xml:space="preserve">              &lt;complexType&gt;</w:delText>
        </w:r>
      </w:del>
    </w:p>
    <w:p w14:paraId="05E421BE" w14:textId="553F5E4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4" w:author="balazs-153" w:date="2024-01-18T20:40:00Z"/>
          <w:rFonts w:ascii="Courier New" w:eastAsia="MS Mincho" w:hAnsi="Courier New"/>
          <w:sz w:val="16"/>
        </w:rPr>
      </w:pPr>
      <w:del w:id="2715" w:author="balazs-153" w:date="2024-01-18T20:40:00Z">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1BEF218F" w14:textId="43018A3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6" w:author="balazs-153" w:date="2024-01-18T20:40:00Z"/>
          <w:rFonts w:ascii="Courier New" w:eastAsia="MS Mincho" w:hAnsi="Courier New"/>
          <w:sz w:val="16"/>
        </w:rPr>
      </w:pPr>
      <w:del w:id="2717"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name="userLabel" </w:delText>
        </w:r>
        <w:r w:rsidRPr="006F6F0E" w:rsidDel="0047615E">
          <w:rPr>
            <w:rFonts w:ascii="Courier New" w:hAnsi="Courier New"/>
            <w:sz w:val="16"/>
            <w:lang w:val="en-US" w:eastAsia="zh-CN"/>
          </w:rPr>
          <w:delText>type</w:delText>
        </w:r>
        <w:r w:rsidRPr="006F6F0E" w:rsidDel="0047615E">
          <w:rPr>
            <w:rFonts w:ascii="Courier New" w:hAnsi="Courier New"/>
            <w:sz w:val="16"/>
          </w:rPr>
          <w:delText>="string"</w:delText>
        </w:r>
        <w:r w:rsidRPr="006F6F0E" w:rsidDel="0047615E">
          <w:rPr>
            <w:rFonts w:ascii="Courier New" w:eastAsia="MS Mincho" w:hAnsi="Courier New"/>
            <w:sz w:val="16"/>
          </w:rPr>
          <w:delText>/&gt;</w:delText>
        </w:r>
      </w:del>
    </w:p>
    <w:p w14:paraId="3FE732E1" w14:textId="44D03D1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8" w:author="balazs-153" w:date="2024-01-18T20:40:00Z"/>
          <w:rFonts w:ascii="Courier New" w:eastAsia="MS Mincho" w:hAnsi="Courier New"/>
          <w:sz w:val="16"/>
        </w:rPr>
      </w:pPr>
      <w:del w:id="2719"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New" w:hAnsi="Courier New"/>
            <w:sz w:val="16"/>
            <w:lang w:eastAsia="zh-CN"/>
          </w:rPr>
          <w:delText>nFServiceType</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="xn:</w:delText>
        </w:r>
        <w:r w:rsidRPr="006F6F0E" w:rsidDel="0047615E">
          <w:rPr>
            <w:rFonts w:ascii="Courier New" w:hAnsi="Courier New"/>
            <w:sz w:val="16"/>
            <w:lang w:eastAsia="zh-CN"/>
          </w:rPr>
          <w:delText>nFServiceType</w:delText>
        </w:r>
        <w:r w:rsidRPr="006F6F0E" w:rsidDel="0047615E">
          <w:rPr>
            <w:rFonts w:ascii="Courier New" w:hAnsi="Courier New"/>
            <w:sz w:val="16"/>
          </w:rPr>
          <w:delText>"</w:delText>
        </w:r>
        <w:r w:rsidRPr="006F6F0E" w:rsidDel="0047615E">
          <w:rPr>
            <w:rFonts w:ascii="Courier New" w:eastAsia="MS Mincho" w:hAnsi="Courier New"/>
            <w:sz w:val="16"/>
          </w:rPr>
          <w:delText>/&gt;</w:delText>
        </w:r>
      </w:del>
    </w:p>
    <w:p w14:paraId="2397C9F7" w14:textId="363245E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0" w:author="balazs-153" w:date="2024-01-18T20:40:00Z"/>
          <w:rFonts w:ascii="Courier New" w:eastAsia="MS Mincho" w:hAnsi="Courier New"/>
          <w:sz w:val="16"/>
          <w:lang w:val="en-US"/>
        </w:rPr>
      </w:pPr>
      <w:del w:id="2721" w:author="balazs-153" w:date="2024-01-18T20:40:00Z">
        <w:r w:rsidRPr="006F6F0E" w:rsidDel="0047615E">
          <w:rPr>
            <w:rFonts w:ascii="Courier New" w:hAnsi="Courier New"/>
            <w:sz w:val="16"/>
            <w:lang w:val="en-US" w:eastAsia="zh-CN"/>
          </w:rPr>
          <w:delText xml:space="preserve">                  </w:delText>
        </w:r>
        <w:r w:rsidRPr="006F6F0E" w:rsidDel="0047615E">
          <w:rPr>
            <w:rFonts w:ascii="Courier New" w:eastAsia="MS Mincho" w:hAnsi="Courier New"/>
            <w:sz w:val="16"/>
            <w:lang w:val="en-US"/>
          </w:rPr>
          <w:delText>&lt;element name="</w:delText>
        </w:r>
        <w:r w:rsidRPr="006F6F0E" w:rsidDel="0047615E">
          <w:rPr>
            <w:rFonts w:ascii="Courier New" w:hAnsi="Courier New"/>
            <w:sz w:val="16"/>
          </w:rPr>
          <w:delText>AdministrativeState</w:delText>
        </w:r>
        <w:r w:rsidRPr="006F6F0E" w:rsidDel="0047615E">
          <w:rPr>
            <w:rFonts w:ascii="Courier New" w:eastAsia="MS Mincho" w:hAnsi="Courier New"/>
            <w:sz w:val="16"/>
            <w:lang w:val="en-US"/>
          </w:rPr>
          <w:delText>"</w:delText>
        </w:r>
        <w:r w:rsidRPr="006F6F0E" w:rsidDel="0047615E">
          <w:rPr>
            <w:rFonts w:ascii="Courier New" w:hAnsi="Courier New"/>
            <w:sz w:val="16"/>
            <w:lang w:val="en-US" w:eastAsia="zh-CN"/>
          </w:rPr>
          <w:delText xml:space="preserve"> type</w:delText>
        </w:r>
        <w:r w:rsidRPr="006F6F0E" w:rsidDel="0047615E">
          <w:rPr>
            <w:rFonts w:ascii="Courier New" w:hAnsi="Courier New"/>
            <w:sz w:val="16"/>
          </w:rPr>
          <w:delText>="xn:pMAdministrativeStateType"</w:delText>
        </w:r>
        <w:r w:rsidRPr="006F6F0E" w:rsidDel="0047615E">
          <w:rPr>
            <w:rFonts w:ascii="Courier New" w:eastAsia="MS Mincho" w:hAnsi="Courier New"/>
            <w:sz w:val="16"/>
            <w:lang w:val="en-US"/>
          </w:rPr>
          <w:delText>/&gt;</w:delText>
        </w:r>
      </w:del>
    </w:p>
    <w:p w14:paraId="112BD59C" w14:textId="26C9AFF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2" w:author="balazs-153" w:date="2024-01-18T20:40:00Z"/>
          <w:rFonts w:ascii="Courier New" w:eastAsia="MS Mincho" w:hAnsi="Courier New"/>
          <w:sz w:val="16"/>
        </w:rPr>
      </w:pPr>
      <w:del w:id="2723" w:author="balazs-153" w:date="2024-01-18T20:40:00Z">
        <w:r w:rsidRPr="006F6F0E" w:rsidDel="0047615E">
          <w:rPr>
            <w:rFonts w:ascii="Courier New" w:eastAsia="MS Mincho" w:hAnsi="Courier New"/>
            <w:sz w:val="16"/>
            <w:lang w:val="en-US"/>
          </w:rPr>
          <w:delText xml:space="preserve">                  </w:delText>
        </w:r>
        <w:r w:rsidRPr="006F6F0E" w:rsidDel="0047615E">
          <w:rPr>
            <w:rFonts w:ascii="Courier New" w:eastAsia="MS Mincho" w:hAnsi="Courier New"/>
            <w:sz w:val="16"/>
          </w:rPr>
          <w:delText>&lt;element name="</w:delText>
        </w:r>
        <w:r w:rsidRPr="006F6F0E" w:rsidDel="0047615E">
          <w:rPr>
            <w:rFonts w:ascii="Courier New" w:hAnsi="Courier New" w:cs="Courier New"/>
            <w:sz w:val="16"/>
            <w:szCs w:val="18"/>
          </w:rPr>
          <w:delText>OperationalState</w:delText>
        </w:r>
        <w:r w:rsidRPr="006F6F0E" w:rsidDel="0047615E">
          <w:rPr>
            <w:rFonts w:ascii="Courier New" w:eastAsia="MS Mincho" w:hAnsi="Courier New"/>
            <w:sz w:val="16"/>
          </w:rPr>
          <w:delText>" type=</w:delText>
        </w:r>
        <w:r w:rsidRPr="006F6F0E" w:rsidDel="0047615E">
          <w:rPr>
            <w:rFonts w:ascii="Courier New" w:hAnsi="Courier New"/>
            <w:sz w:val="16"/>
          </w:rPr>
          <w:delText>"xn:pMOperationalStateType"</w:delText>
        </w:r>
        <w:r w:rsidRPr="006F6F0E" w:rsidDel="0047615E">
          <w:rPr>
            <w:rFonts w:ascii="Courier New" w:eastAsia="MS Mincho" w:hAnsi="Courier New"/>
            <w:sz w:val="16"/>
          </w:rPr>
          <w:delText>/&gt;</w:delText>
        </w:r>
      </w:del>
    </w:p>
    <w:p w14:paraId="59AE8315" w14:textId="5850748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4" w:author="balazs-153" w:date="2024-01-18T20:40:00Z"/>
          <w:rFonts w:ascii="Courier New" w:eastAsia="MS Mincho" w:hAnsi="Courier New"/>
          <w:sz w:val="16"/>
        </w:rPr>
      </w:pPr>
      <w:del w:id="2725" w:author="balazs-153" w:date="2024-01-18T20:40:00Z">
        <w:r w:rsidRPr="006F6F0E" w:rsidDel="0047615E">
          <w:rPr>
            <w:rFonts w:ascii="Courier New" w:eastAsia="MS Mincho" w:hAnsi="Courier New"/>
            <w:sz w:val="16"/>
          </w:rPr>
          <w:delText xml:space="preserve">                  &lt;element name="</w:delText>
        </w:r>
        <w:r w:rsidRPr="006F6F0E" w:rsidDel="0047615E">
          <w:rPr>
            <w:rFonts w:ascii="Courier New" w:hAnsi="Courier New" w:cs="Courier New"/>
            <w:sz w:val="16"/>
            <w:szCs w:val="18"/>
          </w:rPr>
          <w:delText>usageState</w:delText>
        </w:r>
        <w:r w:rsidRPr="006F6F0E" w:rsidDel="0047615E">
          <w:rPr>
            <w:rFonts w:ascii="Courier New" w:eastAsia="MS Mincho" w:hAnsi="Courier New"/>
            <w:sz w:val="16"/>
          </w:rPr>
          <w:delText>" type=</w:delText>
        </w:r>
        <w:r w:rsidRPr="006F6F0E" w:rsidDel="0047615E">
          <w:rPr>
            <w:rFonts w:ascii="Courier New" w:hAnsi="Courier New"/>
            <w:sz w:val="16"/>
          </w:rPr>
          <w:delText>"xn:usageStateType"</w:delText>
        </w:r>
        <w:r w:rsidRPr="006F6F0E" w:rsidDel="0047615E">
          <w:rPr>
            <w:rFonts w:ascii="Courier New" w:eastAsia="MS Mincho" w:hAnsi="Courier New"/>
            <w:sz w:val="16"/>
          </w:rPr>
          <w:delText>/&gt;</w:delText>
        </w:r>
      </w:del>
    </w:p>
    <w:p w14:paraId="16E7AC6D" w14:textId="1189673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6" w:author="balazs-153" w:date="2024-01-18T20:40:00Z"/>
          <w:rFonts w:ascii="Courier New" w:eastAsia="MS Mincho" w:hAnsi="Courier New"/>
          <w:sz w:val="16"/>
        </w:rPr>
      </w:pPr>
      <w:del w:id="2727" w:author="balazs-153" w:date="2024-01-18T20:40:00Z">
        <w:r w:rsidRPr="006F6F0E" w:rsidDel="0047615E">
          <w:rPr>
            <w:rFonts w:ascii="Courier New" w:eastAsia="MS Mincho" w:hAnsi="Courier New"/>
            <w:sz w:val="16"/>
          </w:rPr>
          <w:delText xml:space="preserve">                  &lt;element name="</w:delText>
        </w:r>
        <w:r w:rsidRPr="006F6F0E" w:rsidDel="0047615E">
          <w:rPr>
            <w:rFonts w:ascii="Courier New" w:hAnsi="Courier New" w:cs="Courier New"/>
            <w:sz w:val="16"/>
            <w:szCs w:val="18"/>
          </w:rPr>
          <w:delText>registrationState</w:delText>
        </w:r>
        <w:r w:rsidRPr="006F6F0E" w:rsidDel="0047615E">
          <w:rPr>
            <w:rFonts w:ascii="Courier New" w:eastAsia="MS Mincho" w:hAnsi="Courier New"/>
            <w:sz w:val="16"/>
          </w:rPr>
          <w:delText>" type=</w:delText>
        </w:r>
        <w:r w:rsidRPr="006F6F0E" w:rsidDel="0047615E">
          <w:rPr>
            <w:rFonts w:ascii="Courier New" w:hAnsi="Courier New"/>
            <w:sz w:val="16"/>
          </w:rPr>
          <w:delText>"xn:</w:delText>
        </w:r>
        <w:r w:rsidRPr="006F6F0E" w:rsidDel="0047615E">
          <w:rPr>
            <w:rFonts w:ascii="Courier New" w:hAnsi="Courier New" w:cs="Courier New"/>
            <w:sz w:val="16"/>
            <w:szCs w:val="18"/>
          </w:rPr>
          <w:delText>registrationState</w:delText>
        </w:r>
        <w:r w:rsidRPr="006F6F0E" w:rsidDel="0047615E">
          <w:rPr>
            <w:rFonts w:ascii="Courier New" w:hAnsi="Courier New"/>
            <w:sz w:val="16"/>
          </w:rPr>
          <w:delText>Type"</w:delText>
        </w:r>
        <w:r w:rsidRPr="006F6F0E" w:rsidDel="0047615E">
          <w:rPr>
            <w:rFonts w:ascii="Courier New" w:eastAsia="MS Mincho" w:hAnsi="Courier New"/>
            <w:sz w:val="16"/>
          </w:rPr>
          <w:delText>/&gt;</w:delText>
        </w:r>
      </w:del>
    </w:p>
    <w:p w14:paraId="50CE855F" w14:textId="497109A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8" w:author="balazs-153" w:date="2024-01-18T20:40:00Z"/>
          <w:rFonts w:ascii="Courier New" w:eastAsia="MS Mincho" w:hAnsi="Courier New"/>
          <w:sz w:val="16"/>
          <w:lang w:val="en-US"/>
        </w:rPr>
      </w:pPr>
      <w:del w:id="2729" w:author="balazs-153" w:date="2024-01-18T20:40:00Z">
        <w:r w:rsidRPr="006F6F0E" w:rsidDel="0047615E">
          <w:rPr>
            <w:rFonts w:ascii="Courier New" w:eastAsia="MS Mincho" w:hAnsi="Courier New"/>
            <w:sz w:val="16"/>
          </w:rPr>
          <w:delText xml:space="preserve">                  </w:delText>
        </w:r>
        <w:r w:rsidRPr="006F6F0E" w:rsidDel="0047615E">
          <w:rPr>
            <w:rFonts w:ascii="Courier New" w:eastAsia="MS Mincho" w:hAnsi="Courier New"/>
            <w:sz w:val="16"/>
            <w:lang w:val="en-US"/>
          </w:rPr>
          <w:delText>&lt;element name="sAP"</w:delText>
        </w:r>
        <w:r w:rsidRPr="006F6F0E" w:rsidDel="0047615E">
          <w:rPr>
            <w:rFonts w:ascii="Courier New" w:hAnsi="Courier New"/>
            <w:sz w:val="16"/>
            <w:lang w:val="en-US" w:eastAsia="zh-CN"/>
          </w:rPr>
          <w:delText xml:space="preserve"> type</w:delText>
        </w:r>
        <w:r w:rsidRPr="006F6F0E" w:rsidDel="0047615E">
          <w:rPr>
            <w:rFonts w:ascii="Courier New" w:hAnsi="Courier New"/>
            <w:sz w:val="16"/>
          </w:rPr>
          <w:delText xml:space="preserve">="xn:SAP" </w:delText>
        </w:r>
        <w:r w:rsidRPr="006F6F0E" w:rsidDel="0047615E">
          <w:rPr>
            <w:rFonts w:ascii="Courier New" w:hAnsi="Courier New"/>
            <w:sz w:val="16"/>
            <w:lang w:val="en-US"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lang w:val="en-US"/>
          </w:rPr>
          <w:delText>/&gt;</w:delText>
        </w:r>
      </w:del>
    </w:p>
    <w:p w14:paraId="1DDF7B0F" w14:textId="57193D6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100" w:firstLine="1760"/>
        <w:rPr>
          <w:del w:id="2730" w:author="balazs-153" w:date="2024-01-18T20:40:00Z"/>
          <w:rFonts w:ascii="Courier New" w:eastAsia="MS Mincho" w:hAnsi="Courier New"/>
          <w:sz w:val="16"/>
          <w:lang w:val="en-US"/>
        </w:rPr>
      </w:pPr>
      <w:del w:id="2731" w:author="balazs-153" w:date="2024-01-18T20:40:00Z">
        <w:r w:rsidRPr="006F6F0E" w:rsidDel="0047615E">
          <w:rPr>
            <w:rFonts w:ascii="Courier New" w:eastAsia="MS Mincho" w:hAnsi="Courier New"/>
            <w:sz w:val="16"/>
            <w:lang w:val="en-US"/>
          </w:rPr>
          <w:delText>&lt;element name="</w:delText>
        </w:r>
        <w:r w:rsidRPr="006F6F0E" w:rsidDel="0047615E">
          <w:rPr>
            <w:rFonts w:ascii="Courier New" w:hAnsi="Courier New"/>
            <w:sz w:val="16"/>
            <w:lang w:val="en-US" w:eastAsia="zh-CN"/>
          </w:rPr>
          <w:delText>operations</w:delText>
        </w:r>
        <w:r w:rsidRPr="006F6F0E" w:rsidDel="0047615E">
          <w:rPr>
            <w:rFonts w:ascii="Courier New" w:eastAsia="MS Mincho" w:hAnsi="Courier New"/>
            <w:sz w:val="16"/>
            <w:lang w:val="en-US"/>
          </w:rPr>
          <w:delText>"</w:delText>
        </w:r>
        <w:r w:rsidRPr="006F6F0E" w:rsidDel="0047615E">
          <w:rPr>
            <w:rFonts w:ascii="Courier New" w:hAnsi="Courier New"/>
            <w:sz w:val="16"/>
            <w:lang w:val="en-US" w:eastAsia="zh-CN"/>
          </w:rPr>
          <w:delText xml:space="preserve"> type</w:delText>
        </w:r>
        <w:r w:rsidRPr="006F6F0E" w:rsidDel="0047615E">
          <w:rPr>
            <w:rFonts w:ascii="Courier New" w:hAnsi="Courier New"/>
            <w:sz w:val="16"/>
          </w:rPr>
          <w:delText>="xn:</w:delText>
        </w:r>
        <w:r w:rsidRPr="006F6F0E" w:rsidDel="0047615E">
          <w:rPr>
            <w:rFonts w:ascii="Courier New" w:hAnsi="Courier New"/>
            <w:sz w:val="16"/>
            <w:lang w:eastAsia="zh-CN"/>
          </w:rPr>
          <w:delText>o</w:delText>
        </w:r>
        <w:r w:rsidRPr="006F6F0E" w:rsidDel="0047615E">
          <w:rPr>
            <w:rFonts w:ascii="Courier New" w:hAnsi="Courier New"/>
            <w:sz w:val="16"/>
            <w:lang w:val="en-US" w:eastAsia="zh-CN"/>
          </w:rPr>
          <w:delText>perations</w:delText>
        </w:r>
        <w:r w:rsidRPr="006F6F0E" w:rsidDel="0047615E">
          <w:rPr>
            <w:rFonts w:ascii="Courier New" w:hAnsi="Courier New"/>
            <w:sz w:val="16"/>
          </w:rPr>
          <w:delText xml:space="preserve">List" </w:delText>
        </w:r>
        <w:r w:rsidRPr="006F6F0E" w:rsidDel="0047615E">
          <w:rPr>
            <w:rFonts w:ascii="Courier New" w:hAnsi="Courier New"/>
            <w:sz w:val="16"/>
            <w:lang w:val="en-US"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lang w:val="en-US"/>
          </w:rPr>
          <w:delText>/&gt;</w:delText>
        </w:r>
      </w:del>
    </w:p>
    <w:p w14:paraId="2180B75B" w14:textId="4D27B24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2" w:author="balazs-153" w:date="2024-01-18T20:40:00Z"/>
          <w:rFonts w:ascii="Courier New" w:eastAsia="MS Mincho" w:hAnsi="Courier New"/>
          <w:sz w:val="16"/>
        </w:rPr>
      </w:pPr>
      <w:del w:id="2733"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6206EDC8" w14:textId="08EF58E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4" w:author="balazs-153" w:date="2024-01-18T20:40:00Z"/>
          <w:rFonts w:ascii="Courier New" w:hAnsi="Courier New"/>
          <w:sz w:val="16"/>
        </w:rPr>
      </w:pPr>
      <w:del w:id="2735"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&lt;/complexType&gt;</w:delText>
        </w:r>
      </w:del>
    </w:p>
    <w:p w14:paraId="3EDCF5B0" w14:textId="414F037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6" w:author="balazs-153" w:date="2024-01-18T20:40:00Z"/>
          <w:rFonts w:ascii="Courier New" w:eastAsia="MS Mincho" w:hAnsi="Courier New"/>
          <w:sz w:val="16"/>
        </w:rPr>
      </w:pPr>
      <w:del w:id="2737" w:author="balazs-153" w:date="2024-01-18T20:40:00Z">
        <w:r w:rsidRPr="006F6F0E" w:rsidDel="0047615E">
          <w:rPr>
            <w:rFonts w:ascii="Courier New" w:hAnsi="Courier New"/>
            <w:sz w:val="16"/>
          </w:rPr>
          <w:delText xml:space="preserve">            &lt;/element&gt;</w:delText>
        </w:r>
      </w:del>
    </w:p>
    <w:p w14:paraId="3DCA2738" w14:textId="3067EF6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8" w:author="balazs-153" w:date="2024-01-18T20:40:00Z"/>
          <w:rFonts w:ascii="Courier New" w:eastAsia="MS Mincho" w:hAnsi="Courier New"/>
          <w:sz w:val="16"/>
        </w:rPr>
      </w:pPr>
      <w:del w:id="2739" w:author="balazs-153" w:date="2024-01-18T20:40:00Z">
        <w:r w:rsidRPr="006F6F0E" w:rsidDel="0047615E">
          <w:rPr>
            <w:rFonts w:ascii="Courier New" w:eastAsia="MS Mincho" w:hAnsi="Courier New"/>
            <w:sz w:val="16"/>
          </w:rPr>
          <w:delText xml:space="preserve">            &lt;choice minOccurs="0" maxOccurs="unbounded"&gt;</w:delText>
        </w:r>
      </w:del>
    </w:p>
    <w:p w14:paraId="0F4F77B9" w14:textId="45D291F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0" w:author="balazs-153" w:date="2024-01-18T20:40:00Z"/>
          <w:rFonts w:ascii="Courier New" w:eastAsia="MS Mincho" w:hAnsi="Courier New"/>
          <w:sz w:val="16"/>
        </w:rPr>
      </w:pPr>
      <w:del w:id="2741" w:author="balazs-153" w:date="2024-01-18T20:40:00Z">
        <w:r w:rsidRPr="006F6F0E" w:rsidDel="0047615E">
          <w:rPr>
            <w:rFonts w:ascii="Courier New" w:eastAsia="MS Mincho" w:hAnsi="Courier New"/>
            <w:sz w:val="16"/>
          </w:rPr>
          <w:delText xml:space="preserve">              &lt;element ref="xn:VsDataContainer"/&gt;</w:delText>
        </w:r>
      </w:del>
    </w:p>
    <w:p w14:paraId="76B0A8A7" w14:textId="20EC1EF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2" w:author="balazs-153" w:date="2024-01-18T20:40:00Z"/>
          <w:rFonts w:ascii="Courier New" w:eastAsia="MS Mincho" w:hAnsi="Courier New"/>
          <w:sz w:val="16"/>
        </w:rPr>
      </w:pPr>
      <w:del w:id="2743" w:author="balazs-153" w:date="2024-01-18T20:40:00Z">
        <w:r w:rsidRPr="006F6F0E" w:rsidDel="0047615E">
          <w:rPr>
            <w:rFonts w:ascii="Courier New" w:eastAsia="MS Mincho" w:hAnsi="Courier New"/>
            <w:sz w:val="16"/>
          </w:rPr>
          <w:delText xml:space="preserve">              &lt;element ref="xn:</w:delText>
        </w:r>
        <w:r w:rsidRPr="006F6F0E" w:rsidDel="0047615E">
          <w:rPr>
            <w:rFonts w:ascii="Courier New" w:hAnsi="Courier New" w:cs="Courier New"/>
            <w:sz w:val="16"/>
            <w:lang w:val="en-US" w:eastAsia="zh-CN"/>
          </w:rPr>
          <w:delText>ThresholdMonitoringCapability</w:delText>
        </w:r>
        <w:r w:rsidRPr="006F6F0E" w:rsidDel="0047615E">
          <w:rPr>
            <w:rFonts w:ascii="Courier New" w:eastAsia="MS Mincho" w:hAnsi="Courier New"/>
            <w:sz w:val="16"/>
          </w:rPr>
          <w:delText>"/&gt;</w:delText>
        </w:r>
      </w:del>
    </w:p>
    <w:p w14:paraId="72431490" w14:textId="0BFF7D1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4" w:author="balazs-153" w:date="2024-01-18T20:40:00Z"/>
          <w:rFonts w:ascii="Courier New" w:eastAsia="MS Mincho" w:hAnsi="Courier New"/>
          <w:sz w:val="16"/>
        </w:rPr>
      </w:pPr>
      <w:del w:id="2745" w:author="balazs-153" w:date="2024-01-18T20:40:00Z">
        <w:r w:rsidRPr="006F6F0E" w:rsidDel="0047615E">
          <w:rPr>
            <w:rFonts w:ascii="Courier New" w:eastAsia="MS Mincho" w:hAnsi="Courier New"/>
            <w:sz w:val="16"/>
          </w:rPr>
          <w:delText xml:space="preserve">              &lt;element ref="xn:</w:delText>
        </w:r>
        <w:r w:rsidRPr="006F6F0E" w:rsidDel="0047615E">
          <w:rPr>
            <w:rFonts w:ascii="Courier New" w:hAnsi="Courier New" w:cs="Courier New"/>
            <w:sz w:val="16"/>
            <w:lang w:val="en-US" w:eastAsia="zh-CN"/>
          </w:rPr>
          <w:delText>ThresholdMonitor</w:delText>
        </w:r>
        <w:r w:rsidRPr="006F6F0E" w:rsidDel="0047615E">
          <w:rPr>
            <w:rFonts w:ascii="Courier New" w:eastAsia="MS Mincho" w:hAnsi="Courier New"/>
            <w:sz w:val="16"/>
          </w:rPr>
          <w:delText>"/&gt;</w:delText>
        </w:r>
      </w:del>
    </w:p>
    <w:p w14:paraId="1278C8EF" w14:textId="22FB243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6" w:author="balazs-153" w:date="2024-01-18T20:40:00Z"/>
          <w:rFonts w:ascii="Courier New" w:eastAsia="MS Mincho" w:hAnsi="Courier New"/>
          <w:sz w:val="16"/>
        </w:rPr>
      </w:pPr>
      <w:del w:id="2747" w:author="balazs-153" w:date="2024-01-18T20:40:00Z">
        <w:r w:rsidRPr="006F6F0E" w:rsidDel="0047615E">
          <w:rPr>
            <w:rFonts w:ascii="Courier New" w:eastAsia="MS Mincho" w:hAnsi="Courier New"/>
            <w:sz w:val="16"/>
          </w:rPr>
          <w:delText xml:space="preserve">            &lt;/choice&gt;</w:delText>
        </w:r>
      </w:del>
    </w:p>
    <w:p w14:paraId="3EC12C9A" w14:textId="609B756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8" w:author="balazs-153" w:date="2024-01-18T20:40:00Z"/>
          <w:rFonts w:ascii="Courier New" w:eastAsia="MS Mincho" w:hAnsi="Courier New"/>
          <w:sz w:val="16"/>
          <w:lang w:val="fr-FR"/>
        </w:rPr>
      </w:pPr>
      <w:del w:id="2749" w:author="balazs-153" w:date="2024-01-18T20:40:00Z">
        <w:r w:rsidRPr="006F6F0E" w:rsidDel="0047615E">
          <w:rPr>
            <w:rFonts w:ascii="Courier New" w:eastAsia="MS Mincho" w:hAnsi="Courier New"/>
            <w:sz w:val="16"/>
          </w:rPr>
          <w:delText xml:space="preserve">          </w:delText>
        </w:r>
        <w:r w:rsidRPr="006F6F0E" w:rsidDel="0047615E">
          <w:rPr>
            <w:rFonts w:ascii="Courier New" w:eastAsia="MS Mincho" w:hAnsi="Courier New"/>
            <w:sz w:val="16"/>
            <w:lang w:val="fr-FR"/>
          </w:rPr>
          <w:delText>&lt;/sequence&gt;</w:delText>
        </w:r>
      </w:del>
    </w:p>
    <w:p w14:paraId="13D8D721" w14:textId="5B7CA4A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0" w:author="balazs-153" w:date="2024-01-18T20:40:00Z"/>
          <w:rFonts w:ascii="Courier New" w:eastAsia="MS Mincho" w:hAnsi="Courier New"/>
          <w:sz w:val="16"/>
          <w:lang w:val="fr-FR"/>
        </w:rPr>
      </w:pPr>
      <w:del w:id="2751" w:author="balazs-153" w:date="2024-01-18T20:40:00Z">
        <w:r w:rsidRPr="006F6F0E" w:rsidDel="0047615E">
          <w:rPr>
            <w:rFonts w:ascii="Courier New" w:eastAsia="MS Mincho" w:hAnsi="Courier New"/>
            <w:sz w:val="16"/>
            <w:lang w:val="fr-FR"/>
          </w:rPr>
          <w:delText xml:space="preserve">        &lt;/extension&gt;</w:delText>
        </w:r>
      </w:del>
    </w:p>
    <w:p w14:paraId="00C1D5E6" w14:textId="388E9EE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2" w:author="balazs-153" w:date="2024-01-18T20:40:00Z"/>
          <w:rFonts w:ascii="Courier New" w:eastAsia="MS Mincho" w:hAnsi="Courier New"/>
          <w:sz w:val="16"/>
          <w:lang w:val="fr-FR"/>
        </w:rPr>
      </w:pPr>
      <w:del w:id="2753" w:author="balazs-153" w:date="2024-01-18T20:40:00Z">
        <w:r w:rsidRPr="006F6F0E" w:rsidDel="0047615E">
          <w:rPr>
            <w:rFonts w:ascii="Courier New" w:eastAsia="MS Mincho" w:hAnsi="Courier New"/>
            <w:sz w:val="16"/>
            <w:lang w:val="fr-FR"/>
          </w:rPr>
          <w:delText xml:space="preserve">      &lt;/complexContent&gt;</w:delText>
        </w:r>
      </w:del>
    </w:p>
    <w:p w14:paraId="273781EB" w14:textId="09259C3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4" w:author="balazs-153" w:date="2024-01-18T20:40:00Z"/>
          <w:rFonts w:ascii="Courier New" w:eastAsia="MS Mincho" w:hAnsi="Courier New"/>
          <w:sz w:val="16"/>
          <w:lang w:val="fr-FR"/>
        </w:rPr>
      </w:pPr>
      <w:del w:id="2755" w:author="balazs-153" w:date="2024-01-18T20:40:00Z">
        <w:r w:rsidRPr="006F6F0E" w:rsidDel="0047615E">
          <w:rPr>
            <w:rFonts w:ascii="Courier New" w:eastAsia="MS Mincho" w:hAnsi="Courier New"/>
            <w:sz w:val="16"/>
            <w:lang w:val="fr-FR"/>
          </w:rPr>
          <w:delText xml:space="preserve">    &lt;/complexType&gt;</w:delText>
        </w:r>
      </w:del>
    </w:p>
    <w:p w14:paraId="177FD20B" w14:textId="415A487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6" w:author="balazs-153" w:date="2024-01-18T20:40:00Z"/>
          <w:rFonts w:ascii="Courier New" w:eastAsia="MS Mincho" w:hAnsi="Courier New"/>
          <w:sz w:val="16"/>
          <w:lang w:val="fr-FR"/>
        </w:rPr>
      </w:pPr>
      <w:del w:id="2757" w:author="balazs-153" w:date="2024-01-18T20:40:00Z">
        <w:r w:rsidRPr="006F6F0E" w:rsidDel="0047615E">
          <w:rPr>
            <w:rFonts w:ascii="Courier New" w:eastAsia="MS Mincho" w:hAnsi="Courier New"/>
            <w:sz w:val="16"/>
            <w:lang w:val="fr-FR"/>
          </w:rPr>
          <w:delText xml:space="preserve">  &lt;/element&gt;</w:delText>
        </w:r>
      </w:del>
    </w:p>
    <w:p w14:paraId="1DA99B6B" w14:textId="3F9A638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8" w:author="balazs-153" w:date="2024-01-18T20:40:00Z"/>
          <w:rFonts w:ascii="Courier New" w:eastAsia="MS Mincho" w:hAnsi="Courier New"/>
          <w:sz w:val="16"/>
          <w:lang w:val="fr-FR"/>
        </w:rPr>
      </w:pPr>
    </w:p>
    <w:p w14:paraId="0EBC2889" w14:textId="660D3AD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9" w:author="balazs-153" w:date="2024-01-18T20:40:00Z"/>
          <w:rFonts w:ascii="Courier New" w:eastAsia="MS Mincho" w:hAnsi="Courier New"/>
          <w:sz w:val="16"/>
          <w:lang w:val="fr-FR"/>
        </w:rPr>
      </w:pPr>
      <w:del w:id="2760" w:author="balazs-153" w:date="2024-01-18T20:40:00Z">
        <w:r w:rsidRPr="006F6F0E" w:rsidDel="0047615E">
          <w:rPr>
            <w:rFonts w:ascii="Courier New" w:eastAsia="MS Mincho" w:hAnsi="Courier New"/>
            <w:sz w:val="16"/>
            <w:lang w:val="fr-FR"/>
          </w:rPr>
          <w:delText xml:space="preserve">  &lt;element name="MeContext"&gt;</w:delText>
        </w:r>
      </w:del>
    </w:p>
    <w:p w14:paraId="636BC4A1" w14:textId="594BCFB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1" w:author="balazs-153" w:date="2024-01-18T20:40:00Z"/>
          <w:rFonts w:ascii="Courier New" w:eastAsia="MS Mincho" w:hAnsi="Courier New"/>
          <w:sz w:val="16"/>
          <w:lang w:val="fr-FR"/>
        </w:rPr>
      </w:pPr>
      <w:del w:id="2762" w:author="balazs-153" w:date="2024-01-18T20:40:00Z">
        <w:r w:rsidRPr="006F6F0E" w:rsidDel="0047615E">
          <w:rPr>
            <w:rFonts w:ascii="Courier New" w:eastAsia="MS Mincho" w:hAnsi="Courier New"/>
            <w:sz w:val="16"/>
            <w:lang w:val="fr-FR"/>
          </w:rPr>
          <w:delText xml:space="preserve">    &lt;complexType&gt;</w:delText>
        </w:r>
      </w:del>
    </w:p>
    <w:p w14:paraId="3863472B" w14:textId="117A887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3" w:author="balazs-153" w:date="2024-01-18T20:40:00Z"/>
          <w:rFonts w:ascii="Courier New" w:eastAsia="MS Mincho" w:hAnsi="Courier New"/>
          <w:sz w:val="16"/>
          <w:lang w:val="fr-FR"/>
        </w:rPr>
      </w:pPr>
      <w:del w:id="2764" w:author="balazs-153" w:date="2024-01-18T20:40:00Z">
        <w:r w:rsidRPr="006F6F0E" w:rsidDel="0047615E">
          <w:rPr>
            <w:rFonts w:ascii="Courier New" w:eastAsia="MS Mincho" w:hAnsi="Courier New"/>
            <w:sz w:val="16"/>
            <w:lang w:val="fr-FR"/>
          </w:rPr>
          <w:delText xml:space="preserve">      &lt;complexContent&gt;</w:delText>
        </w:r>
      </w:del>
    </w:p>
    <w:p w14:paraId="53AE035A" w14:textId="03CFDDE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5" w:author="balazs-153" w:date="2024-01-18T20:40:00Z"/>
          <w:rFonts w:ascii="Courier New" w:eastAsia="MS Mincho" w:hAnsi="Courier New"/>
          <w:sz w:val="16"/>
          <w:lang w:val="fr-FR"/>
        </w:rPr>
      </w:pPr>
      <w:del w:id="2766" w:author="balazs-153" w:date="2024-01-18T20:40:00Z">
        <w:r w:rsidRPr="006F6F0E" w:rsidDel="0047615E">
          <w:rPr>
            <w:rFonts w:ascii="Courier New" w:eastAsia="MS Mincho" w:hAnsi="Courier New"/>
            <w:sz w:val="16"/>
            <w:lang w:val="fr-FR"/>
          </w:rPr>
          <w:delText xml:space="preserve">        &lt;extension base="xn:NrmClass"&gt;</w:delText>
        </w:r>
      </w:del>
    </w:p>
    <w:p w14:paraId="55C37F84" w14:textId="2DA7B25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7" w:author="balazs-153" w:date="2024-01-18T20:40:00Z"/>
          <w:rFonts w:ascii="Courier New" w:eastAsia="MS Mincho" w:hAnsi="Courier New"/>
          <w:sz w:val="16"/>
          <w:lang w:val="fr-FR"/>
        </w:rPr>
      </w:pPr>
      <w:del w:id="2768" w:author="balazs-153" w:date="2024-01-18T20:40:00Z">
        <w:r w:rsidRPr="006F6F0E" w:rsidDel="0047615E">
          <w:rPr>
            <w:rFonts w:ascii="Courier New" w:eastAsia="MS Mincho" w:hAnsi="Courier New"/>
            <w:sz w:val="16"/>
            <w:lang w:val="fr-FR"/>
          </w:rPr>
          <w:delText xml:space="preserve">          &lt;sequence&gt;</w:delText>
        </w:r>
      </w:del>
    </w:p>
    <w:p w14:paraId="47FFD367" w14:textId="5A04737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9" w:author="balazs-153" w:date="2024-01-18T20:40:00Z"/>
          <w:rFonts w:ascii="Courier New" w:hAnsi="Courier New"/>
          <w:sz w:val="16"/>
          <w:lang w:val="fr-FR"/>
        </w:rPr>
      </w:pPr>
      <w:del w:id="2770"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hAnsi="Courier New"/>
            <w:sz w:val="16"/>
            <w:lang w:val="fr-FR"/>
          </w:rPr>
          <w:delText>&lt;element name="attributes" minOccurs="0"&gt;</w:delText>
        </w:r>
      </w:del>
    </w:p>
    <w:p w14:paraId="3C5DF833" w14:textId="54BD602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1" w:author="balazs-153" w:date="2024-01-18T20:40:00Z"/>
          <w:rFonts w:ascii="Courier New" w:hAnsi="Courier New"/>
          <w:sz w:val="16"/>
          <w:lang w:val="fr-FR" w:eastAsia="zh-CN"/>
        </w:rPr>
      </w:pPr>
      <w:del w:id="2772" w:author="balazs-153" w:date="2024-01-18T20:40:00Z">
        <w:r w:rsidRPr="006F6F0E" w:rsidDel="0047615E">
          <w:rPr>
            <w:rFonts w:ascii="Courier New" w:hAnsi="Courier New" w:hint="eastAsia"/>
            <w:sz w:val="16"/>
            <w:lang w:val="fr-FR" w:eastAsia="zh-CN"/>
          </w:rPr>
          <w:delText xml:space="preserve">              </w:delText>
        </w:r>
        <w:r w:rsidRPr="006F6F0E" w:rsidDel="0047615E">
          <w:rPr>
            <w:rFonts w:ascii="Courier New" w:hAnsi="Courier New"/>
            <w:sz w:val="16"/>
            <w:lang w:val="fr-FR" w:eastAsia="zh-CN"/>
          </w:rPr>
          <w:delText>&lt;complexType&gt;</w:delText>
        </w:r>
      </w:del>
    </w:p>
    <w:p w14:paraId="7C0797F0" w14:textId="556B68D9" w:rsidR="006F6F0E" w:rsidRPr="006F6F0E" w:rsidDel="0047615E" w:rsidRDefault="006F6F0E" w:rsidP="006F6F0E">
      <w:pPr>
        <w:tabs>
          <w:tab w:val="left" w:pos="384"/>
          <w:tab w:val="left" w:pos="9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3" w:author="balazs-153" w:date="2024-01-18T20:40:00Z"/>
          <w:rFonts w:ascii="Courier New" w:hAnsi="Courier New"/>
          <w:sz w:val="16"/>
          <w:lang w:val="fr-FR" w:eastAsia="zh-CN"/>
        </w:rPr>
      </w:pPr>
      <w:del w:id="2774" w:author="balazs-153" w:date="2024-01-18T20:40:00Z">
        <w:r w:rsidRPr="006F6F0E" w:rsidDel="0047615E">
          <w:rPr>
            <w:rFonts w:ascii="Courier New" w:hAnsi="Courier New" w:hint="eastAsia"/>
            <w:sz w:val="16"/>
            <w:lang w:val="fr-FR" w:eastAsia="zh-CN"/>
          </w:rPr>
          <w:delText xml:space="preserve">                </w:delText>
        </w:r>
        <w:r w:rsidRPr="006F6F0E" w:rsidDel="0047615E">
          <w:rPr>
            <w:rFonts w:ascii="Courier New" w:hAnsi="Courier New"/>
            <w:sz w:val="16"/>
            <w:lang w:val="fr-FR" w:eastAsia="zh-CN"/>
          </w:rPr>
          <w:delText>&lt;all&gt;</w:delText>
        </w:r>
      </w:del>
    </w:p>
    <w:p w14:paraId="4A5CC31B" w14:textId="7ED572D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5" w:author="balazs-153" w:date="2024-01-18T20:40:00Z"/>
          <w:rFonts w:ascii="Courier New" w:hAnsi="Courier New"/>
          <w:sz w:val="16"/>
          <w:lang w:val="fr-FR" w:eastAsia="zh-CN"/>
        </w:rPr>
      </w:pPr>
      <w:del w:id="2776" w:author="balazs-153" w:date="2024-01-18T20:40:00Z">
        <w:r w:rsidRPr="006F6F0E" w:rsidDel="0047615E">
          <w:rPr>
            <w:rFonts w:ascii="Courier New" w:hAnsi="Courier New"/>
            <w:sz w:val="16"/>
            <w:lang w:val="fr-FR" w:eastAsia="zh-CN"/>
          </w:rPr>
          <w:delText xml:space="preserve">                 &lt;element name="dnPrefix"</w:delText>
        </w:r>
        <w:r w:rsidRPr="006F6F0E" w:rsidDel="0047615E">
          <w:rPr>
            <w:rFonts w:ascii="Courier New" w:hAnsi="Courier New" w:hint="eastAsia"/>
            <w:sz w:val="16"/>
            <w:lang w:val="fr-FR" w:eastAsia="zh-CN"/>
          </w:rPr>
          <w:delText xml:space="preserve"> minOccurs=</w:delText>
        </w:r>
        <w:r w:rsidRPr="006F6F0E" w:rsidDel="0047615E">
          <w:rPr>
            <w:rFonts w:ascii="Courier New" w:hAnsi="Courier New"/>
            <w:sz w:val="16"/>
            <w:lang w:val="fr-FR"/>
          </w:rPr>
          <w:delText>"0"</w:delText>
        </w:r>
        <w:r w:rsidRPr="006F6F0E" w:rsidDel="0047615E">
          <w:rPr>
            <w:rFonts w:ascii="Courier New" w:hAnsi="Courier New"/>
            <w:sz w:val="16"/>
            <w:lang w:val="fr-FR" w:eastAsia="zh-CN"/>
          </w:rPr>
          <w:delText>/&gt;</w:delText>
        </w:r>
      </w:del>
    </w:p>
    <w:p w14:paraId="63B5B275" w14:textId="183F2A3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7" w:author="balazs-153" w:date="2024-01-18T20:40:00Z"/>
          <w:rFonts w:ascii="Courier New" w:hAnsi="Courier New"/>
          <w:sz w:val="16"/>
          <w:lang w:eastAsia="zh-CN"/>
        </w:rPr>
      </w:pPr>
      <w:del w:id="2778" w:author="balazs-153" w:date="2024-01-18T20:40:00Z">
        <w:r w:rsidRPr="006F6F0E" w:rsidDel="0047615E">
          <w:rPr>
            <w:rFonts w:ascii="Courier New" w:hAnsi="Courier New"/>
            <w:sz w:val="16"/>
            <w:lang w:val="fr-FR" w:eastAsia="zh-CN"/>
          </w:rPr>
          <w:delText xml:space="preserve">  </w:delText>
        </w:r>
        <w:r w:rsidRPr="006F6F0E" w:rsidDel="0047615E">
          <w:rPr>
            <w:rFonts w:ascii="Courier New" w:hAnsi="Courier New" w:hint="eastAsia"/>
            <w:sz w:val="16"/>
            <w:lang w:val="fr-FR" w:eastAsia="zh-CN"/>
          </w:rPr>
          <w:delText xml:space="preserve">              </w:delText>
        </w:r>
        <w:r w:rsidRPr="006F6F0E" w:rsidDel="0047615E">
          <w:rPr>
            <w:rFonts w:ascii="Courier New" w:hAnsi="Courier New"/>
            <w:sz w:val="16"/>
            <w:lang w:eastAsia="zh-CN"/>
          </w:rPr>
          <w:delText>&lt;/all&gt;</w:delText>
        </w:r>
      </w:del>
    </w:p>
    <w:p w14:paraId="4C8C0F90" w14:textId="4B50EB0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9" w:author="balazs-153" w:date="2024-01-18T20:40:00Z"/>
          <w:rFonts w:ascii="Courier New" w:hAnsi="Courier New"/>
          <w:sz w:val="16"/>
          <w:lang w:eastAsia="zh-CN"/>
        </w:rPr>
      </w:pPr>
      <w:del w:id="2780" w:author="balazs-153" w:date="2024-01-18T20:40:00Z">
        <w:r w:rsidRPr="006F6F0E" w:rsidDel="0047615E">
          <w:rPr>
            <w:rFonts w:ascii="Courier New" w:hAnsi="Courier New"/>
            <w:sz w:val="16"/>
            <w:lang w:eastAsia="zh-CN"/>
          </w:rPr>
          <w:delText xml:space="preserve">              &lt;/complexType&gt;</w:delText>
        </w:r>
      </w:del>
    </w:p>
    <w:p w14:paraId="343DF815" w14:textId="39CCF99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1" w:author="balazs-153" w:date="2024-01-18T20:40:00Z"/>
          <w:rFonts w:ascii="Courier New" w:eastAsia="MS Mincho" w:hAnsi="Courier New"/>
          <w:sz w:val="16"/>
        </w:rPr>
      </w:pPr>
      <w:del w:id="2782" w:author="balazs-153" w:date="2024-01-18T20:40:00Z">
        <w:r w:rsidRPr="006F6F0E" w:rsidDel="0047615E">
          <w:rPr>
            <w:rFonts w:ascii="Courier New" w:hAnsi="Courier New"/>
            <w:sz w:val="16"/>
          </w:rPr>
          <w:delText xml:space="preserve">            &lt;/element&gt;</w:delText>
        </w:r>
      </w:del>
    </w:p>
    <w:p w14:paraId="4862FF44" w14:textId="29878A1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3" w:author="balazs-153" w:date="2024-01-18T20:40:00Z"/>
          <w:rFonts w:ascii="Courier New" w:eastAsia="MS Mincho" w:hAnsi="Courier New"/>
          <w:sz w:val="16"/>
        </w:rPr>
      </w:pPr>
      <w:del w:id="2784" w:author="balazs-153" w:date="2024-01-18T20:40:00Z">
        <w:r w:rsidRPr="006F6F0E" w:rsidDel="0047615E">
          <w:rPr>
            <w:rFonts w:ascii="Courier New" w:eastAsia="MS Mincho" w:hAnsi="Courier New"/>
            <w:sz w:val="16"/>
          </w:rPr>
          <w:delText xml:space="preserve">            &lt;choice minOccurs="0" maxOccurs="unbounded"&gt;</w:delText>
        </w:r>
      </w:del>
    </w:p>
    <w:p w14:paraId="18E7B20A" w14:textId="5044CA0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5" w:author="balazs-153" w:date="2024-01-18T20:40:00Z"/>
          <w:rFonts w:ascii="Courier New" w:eastAsia="MS Mincho" w:hAnsi="Courier New"/>
          <w:sz w:val="16"/>
        </w:rPr>
      </w:pPr>
      <w:del w:id="2786" w:author="balazs-153" w:date="2024-01-18T20:40:00Z">
        <w:r w:rsidRPr="006F6F0E" w:rsidDel="0047615E">
          <w:rPr>
            <w:rFonts w:ascii="Courier New" w:eastAsia="MS Mincho" w:hAnsi="Courier New"/>
            <w:sz w:val="16"/>
          </w:rPr>
          <w:delText xml:space="preserve">              &lt;element ref="xn:ManagedElement"/&gt;</w:delText>
        </w:r>
      </w:del>
    </w:p>
    <w:p w14:paraId="0BA5F769" w14:textId="0B43B5E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7" w:author="balazs-153" w:date="2024-01-18T20:40:00Z"/>
          <w:rFonts w:ascii="Courier New" w:eastAsia="MS Mincho" w:hAnsi="Courier New"/>
          <w:sz w:val="16"/>
        </w:rPr>
      </w:pPr>
      <w:del w:id="2788" w:author="balazs-153" w:date="2024-01-18T20:40:00Z">
        <w:r w:rsidRPr="006F6F0E" w:rsidDel="0047615E">
          <w:rPr>
            <w:rFonts w:ascii="Courier New" w:eastAsia="MS Mincho" w:hAnsi="Courier New"/>
            <w:sz w:val="16"/>
          </w:rPr>
          <w:delText xml:space="preserve">            &lt;/choice&gt;</w:delText>
        </w:r>
      </w:del>
    </w:p>
    <w:p w14:paraId="79113F72" w14:textId="589253C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9" w:author="balazs-153" w:date="2024-01-18T20:40:00Z"/>
          <w:rFonts w:ascii="Courier New" w:eastAsia="MS Mincho" w:hAnsi="Courier New"/>
          <w:sz w:val="16"/>
          <w:lang w:val="fr-FR"/>
        </w:rPr>
      </w:pPr>
      <w:del w:id="2790" w:author="balazs-153" w:date="2024-01-18T20:40:00Z">
        <w:r w:rsidRPr="006F6F0E" w:rsidDel="0047615E">
          <w:rPr>
            <w:rFonts w:ascii="Courier New" w:eastAsia="MS Mincho" w:hAnsi="Courier New"/>
            <w:sz w:val="16"/>
          </w:rPr>
          <w:delText xml:space="preserve">          </w:delText>
        </w:r>
        <w:r w:rsidRPr="006F6F0E" w:rsidDel="0047615E">
          <w:rPr>
            <w:rFonts w:ascii="Courier New" w:eastAsia="MS Mincho" w:hAnsi="Courier New"/>
            <w:sz w:val="16"/>
            <w:lang w:val="fr-FR"/>
          </w:rPr>
          <w:delText>&lt;/sequence&gt;</w:delText>
        </w:r>
      </w:del>
    </w:p>
    <w:p w14:paraId="25BC037C" w14:textId="76E13A1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1" w:author="balazs-153" w:date="2024-01-18T20:40:00Z"/>
          <w:rFonts w:ascii="Courier New" w:eastAsia="MS Mincho" w:hAnsi="Courier New"/>
          <w:sz w:val="16"/>
          <w:lang w:val="fr-FR"/>
        </w:rPr>
      </w:pPr>
      <w:del w:id="2792" w:author="balazs-153" w:date="2024-01-18T20:40:00Z">
        <w:r w:rsidRPr="006F6F0E" w:rsidDel="0047615E">
          <w:rPr>
            <w:rFonts w:ascii="Courier New" w:eastAsia="MS Mincho" w:hAnsi="Courier New"/>
            <w:sz w:val="16"/>
            <w:lang w:val="fr-FR"/>
          </w:rPr>
          <w:delText xml:space="preserve">        &lt;/extension&gt;</w:delText>
        </w:r>
      </w:del>
    </w:p>
    <w:p w14:paraId="38DE6452" w14:textId="76F4F7C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3" w:author="balazs-153" w:date="2024-01-18T20:40:00Z"/>
          <w:rFonts w:ascii="Courier New" w:eastAsia="MS Mincho" w:hAnsi="Courier New"/>
          <w:sz w:val="16"/>
          <w:lang w:val="fr-FR"/>
        </w:rPr>
      </w:pPr>
      <w:del w:id="2794" w:author="balazs-153" w:date="2024-01-18T20:40:00Z">
        <w:r w:rsidRPr="006F6F0E" w:rsidDel="0047615E">
          <w:rPr>
            <w:rFonts w:ascii="Courier New" w:eastAsia="MS Mincho" w:hAnsi="Courier New"/>
            <w:sz w:val="16"/>
            <w:lang w:val="fr-FR"/>
          </w:rPr>
          <w:delText xml:space="preserve">      &lt;/complexContent&gt;</w:delText>
        </w:r>
      </w:del>
    </w:p>
    <w:p w14:paraId="46BB6113" w14:textId="6E187DC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5" w:author="balazs-153" w:date="2024-01-18T20:40:00Z"/>
          <w:rFonts w:ascii="Courier New" w:eastAsia="MS Mincho" w:hAnsi="Courier New"/>
          <w:sz w:val="16"/>
          <w:lang w:val="fr-FR"/>
        </w:rPr>
      </w:pPr>
      <w:del w:id="2796" w:author="balazs-153" w:date="2024-01-18T20:40:00Z">
        <w:r w:rsidRPr="006F6F0E" w:rsidDel="0047615E">
          <w:rPr>
            <w:rFonts w:ascii="Courier New" w:eastAsia="MS Mincho" w:hAnsi="Courier New"/>
            <w:sz w:val="16"/>
            <w:lang w:val="fr-FR"/>
          </w:rPr>
          <w:delText xml:space="preserve">    &lt;/complexType&gt;</w:delText>
        </w:r>
      </w:del>
    </w:p>
    <w:p w14:paraId="1D87F417" w14:textId="385D54D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7" w:author="balazs-153" w:date="2024-01-18T20:40:00Z"/>
          <w:rFonts w:ascii="Courier New" w:eastAsia="MS Mincho" w:hAnsi="Courier New"/>
          <w:sz w:val="16"/>
          <w:lang w:val="fr-FR"/>
        </w:rPr>
      </w:pPr>
      <w:del w:id="2798" w:author="balazs-153" w:date="2024-01-18T20:40:00Z">
        <w:r w:rsidRPr="006F6F0E" w:rsidDel="0047615E">
          <w:rPr>
            <w:rFonts w:ascii="Courier New" w:eastAsia="MS Mincho" w:hAnsi="Courier New"/>
            <w:sz w:val="16"/>
            <w:lang w:val="fr-FR"/>
          </w:rPr>
          <w:delText xml:space="preserve">  &lt;/element&gt;</w:delText>
        </w:r>
      </w:del>
    </w:p>
    <w:p w14:paraId="03ABD633" w14:textId="6F8B958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9" w:author="balazs-153" w:date="2024-01-18T20:40:00Z"/>
          <w:rFonts w:ascii="Courier New" w:eastAsia="MS Mincho" w:hAnsi="Courier New"/>
          <w:sz w:val="16"/>
          <w:lang w:val="fr-FR"/>
        </w:rPr>
      </w:pPr>
    </w:p>
    <w:p w14:paraId="72450CB6" w14:textId="762A243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0" w:author="balazs-153" w:date="2024-01-18T20:40:00Z"/>
          <w:rFonts w:ascii="Courier New" w:eastAsia="MS Mincho" w:hAnsi="Courier New"/>
          <w:sz w:val="16"/>
          <w:lang w:val="fr-FR"/>
        </w:rPr>
      </w:pPr>
      <w:del w:id="2801" w:author="balazs-153" w:date="2024-01-18T20:40:00Z">
        <w:r w:rsidRPr="006F6F0E" w:rsidDel="0047615E">
          <w:rPr>
            <w:rFonts w:ascii="Courier New" w:eastAsia="MS Mincho" w:hAnsi="Courier New"/>
            <w:sz w:val="16"/>
            <w:lang w:val="fr-FR"/>
          </w:rPr>
          <w:delText xml:space="preserve">  &lt;element name="ManagementNode"&gt;</w:delText>
        </w:r>
      </w:del>
    </w:p>
    <w:p w14:paraId="5E058612" w14:textId="01E062E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2" w:author="balazs-153" w:date="2024-01-18T20:40:00Z"/>
          <w:rFonts w:ascii="Courier New" w:eastAsia="MS Mincho" w:hAnsi="Courier New"/>
          <w:sz w:val="16"/>
          <w:lang w:val="fr-FR"/>
        </w:rPr>
      </w:pPr>
      <w:del w:id="2803" w:author="balazs-153" w:date="2024-01-18T20:40:00Z">
        <w:r w:rsidRPr="006F6F0E" w:rsidDel="0047615E">
          <w:rPr>
            <w:rFonts w:ascii="Courier New" w:eastAsia="MS Mincho" w:hAnsi="Courier New"/>
            <w:sz w:val="16"/>
            <w:lang w:val="fr-FR"/>
          </w:rPr>
          <w:delText xml:space="preserve">    &lt;complexType&gt;</w:delText>
        </w:r>
      </w:del>
    </w:p>
    <w:p w14:paraId="14F5465F" w14:textId="7D3D38C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4" w:author="balazs-153" w:date="2024-01-18T20:40:00Z"/>
          <w:rFonts w:ascii="Courier New" w:eastAsia="MS Mincho" w:hAnsi="Courier New"/>
          <w:sz w:val="16"/>
          <w:lang w:val="fr-FR"/>
        </w:rPr>
      </w:pPr>
      <w:del w:id="2805" w:author="balazs-153" w:date="2024-01-18T20:40:00Z">
        <w:r w:rsidRPr="006F6F0E" w:rsidDel="0047615E">
          <w:rPr>
            <w:rFonts w:ascii="Courier New" w:eastAsia="MS Mincho" w:hAnsi="Courier New"/>
            <w:sz w:val="16"/>
            <w:lang w:val="fr-FR"/>
          </w:rPr>
          <w:delText xml:space="preserve">      &lt;complexContent&gt;</w:delText>
        </w:r>
      </w:del>
    </w:p>
    <w:p w14:paraId="20995838" w14:textId="16829C8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6" w:author="balazs-153" w:date="2024-01-18T20:40:00Z"/>
          <w:rFonts w:ascii="Courier New" w:eastAsia="MS Mincho" w:hAnsi="Courier New"/>
          <w:sz w:val="16"/>
          <w:lang w:val="fr-FR"/>
        </w:rPr>
      </w:pPr>
      <w:del w:id="2807" w:author="balazs-153" w:date="2024-01-18T20:40:00Z">
        <w:r w:rsidRPr="006F6F0E" w:rsidDel="0047615E">
          <w:rPr>
            <w:rFonts w:ascii="Courier New" w:eastAsia="MS Mincho" w:hAnsi="Courier New"/>
            <w:sz w:val="16"/>
            <w:lang w:val="fr-FR"/>
          </w:rPr>
          <w:delText xml:space="preserve">        &lt;extension base="xn:NrmClass"&gt;</w:delText>
        </w:r>
      </w:del>
    </w:p>
    <w:p w14:paraId="35DA2E8B" w14:textId="527C324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8" w:author="balazs-153" w:date="2024-01-18T20:40:00Z"/>
          <w:rFonts w:ascii="Courier New" w:eastAsia="MS Mincho" w:hAnsi="Courier New"/>
          <w:sz w:val="16"/>
          <w:lang w:val="fr-FR"/>
        </w:rPr>
      </w:pPr>
      <w:del w:id="2809" w:author="balazs-153" w:date="2024-01-18T20:40:00Z">
        <w:r w:rsidRPr="006F6F0E" w:rsidDel="0047615E">
          <w:rPr>
            <w:rFonts w:ascii="Courier New" w:eastAsia="MS Mincho" w:hAnsi="Courier New"/>
            <w:sz w:val="16"/>
            <w:lang w:val="fr-FR"/>
          </w:rPr>
          <w:delText xml:space="preserve">          &lt;sequence&gt;</w:delText>
        </w:r>
      </w:del>
    </w:p>
    <w:p w14:paraId="0E3847F1" w14:textId="12E243A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0" w:author="balazs-153" w:date="2024-01-18T20:40:00Z"/>
          <w:rFonts w:ascii="Courier New" w:hAnsi="Courier New"/>
          <w:sz w:val="16"/>
          <w:lang w:val="fr-FR"/>
        </w:rPr>
      </w:pPr>
      <w:del w:id="2811"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hAnsi="Courier New"/>
            <w:sz w:val="16"/>
            <w:lang w:val="fr-FR"/>
          </w:rPr>
          <w:delText>&lt;element name="attributes" minOccurs="0"&gt;</w:delText>
        </w:r>
      </w:del>
    </w:p>
    <w:p w14:paraId="202C99EE" w14:textId="5E4A46E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2" w:author="balazs-153" w:date="2024-01-18T20:40:00Z"/>
          <w:rFonts w:ascii="Courier New" w:hAnsi="Courier New"/>
          <w:sz w:val="16"/>
          <w:lang w:val="fr-FR"/>
        </w:rPr>
      </w:pPr>
      <w:del w:id="2813" w:author="balazs-153" w:date="2024-01-18T20:40:00Z">
        <w:r w:rsidRPr="006F6F0E" w:rsidDel="0047615E">
          <w:rPr>
            <w:rFonts w:ascii="Courier New" w:hAnsi="Courier New"/>
            <w:sz w:val="16"/>
            <w:lang w:val="fr-FR"/>
          </w:rPr>
          <w:delText xml:space="preserve">              &lt;complexType&gt;</w:delText>
        </w:r>
      </w:del>
    </w:p>
    <w:p w14:paraId="6A1A0DD5" w14:textId="5A5542A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4" w:author="balazs-153" w:date="2024-01-18T20:40:00Z"/>
          <w:rFonts w:ascii="Courier New" w:eastAsia="MS Mincho" w:hAnsi="Courier New"/>
          <w:sz w:val="16"/>
          <w:lang w:val="fr-FR"/>
        </w:rPr>
      </w:pPr>
      <w:del w:id="2815" w:author="balazs-153" w:date="2024-01-18T20:40:00Z">
        <w:r w:rsidRPr="006F6F0E" w:rsidDel="0047615E">
          <w:rPr>
            <w:rFonts w:ascii="Courier New" w:hAnsi="Courier New"/>
            <w:sz w:val="16"/>
            <w:lang w:val="fr-FR"/>
          </w:rPr>
          <w:delText xml:space="preserve">      </w:delText>
        </w:r>
        <w:r w:rsidRPr="006F6F0E" w:rsidDel="0047615E">
          <w:rPr>
            <w:rFonts w:ascii="Courier New" w:eastAsia="MS Mincho" w:hAnsi="Courier New"/>
            <w:sz w:val="16"/>
            <w:lang w:val="fr-FR"/>
          </w:rPr>
          <w:delText xml:space="preserve">          &lt;all&gt;</w:delText>
        </w:r>
      </w:del>
    </w:p>
    <w:p w14:paraId="0491A46F" w14:textId="64873BE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6" w:author="balazs-153" w:date="2024-01-18T20:40:00Z"/>
          <w:rFonts w:ascii="Courier New" w:eastAsia="MS Mincho" w:hAnsi="Courier New"/>
          <w:sz w:val="16"/>
          <w:lang w:val="fr-FR"/>
        </w:rPr>
      </w:pPr>
      <w:del w:id="2817"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hAnsi="Courier New"/>
            <w:sz w:val="16"/>
            <w:lang w:val="fr-FR"/>
          </w:rPr>
          <w:delText xml:space="preserve">    </w:delText>
        </w:r>
        <w:r w:rsidRPr="006F6F0E" w:rsidDel="0047615E">
          <w:rPr>
            <w:rFonts w:ascii="Courier New" w:eastAsia="MS Mincho" w:hAnsi="Courier New"/>
            <w:sz w:val="16"/>
            <w:lang w:val="fr-FR"/>
          </w:rPr>
          <w:delText xml:space="preserve">            &lt;element name="userLabel"/&gt;</w:delText>
        </w:r>
      </w:del>
    </w:p>
    <w:p w14:paraId="625DFA0F" w14:textId="4C53F9D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8" w:author="balazs-153" w:date="2024-01-18T20:40:00Z"/>
          <w:rFonts w:ascii="Courier New" w:eastAsia="MS Mincho" w:hAnsi="Courier New"/>
          <w:sz w:val="16"/>
          <w:lang w:val="fr-FR"/>
        </w:rPr>
      </w:pPr>
      <w:del w:id="2819"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hAnsi="Courier New"/>
            <w:sz w:val="16"/>
            <w:lang w:val="fr-FR"/>
          </w:rPr>
          <w:delText xml:space="preserve">    </w:delText>
        </w:r>
        <w:r w:rsidRPr="006F6F0E" w:rsidDel="0047615E">
          <w:rPr>
            <w:rFonts w:ascii="Courier New" w:eastAsia="MS Mincho" w:hAnsi="Courier New"/>
            <w:sz w:val="16"/>
            <w:lang w:val="fr-FR"/>
          </w:rPr>
          <w:delText xml:space="preserve">            &lt;element name="vendorName"/&gt;</w:delText>
        </w:r>
      </w:del>
    </w:p>
    <w:p w14:paraId="4A4EF315" w14:textId="66AEEF8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0" w:author="balazs-153" w:date="2024-01-18T20:40:00Z"/>
          <w:rFonts w:ascii="Courier New" w:eastAsia="MS Mincho" w:hAnsi="Courier New"/>
          <w:sz w:val="16"/>
        </w:rPr>
      </w:pPr>
      <w:del w:id="2821"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hAnsi="Courier New"/>
            <w:sz w:val="16"/>
            <w:lang w:val="fr-FR"/>
          </w:rPr>
          <w:delText xml:space="preserve">    </w:delText>
        </w:r>
        <w:r w:rsidRPr="006F6F0E" w:rsidDel="0047615E">
          <w:rPr>
            <w:rFonts w:ascii="Courier New" w:eastAsia="MS Mincho" w:hAnsi="Courier New"/>
            <w:sz w:val="16"/>
            <w:lang w:val="fr-FR"/>
          </w:rPr>
          <w:delText xml:space="preserve">            </w:delText>
        </w:r>
        <w:r w:rsidRPr="006F6F0E" w:rsidDel="0047615E">
          <w:rPr>
            <w:rFonts w:ascii="Courier New" w:eastAsia="MS Mincho" w:hAnsi="Courier New"/>
            <w:sz w:val="16"/>
          </w:rPr>
          <w:delText>&lt;element name="locationName"/&gt;</w:delText>
        </w:r>
      </w:del>
    </w:p>
    <w:p w14:paraId="51D03A1B" w14:textId="11DE6C3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2" w:author="balazs-153" w:date="2024-01-18T20:40:00Z"/>
          <w:rFonts w:ascii="Courier New" w:eastAsia="MS Mincho" w:hAnsi="Courier New"/>
          <w:sz w:val="16"/>
        </w:rPr>
      </w:pPr>
      <w:del w:id="2823"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name="managedElements" type="xn:dnList"</w:delText>
        </w:r>
        <w:r w:rsidRPr="006F6F0E" w:rsidDel="0047615E">
          <w:rPr>
            <w:rFonts w:ascii="Courier New" w:hAnsi="Courier New" w:hint="eastAsia"/>
            <w:sz w:val="16"/>
            <w:lang w:eastAsia="zh-CN"/>
          </w:rPr>
          <w:delText xml:space="preserve"> minOccurs=</w:delText>
        </w:r>
        <w:r w:rsidRPr="006F6F0E" w:rsidDel="0047615E">
          <w:rPr>
            <w:rFonts w:ascii="Courier New" w:hAnsi="Courier New"/>
            <w:sz w:val="16"/>
          </w:rPr>
          <w:delText>"0"</w:delText>
        </w:r>
        <w:r w:rsidRPr="006F6F0E" w:rsidDel="0047615E">
          <w:rPr>
            <w:rFonts w:ascii="Courier New" w:eastAsia="MS Mincho" w:hAnsi="Courier New"/>
            <w:sz w:val="16"/>
          </w:rPr>
          <w:delText>/&gt;</w:delText>
        </w:r>
      </w:del>
    </w:p>
    <w:p w14:paraId="3C51F09B" w14:textId="698F129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4" w:author="balazs-153" w:date="2024-01-18T20:40:00Z"/>
          <w:rFonts w:ascii="Courier New" w:eastAsia="MS Mincho" w:hAnsi="Courier New"/>
          <w:sz w:val="16"/>
        </w:rPr>
      </w:pPr>
      <w:del w:id="2825"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name="swVersion"/&gt;</w:delText>
        </w:r>
      </w:del>
    </w:p>
    <w:p w14:paraId="2E883922" w14:textId="6B581A5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6" w:author="balazs-153" w:date="2024-01-18T20:40:00Z"/>
          <w:rFonts w:ascii="Courier New" w:eastAsia="MS Mincho" w:hAnsi="Courier New"/>
          <w:sz w:val="16"/>
        </w:rPr>
      </w:pPr>
      <w:del w:id="2827"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name="userDefinedState"/&gt;</w:delText>
        </w:r>
      </w:del>
    </w:p>
    <w:p w14:paraId="3B04AA7D" w14:textId="78BC51D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8" w:author="balazs-153" w:date="2024-01-18T20:40:00Z"/>
          <w:rFonts w:ascii="Courier New" w:eastAsia="MS Mincho" w:hAnsi="Courier New"/>
          <w:sz w:val="16"/>
        </w:rPr>
      </w:pPr>
      <w:del w:id="2829"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3D0D4EC8" w14:textId="393D124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0" w:author="balazs-153" w:date="2024-01-18T20:40:00Z"/>
          <w:rFonts w:ascii="Courier New" w:hAnsi="Courier New"/>
          <w:sz w:val="16"/>
        </w:rPr>
      </w:pPr>
      <w:del w:id="2831"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&lt;/complexType&gt;</w:delText>
        </w:r>
      </w:del>
    </w:p>
    <w:p w14:paraId="42943289" w14:textId="35A6484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2" w:author="balazs-153" w:date="2024-01-18T20:40:00Z"/>
          <w:rFonts w:ascii="Courier New" w:eastAsia="MS Mincho" w:hAnsi="Courier New"/>
          <w:sz w:val="16"/>
        </w:rPr>
      </w:pPr>
      <w:del w:id="2833" w:author="balazs-153" w:date="2024-01-18T20:40:00Z">
        <w:r w:rsidRPr="006F6F0E" w:rsidDel="0047615E">
          <w:rPr>
            <w:rFonts w:ascii="Courier New" w:hAnsi="Courier New"/>
            <w:sz w:val="16"/>
          </w:rPr>
          <w:delText xml:space="preserve">            &lt;/element&gt;</w:delText>
        </w:r>
      </w:del>
    </w:p>
    <w:p w14:paraId="4A63907B" w14:textId="0398C3F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4" w:author="balazs-153" w:date="2024-01-18T20:40:00Z"/>
          <w:rFonts w:ascii="Courier New" w:eastAsia="MS Mincho" w:hAnsi="Courier New"/>
          <w:sz w:val="16"/>
        </w:rPr>
      </w:pPr>
      <w:del w:id="2835" w:author="balazs-153" w:date="2024-01-18T20:40:00Z">
        <w:r w:rsidRPr="006F6F0E" w:rsidDel="0047615E">
          <w:rPr>
            <w:rFonts w:ascii="Courier New" w:eastAsia="MS Mincho" w:hAnsi="Courier New"/>
            <w:sz w:val="16"/>
          </w:rPr>
          <w:delText xml:space="preserve">            &lt;choice minOccurs="0" maxOccurs="unbounded"&gt;</w:delText>
        </w:r>
      </w:del>
    </w:p>
    <w:p w14:paraId="68AA88EF" w14:textId="4D15815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6" w:author="balazs-153" w:date="2024-01-18T20:40:00Z"/>
          <w:rFonts w:ascii="Courier New" w:eastAsia="MS Mincho" w:hAnsi="Courier New"/>
          <w:sz w:val="16"/>
        </w:rPr>
      </w:pPr>
      <w:del w:id="2837" w:author="balazs-153" w:date="2024-01-18T20:40:00Z">
        <w:r w:rsidRPr="006F6F0E" w:rsidDel="0047615E">
          <w:rPr>
            <w:rFonts w:ascii="Courier New" w:eastAsia="MS Mincho" w:hAnsi="Courier New"/>
            <w:sz w:val="16"/>
          </w:rPr>
          <w:delText xml:space="preserve">              &lt;element ref="xn:IRPAgent"/&gt;</w:delText>
        </w:r>
      </w:del>
    </w:p>
    <w:p w14:paraId="71543940" w14:textId="002D604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8" w:author="balazs-153" w:date="2024-01-18T20:40:00Z"/>
          <w:rFonts w:ascii="Courier New" w:eastAsia="MS Mincho" w:hAnsi="Courier New"/>
          <w:sz w:val="16"/>
        </w:rPr>
      </w:pPr>
      <w:del w:id="2839" w:author="balazs-153" w:date="2024-01-18T20:40:00Z">
        <w:r w:rsidRPr="006F6F0E" w:rsidDel="0047615E">
          <w:rPr>
            <w:rFonts w:ascii="Courier New" w:eastAsia="MS Mincho" w:hAnsi="Courier New"/>
            <w:sz w:val="16"/>
          </w:rPr>
          <w:delText xml:space="preserve">              &lt;element ref="xn:VsDataContainer"/&gt;</w:delText>
        </w:r>
      </w:del>
    </w:p>
    <w:p w14:paraId="472532D4" w14:textId="7BF29A7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 w:author="balazs-153" w:date="2024-01-18T20:40:00Z"/>
          <w:rFonts w:ascii="Courier New" w:eastAsia="MS Mincho" w:hAnsi="Courier New"/>
          <w:sz w:val="16"/>
        </w:rPr>
      </w:pPr>
      <w:del w:id="2841" w:author="balazs-153" w:date="2024-01-18T20:40:00Z">
        <w:r w:rsidRPr="006F6F0E" w:rsidDel="0047615E">
          <w:rPr>
            <w:rFonts w:ascii="Courier New" w:eastAsia="MS Mincho" w:hAnsi="Courier New"/>
            <w:sz w:val="16"/>
          </w:rPr>
          <w:delText xml:space="preserve">            &lt;/choice&gt;</w:delText>
        </w:r>
      </w:del>
    </w:p>
    <w:p w14:paraId="791BBC1D" w14:textId="0ACF133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 w:author="balazs-153" w:date="2024-01-18T20:40:00Z"/>
          <w:rFonts w:ascii="Courier New" w:eastAsia="MS Mincho" w:hAnsi="Courier New"/>
          <w:sz w:val="16"/>
        </w:rPr>
      </w:pPr>
      <w:del w:id="2843" w:author="balazs-153" w:date="2024-01-18T20:40:00Z">
        <w:r w:rsidRPr="006F6F0E" w:rsidDel="0047615E">
          <w:rPr>
            <w:rFonts w:ascii="Courier New" w:eastAsia="MS Mincho" w:hAnsi="Courier New"/>
            <w:sz w:val="16"/>
          </w:rPr>
          <w:delText xml:space="preserve">          &lt;/sequence&gt;</w:delText>
        </w:r>
      </w:del>
    </w:p>
    <w:p w14:paraId="380CA137" w14:textId="5023738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 w:author="balazs-153" w:date="2024-01-18T20:40:00Z"/>
          <w:rFonts w:ascii="Courier New" w:eastAsia="MS Mincho" w:hAnsi="Courier New"/>
          <w:sz w:val="16"/>
        </w:rPr>
      </w:pPr>
      <w:del w:id="2845" w:author="balazs-153" w:date="2024-01-18T20:40:00Z">
        <w:r w:rsidRPr="006F6F0E" w:rsidDel="0047615E">
          <w:rPr>
            <w:rFonts w:ascii="Courier New" w:eastAsia="MS Mincho" w:hAnsi="Courier New"/>
            <w:sz w:val="16"/>
          </w:rPr>
          <w:delText xml:space="preserve">        &lt;/extension&gt;</w:delText>
        </w:r>
      </w:del>
    </w:p>
    <w:p w14:paraId="57919E69" w14:textId="311E372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6" w:author="balazs-153" w:date="2024-01-18T20:40:00Z"/>
          <w:rFonts w:ascii="Courier New" w:eastAsia="MS Mincho" w:hAnsi="Courier New"/>
          <w:sz w:val="16"/>
        </w:rPr>
      </w:pPr>
      <w:del w:id="2847" w:author="balazs-153" w:date="2024-01-18T20:40:00Z">
        <w:r w:rsidRPr="006F6F0E" w:rsidDel="0047615E">
          <w:rPr>
            <w:rFonts w:ascii="Courier New" w:eastAsia="MS Mincho" w:hAnsi="Courier New"/>
            <w:sz w:val="16"/>
          </w:rPr>
          <w:delText xml:space="preserve">      &lt;/complexContent&gt;</w:delText>
        </w:r>
      </w:del>
    </w:p>
    <w:p w14:paraId="0876FD69" w14:textId="18D58EF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 w:author="balazs-153" w:date="2024-01-18T20:40:00Z"/>
          <w:rFonts w:ascii="Courier New" w:eastAsia="MS Mincho" w:hAnsi="Courier New"/>
          <w:sz w:val="16"/>
        </w:rPr>
      </w:pPr>
      <w:del w:id="2849" w:author="balazs-153" w:date="2024-01-18T20:40:00Z">
        <w:r w:rsidRPr="006F6F0E" w:rsidDel="0047615E">
          <w:rPr>
            <w:rFonts w:ascii="Courier New" w:eastAsia="MS Mincho" w:hAnsi="Courier New"/>
            <w:sz w:val="16"/>
          </w:rPr>
          <w:delText xml:space="preserve">    &lt;/complexType&gt;</w:delText>
        </w:r>
      </w:del>
    </w:p>
    <w:p w14:paraId="57E461C3" w14:textId="2238CB9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0" w:author="balazs-153" w:date="2024-01-18T20:40:00Z"/>
          <w:rFonts w:ascii="Courier New" w:eastAsia="MS Mincho" w:hAnsi="Courier New"/>
          <w:sz w:val="16"/>
        </w:rPr>
      </w:pPr>
      <w:del w:id="2851" w:author="balazs-153" w:date="2024-01-18T20:40:00Z">
        <w:r w:rsidRPr="006F6F0E" w:rsidDel="0047615E">
          <w:rPr>
            <w:rFonts w:ascii="Courier New" w:eastAsia="MS Mincho" w:hAnsi="Courier New"/>
            <w:sz w:val="16"/>
          </w:rPr>
          <w:delText xml:space="preserve">  &lt;/element&gt;</w:delText>
        </w:r>
      </w:del>
    </w:p>
    <w:p w14:paraId="6F874DA7" w14:textId="77E7435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2" w:author="balazs-153" w:date="2024-01-18T20:40:00Z"/>
          <w:rFonts w:ascii="Courier New" w:eastAsia="MS Mincho" w:hAnsi="Courier New"/>
          <w:sz w:val="16"/>
        </w:rPr>
      </w:pPr>
    </w:p>
    <w:p w14:paraId="34BAFB60" w14:textId="41C61F4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 w:author="balazs-153" w:date="2024-01-18T20:40:00Z"/>
          <w:rFonts w:ascii="Courier New" w:eastAsia="MS Mincho" w:hAnsi="Courier New"/>
          <w:sz w:val="16"/>
        </w:rPr>
      </w:pPr>
      <w:del w:id="2854" w:author="balazs-153" w:date="2024-01-18T20:40:00Z">
        <w:r w:rsidRPr="006F6F0E" w:rsidDel="0047615E">
          <w:rPr>
            <w:rFonts w:ascii="Courier New" w:eastAsia="MS Mincho" w:hAnsi="Courier New"/>
            <w:sz w:val="16"/>
          </w:rPr>
          <w:delText xml:space="preserve">  &lt;element name="MeasurementControl"&gt;</w:delText>
        </w:r>
      </w:del>
    </w:p>
    <w:p w14:paraId="044A6786" w14:textId="72FEDCF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 w:author="balazs-153" w:date="2024-01-18T20:40:00Z"/>
          <w:rFonts w:ascii="Courier New" w:eastAsia="MS Mincho" w:hAnsi="Courier New"/>
          <w:sz w:val="16"/>
          <w:lang w:val="fr-FR"/>
        </w:rPr>
      </w:pPr>
      <w:del w:id="2856" w:author="balazs-153" w:date="2024-01-18T20:40:00Z">
        <w:r w:rsidRPr="006F6F0E" w:rsidDel="0047615E">
          <w:rPr>
            <w:rFonts w:ascii="Courier New" w:eastAsia="MS Mincho" w:hAnsi="Courier New"/>
            <w:sz w:val="16"/>
          </w:rPr>
          <w:delText xml:space="preserve">    </w:delText>
        </w:r>
        <w:r w:rsidRPr="006F6F0E" w:rsidDel="0047615E">
          <w:rPr>
            <w:rFonts w:ascii="Courier New" w:eastAsia="MS Mincho" w:hAnsi="Courier New"/>
            <w:sz w:val="16"/>
            <w:lang w:val="fr-FR"/>
          </w:rPr>
          <w:delText>&lt;complexType&gt;</w:delText>
        </w:r>
      </w:del>
    </w:p>
    <w:p w14:paraId="35722465" w14:textId="1F3A20D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 w:author="balazs-153" w:date="2024-01-18T20:40:00Z"/>
          <w:rFonts w:ascii="Courier New" w:eastAsia="MS Mincho" w:hAnsi="Courier New"/>
          <w:sz w:val="16"/>
          <w:lang w:val="fr-FR"/>
        </w:rPr>
      </w:pPr>
      <w:del w:id="2858" w:author="balazs-153" w:date="2024-01-18T20:40:00Z">
        <w:r w:rsidRPr="006F6F0E" w:rsidDel="0047615E">
          <w:rPr>
            <w:rFonts w:ascii="Courier New" w:eastAsia="MS Mincho" w:hAnsi="Courier New"/>
            <w:sz w:val="16"/>
            <w:lang w:val="fr-FR"/>
          </w:rPr>
          <w:delText xml:space="preserve">      &lt;complexContent&gt;</w:delText>
        </w:r>
      </w:del>
    </w:p>
    <w:p w14:paraId="76EB10AD" w14:textId="591FFFF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 w:author="balazs-153" w:date="2024-01-18T20:40:00Z"/>
          <w:rFonts w:ascii="Courier New" w:eastAsia="MS Mincho" w:hAnsi="Courier New"/>
          <w:sz w:val="16"/>
          <w:lang w:val="fr-FR"/>
        </w:rPr>
      </w:pPr>
      <w:del w:id="2860" w:author="balazs-153" w:date="2024-01-18T20:40:00Z">
        <w:r w:rsidRPr="006F6F0E" w:rsidDel="0047615E">
          <w:rPr>
            <w:rFonts w:ascii="Courier New" w:eastAsia="MS Mincho" w:hAnsi="Courier New"/>
            <w:sz w:val="16"/>
            <w:lang w:val="fr-FR"/>
          </w:rPr>
          <w:delText xml:space="preserve">        &lt;extension base="xn:NrmClass"&gt;</w:delText>
        </w:r>
      </w:del>
    </w:p>
    <w:p w14:paraId="32EBC2D2" w14:textId="3C8CAF4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1" w:author="balazs-153" w:date="2024-01-18T20:40:00Z"/>
          <w:rFonts w:ascii="Courier New" w:eastAsia="MS Mincho" w:hAnsi="Courier New"/>
          <w:sz w:val="16"/>
        </w:rPr>
      </w:pPr>
      <w:del w:id="2862"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eastAsia="MS Mincho" w:hAnsi="Courier New"/>
            <w:sz w:val="16"/>
          </w:rPr>
          <w:delText>&lt;sequence&gt;</w:delText>
        </w:r>
      </w:del>
    </w:p>
    <w:p w14:paraId="199DC370" w14:textId="13209EC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 w:author="balazs-153" w:date="2024-01-18T20:40:00Z"/>
          <w:rFonts w:ascii="Courier New" w:hAnsi="Courier New"/>
          <w:sz w:val="16"/>
        </w:rPr>
      </w:pPr>
      <w:del w:id="2864"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&lt;element name="attributes" minOccurs="0"&gt;</w:delText>
        </w:r>
      </w:del>
    </w:p>
    <w:p w14:paraId="545F6EA9" w14:textId="1EAA1B5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 w:author="balazs-153" w:date="2024-01-18T20:40:00Z"/>
          <w:rFonts w:ascii="Courier New" w:hAnsi="Courier New"/>
          <w:sz w:val="16"/>
        </w:rPr>
      </w:pPr>
      <w:del w:id="2866" w:author="balazs-153" w:date="2024-01-18T20:40:00Z">
        <w:r w:rsidRPr="006F6F0E" w:rsidDel="0047615E">
          <w:rPr>
            <w:rFonts w:ascii="Courier New" w:hAnsi="Courier New"/>
            <w:sz w:val="16"/>
          </w:rPr>
          <w:delText xml:space="preserve">              &lt;complexType&gt;</w:delText>
        </w:r>
      </w:del>
    </w:p>
    <w:p w14:paraId="6C253477" w14:textId="50BA0E0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7" w:author="balazs-153" w:date="2024-01-18T20:40:00Z"/>
          <w:rFonts w:ascii="Courier New" w:eastAsia="MS Mincho" w:hAnsi="Courier New"/>
          <w:sz w:val="16"/>
        </w:rPr>
      </w:pPr>
      <w:del w:id="2868" w:author="balazs-153" w:date="2024-01-18T20:40:00Z">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6A5AA8B9" w14:textId="3E8440F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9" w:author="balazs-153" w:date="2024-01-18T20:40:00Z"/>
          <w:rFonts w:ascii="Courier New" w:eastAsia="MS Mincho" w:hAnsi="Courier New"/>
          <w:sz w:val="16"/>
        </w:rPr>
      </w:pPr>
      <w:del w:id="2870"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New" w:hAnsi="Courier New" w:cs="Courier New"/>
            <w:sz w:val="16"/>
            <w:szCs w:val="18"/>
          </w:rPr>
          <w:delText>pMAdministrativeState</w:delText>
        </w:r>
        <w:r w:rsidRPr="006F6F0E" w:rsidDel="0047615E">
          <w:rPr>
            <w:rFonts w:ascii="Courier New" w:eastAsia="MS Mincho" w:hAnsi="Courier New"/>
            <w:sz w:val="16"/>
          </w:rPr>
          <w:delText>" type=</w:delText>
        </w:r>
        <w:r w:rsidRPr="006F6F0E" w:rsidDel="0047615E">
          <w:rPr>
            <w:rFonts w:ascii="Courier New" w:hAnsi="Courier New"/>
            <w:sz w:val="16"/>
          </w:rPr>
          <w:delText>"xn:pMAdministrativeStateType"</w:delText>
        </w:r>
        <w:r w:rsidRPr="006F6F0E" w:rsidDel="0047615E">
          <w:rPr>
            <w:rFonts w:ascii="Courier New" w:eastAsia="MS Mincho" w:hAnsi="Courier New"/>
            <w:sz w:val="16"/>
          </w:rPr>
          <w:delText>/&gt;</w:delText>
        </w:r>
      </w:del>
    </w:p>
    <w:p w14:paraId="3307A5D6" w14:textId="0CAEB0D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 w:author="balazs-153" w:date="2024-01-18T20:40:00Z"/>
          <w:rFonts w:ascii="Courier New" w:eastAsia="MS Mincho" w:hAnsi="Courier New"/>
          <w:sz w:val="16"/>
        </w:rPr>
      </w:pPr>
      <w:del w:id="2872"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New" w:hAnsi="Courier New" w:cs="Courier New"/>
            <w:sz w:val="16"/>
            <w:szCs w:val="18"/>
          </w:rPr>
          <w:delText>pMOperationalState</w:delText>
        </w:r>
        <w:r w:rsidRPr="006F6F0E" w:rsidDel="0047615E">
          <w:rPr>
            <w:rFonts w:ascii="Courier New" w:eastAsia="MS Mincho" w:hAnsi="Courier New"/>
            <w:sz w:val="16"/>
          </w:rPr>
          <w:delText>" type=</w:delText>
        </w:r>
        <w:r w:rsidRPr="006F6F0E" w:rsidDel="0047615E">
          <w:rPr>
            <w:rFonts w:ascii="Courier New" w:hAnsi="Courier New"/>
            <w:sz w:val="16"/>
          </w:rPr>
          <w:delText>"xn:pMOperationalStateType"</w:delText>
        </w:r>
        <w:r w:rsidRPr="006F6F0E" w:rsidDel="0047615E">
          <w:rPr>
            <w:rFonts w:ascii="Courier New" w:eastAsia="MS Mincho" w:hAnsi="Courier New"/>
            <w:sz w:val="16"/>
          </w:rPr>
          <w:delText>/&gt;</w:delText>
        </w:r>
      </w:del>
    </w:p>
    <w:p w14:paraId="4771DA68" w14:textId="0A9D561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 w:author="balazs-153" w:date="2024-01-18T20:40:00Z"/>
          <w:rFonts w:ascii="Courier New" w:eastAsia="MS Mincho" w:hAnsi="Courier New"/>
          <w:sz w:val="16"/>
        </w:rPr>
      </w:pPr>
      <w:del w:id="2874"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w:hAnsi="Courier"/>
            <w:sz w:val="16"/>
          </w:rPr>
          <w:delText>defaultFileBasedGP</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="integer"</w:delText>
        </w:r>
        <w:r w:rsidRPr="006F6F0E" w:rsidDel="0047615E">
          <w:rPr>
            <w:rFonts w:ascii="Courier New" w:eastAsia="MS Mincho" w:hAnsi="Courier New"/>
            <w:sz w:val="16"/>
          </w:rPr>
          <w:delText>/&gt;</w:delText>
        </w:r>
      </w:del>
    </w:p>
    <w:p w14:paraId="75D4B58C" w14:textId="62D7510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 w:author="balazs-153" w:date="2024-01-18T20:40:00Z"/>
          <w:rFonts w:ascii="Courier New" w:eastAsia="MS Mincho" w:hAnsi="Courier New"/>
          <w:sz w:val="16"/>
        </w:rPr>
      </w:pPr>
      <w:del w:id="2876"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w:hAnsi="Courier"/>
            <w:sz w:val="16"/>
          </w:rPr>
          <w:delText>defaultFileReportingPeriod</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="integer"</w:delText>
        </w:r>
        <w:r w:rsidRPr="006F6F0E" w:rsidDel="0047615E">
          <w:rPr>
            <w:rFonts w:ascii="Courier New" w:eastAsia="MS Mincho" w:hAnsi="Courier New"/>
            <w:sz w:val="16"/>
          </w:rPr>
          <w:delText>/&gt;</w:delText>
        </w:r>
      </w:del>
    </w:p>
    <w:p w14:paraId="7C45C008" w14:textId="7EEC09F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 w:author="balazs-153" w:date="2024-01-18T20:40:00Z"/>
          <w:rFonts w:ascii="Courier New" w:eastAsia="MS Mincho" w:hAnsi="Courier New"/>
          <w:sz w:val="16"/>
        </w:rPr>
      </w:pPr>
      <w:del w:id="2878"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New" w:hAnsi="Courier New" w:cs="Courier New"/>
            <w:sz w:val="16"/>
            <w:szCs w:val="18"/>
          </w:rPr>
          <w:delText>defaultFileLocation</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="string"</w:delText>
        </w:r>
        <w:r w:rsidRPr="006F6F0E" w:rsidDel="0047615E">
          <w:rPr>
            <w:rFonts w:ascii="Courier New" w:eastAsia="MS Mincho" w:hAnsi="Courier New"/>
            <w:sz w:val="16"/>
          </w:rPr>
          <w:delText>/&gt;</w:delText>
        </w:r>
      </w:del>
    </w:p>
    <w:p w14:paraId="1AE4DCA2" w14:textId="02997BE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 w:author="balazs-153" w:date="2024-01-18T20:40:00Z"/>
          <w:rFonts w:ascii="Courier New" w:eastAsia="MS Mincho" w:hAnsi="Courier New"/>
          <w:sz w:val="16"/>
        </w:rPr>
      </w:pPr>
      <w:del w:id="2880"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w:hAnsi="Courier"/>
            <w:sz w:val="16"/>
          </w:rPr>
          <w:delText>defaultStreamBasedGP</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="integer"</w:delText>
        </w:r>
        <w:r w:rsidRPr="006F6F0E" w:rsidDel="0047615E">
          <w:rPr>
            <w:rFonts w:ascii="Courier New" w:eastAsia="MS Mincho" w:hAnsi="Courier New"/>
            <w:sz w:val="16"/>
          </w:rPr>
          <w:delText>/&gt;</w:delText>
        </w:r>
      </w:del>
    </w:p>
    <w:p w14:paraId="58F0F1B7" w14:textId="37C0CF4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 w:author="balazs-153" w:date="2024-01-18T20:40:00Z"/>
          <w:rFonts w:ascii="Courier New" w:eastAsia="MS Mincho" w:hAnsi="Courier New"/>
          <w:sz w:val="16"/>
        </w:rPr>
      </w:pPr>
      <w:del w:id="2882"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New" w:hAnsi="Courier New" w:cs="Courier New"/>
            <w:sz w:val="16"/>
            <w:szCs w:val="18"/>
          </w:rPr>
          <w:delText>defaultStreamTarget</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="string"</w:delText>
        </w:r>
        <w:r w:rsidRPr="006F6F0E" w:rsidDel="0047615E">
          <w:rPr>
            <w:rFonts w:ascii="Courier New" w:eastAsia="MS Mincho" w:hAnsi="Courier New"/>
            <w:sz w:val="16"/>
          </w:rPr>
          <w:delText>/&gt;</w:delText>
        </w:r>
      </w:del>
    </w:p>
    <w:p w14:paraId="2E75E288" w14:textId="1612036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 w:author="balazs-153" w:date="2024-01-18T20:40:00Z"/>
          <w:rFonts w:ascii="Courier New" w:eastAsia="MS Mincho" w:hAnsi="Courier New"/>
          <w:sz w:val="16"/>
        </w:rPr>
      </w:pPr>
      <w:del w:id="2884"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7B804834" w14:textId="6312CC7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 w:author="balazs-153" w:date="2024-01-18T20:40:00Z"/>
          <w:rFonts w:ascii="Courier New" w:hAnsi="Courier New"/>
          <w:sz w:val="16"/>
        </w:rPr>
      </w:pPr>
      <w:del w:id="2886"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&lt;/complexType&gt;</w:delText>
        </w:r>
      </w:del>
    </w:p>
    <w:p w14:paraId="035EFA11" w14:textId="2642AAB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 w:author="balazs-153" w:date="2024-01-18T20:40:00Z"/>
          <w:rFonts w:ascii="Courier New" w:eastAsia="MS Mincho" w:hAnsi="Courier New"/>
          <w:sz w:val="16"/>
        </w:rPr>
      </w:pPr>
      <w:del w:id="2888" w:author="balazs-153" w:date="2024-01-18T20:40:00Z">
        <w:r w:rsidRPr="006F6F0E" w:rsidDel="0047615E">
          <w:rPr>
            <w:rFonts w:ascii="Courier New" w:hAnsi="Courier New"/>
            <w:sz w:val="16"/>
          </w:rPr>
          <w:delText xml:space="preserve">            &lt;/element&gt;</w:delText>
        </w:r>
      </w:del>
    </w:p>
    <w:p w14:paraId="6DAC055C" w14:textId="7B749DE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9" w:author="balazs-153" w:date="2024-01-18T20:40:00Z"/>
          <w:rFonts w:ascii="Courier New" w:eastAsia="MS Mincho" w:hAnsi="Courier New"/>
          <w:sz w:val="16"/>
        </w:rPr>
      </w:pPr>
      <w:del w:id="2890" w:author="balazs-153" w:date="2024-01-18T20:40:00Z">
        <w:r w:rsidRPr="006F6F0E" w:rsidDel="0047615E">
          <w:rPr>
            <w:rFonts w:ascii="Courier New" w:eastAsia="MS Mincho" w:hAnsi="Courier New"/>
            <w:sz w:val="16"/>
          </w:rPr>
          <w:delText xml:space="preserve">            &lt;choice minOccurs="0" maxOccurs="unbounded"&gt;</w:delText>
        </w:r>
      </w:del>
    </w:p>
    <w:p w14:paraId="7B569A8C" w14:textId="135706A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 w:author="balazs-153" w:date="2024-01-18T20:40:00Z"/>
          <w:rFonts w:ascii="Courier New" w:eastAsia="MS Mincho" w:hAnsi="Courier New"/>
          <w:sz w:val="16"/>
        </w:rPr>
      </w:pPr>
      <w:del w:id="2892" w:author="balazs-153" w:date="2024-01-18T20:40:00Z">
        <w:r w:rsidRPr="006F6F0E" w:rsidDel="0047615E">
          <w:rPr>
            <w:rFonts w:ascii="Courier New" w:eastAsia="MS Mincho" w:hAnsi="Courier New"/>
            <w:sz w:val="16"/>
          </w:rPr>
          <w:delText xml:space="preserve">              &lt;element ref="xn:MeasurementReader"/&gt;</w:delText>
        </w:r>
      </w:del>
    </w:p>
    <w:p w14:paraId="4473DE13" w14:textId="613FE3D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3" w:author="balazs-153" w:date="2024-01-18T20:40:00Z"/>
          <w:rFonts w:ascii="Courier New" w:eastAsia="MS Mincho" w:hAnsi="Courier New"/>
          <w:sz w:val="16"/>
        </w:rPr>
      </w:pPr>
      <w:del w:id="2894" w:author="balazs-153" w:date="2024-01-18T20:40:00Z">
        <w:r w:rsidRPr="006F6F0E" w:rsidDel="0047615E">
          <w:rPr>
            <w:rFonts w:ascii="Courier New" w:eastAsia="MS Mincho" w:hAnsi="Courier New"/>
            <w:sz w:val="16"/>
          </w:rPr>
          <w:delText xml:space="preserve">            &lt;/choice&gt;</w:delText>
        </w:r>
      </w:del>
    </w:p>
    <w:p w14:paraId="2C1B6A6D" w14:textId="238BF73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5" w:author="balazs-153" w:date="2024-01-18T20:40:00Z"/>
          <w:rFonts w:ascii="Courier New" w:eastAsia="MS Mincho" w:hAnsi="Courier New"/>
          <w:sz w:val="16"/>
          <w:lang w:val="fr-FR"/>
        </w:rPr>
      </w:pPr>
      <w:del w:id="2896" w:author="balazs-153" w:date="2024-01-18T20:40:00Z">
        <w:r w:rsidRPr="006F6F0E" w:rsidDel="0047615E">
          <w:rPr>
            <w:rFonts w:ascii="Courier New" w:eastAsia="MS Mincho" w:hAnsi="Courier New"/>
            <w:sz w:val="16"/>
          </w:rPr>
          <w:delText xml:space="preserve">          </w:delText>
        </w:r>
        <w:r w:rsidRPr="006F6F0E" w:rsidDel="0047615E">
          <w:rPr>
            <w:rFonts w:ascii="Courier New" w:eastAsia="MS Mincho" w:hAnsi="Courier New"/>
            <w:sz w:val="16"/>
            <w:lang w:val="fr-FR"/>
          </w:rPr>
          <w:delText>&lt;/sequence&gt;</w:delText>
        </w:r>
      </w:del>
    </w:p>
    <w:p w14:paraId="32CEA42D" w14:textId="741B269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7" w:author="balazs-153" w:date="2024-01-18T20:40:00Z"/>
          <w:rFonts w:ascii="Courier New" w:eastAsia="MS Mincho" w:hAnsi="Courier New"/>
          <w:sz w:val="16"/>
          <w:lang w:val="fr-FR"/>
        </w:rPr>
      </w:pPr>
      <w:del w:id="2898" w:author="balazs-153" w:date="2024-01-18T20:40:00Z">
        <w:r w:rsidRPr="006F6F0E" w:rsidDel="0047615E">
          <w:rPr>
            <w:rFonts w:ascii="Courier New" w:eastAsia="MS Mincho" w:hAnsi="Courier New"/>
            <w:sz w:val="16"/>
            <w:lang w:val="fr-FR"/>
          </w:rPr>
          <w:delText xml:space="preserve">        &lt;/extension&gt;</w:delText>
        </w:r>
      </w:del>
    </w:p>
    <w:p w14:paraId="3C7D1E40" w14:textId="11712A7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9" w:author="balazs-153" w:date="2024-01-18T20:40:00Z"/>
          <w:rFonts w:ascii="Courier New" w:eastAsia="MS Mincho" w:hAnsi="Courier New"/>
          <w:sz w:val="16"/>
          <w:lang w:val="fr-FR"/>
        </w:rPr>
      </w:pPr>
      <w:del w:id="2900" w:author="balazs-153" w:date="2024-01-18T20:40:00Z">
        <w:r w:rsidRPr="006F6F0E" w:rsidDel="0047615E">
          <w:rPr>
            <w:rFonts w:ascii="Courier New" w:eastAsia="MS Mincho" w:hAnsi="Courier New"/>
            <w:sz w:val="16"/>
            <w:lang w:val="fr-FR"/>
          </w:rPr>
          <w:delText xml:space="preserve">      &lt;/complexContent&gt;</w:delText>
        </w:r>
      </w:del>
    </w:p>
    <w:p w14:paraId="26FE572A" w14:textId="718BC06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 w:author="balazs-153" w:date="2024-01-18T20:40:00Z"/>
          <w:rFonts w:ascii="Courier New" w:eastAsia="MS Mincho" w:hAnsi="Courier New"/>
          <w:sz w:val="16"/>
          <w:lang w:val="fr-FR"/>
        </w:rPr>
      </w:pPr>
      <w:del w:id="2902" w:author="balazs-153" w:date="2024-01-18T20:40:00Z">
        <w:r w:rsidRPr="006F6F0E" w:rsidDel="0047615E">
          <w:rPr>
            <w:rFonts w:ascii="Courier New" w:eastAsia="MS Mincho" w:hAnsi="Courier New"/>
            <w:sz w:val="16"/>
            <w:lang w:val="fr-FR"/>
          </w:rPr>
          <w:delText xml:space="preserve">    &lt;/complexType&gt;</w:delText>
        </w:r>
      </w:del>
    </w:p>
    <w:p w14:paraId="0662BEE7" w14:textId="320A89A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3" w:author="balazs-153" w:date="2024-01-18T20:40:00Z"/>
          <w:rFonts w:ascii="Courier New" w:eastAsia="MS Mincho" w:hAnsi="Courier New"/>
          <w:sz w:val="16"/>
          <w:lang w:val="fr-FR"/>
        </w:rPr>
      </w:pPr>
      <w:del w:id="2904" w:author="balazs-153" w:date="2024-01-18T20:40:00Z">
        <w:r w:rsidRPr="006F6F0E" w:rsidDel="0047615E">
          <w:rPr>
            <w:rFonts w:ascii="Courier New" w:eastAsia="MS Mincho" w:hAnsi="Courier New"/>
            <w:sz w:val="16"/>
            <w:lang w:val="fr-FR"/>
          </w:rPr>
          <w:delText xml:space="preserve">  &lt;/element&gt;</w:delText>
        </w:r>
      </w:del>
    </w:p>
    <w:p w14:paraId="154252D3" w14:textId="594F21D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 w:author="balazs-153" w:date="2024-01-18T20:40:00Z"/>
          <w:rFonts w:ascii="Courier New" w:eastAsia="MS Mincho" w:hAnsi="Courier New"/>
          <w:sz w:val="16"/>
          <w:lang w:val="fr-FR"/>
        </w:rPr>
      </w:pPr>
    </w:p>
    <w:p w14:paraId="2C703741" w14:textId="2D425D6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 w:author="balazs-153" w:date="2024-01-18T20:40:00Z"/>
          <w:rFonts w:ascii="Courier New" w:eastAsia="MS Mincho" w:hAnsi="Courier New"/>
          <w:sz w:val="16"/>
        </w:rPr>
      </w:pPr>
      <w:del w:id="2907"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eastAsia="MS Mincho" w:hAnsi="Courier New"/>
            <w:sz w:val="16"/>
          </w:rPr>
          <w:delText>&lt;element name="MeasurementReader"&gt;</w:delText>
        </w:r>
      </w:del>
    </w:p>
    <w:p w14:paraId="680480D8" w14:textId="3B43738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8" w:author="balazs-153" w:date="2024-01-18T20:40:00Z"/>
          <w:rFonts w:ascii="Courier New" w:eastAsia="MS Mincho" w:hAnsi="Courier New"/>
          <w:sz w:val="16"/>
        </w:rPr>
      </w:pPr>
      <w:del w:id="2909" w:author="balazs-153" w:date="2024-01-18T20:40:00Z">
        <w:r w:rsidRPr="006F6F0E" w:rsidDel="0047615E">
          <w:rPr>
            <w:rFonts w:ascii="Courier New" w:eastAsia="MS Mincho" w:hAnsi="Courier New"/>
            <w:sz w:val="16"/>
          </w:rPr>
          <w:delText xml:space="preserve">    &lt;complexType&gt;</w:delText>
        </w:r>
      </w:del>
    </w:p>
    <w:p w14:paraId="0FCFBC35" w14:textId="53280E4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 w:author="balazs-153" w:date="2024-01-18T20:40:00Z"/>
          <w:rFonts w:ascii="Courier New" w:eastAsia="MS Mincho" w:hAnsi="Courier New"/>
          <w:sz w:val="16"/>
        </w:rPr>
      </w:pPr>
      <w:del w:id="2911" w:author="balazs-153" w:date="2024-01-18T20:40:00Z">
        <w:r w:rsidRPr="006F6F0E" w:rsidDel="0047615E">
          <w:rPr>
            <w:rFonts w:ascii="Courier New" w:eastAsia="MS Mincho" w:hAnsi="Courier New"/>
            <w:sz w:val="16"/>
          </w:rPr>
          <w:delText xml:space="preserve">      &lt;complexContent&gt;</w:delText>
        </w:r>
      </w:del>
    </w:p>
    <w:p w14:paraId="2F73F9A6" w14:textId="79F3981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 w:author="balazs-153" w:date="2024-01-18T20:40:00Z"/>
          <w:rFonts w:ascii="Courier New" w:eastAsia="MS Mincho" w:hAnsi="Courier New"/>
          <w:sz w:val="16"/>
        </w:rPr>
      </w:pPr>
      <w:del w:id="2913" w:author="balazs-153" w:date="2024-01-18T20:40:00Z">
        <w:r w:rsidRPr="006F6F0E" w:rsidDel="0047615E">
          <w:rPr>
            <w:rFonts w:ascii="Courier New" w:eastAsia="MS Mincho" w:hAnsi="Courier New"/>
            <w:sz w:val="16"/>
          </w:rPr>
          <w:delText xml:space="preserve">        &lt;extension base="xn:NrmClass"&gt;</w:delText>
        </w:r>
      </w:del>
    </w:p>
    <w:p w14:paraId="0F3D1838" w14:textId="27E4524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 w:author="balazs-153" w:date="2024-01-18T20:40:00Z"/>
          <w:rFonts w:ascii="Courier New" w:eastAsia="MS Mincho" w:hAnsi="Courier New"/>
          <w:sz w:val="16"/>
        </w:rPr>
      </w:pPr>
      <w:del w:id="2915" w:author="balazs-153" w:date="2024-01-18T20:40:00Z">
        <w:r w:rsidRPr="006F6F0E" w:rsidDel="0047615E">
          <w:rPr>
            <w:rFonts w:ascii="Courier New" w:eastAsia="MS Mincho" w:hAnsi="Courier New"/>
            <w:sz w:val="16"/>
          </w:rPr>
          <w:delText xml:space="preserve">          &lt;sequence&gt;</w:delText>
        </w:r>
      </w:del>
    </w:p>
    <w:p w14:paraId="35D6D7B0" w14:textId="4E141B1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6" w:author="balazs-153" w:date="2024-01-18T20:40:00Z"/>
          <w:rFonts w:ascii="Courier New" w:hAnsi="Courier New"/>
          <w:sz w:val="16"/>
        </w:rPr>
      </w:pPr>
      <w:del w:id="2917"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&lt;element name="attributes" minOccurs="0"&gt;</w:delText>
        </w:r>
      </w:del>
    </w:p>
    <w:p w14:paraId="0E1D4F63" w14:textId="7EF73DB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8" w:author="balazs-153" w:date="2024-01-18T20:40:00Z"/>
          <w:rFonts w:ascii="Courier New" w:hAnsi="Courier New"/>
          <w:sz w:val="16"/>
        </w:rPr>
      </w:pPr>
      <w:del w:id="2919" w:author="balazs-153" w:date="2024-01-18T20:40:00Z">
        <w:r w:rsidRPr="006F6F0E" w:rsidDel="0047615E">
          <w:rPr>
            <w:rFonts w:ascii="Courier New" w:hAnsi="Courier New"/>
            <w:sz w:val="16"/>
          </w:rPr>
          <w:delText xml:space="preserve">              &lt;complexType&gt;</w:delText>
        </w:r>
      </w:del>
    </w:p>
    <w:p w14:paraId="157B3147" w14:textId="0EE9DF2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 w:author="balazs-153" w:date="2024-01-18T20:40:00Z"/>
          <w:rFonts w:ascii="Courier New" w:eastAsia="MS Mincho" w:hAnsi="Courier New"/>
          <w:sz w:val="16"/>
        </w:rPr>
      </w:pPr>
      <w:del w:id="2921" w:author="balazs-153" w:date="2024-01-18T20:40:00Z">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321E3FFE" w14:textId="777F579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2" w:author="balazs-153" w:date="2024-01-18T20:40:00Z"/>
          <w:rFonts w:ascii="Courier New" w:eastAsia="MS Mincho" w:hAnsi="Courier New"/>
          <w:sz w:val="16"/>
        </w:rPr>
      </w:pPr>
      <w:del w:id="2923"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w:hAnsi="Courier"/>
            <w:sz w:val="16"/>
          </w:rPr>
          <w:delText>measurementTypes</w:delText>
        </w:r>
        <w:r w:rsidRPr="006F6F0E" w:rsidDel="0047615E">
          <w:rPr>
            <w:rFonts w:ascii="Courier New" w:eastAsia="MS Mincho" w:hAnsi="Courier New"/>
            <w:sz w:val="16"/>
          </w:rPr>
          <w:delText>"/&gt;</w:delText>
        </w:r>
      </w:del>
    </w:p>
    <w:p w14:paraId="4D89CCE3" w14:textId="6405F93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 w:author="balazs-153" w:date="2024-01-18T20:40:00Z"/>
          <w:rFonts w:ascii="Courier New" w:eastAsia="MS Mincho" w:hAnsi="Courier New"/>
          <w:sz w:val="16"/>
        </w:rPr>
      </w:pPr>
      <w:del w:id="2925"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w:hAnsi="Courier"/>
            <w:sz w:val="16"/>
          </w:rPr>
          <w:delText>fileBasedGP</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="integer"</w:delText>
        </w:r>
        <w:r w:rsidRPr="006F6F0E" w:rsidDel="0047615E">
          <w:rPr>
            <w:rFonts w:ascii="Courier New" w:eastAsia="MS Mincho" w:hAnsi="Courier New"/>
            <w:sz w:val="16"/>
          </w:rPr>
          <w:delText xml:space="preserve"> </w:delText>
        </w:r>
        <w:r w:rsidRPr="006F6F0E" w:rsidDel="0047615E">
          <w:rPr>
            <w:rFonts w:ascii="Courier New" w:hAnsi="Courier New" w:hint="eastAsia"/>
            <w:sz w:val="16"/>
            <w:lang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rPr>
          <w:delText>&gt;</w:delText>
        </w:r>
      </w:del>
    </w:p>
    <w:p w14:paraId="3A860398" w14:textId="757A1A4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 w:author="balazs-153" w:date="2024-01-18T20:40:00Z"/>
          <w:rFonts w:ascii="Courier New" w:eastAsia="MS Mincho" w:hAnsi="Courier New"/>
          <w:sz w:val="16"/>
        </w:rPr>
      </w:pPr>
      <w:del w:id="2927"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w:hAnsi="Courier"/>
            <w:sz w:val="16"/>
          </w:rPr>
          <w:delText>fileReportingPeriod</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="integer"</w:delText>
        </w:r>
        <w:r w:rsidRPr="006F6F0E" w:rsidDel="0047615E">
          <w:rPr>
            <w:rFonts w:ascii="Courier New" w:eastAsia="MS Mincho" w:hAnsi="Courier New"/>
            <w:sz w:val="16"/>
          </w:rPr>
          <w:delText xml:space="preserve"> </w:delText>
        </w:r>
        <w:r w:rsidRPr="006F6F0E" w:rsidDel="0047615E">
          <w:rPr>
            <w:rFonts w:ascii="Courier New" w:hAnsi="Courier New" w:hint="eastAsia"/>
            <w:sz w:val="16"/>
            <w:lang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rPr>
          <w:delText>&gt;</w:delText>
        </w:r>
      </w:del>
    </w:p>
    <w:p w14:paraId="4244C3F9" w14:textId="341BF3F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 w:author="balazs-153" w:date="2024-01-18T20:40:00Z"/>
          <w:rFonts w:ascii="Courier New" w:eastAsia="MS Mincho" w:hAnsi="Courier New"/>
          <w:sz w:val="16"/>
        </w:rPr>
      </w:pPr>
      <w:del w:id="2929"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New" w:hAnsi="Courier New" w:cs="Courier New"/>
            <w:sz w:val="16"/>
            <w:szCs w:val="18"/>
          </w:rPr>
          <w:delText>fileLocation</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="string"</w:delText>
        </w:r>
        <w:r w:rsidRPr="006F6F0E" w:rsidDel="0047615E">
          <w:rPr>
            <w:rFonts w:ascii="Courier New" w:eastAsia="MS Mincho" w:hAnsi="Courier New"/>
            <w:sz w:val="16"/>
          </w:rPr>
          <w:delText xml:space="preserve"> </w:delText>
        </w:r>
        <w:r w:rsidRPr="006F6F0E" w:rsidDel="0047615E">
          <w:rPr>
            <w:rFonts w:ascii="Courier New" w:hAnsi="Courier New" w:hint="eastAsia"/>
            <w:sz w:val="16"/>
            <w:lang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rPr>
          <w:delText>&gt;</w:delText>
        </w:r>
      </w:del>
    </w:p>
    <w:p w14:paraId="631EF48E" w14:textId="6635B25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 w:author="balazs-153" w:date="2024-01-18T20:40:00Z"/>
          <w:rFonts w:ascii="Courier New" w:eastAsia="MS Mincho" w:hAnsi="Courier New"/>
          <w:sz w:val="16"/>
        </w:rPr>
      </w:pPr>
      <w:del w:id="2931"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w:hAnsi="Courier"/>
            <w:sz w:val="16"/>
          </w:rPr>
          <w:delText>streamBasedGP</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="integer"</w:delText>
        </w:r>
        <w:r w:rsidRPr="006F6F0E" w:rsidDel="0047615E">
          <w:rPr>
            <w:rFonts w:ascii="Courier New" w:eastAsia="MS Mincho" w:hAnsi="Courier New"/>
            <w:sz w:val="16"/>
          </w:rPr>
          <w:delText xml:space="preserve"> </w:delText>
        </w:r>
        <w:r w:rsidRPr="006F6F0E" w:rsidDel="0047615E">
          <w:rPr>
            <w:rFonts w:ascii="Courier New" w:hAnsi="Courier New" w:hint="eastAsia"/>
            <w:sz w:val="16"/>
            <w:lang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rPr>
          <w:delText>&gt;</w:delText>
        </w:r>
      </w:del>
    </w:p>
    <w:p w14:paraId="3598E844" w14:textId="55CC1C4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 w:author="balazs-153" w:date="2024-01-18T20:40:00Z"/>
          <w:rFonts w:ascii="Courier New" w:eastAsia="MS Mincho" w:hAnsi="Courier New"/>
          <w:sz w:val="16"/>
        </w:rPr>
      </w:pPr>
      <w:del w:id="2933"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New" w:hAnsi="Courier New" w:cs="Courier New"/>
            <w:sz w:val="16"/>
            <w:szCs w:val="18"/>
          </w:rPr>
          <w:delText>streamTarget</w:delText>
        </w:r>
        <w:r w:rsidRPr="006F6F0E" w:rsidDel="0047615E">
          <w:rPr>
            <w:rFonts w:ascii="Courier New" w:eastAsia="MS Mincho" w:hAnsi="Courier New"/>
            <w:sz w:val="16"/>
          </w:rPr>
          <w:delText xml:space="preserve">" </w:delText>
        </w:r>
        <w:r w:rsidRPr="006F6F0E" w:rsidDel="0047615E">
          <w:rPr>
            <w:rFonts w:ascii="Courier New" w:hAnsi="Courier New"/>
            <w:sz w:val="16"/>
            <w:lang w:val="en-US" w:eastAsia="zh-CN"/>
          </w:rPr>
          <w:delText>type</w:delText>
        </w:r>
        <w:r w:rsidRPr="006F6F0E" w:rsidDel="0047615E">
          <w:rPr>
            <w:rFonts w:ascii="Courier New" w:hAnsi="Courier New"/>
            <w:sz w:val="16"/>
          </w:rPr>
          <w:delText>="string"</w:delText>
        </w:r>
        <w:r w:rsidRPr="006F6F0E" w:rsidDel="0047615E">
          <w:rPr>
            <w:rFonts w:ascii="Courier New" w:eastAsia="MS Mincho" w:hAnsi="Courier New"/>
            <w:sz w:val="16"/>
          </w:rPr>
          <w:delText xml:space="preserve"> </w:delText>
        </w:r>
        <w:r w:rsidRPr="006F6F0E" w:rsidDel="0047615E">
          <w:rPr>
            <w:rFonts w:ascii="Courier New" w:hAnsi="Courier New" w:hint="eastAsia"/>
            <w:sz w:val="16"/>
            <w:lang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rPr>
          <w:delText>&gt;</w:delText>
        </w:r>
      </w:del>
    </w:p>
    <w:p w14:paraId="46135C22" w14:textId="6B3D8FA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 w:author="balazs-153" w:date="2024-01-18T20:40:00Z"/>
          <w:rFonts w:ascii="Courier New" w:eastAsia="MS Mincho" w:hAnsi="Courier New"/>
          <w:sz w:val="16"/>
        </w:rPr>
      </w:pPr>
      <w:del w:id="2935"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w:hAnsi="Courier"/>
            <w:sz w:val="16"/>
          </w:rPr>
          <w:delText>managedObjectDNsBasic</w:delText>
        </w:r>
        <w:r w:rsidRPr="006F6F0E" w:rsidDel="0047615E">
          <w:rPr>
            <w:rFonts w:ascii="Courier New" w:eastAsia="MS Mincho" w:hAnsi="Courier New"/>
            <w:sz w:val="16"/>
          </w:rPr>
          <w:delText>" type=</w:delText>
        </w:r>
        <w:r w:rsidRPr="006F6F0E" w:rsidDel="0047615E">
          <w:rPr>
            <w:rFonts w:ascii="Courier New" w:hAnsi="Courier New"/>
            <w:sz w:val="16"/>
          </w:rPr>
          <w:delText>"xn:dnList"</w:delText>
        </w:r>
        <w:r w:rsidRPr="006F6F0E" w:rsidDel="0047615E">
          <w:rPr>
            <w:rFonts w:ascii="Courier New" w:eastAsia="MS Mincho" w:hAnsi="Courier New"/>
            <w:sz w:val="16"/>
          </w:rPr>
          <w:delText xml:space="preserve"> </w:delText>
        </w:r>
        <w:r w:rsidRPr="006F6F0E" w:rsidDel="0047615E">
          <w:rPr>
            <w:rFonts w:ascii="Courier New" w:hAnsi="Courier New" w:hint="eastAsia"/>
            <w:sz w:val="16"/>
            <w:lang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rPr>
          <w:delText>&gt;</w:delText>
        </w:r>
      </w:del>
    </w:p>
    <w:p w14:paraId="6FC25F9D" w14:textId="751B504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 w:author="balazs-153" w:date="2024-01-18T20:40:00Z"/>
          <w:rFonts w:ascii="Courier New" w:eastAsia="MS Mincho" w:hAnsi="Courier New"/>
          <w:sz w:val="16"/>
        </w:rPr>
      </w:pPr>
      <w:del w:id="2937"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w:delText>
        </w:r>
        <w:r w:rsidRPr="006F6F0E" w:rsidDel="0047615E">
          <w:rPr>
            <w:rFonts w:ascii="Courier" w:hAnsi="Courier"/>
            <w:sz w:val="16"/>
          </w:rPr>
          <w:delText>managedObjectDNs</w:delText>
        </w:r>
        <w:r w:rsidRPr="006F6F0E" w:rsidDel="0047615E">
          <w:rPr>
            <w:rFonts w:ascii="Courier New" w:eastAsia="MS Mincho" w:hAnsi="Courier New"/>
            <w:sz w:val="16"/>
          </w:rPr>
          <w:delText>" type=</w:delText>
        </w:r>
        <w:r w:rsidRPr="006F6F0E" w:rsidDel="0047615E">
          <w:rPr>
            <w:rFonts w:ascii="Courier New" w:hAnsi="Courier New"/>
            <w:sz w:val="16"/>
          </w:rPr>
          <w:delText>"xn:dnList"</w:delText>
        </w:r>
        <w:r w:rsidRPr="006F6F0E" w:rsidDel="0047615E">
          <w:rPr>
            <w:rFonts w:ascii="Courier New" w:eastAsia="MS Mincho" w:hAnsi="Courier New"/>
            <w:sz w:val="16"/>
          </w:rPr>
          <w:delText xml:space="preserve"> </w:delText>
        </w:r>
        <w:r w:rsidRPr="006F6F0E" w:rsidDel="0047615E">
          <w:rPr>
            <w:rFonts w:ascii="Courier New" w:hAnsi="Courier New" w:hint="eastAsia"/>
            <w:sz w:val="16"/>
            <w:lang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rPr>
          <w:delText>&gt;</w:delText>
        </w:r>
      </w:del>
    </w:p>
    <w:p w14:paraId="0EDAED05" w14:textId="257FC7B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 w:author="balazs-153" w:date="2024-01-18T20:40:00Z"/>
          <w:rFonts w:ascii="Courier New" w:eastAsia="MS Mincho" w:hAnsi="Courier New"/>
          <w:sz w:val="16"/>
        </w:rPr>
      </w:pPr>
      <w:del w:id="2939"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7FC38A57" w14:textId="4EF07D1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 w:author="balazs-153" w:date="2024-01-18T20:40:00Z"/>
          <w:rFonts w:ascii="Courier New" w:hAnsi="Courier New"/>
          <w:sz w:val="16"/>
        </w:rPr>
      </w:pPr>
      <w:del w:id="2941"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&lt;/complexType&gt;</w:delText>
        </w:r>
      </w:del>
    </w:p>
    <w:p w14:paraId="0B9F2E49" w14:textId="00B9601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 w:author="balazs-153" w:date="2024-01-18T20:40:00Z"/>
          <w:rFonts w:ascii="Courier New" w:eastAsia="MS Mincho" w:hAnsi="Courier New"/>
          <w:sz w:val="16"/>
        </w:rPr>
      </w:pPr>
      <w:del w:id="2943" w:author="balazs-153" w:date="2024-01-18T20:40:00Z">
        <w:r w:rsidRPr="006F6F0E" w:rsidDel="0047615E">
          <w:rPr>
            <w:rFonts w:ascii="Courier New" w:hAnsi="Courier New"/>
            <w:sz w:val="16"/>
          </w:rPr>
          <w:delText xml:space="preserve">            &lt;/element&gt;</w:delText>
        </w:r>
      </w:del>
    </w:p>
    <w:p w14:paraId="74BF519A" w14:textId="5B78DFB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 w:author="balazs-153" w:date="2024-01-18T20:40:00Z"/>
          <w:rFonts w:ascii="Courier New" w:eastAsia="MS Mincho" w:hAnsi="Courier New"/>
          <w:sz w:val="16"/>
        </w:rPr>
      </w:pPr>
      <w:del w:id="2945" w:author="balazs-153" w:date="2024-01-18T20:40:00Z">
        <w:r w:rsidRPr="006F6F0E" w:rsidDel="0047615E">
          <w:rPr>
            <w:rFonts w:ascii="Courier New" w:eastAsia="MS Mincho" w:hAnsi="Courier New"/>
            <w:sz w:val="16"/>
          </w:rPr>
          <w:delText xml:space="preserve">          &lt;/sequence&gt;</w:delText>
        </w:r>
      </w:del>
    </w:p>
    <w:p w14:paraId="6AAA6BCA" w14:textId="5B4CAF9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 w:author="balazs-153" w:date="2024-01-18T20:40:00Z"/>
          <w:rFonts w:ascii="Courier New" w:eastAsia="MS Mincho" w:hAnsi="Courier New"/>
          <w:sz w:val="16"/>
        </w:rPr>
      </w:pPr>
      <w:del w:id="2947" w:author="balazs-153" w:date="2024-01-18T20:40:00Z">
        <w:r w:rsidRPr="006F6F0E" w:rsidDel="0047615E">
          <w:rPr>
            <w:rFonts w:ascii="Courier New" w:eastAsia="MS Mincho" w:hAnsi="Courier New"/>
            <w:sz w:val="16"/>
          </w:rPr>
          <w:delText xml:space="preserve">        &lt;/extension&gt;</w:delText>
        </w:r>
      </w:del>
    </w:p>
    <w:p w14:paraId="26F6257C" w14:textId="440A1AD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 w:author="balazs-153" w:date="2024-01-18T20:40:00Z"/>
          <w:rFonts w:ascii="Courier New" w:eastAsia="MS Mincho" w:hAnsi="Courier New"/>
          <w:sz w:val="16"/>
        </w:rPr>
      </w:pPr>
      <w:del w:id="2949" w:author="balazs-153" w:date="2024-01-18T20:40:00Z">
        <w:r w:rsidRPr="006F6F0E" w:rsidDel="0047615E">
          <w:rPr>
            <w:rFonts w:ascii="Courier New" w:eastAsia="MS Mincho" w:hAnsi="Courier New"/>
            <w:sz w:val="16"/>
          </w:rPr>
          <w:delText xml:space="preserve">      &lt;/complexContent&gt;</w:delText>
        </w:r>
      </w:del>
    </w:p>
    <w:p w14:paraId="4C08DE9D" w14:textId="19E5238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 w:author="balazs-153" w:date="2024-01-18T20:40:00Z"/>
          <w:rFonts w:ascii="Courier New" w:eastAsia="MS Mincho" w:hAnsi="Courier New"/>
          <w:sz w:val="16"/>
        </w:rPr>
      </w:pPr>
      <w:del w:id="2951" w:author="balazs-153" w:date="2024-01-18T20:40:00Z">
        <w:r w:rsidRPr="006F6F0E" w:rsidDel="0047615E">
          <w:rPr>
            <w:rFonts w:ascii="Courier New" w:eastAsia="MS Mincho" w:hAnsi="Courier New"/>
            <w:sz w:val="16"/>
          </w:rPr>
          <w:delText xml:space="preserve">    &lt;/complexType&gt;</w:delText>
        </w:r>
      </w:del>
    </w:p>
    <w:p w14:paraId="0B50FB57" w14:textId="6E677F4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 w:author="balazs-153" w:date="2024-01-18T20:40:00Z"/>
          <w:rFonts w:ascii="Courier New" w:eastAsia="MS Mincho" w:hAnsi="Courier New"/>
          <w:sz w:val="16"/>
        </w:rPr>
      </w:pPr>
      <w:del w:id="2953" w:author="balazs-153" w:date="2024-01-18T20:40:00Z">
        <w:r w:rsidRPr="006F6F0E" w:rsidDel="0047615E">
          <w:rPr>
            <w:rFonts w:ascii="Courier New" w:eastAsia="MS Mincho" w:hAnsi="Courier New"/>
            <w:sz w:val="16"/>
          </w:rPr>
          <w:delText xml:space="preserve">  &lt;/element&gt;</w:delText>
        </w:r>
      </w:del>
    </w:p>
    <w:p w14:paraId="3CC6E4F7" w14:textId="138B736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 w:author="balazs-153" w:date="2024-01-18T20:40:00Z"/>
          <w:rFonts w:ascii="Courier New" w:eastAsia="MS Mincho" w:hAnsi="Courier New"/>
          <w:sz w:val="16"/>
        </w:rPr>
      </w:pPr>
    </w:p>
    <w:p w14:paraId="354A9F96" w14:textId="1E72D2C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5" w:author="balazs-153" w:date="2024-01-18T20:40:00Z"/>
          <w:rFonts w:ascii="Courier New" w:eastAsia="MS Mincho" w:hAnsi="Courier New"/>
          <w:sz w:val="16"/>
        </w:rPr>
      </w:pPr>
      <w:del w:id="2956" w:author="balazs-153" w:date="2024-01-18T20:40:00Z">
        <w:r w:rsidRPr="006F6F0E" w:rsidDel="0047615E">
          <w:rPr>
            <w:rFonts w:ascii="Courier New" w:eastAsia="MS Mincho" w:hAnsi="Courier New"/>
            <w:sz w:val="16"/>
          </w:rPr>
          <w:delText xml:space="preserve">  &lt;element name="IRPAgent"&gt;</w:delText>
        </w:r>
      </w:del>
    </w:p>
    <w:p w14:paraId="0AD91EC1" w14:textId="00DAC91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7" w:author="balazs-153" w:date="2024-01-18T20:40:00Z"/>
          <w:rFonts w:ascii="Courier New" w:eastAsia="MS Mincho" w:hAnsi="Courier New"/>
          <w:sz w:val="16"/>
        </w:rPr>
      </w:pPr>
      <w:del w:id="2958" w:author="balazs-153" w:date="2024-01-18T20:40:00Z">
        <w:r w:rsidRPr="006F6F0E" w:rsidDel="0047615E">
          <w:rPr>
            <w:rFonts w:ascii="Courier New" w:eastAsia="MS Mincho" w:hAnsi="Courier New"/>
            <w:sz w:val="16"/>
          </w:rPr>
          <w:delText xml:space="preserve">    &lt;complexType&gt;</w:delText>
        </w:r>
      </w:del>
    </w:p>
    <w:p w14:paraId="467D7CBF" w14:textId="0C44A56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9" w:author="balazs-153" w:date="2024-01-18T20:40:00Z"/>
          <w:rFonts w:ascii="Courier New" w:eastAsia="MS Mincho" w:hAnsi="Courier New"/>
          <w:sz w:val="16"/>
        </w:rPr>
      </w:pPr>
      <w:del w:id="2960" w:author="balazs-153" w:date="2024-01-18T20:40:00Z">
        <w:r w:rsidRPr="006F6F0E" w:rsidDel="0047615E">
          <w:rPr>
            <w:rFonts w:ascii="Courier New" w:eastAsia="MS Mincho" w:hAnsi="Courier New"/>
            <w:sz w:val="16"/>
          </w:rPr>
          <w:delText xml:space="preserve">      &lt;complexContent&gt;</w:delText>
        </w:r>
      </w:del>
    </w:p>
    <w:p w14:paraId="572792C9" w14:textId="553A293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1" w:author="balazs-153" w:date="2024-01-18T20:40:00Z"/>
          <w:rFonts w:ascii="Courier New" w:eastAsia="MS Mincho" w:hAnsi="Courier New"/>
          <w:sz w:val="16"/>
        </w:rPr>
      </w:pPr>
      <w:del w:id="2962" w:author="balazs-153" w:date="2024-01-18T20:40:00Z">
        <w:r w:rsidRPr="006F6F0E" w:rsidDel="0047615E">
          <w:rPr>
            <w:rFonts w:ascii="Courier New" w:eastAsia="MS Mincho" w:hAnsi="Courier New"/>
            <w:sz w:val="16"/>
          </w:rPr>
          <w:delText xml:space="preserve">        &lt;extension base="xn:NrmClass"&gt;</w:delText>
        </w:r>
      </w:del>
    </w:p>
    <w:p w14:paraId="24371C56" w14:textId="3ABAEAB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3" w:author="balazs-153" w:date="2024-01-18T20:40:00Z"/>
          <w:rFonts w:ascii="Courier New" w:eastAsia="MS Mincho" w:hAnsi="Courier New"/>
          <w:sz w:val="16"/>
        </w:rPr>
      </w:pPr>
      <w:del w:id="2964" w:author="balazs-153" w:date="2024-01-18T20:40:00Z">
        <w:r w:rsidRPr="006F6F0E" w:rsidDel="0047615E">
          <w:rPr>
            <w:rFonts w:ascii="Courier New" w:eastAsia="MS Mincho" w:hAnsi="Courier New"/>
            <w:sz w:val="16"/>
          </w:rPr>
          <w:delText xml:space="preserve">          &lt;sequence&gt;</w:delText>
        </w:r>
      </w:del>
    </w:p>
    <w:p w14:paraId="7146D79F" w14:textId="60B0CEB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 w:author="balazs-153" w:date="2024-01-18T20:40:00Z"/>
          <w:rFonts w:ascii="Courier New" w:hAnsi="Courier New"/>
          <w:sz w:val="16"/>
        </w:rPr>
      </w:pPr>
      <w:del w:id="2966"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&lt;element name="attributes" minOccurs="0"&gt;</w:delText>
        </w:r>
      </w:del>
    </w:p>
    <w:p w14:paraId="45CADA6F" w14:textId="0046DFE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 w:author="balazs-153" w:date="2024-01-18T20:40:00Z"/>
          <w:rFonts w:ascii="Courier New" w:hAnsi="Courier New"/>
          <w:sz w:val="16"/>
        </w:rPr>
      </w:pPr>
      <w:del w:id="2968" w:author="balazs-153" w:date="2024-01-18T20:40:00Z">
        <w:r w:rsidRPr="006F6F0E" w:rsidDel="0047615E">
          <w:rPr>
            <w:rFonts w:ascii="Courier New" w:hAnsi="Courier New"/>
            <w:sz w:val="16"/>
          </w:rPr>
          <w:delText xml:space="preserve">              &lt;complexType&gt;</w:delText>
        </w:r>
      </w:del>
    </w:p>
    <w:p w14:paraId="122AAEEA" w14:textId="16B9105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 w:author="balazs-153" w:date="2024-01-18T20:40:00Z"/>
          <w:rFonts w:ascii="Courier New" w:eastAsia="MS Mincho" w:hAnsi="Courier New"/>
          <w:sz w:val="16"/>
        </w:rPr>
      </w:pPr>
      <w:del w:id="2970" w:author="balazs-153" w:date="2024-01-18T20:40:00Z">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0A8511A4" w14:textId="35190B0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 w:author="balazs-153" w:date="2024-01-18T20:40:00Z"/>
          <w:rFonts w:ascii="Courier New" w:eastAsia="MS Mincho" w:hAnsi="Courier New"/>
          <w:sz w:val="16"/>
        </w:rPr>
      </w:pPr>
      <w:del w:id="2972"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w:delText>
        </w:r>
        <w:r w:rsidRPr="006F6F0E" w:rsidDel="0047615E">
          <w:rPr>
            <w:rFonts w:ascii="Courier New" w:hAnsi="Courier New" w:hint="eastAsia"/>
            <w:sz w:val="16"/>
            <w:lang w:eastAsia="zh-CN"/>
          </w:rPr>
          <w:delText xml:space="preserve"> </w:delText>
        </w:r>
        <w:r w:rsidRPr="006F6F0E" w:rsidDel="0047615E">
          <w:rPr>
            <w:rFonts w:ascii="Courier New" w:hAnsi="Courier New"/>
            <w:sz w:val="16"/>
            <w:lang w:eastAsia="zh-CN"/>
          </w:rPr>
          <w:delText>ref="xn:systemDN"</w:delText>
        </w:r>
        <w:r w:rsidRPr="006F6F0E" w:rsidDel="0047615E">
          <w:rPr>
            <w:rFonts w:ascii="Courier New" w:hAnsi="Courier New" w:hint="eastAsia"/>
            <w:sz w:val="16"/>
            <w:lang w:eastAsia="zh-CN"/>
          </w:rPr>
          <w:delText xml:space="preserve"> </w:delText>
        </w:r>
        <w:r w:rsidRPr="006F6F0E" w:rsidDel="0047615E">
          <w:rPr>
            <w:rFonts w:ascii="Courier New" w:eastAsia="MS Mincho" w:hAnsi="Courier New"/>
            <w:sz w:val="16"/>
          </w:rPr>
          <w:delText>minOccurs="0"/&gt;</w:delText>
        </w:r>
      </w:del>
    </w:p>
    <w:p w14:paraId="2E0270C2" w14:textId="6BA4990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 w:author="balazs-153" w:date="2024-01-18T20:40:00Z"/>
          <w:rFonts w:ascii="Courier New" w:eastAsia="MS Mincho" w:hAnsi="Courier New"/>
          <w:sz w:val="16"/>
        </w:rPr>
      </w:pPr>
      <w:del w:id="2974"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2EAC9473" w14:textId="08443C1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 w:author="balazs-153" w:date="2024-01-18T20:40:00Z"/>
          <w:rFonts w:ascii="Courier New" w:hAnsi="Courier New"/>
          <w:sz w:val="16"/>
        </w:rPr>
      </w:pPr>
      <w:del w:id="2976"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&lt;/complexType&gt;</w:delText>
        </w:r>
      </w:del>
    </w:p>
    <w:p w14:paraId="2DC7CEAE" w14:textId="25B927B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 w:author="balazs-153" w:date="2024-01-18T20:40:00Z"/>
          <w:rFonts w:ascii="Courier New" w:eastAsia="MS Mincho" w:hAnsi="Courier New"/>
          <w:sz w:val="16"/>
        </w:rPr>
      </w:pPr>
      <w:del w:id="2978" w:author="balazs-153" w:date="2024-01-18T20:40:00Z">
        <w:r w:rsidRPr="006F6F0E" w:rsidDel="0047615E">
          <w:rPr>
            <w:rFonts w:ascii="Courier New" w:hAnsi="Courier New"/>
            <w:sz w:val="16"/>
          </w:rPr>
          <w:delText xml:space="preserve">            &lt;/element&gt;</w:delText>
        </w:r>
      </w:del>
    </w:p>
    <w:p w14:paraId="6550A6F3" w14:textId="1583852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 w:author="balazs-153" w:date="2024-01-18T20:40:00Z"/>
          <w:rFonts w:ascii="Courier New" w:eastAsia="MS Mincho" w:hAnsi="Courier New"/>
          <w:sz w:val="16"/>
        </w:rPr>
      </w:pPr>
      <w:del w:id="2980" w:author="balazs-153" w:date="2024-01-18T20:40:00Z">
        <w:r w:rsidRPr="006F6F0E" w:rsidDel="0047615E">
          <w:rPr>
            <w:rFonts w:ascii="Courier New" w:eastAsia="MS Mincho" w:hAnsi="Courier New"/>
            <w:sz w:val="16"/>
          </w:rPr>
          <w:delText xml:space="preserve">          &lt;/sequence&gt;</w:delText>
        </w:r>
      </w:del>
    </w:p>
    <w:p w14:paraId="6221ABE4" w14:textId="32293F2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 w:author="balazs-153" w:date="2024-01-18T20:40:00Z"/>
          <w:rFonts w:ascii="Courier New" w:eastAsia="MS Mincho" w:hAnsi="Courier New"/>
          <w:sz w:val="16"/>
        </w:rPr>
      </w:pPr>
      <w:del w:id="2982" w:author="balazs-153" w:date="2024-01-18T20:40:00Z">
        <w:r w:rsidRPr="006F6F0E" w:rsidDel="0047615E">
          <w:rPr>
            <w:rFonts w:ascii="Courier New" w:eastAsia="MS Mincho" w:hAnsi="Courier New"/>
            <w:sz w:val="16"/>
          </w:rPr>
          <w:delText xml:space="preserve">        &lt;/extension&gt;</w:delText>
        </w:r>
      </w:del>
    </w:p>
    <w:p w14:paraId="40CC2E15" w14:textId="654770D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 w:author="balazs-153" w:date="2024-01-18T20:40:00Z"/>
          <w:rFonts w:ascii="Courier New" w:eastAsia="MS Mincho" w:hAnsi="Courier New"/>
          <w:sz w:val="16"/>
        </w:rPr>
      </w:pPr>
      <w:del w:id="2984" w:author="balazs-153" w:date="2024-01-18T20:40:00Z">
        <w:r w:rsidRPr="006F6F0E" w:rsidDel="0047615E">
          <w:rPr>
            <w:rFonts w:ascii="Courier New" w:eastAsia="MS Mincho" w:hAnsi="Courier New"/>
            <w:sz w:val="16"/>
          </w:rPr>
          <w:delText xml:space="preserve">      &lt;/complexContent&gt;</w:delText>
        </w:r>
      </w:del>
    </w:p>
    <w:p w14:paraId="7410B6D0" w14:textId="38073AE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 w:author="balazs-153" w:date="2024-01-18T20:40:00Z"/>
          <w:rFonts w:ascii="Courier New" w:eastAsia="MS Mincho" w:hAnsi="Courier New"/>
          <w:sz w:val="16"/>
        </w:rPr>
      </w:pPr>
      <w:del w:id="2986" w:author="balazs-153" w:date="2024-01-18T20:40:00Z">
        <w:r w:rsidRPr="006F6F0E" w:rsidDel="0047615E">
          <w:rPr>
            <w:rFonts w:ascii="Courier New" w:eastAsia="MS Mincho" w:hAnsi="Courier New"/>
            <w:sz w:val="16"/>
          </w:rPr>
          <w:delText xml:space="preserve">    &lt;/complexType&gt;</w:delText>
        </w:r>
      </w:del>
    </w:p>
    <w:p w14:paraId="40424BF0" w14:textId="1280F13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 w:author="balazs-153" w:date="2024-01-18T20:40:00Z"/>
          <w:rFonts w:ascii="Courier New" w:eastAsia="MS Mincho" w:hAnsi="Courier New"/>
          <w:sz w:val="16"/>
        </w:rPr>
      </w:pPr>
      <w:del w:id="2988" w:author="balazs-153" w:date="2024-01-18T20:40:00Z">
        <w:r w:rsidRPr="006F6F0E" w:rsidDel="0047615E">
          <w:rPr>
            <w:rFonts w:ascii="Courier New" w:eastAsia="MS Mincho" w:hAnsi="Courier New"/>
            <w:sz w:val="16"/>
          </w:rPr>
          <w:delText xml:space="preserve">  &lt;/element&gt;</w:delText>
        </w:r>
      </w:del>
    </w:p>
    <w:p w14:paraId="4A681220" w14:textId="77B1689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9" w:author="balazs-153" w:date="2024-01-18T20:40:00Z"/>
          <w:rFonts w:ascii="Courier New" w:eastAsia="MS Mincho" w:hAnsi="Courier New"/>
          <w:sz w:val="16"/>
        </w:rPr>
      </w:pPr>
    </w:p>
    <w:p w14:paraId="158C2A99" w14:textId="05EED6B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 w:author="balazs-153" w:date="2024-01-18T20:40:00Z"/>
          <w:rFonts w:ascii="Courier New" w:eastAsia="MS Mincho" w:hAnsi="Courier New"/>
          <w:sz w:val="16"/>
        </w:rPr>
      </w:pPr>
      <w:del w:id="2991" w:author="balazs-153" w:date="2024-01-18T20:40:00Z">
        <w:r w:rsidRPr="006F6F0E" w:rsidDel="0047615E">
          <w:rPr>
            <w:rFonts w:ascii="Courier New" w:eastAsia="MS Mincho" w:hAnsi="Courier New"/>
            <w:sz w:val="16"/>
          </w:rPr>
          <w:delText xml:space="preserve">  &lt;element name="EP_RP"&gt;</w:delText>
        </w:r>
      </w:del>
    </w:p>
    <w:p w14:paraId="3D4AE24F" w14:textId="651735E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2" w:author="balazs-153" w:date="2024-01-18T20:40:00Z"/>
          <w:rFonts w:ascii="Courier New" w:eastAsia="MS Mincho" w:hAnsi="Courier New"/>
          <w:sz w:val="16"/>
        </w:rPr>
      </w:pPr>
      <w:del w:id="2993" w:author="balazs-153" w:date="2024-01-18T20:40:00Z">
        <w:r w:rsidRPr="006F6F0E" w:rsidDel="0047615E">
          <w:rPr>
            <w:rFonts w:ascii="Courier New" w:eastAsia="MS Mincho" w:hAnsi="Courier New"/>
            <w:sz w:val="16"/>
          </w:rPr>
          <w:delText xml:space="preserve">    &lt;complexType&gt;</w:delText>
        </w:r>
      </w:del>
    </w:p>
    <w:p w14:paraId="7CD8C969" w14:textId="175AFA7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4" w:author="balazs-153" w:date="2024-01-18T20:40:00Z"/>
          <w:rFonts w:ascii="Courier New" w:eastAsia="MS Mincho" w:hAnsi="Courier New"/>
          <w:sz w:val="16"/>
        </w:rPr>
      </w:pPr>
      <w:del w:id="2995" w:author="balazs-153" w:date="2024-01-18T20:40:00Z">
        <w:r w:rsidRPr="006F6F0E" w:rsidDel="0047615E">
          <w:rPr>
            <w:rFonts w:ascii="Courier New" w:eastAsia="MS Mincho" w:hAnsi="Courier New"/>
            <w:sz w:val="16"/>
          </w:rPr>
          <w:delText xml:space="preserve">      &lt;complexContent&gt;</w:delText>
        </w:r>
      </w:del>
    </w:p>
    <w:p w14:paraId="23B3C3BF" w14:textId="11766DD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6" w:author="balazs-153" w:date="2024-01-18T20:40:00Z"/>
          <w:rFonts w:ascii="Courier New" w:eastAsia="MS Mincho" w:hAnsi="Courier New"/>
          <w:sz w:val="16"/>
        </w:rPr>
      </w:pPr>
      <w:del w:id="2997" w:author="balazs-153" w:date="2024-01-18T20:40:00Z">
        <w:r w:rsidRPr="006F6F0E" w:rsidDel="0047615E">
          <w:rPr>
            <w:rFonts w:ascii="Courier New" w:eastAsia="MS Mincho" w:hAnsi="Courier New"/>
            <w:sz w:val="16"/>
          </w:rPr>
          <w:delText xml:space="preserve">        &lt;extension base="xn:NrmClass"&gt;</w:delText>
        </w:r>
      </w:del>
    </w:p>
    <w:p w14:paraId="426940F1" w14:textId="373673C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8" w:author="balazs-153" w:date="2024-01-18T20:40:00Z"/>
          <w:rFonts w:ascii="Courier New" w:eastAsia="MS Mincho" w:hAnsi="Courier New"/>
          <w:sz w:val="16"/>
        </w:rPr>
      </w:pPr>
      <w:del w:id="2999" w:author="balazs-153" w:date="2024-01-18T20:40:00Z">
        <w:r w:rsidRPr="006F6F0E" w:rsidDel="0047615E">
          <w:rPr>
            <w:rFonts w:ascii="Courier New" w:eastAsia="MS Mincho" w:hAnsi="Courier New"/>
            <w:sz w:val="16"/>
          </w:rPr>
          <w:delText xml:space="preserve">          &lt;sequence&gt;</w:delText>
        </w:r>
      </w:del>
    </w:p>
    <w:p w14:paraId="5AED2D20" w14:textId="5EE37F6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 w:author="balazs-153" w:date="2024-01-18T20:40:00Z"/>
          <w:rFonts w:ascii="Courier New" w:hAnsi="Courier New"/>
          <w:sz w:val="16"/>
        </w:rPr>
      </w:pPr>
      <w:del w:id="3001"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&lt;element name="attributes" minOccurs="0"&gt;</w:delText>
        </w:r>
      </w:del>
    </w:p>
    <w:p w14:paraId="57E8FAB7" w14:textId="41D0174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2" w:author="balazs-153" w:date="2024-01-18T20:40:00Z"/>
          <w:rFonts w:ascii="Courier New" w:hAnsi="Courier New"/>
          <w:sz w:val="16"/>
        </w:rPr>
      </w:pPr>
      <w:del w:id="3003" w:author="balazs-153" w:date="2024-01-18T20:40:00Z">
        <w:r w:rsidRPr="006F6F0E" w:rsidDel="0047615E">
          <w:rPr>
            <w:rFonts w:ascii="Courier New" w:hAnsi="Courier New"/>
            <w:sz w:val="16"/>
          </w:rPr>
          <w:delText xml:space="preserve">              &lt;complexType&gt;</w:delText>
        </w:r>
      </w:del>
    </w:p>
    <w:p w14:paraId="1FE7335F" w14:textId="6A8BD1A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4" w:author="balazs-153" w:date="2024-01-18T20:40:00Z"/>
          <w:rFonts w:ascii="Courier New" w:eastAsia="MS Mincho" w:hAnsi="Courier New"/>
          <w:sz w:val="16"/>
        </w:rPr>
      </w:pPr>
      <w:del w:id="3005" w:author="balazs-153" w:date="2024-01-18T20:40:00Z">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03AA84C7" w14:textId="457052E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6" w:author="balazs-153" w:date="2024-01-18T20:40:00Z"/>
          <w:rFonts w:ascii="Courier New" w:eastAsia="MS Mincho" w:hAnsi="Courier New"/>
          <w:sz w:val="16"/>
        </w:rPr>
      </w:pPr>
      <w:del w:id="3007"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w:delText>
        </w:r>
        <w:r w:rsidRPr="006F6F0E" w:rsidDel="0047615E">
          <w:rPr>
            <w:rFonts w:ascii="Courier New" w:hAnsi="Courier New" w:hint="eastAsia"/>
            <w:sz w:val="16"/>
            <w:lang w:eastAsia="zh-CN"/>
          </w:rPr>
          <w:delText xml:space="preserve"> </w:delText>
        </w:r>
        <w:r w:rsidRPr="006F6F0E" w:rsidDel="0047615E">
          <w:rPr>
            <w:rFonts w:ascii="Courier New" w:hAnsi="Courier New"/>
            <w:sz w:val="16"/>
            <w:lang w:eastAsia="zh-CN"/>
          </w:rPr>
          <w:delText xml:space="preserve">name="farEndEntity" </w:delText>
        </w:r>
        <w:r w:rsidRPr="006F6F0E" w:rsidDel="0047615E">
          <w:rPr>
            <w:rFonts w:ascii="Courier New" w:hAnsi="Courier New"/>
            <w:sz w:val="16"/>
          </w:rPr>
          <w:delText xml:space="preserve">type="xn:dn" </w:delText>
        </w:r>
        <w:r w:rsidRPr="006F6F0E" w:rsidDel="0047615E">
          <w:rPr>
            <w:rFonts w:ascii="Courier New" w:eastAsia="MS Mincho" w:hAnsi="Courier New"/>
            <w:sz w:val="16"/>
          </w:rPr>
          <w:delText>minOccurs="0"/&gt;</w:delText>
        </w:r>
      </w:del>
    </w:p>
    <w:p w14:paraId="3FB481C9" w14:textId="406DAFA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 w:author="balazs-153" w:date="2024-01-18T20:40:00Z"/>
          <w:rFonts w:ascii="Courier New" w:eastAsia="MS Mincho" w:hAnsi="Courier New"/>
          <w:sz w:val="16"/>
        </w:rPr>
      </w:pPr>
      <w:del w:id="3009" w:author="balazs-153" w:date="2024-01-18T20:40:00Z">
        <w:r w:rsidRPr="006F6F0E" w:rsidDel="0047615E">
          <w:rPr>
            <w:rFonts w:ascii="Courier New" w:eastAsia="MS Mincho" w:hAnsi="Courier New"/>
            <w:sz w:val="16"/>
          </w:rPr>
          <w:delText xml:space="preserve">                  &lt;element name="userLabel" </w:delText>
        </w:r>
        <w:r w:rsidRPr="006F6F0E" w:rsidDel="0047615E">
          <w:rPr>
            <w:rFonts w:ascii="Courier New" w:hAnsi="Courier New"/>
            <w:sz w:val="16"/>
            <w:lang w:val="en-US" w:eastAsia="zh-CN"/>
          </w:rPr>
          <w:delText>type</w:delText>
        </w:r>
        <w:r w:rsidRPr="006F6F0E" w:rsidDel="0047615E">
          <w:rPr>
            <w:rFonts w:ascii="Courier New" w:hAnsi="Courier New"/>
            <w:sz w:val="16"/>
          </w:rPr>
          <w:delText>="string"</w:delText>
        </w:r>
        <w:r w:rsidRPr="006F6F0E" w:rsidDel="0047615E">
          <w:rPr>
            <w:rFonts w:ascii="Courier New" w:eastAsia="MS Mincho" w:hAnsi="Courier New"/>
            <w:sz w:val="16"/>
          </w:rPr>
          <w:delText xml:space="preserve"> </w:delText>
        </w:r>
        <w:r w:rsidRPr="006F6F0E" w:rsidDel="0047615E">
          <w:rPr>
            <w:rFonts w:ascii="Courier New" w:hAnsi="Courier New"/>
            <w:sz w:val="16"/>
          </w:rPr>
          <w:delText>minOccurs=</w:delText>
        </w:r>
        <w:r w:rsidRPr="006F6F0E" w:rsidDel="0047615E">
          <w:rPr>
            <w:rFonts w:ascii="Courier New" w:eastAsia="MS Mincho" w:hAnsi="Courier New"/>
            <w:sz w:val="16"/>
          </w:rPr>
          <w:delText>"0"/&gt;</w:delText>
        </w:r>
      </w:del>
    </w:p>
    <w:p w14:paraId="0AE3DE67" w14:textId="023EFD1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 w:author="balazs-153" w:date="2024-01-18T20:40:00Z"/>
          <w:rFonts w:ascii="Courier New" w:eastAsia="MS Mincho" w:hAnsi="Courier New"/>
          <w:sz w:val="16"/>
        </w:rPr>
      </w:pPr>
      <w:del w:id="3011" w:author="balazs-153" w:date="2024-01-18T20:40:00Z">
        <w:r w:rsidRPr="006F6F0E" w:rsidDel="0047615E">
          <w:rPr>
            <w:rFonts w:ascii="Courier New" w:eastAsia="MS Mincho" w:hAnsi="Courier New"/>
            <w:sz w:val="16"/>
          </w:rPr>
          <w:tab/>
        </w:r>
        <w:r w:rsidRPr="006F6F0E" w:rsidDel="0047615E">
          <w:rPr>
            <w:rFonts w:ascii="Courier New" w:eastAsia="MS Mincho" w:hAnsi="Courier New"/>
            <w:sz w:val="16"/>
          </w:rPr>
          <w:tab/>
        </w:r>
        <w:r w:rsidRPr="006F6F0E" w:rsidDel="0047615E">
          <w:rPr>
            <w:rFonts w:ascii="Courier New" w:eastAsia="MS Mincho" w:hAnsi="Courier New"/>
            <w:sz w:val="16"/>
          </w:rPr>
          <w:tab/>
        </w:r>
        <w:r w:rsidRPr="006F6F0E" w:rsidDel="0047615E">
          <w:rPr>
            <w:rFonts w:ascii="Courier New" w:eastAsia="MS Mincho" w:hAnsi="Courier New"/>
            <w:sz w:val="16"/>
          </w:rPr>
          <w:tab/>
        </w:r>
        <w:r w:rsidRPr="006F6F0E" w:rsidDel="0047615E">
          <w:rPr>
            <w:rFonts w:ascii="Courier New" w:eastAsia="MS Mincho" w:hAnsi="Courier New"/>
            <w:sz w:val="16"/>
          </w:rPr>
          <w:tab/>
        </w:r>
        <w:r w:rsidRPr="006F6F0E" w:rsidDel="0047615E">
          <w:rPr>
            <w:rFonts w:ascii="Courier New" w:eastAsia="MS Mincho" w:hAnsi="Courier New"/>
            <w:sz w:val="16"/>
            <w:lang w:val="en-US"/>
          </w:rPr>
          <w:delText>&lt;element name="measurementsList"</w:delText>
        </w:r>
        <w:r w:rsidRPr="006F6F0E" w:rsidDel="0047615E">
          <w:rPr>
            <w:rFonts w:ascii="Courier New" w:hAnsi="Courier New"/>
            <w:sz w:val="16"/>
            <w:lang w:val="en-US" w:eastAsia="zh-CN"/>
          </w:rPr>
          <w:delText xml:space="preserve"> type</w:delText>
        </w:r>
        <w:r w:rsidRPr="006F6F0E" w:rsidDel="0047615E">
          <w:rPr>
            <w:rFonts w:ascii="Courier New" w:hAnsi="Courier New"/>
            <w:sz w:val="16"/>
          </w:rPr>
          <w:delText xml:space="preserve">="xn:MeasurementsList" </w:delText>
        </w:r>
        <w:r w:rsidRPr="006F6F0E" w:rsidDel="0047615E">
          <w:rPr>
            <w:rFonts w:ascii="Courier New" w:hAnsi="Courier New"/>
            <w:sz w:val="16"/>
            <w:lang w:val="en-US" w:eastAsia="zh-CN"/>
          </w:rPr>
          <w:delText>minOccurs=</w:delText>
        </w:r>
        <w:r w:rsidRPr="006F6F0E" w:rsidDel="0047615E">
          <w:rPr>
            <w:rFonts w:ascii="Courier New" w:hAnsi="Courier New"/>
            <w:sz w:val="16"/>
          </w:rPr>
          <w:delText>"0"</w:delText>
        </w:r>
        <w:r w:rsidRPr="006F6F0E" w:rsidDel="0047615E">
          <w:rPr>
            <w:rFonts w:ascii="Courier New" w:eastAsia="MS Mincho" w:hAnsi="Courier New"/>
            <w:sz w:val="16"/>
            <w:lang w:val="en-US"/>
          </w:rPr>
          <w:delText>/&gt;</w:delText>
        </w:r>
      </w:del>
    </w:p>
    <w:p w14:paraId="62D7DBD9" w14:textId="75E73AA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 w:author="balazs-153" w:date="2024-01-18T20:40:00Z"/>
          <w:rFonts w:ascii="Courier New" w:eastAsia="MS Mincho" w:hAnsi="Courier New"/>
          <w:sz w:val="16"/>
        </w:rPr>
      </w:pPr>
      <w:del w:id="3013"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0E1A0A26" w14:textId="2832F21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 w:author="balazs-153" w:date="2024-01-18T20:40:00Z"/>
          <w:rFonts w:ascii="Courier New" w:hAnsi="Courier New"/>
          <w:sz w:val="16"/>
        </w:rPr>
      </w:pPr>
      <w:del w:id="3015"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&lt;/complexType&gt;</w:delText>
        </w:r>
      </w:del>
    </w:p>
    <w:p w14:paraId="18040004" w14:textId="62E6B31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 w:author="balazs-153" w:date="2024-01-18T20:40:00Z"/>
          <w:rFonts w:ascii="Courier New" w:eastAsia="MS Mincho" w:hAnsi="Courier New"/>
          <w:sz w:val="16"/>
        </w:rPr>
      </w:pPr>
      <w:del w:id="3017" w:author="balazs-153" w:date="2024-01-18T20:40:00Z">
        <w:r w:rsidRPr="006F6F0E" w:rsidDel="0047615E">
          <w:rPr>
            <w:rFonts w:ascii="Courier New" w:hAnsi="Courier New"/>
            <w:sz w:val="16"/>
          </w:rPr>
          <w:delText xml:space="preserve">            &lt;/element&gt;</w:delText>
        </w:r>
      </w:del>
    </w:p>
    <w:p w14:paraId="6C81535F" w14:textId="1AFE678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 w:author="balazs-153" w:date="2024-01-18T20:40:00Z"/>
          <w:rFonts w:ascii="Courier New" w:eastAsia="MS Mincho" w:hAnsi="Courier New"/>
          <w:sz w:val="16"/>
        </w:rPr>
      </w:pPr>
      <w:del w:id="3019" w:author="balazs-153" w:date="2024-01-18T20:40:00Z">
        <w:r w:rsidRPr="006F6F0E" w:rsidDel="0047615E">
          <w:rPr>
            <w:rFonts w:ascii="Courier New" w:eastAsia="MS Mincho" w:hAnsi="Courier New"/>
            <w:sz w:val="16"/>
          </w:rPr>
          <w:delText xml:space="preserve">          &lt;/sequence&gt;</w:delText>
        </w:r>
      </w:del>
    </w:p>
    <w:p w14:paraId="38684D03" w14:textId="1C51346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 w:author="balazs-153" w:date="2024-01-18T20:40:00Z"/>
          <w:rFonts w:ascii="Courier New" w:eastAsia="MS Mincho" w:hAnsi="Courier New"/>
          <w:sz w:val="16"/>
        </w:rPr>
      </w:pPr>
      <w:del w:id="3021" w:author="balazs-153" w:date="2024-01-18T20:40:00Z">
        <w:r w:rsidRPr="006F6F0E" w:rsidDel="0047615E">
          <w:rPr>
            <w:rFonts w:ascii="Courier New" w:eastAsia="MS Mincho" w:hAnsi="Courier New"/>
            <w:sz w:val="16"/>
          </w:rPr>
          <w:delText xml:space="preserve">        &lt;/extension&gt;</w:delText>
        </w:r>
      </w:del>
    </w:p>
    <w:p w14:paraId="145F3C57" w14:textId="1FE2D33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 w:author="balazs-153" w:date="2024-01-18T20:40:00Z"/>
          <w:rFonts w:ascii="Courier New" w:eastAsia="MS Mincho" w:hAnsi="Courier New"/>
          <w:sz w:val="16"/>
        </w:rPr>
      </w:pPr>
      <w:del w:id="3023" w:author="balazs-153" w:date="2024-01-18T20:40:00Z">
        <w:r w:rsidRPr="006F6F0E" w:rsidDel="0047615E">
          <w:rPr>
            <w:rFonts w:ascii="Courier New" w:eastAsia="MS Mincho" w:hAnsi="Courier New"/>
            <w:sz w:val="16"/>
          </w:rPr>
          <w:delText xml:space="preserve">      &lt;/complexContent&gt;</w:delText>
        </w:r>
      </w:del>
    </w:p>
    <w:p w14:paraId="249A9DB0" w14:textId="1E4FB56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 w:author="balazs-153" w:date="2024-01-18T20:40:00Z"/>
          <w:rFonts w:ascii="Courier New" w:eastAsia="MS Mincho" w:hAnsi="Courier New"/>
          <w:sz w:val="16"/>
        </w:rPr>
      </w:pPr>
      <w:del w:id="3025" w:author="balazs-153" w:date="2024-01-18T20:40:00Z">
        <w:r w:rsidRPr="006F6F0E" w:rsidDel="0047615E">
          <w:rPr>
            <w:rFonts w:ascii="Courier New" w:eastAsia="MS Mincho" w:hAnsi="Courier New"/>
            <w:sz w:val="16"/>
          </w:rPr>
          <w:delText xml:space="preserve">    &lt;/complexType&gt;</w:delText>
        </w:r>
      </w:del>
    </w:p>
    <w:p w14:paraId="5AA038BC" w14:textId="531329D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 w:author="balazs-153" w:date="2024-01-18T20:40:00Z"/>
          <w:rFonts w:ascii="Courier New" w:eastAsia="MS Mincho" w:hAnsi="Courier New"/>
          <w:sz w:val="16"/>
        </w:rPr>
      </w:pPr>
      <w:del w:id="3027" w:author="balazs-153" w:date="2024-01-18T20:40:00Z">
        <w:r w:rsidRPr="006F6F0E" w:rsidDel="0047615E">
          <w:rPr>
            <w:rFonts w:ascii="Courier New" w:eastAsia="MS Mincho" w:hAnsi="Courier New"/>
            <w:sz w:val="16"/>
          </w:rPr>
          <w:delText xml:space="preserve">  &lt;/element&gt;</w:delText>
        </w:r>
      </w:del>
    </w:p>
    <w:p w14:paraId="4FAD6F4B" w14:textId="2138F46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 w:author="balazs-153" w:date="2024-01-18T20:40:00Z"/>
          <w:rFonts w:ascii="Courier New" w:eastAsia="MS Mincho" w:hAnsi="Courier New"/>
          <w:sz w:val="16"/>
        </w:rPr>
      </w:pPr>
    </w:p>
    <w:p w14:paraId="4B9378C5" w14:textId="2EF324A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9" w:author="balazs-153" w:date="2024-01-18T20:40:00Z"/>
          <w:rFonts w:ascii="Courier New" w:eastAsia="MS Mincho" w:hAnsi="Courier New"/>
          <w:sz w:val="16"/>
        </w:rPr>
      </w:pPr>
      <w:del w:id="3030" w:author="balazs-153" w:date="2024-01-18T20:40:00Z">
        <w:r w:rsidRPr="006F6F0E" w:rsidDel="0047615E">
          <w:rPr>
            <w:rFonts w:ascii="Courier New" w:eastAsia="MS Mincho" w:hAnsi="Courier New"/>
            <w:sz w:val="16"/>
          </w:rPr>
          <w:delText xml:space="preserve">  &lt;element name="VsDataContainer"&gt;</w:delText>
        </w:r>
      </w:del>
    </w:p>
    <w:p w14:paraId="738D0650" w14:textId="7E2ECF9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1" w:author="balazs-153" w:date="2024-01-18T20:40:00Z"/>
          <w:rFonts w:ascii="Courier New" w:eastAsia="MS Mincho" w:hAnsi="Courier New"/>
          <w:sz w:val="16"/>
        </w:rPr>
      </w:pPr>
      <w:del w:id="3032" w:author="balazs-153" w:date="2024-01-18T20:40:00Z">
        <w:r w:rsidRPr="006F6F0E" w:rsidDel="0047615E">
          <w:rPr>
            <w:rFonts w:ascii="Courier New" w:eastAsia="MS Mincho" w:hAnsi="Courier New"/>
            <w:sz w:val="16"/>
          </w:rPr>
          <w:delText xml:space="preserve">    &lt;complexType&gt;</w:delText>
        </w:r>
      </w:del>
    </w:p>
    <w:p w14:paraId="043828B9" w14:textId="17A6ECC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3" w:author="balazs-153" w:date="2024-01-18T20:40:00Z"/>
          <w:rFonts w:ascii="Courier New" w:eastAsia="MS Mincho" w:hAnsi="Courier New"/>
          <w:sz w:val="16"/>
        </w:rPr>
      </w:pPr>
      <w:del w:id="3034" w:author="balazs-153" w:date="2024-01-18T20:40:00Z">
        <w:r w:rsidRPr="006F6F0E" w:rsidDel="0047615E">
          <w:rPr>
            <w:rFonts w:ascii="Courier New" w:eastAsia="MS Mincho" w:hAnsi="Courier New"/>
            <w:sz w:val="16"/>
          </w:rPr>
          <w:delText xml:space="preserve">      &lt;complexContent&gt;</w:delText>
        </w:r>
      </w:del>
    </w:p>
    <w:p w14:paraId="797EE5D8" w14:textId="5B204AE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 w:author="balazs-153" w:date="2024-01-18T20:40:00Z"/>
          <w:rFonts w:ascii="Courier New" w:eastAsia="MS Mincho" w:hAnsi="Courier New"/>
          <w:sz w:val="16"/>
        </w:rPr>
      </w:pPr>
      <w:del w:id="3036" w:author="balazs-153" w:date="2024-01-18T20:40:00Z">
        <w:r w:rsidRPr="006F6F0E" w:rsidDel="0047615E">
          <w:rPr>
            <w:rFonts w:ascii="Courier New" w:eastAsia="MS Mincho" w:hAnsi="Courier New"/>
            <w:sz w:val="16"/>
          </w:rPr>
          <w:delText xml:space="preserve">        &lt;extension base="xn:NrmClass"&gt;</w:delText>
        </w:r>
      </w:del>
    </w:p>
    <w:p w14:paraId="144488DB" w14:textId="00CF884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 w:author="balazs-153" w:date="2024-01-18T20:40:00Z"/>
          <w:rFonts w:ascii="Courier New" w:eastAsia="MS Mincho" w:hAnsi="Courier New"/>
          <w:sz w:val="16"/>
        </w:rPr>
      </w:pPr>
      <w:del w:id="3038" w:author="balazs-153" w:date="2024-01-18T20:40:00Z">
        <w:r w:rsidRPr="006F6F0E" w:rsidDel="0047615E">
          <w:rPr>
            <w:rFonts w:ascii="Courier New" w:eastAsia="MS Mincho" w:hAnsi="Courier New"/>
            <w:sz w:val="16"/>
          </w:rPr>
          <w:delText xml:space="preserve">          &lt;sequence&gt;</w:delText>
        </w:r>
      </w:del>
    </w:p>
    <w:p w14:paraId="2442F6ED" w14:textId="5A039DA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 w:author="balazs-153" w:date="2024-01-18T20:40:00Z"/>
          <w:rFonts w:ascii="Courier New" w:hAnsi="Courier New"/>
          <w:sz w:val="16"/>
        </w:rPr>
      </w:pPr>
      <w:del w:id="3040"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&lt;element name="attributes" minOccurs="0"&gt;</w:delText>
        </w:r>
      </w:del>
    </w:p>
    <w:p w14:paraId="3807B2DF" w14:textId="0801E9F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 w:author="balazs-153" w:date="2024-01-18T20:40:00Z"/>
          <w:rFonts w:ascii="Courier New" w:hAnsi="Courier New"/>
          <w:sz w:val="16"/>
        </w:rPr>
      </w:pPr>
      <w:del w:id="3042" w:author="balazs-153" w:date="2024-01-18T20:40:00Z">
        <w:r w:rsidRPr="006F6F0E" w:rsidDel="0047615E">
          <w:rPr>
            <w:rFonts w:ascii="Courier New" w:hAnsi="Courier New"/>
            <w:sz w:val="16"/>
          </w:rPr>
          <w:delText xml:space="preserve">              &lt;complexType&gt;</w:delText>
        </w:r>
      </w:del>
    </w:p>
    <w:p w14:paraId="1A65E783" w14:textId="6F8222C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3" w:author="balazs-153" w:date="2024-01-18T20:40:00Z"/>
          <w:rFonts w:ascii="Courier New" w:eastAsia="MS Mincho" w:hAnsi="Courier New"/>
          <w:sz w:val="16"/>
        </w:rPr>
      </w:pPr>
      <w:del w:id="3044" w:author="balazs-153" w:date="2024-01-18T20:40:00Z">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526F3F8A" w14:textId="5EBEF9F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5" w:author="balazs-153" w:date="2024-01-18T20:40:00Z"/>
          <w:rFonts w:ascii="Courier New" w:eastAsia="MS Mincho" w:hAnsi="Courier New"/>
          <w:sz w:val="16"/>
        </w:rPr>
      </w:pPr>
      <w:del w:id="3046"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name="vsDataType"/&gt;</w:delText>
        </w:r>
      </w:del>
    </w:p>
    <w:p w14:paraId="10E57EC2" w14:textId="6A779E4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7" w:author="balazs-153" w:date="2024-01-18T20:40:00Z"/>
          <w:rFonts w:ascii="Courier New" w:eastAsia="MS Mincho" w:hAnsi="Courier New"/>
          <w:sz w:val="16"/>
        </w:rPr>
      </w:pPr>
      <w:del w:id="3048"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name="vsDataFormatVersion"/&gt;</w:delText>
        </w:r>
      </w:del>
    </w:p>
    <w:p w14:paraId="4F3C81FC" w14:textId="5DBC890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 w:author="balazs-153" w:date="2024-01-18T20:40:00Z"/>
          <w:rFonts w:ascii="Courier New" w:eastAsia="MS Mincho" w:hAnsi="Courier New"/>
          <w:sz w:val="16"/>
        </w:rPr>
      </w:pPr>
      <w:del w:id="3050"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ref="xn:vsData"/&gt;</w:delText>
        </w:r>
      </w:del>
    </w:p>
    <w:p w14:paraId="5F539283" w14:textId="07AE6F9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 w:author="balazs-153" w:date="2024-01-18T20:40:00Z"/>
          <w:rFonts w:ascii="Courier New" w:eastAsia="MS Mincho" w:hAnsi="Courier New"/>
          <w:sz w:val="16"/>
        </w:rPr>
      </w:pPr>
      <w:del w:id="3052"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24288FFF" w14:textId="00F3041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 w:author="balazs-153" w:date="2024-01-18T20:40:00Z"/>
          <w:rFonts w:ascii="Courier New" w:hAnsi="Courier New"/>
          <w:sz w:val="16"/>
        </w:rPr>
      </w:pPr>
      <w:del w:id="3054"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&lt;/complexType&gt;</w:delText>
        </w:r>
      </w:del>
    </w:p>
    <w:p w14:paraId="4328EC66" w14:textId="62E0F96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 w:author="balazs-153" w:date="2024-01-18T20:40:00Z"/>
          <w:rFonts w:ascii="Courier New" w:eastAsia="MS Mincho" w:hAnsi="Courier New"/>
          <w:sz w:val="16"/>
        </w:rPr>
      </w:pPr>
      <w:del w:id="3056" w:author="balazs-153" w:date="2024-01-18T20:40:00Z">
        <w:r w:rsidRPr="006F6F0E" w:rsidDel="0047615E">
          <w:rPr>
            <w:rFonts w:ascii="Courier New" w:hAnsi="Courier New"/>
            <w:sz w:val="16"/>
          </w:rPr>
          <w:delText xml:space="preserve">            &lt;/element&gt;</w:delText>
        </w:r>
      </w:del>
    </w:p>
    <w:p w14:paraId="1401D8D4" w14:textId="3C2DB0C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 w:author="balazs-153" w:date="2024-01-18T20:40:00Z"/>
          <w:rFonts w:ascii="Courier New" w:eastAsia="MS Mincho" w:hAnsi="Courier New"/>
          <w:sz w:val="16"/>
        </w:rPr>
      </w:pPr>
      <w:del w:id="3058" w:author="balazs-153" w:date="2024-01-18T20:40:00Z">
        <w:r w:rsidRPr="006F6F0E" w:rsidDel="0047615E">
          <w:rPr>
            <w:rFonts w:ascii="Courier New" w:eastAsia="MS Mincho" w:hAnsi="Courier New"/>
            <w:sz w:val="16"/>
          </w:rPr>
          <w:delText xml:space="preserve">            &lt;choice minOccurs="0" maxOccurs="unbounded"&gt;</w:delText>
        </w:r>
      </w:del>
    </w:p>
    <w:p w14:paraId="25E7F357" w14:textId="39F9EB3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 w:author="balazs-153" w:date="2024-01-18T20:40:00Z"/>
          <w:rFonts w:ascii="Courier New" w:eastAsia="MS Mincho" w:hAnsi="Courier New"/>
          <w:sz w:val="16"/>
        </w:rPr>
      </w:pPr>
      <w:del w:id="3060" w:author="balazs-153" w:date="2024-01-18T20:40:00Z">
        <w:r w:rsidRPr="006F6F0E" w:rsidDel="0047615E">
          <w:rPr>
            <w:rFonts w:ascii="Courier New" w:eastAsia="MS Mincho" w:hAnsi="Courier New"/>
            <w:sz w:val="16"/>
          </w:rPr>
          <w:delText xml:space="preserve">              &lt;element ref="xn:VsDataContainer"/&gt;</w:delText>
        </w:r>
      </w:del>
    </w:p>
    <w:p w14:paraId="4E6F1E88" w14:textId="37612CD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 w:author="balazs-153" w:date="2024-01-18T20:40:00Z"/>
          <w:rFonts w:ascii="Courier New" w:eastAsia="MS Mincho" w:hAnsi="Courier New"/>
          <w:sz w:val="16"/>
        </w:rPr>
      </w:pPr>
      <w:del w:id="3062" w:author="balazs-153" w:date="2024-01-18T20:40:00Z">
        <w:r w:rsidRPr="006F6F0E" w:rsidDel="0047615E">
          <w:rPr>
            <w:rFonts w:ascii="Courier New" w:eastAsia="MS Mincho" w:hAnsi="Courier New"/>
            <w:sz w:val="16"/>
          </w:rPr>
          <w:delText xml:space="preserve">            &lt;/choice&gt;</w:delText>
        </w:r>
      </w:del>
    </w:p>
    <w:p w14:paraId="17F31DA7" w14:textId="627D44C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 w:author="balazs-153" w:date="2024-01-18T20:40:00Z"/>
          <w:rFonts w:ascii="Courier New" w:eastAsia="MS Mincho" w:hAnsi="Courier New"/>
          <w:sz w:val="16"/>
        </w:rPr>
      </w:pPr>
      <w:del w:id="3064" w:author="balazs-153" w:date="2024-01-18T20:40:00Z">
        <w:r w:rsidRPr="006F6F0E" w:rsidDel="0047615E">
          <w:rPr>
            <w:rFonts w:ascii="Courier New" w:eastAsia="MS Mincho" w:hAnsi="Courier New"/>
            <w:sz w:val="16"/>
          </w:rPr>
          <w:delText xml:space="preserve">          &lt;/sequence&gt;</w:delText>
        </w:r>
      </w:del>
    </w:p>
    <w:p w14:paraId="64C545C4" w14:textId="604C0EC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5" w:author="balazs-153" w:date="2024-01-18T20:40:00Z"/>
          <w:rFonts w:ascii="Courier New" w:eastAsia="MS Mincho" w:hAnsi="Courier New"/>
          <w:sz w:val="16"/>
        </w:rPr>
      </w:pPr>
      <w:del w:id="3066" w:author="balazs-153" w:date="2024-01-18T20:40:00Z">
        <w:r w:rsidRPr="006F6F0E" w:rsidDel="0047615E">
          <w:rPr>
            <w:rFonts w:ascii="Courier New" w:eastAsia="MS Mincho" w:hAnsi="Courier New"/>
            <w:sz w:val="16"/>
          </w:rPr>
          <w:delText xml:space="preserve">        &lt;/extension&gt;</w:delText>
        </w:r>
      </w:del>
    </w:p>
    <w:p w14:paraId="7F124F95" w14:textId="552A58A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7" w:author="balazs-153" w:date="2024-01-18T20:40:00Z"/>
          <w:rFonts w:ascii="Courier New" w:eastAsia="MS Mincho" w:hAnsi="Courier New"/>
          <w:sz w:val="16"/>
        </w:rPr>
      </w:pPr>
      <w:del w:id="3068" w:author="balazs-153" w:date="2024-01-18T20:40:00Z">
        <w:r w:rsidRPr="006F6F0E" w:rsidDel="0047615E">
          <w:rPr>
            <w:rFonts w:ascii="Courier New" w:eastAsia="MS Mincho" w:hAnsi="Courier New"/>
            <w:sz w:val="16"/>
          </w:rPr>
          <w:delText xml:space="preserve">      &lt;/complexContent&gt;</w:delText>
        </w:r>
      </w:del>
    </w:p>
    <w:p w14:paraId="7C841018" w14:textId="2635658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9" w:author="balazs-153" w:date="2024-01-18T20:40:00Z"/>
          <w:rFonts w:ascii="Courier New" w:eastAsia="MS Mincho" w:hAnsi="Courier New"/>
          <w:sz w:val="16"/>
        </w:rPr>
      </w:pPr>
      <w:del w:id="3070" w:author="balazs-153" w:date="2024-01-18T20:40:00Z">
        <w:r w:rsidRPr="006F6F0E" w:rsidDel="0047615E">
          <w:rPr>
            <w:rFonts w:ascii="Courier New" w:eastAsia="MS Mincho" w:hAnsi="Courier New"/>
            <w:sz w:val="16"/>
          </w:rPr>
          <w:delText xml:space="preserve">    &lt;/complexType&gt;</w:delText>
        </w:r>
      </w:del>
    </w:p>
    <w:p w14:paraId="716A6A6B" w14:textId="46B6C40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 w:author="balazs-153" w:date="2024-01-18T20:40:00Z"/>
          <w:rFonts w:ascii="Courier New" w:eastAsia="MS Mincho" w:hAnsi="Courier New"/>
          <w:sz w:val="16"/>
        </w:rPr>
      </w:pPr>
      <w:del w:id="3072" w:author="balazs-153" w:date="2024-01-18T20:40:00Z">
        <w:r w:rsidRPr="006F6F0E" w:rsidDel="0047615E">
          <w:rPr>
            <w:rFonts w:ascii="Courier New" w:eastAsia="MS Mincho" w:hAnsi="Courier New"/>
            <w:sz w:val="16"/>
          </w:rPr>
          <w:delText xml:space="preserve">  &lt;/element&gt;</w:delText>
        </w:r>
      </w:del>
    </w:p>
    <w:p w14:paraId="1A8174E6" w14:textId="6C8B836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 w:author="balazs-153" w:date="2024-01-18T20:40:00Z"/>
          <w:rFonts w:ascii="Courier New" w:eastAsia="MS Mincho" w:hAnsi="Courier New"/>
          <w:sz w:val="16"/>
        </w:rPr>
      </w:pPr>
    </w:p>
    <w:p w14:paraId="736E4FED" w14:textId="069D8C9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4" w:author="balazs-153" w:date="2024-01-18T20:40:00Z"/>
          <w:rFonts w:ascii="Courier New" w:eastAsia="MS Mincho" w:hAnsi="Courier New"/>
          <w:sz w:val="16"/>
        </w:rPr>
      </w:pPr>
      <w:del w:id="3075" w:author="balazs-153" w:date="2024-01-18T20:40:00Z">
        <w:r w:rsidRPr="006F6F0E" w:rsidDel="0047615E">
          <w:rPr>
            <w:rFonts w:ascii="Courier New" w:eastAsia="MS Mincho" w:hAnsi="Courier New"/>
            <w:sz w:val="16"/>
          </w:rPr>
          <w:delText xml:space="preserve">  &lt;element name="</w:delText>
        </w:r>
        <w:r w:rsidRPr="006F6F0E" w:rsidDel="0047615E">
          <w:rPr>
            <w:rFonts w:ascii="Courier New" w:hAnsi="Courier New" w:cs="Courier New"/>
            <w:sz w:val="16"/>
            <w:lang w:val="en-US" w:eastAsia="zh-CN"/>
          </w:rPr>
          <w:delText>ThresholdMonitoringCapability</w:delText>
        </w:r>
        <w:r w:rsidRPr="006F6F0E" w:rsidDel="0047615E">
          <w:rPr>
            <w:rFonts w:ascii="Courier New" w:eastAsia="MS Mincho" w:hAnsi="Courier New"/>
            <w:sz w:val="16"/>
          </w:rPr>
          <w:delText>"&gt;</w:delText>
        </w:r>
      </w:del>
    </w:p>
    <w:p w14:paraId="69FD3606" w14:textId="64317C2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6" w:author="balazs-153" w:date="2024-01-18T20:40:00Z"/>
          <w:rFonts w:ascii="Courier New" w:eastAsia="MS Mincho" w:hAnsi="Courier New"/>
          <w:sz w:val="16"/>
        </w:rPr>
      </w:pPr>
      <w:del w:id="3077" w:author="balazs-153" w:date="2024-01-18T20:40:00Z">
        <w:r w:rsidRPr="006F6F0E" w:rsidDel="0047615E">
          <w:rPr>
            <w:rFonts w:ascii="Courier New" w:eastAsia="MS Mincho" w:hAnsi="Courier New"/>
            <w:sz w:val="16"/>
          </w:rPr>
          <w:delText xml:space="preserve">    &lt;complexType&gt;</w:delText>
        </w:r>
      </w:del>
    </w:p>
    <w:p w14:paraId="320E78FE" w14:textId="77BF51C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 w:author="balazs-153" w:date="2024-01-18T20:40:00Z"/>
          <w:rFonts w:ascii="Courier New" w:eastAsia="MS Mincho" w:hAnsi="Courier New"/>
          <w:sz w:val="16"/>
        </w:rPr>
      </w:pPr>
      <w:del w:id="3079" w:author="balazs-153" w:date="2024-01-18T20:40:00Z">
        <w:r w:rsidRPr="006F6F0E" w:rsidDel="0047615E">
          <w:rPr>
            <w:rFonts w:ascii="Courier New" w:eastAsia="MS Mincho" w:hAnsi="Courier New"/>
            <w:sz w:val="16"/>
          </w:rPr>
          <w:delText xml:space="preserve">      &lt;complexContent&gt;</w:delText>
        </w:r>
      </w:del>
    </w:p>
    <w:p w14:paraId="704488EE" w14:textId="68634E1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 w:author="balazs-153" w:date="2024-01-18T20:40:00Z"/>
          <w:rFonts w:ascii="Courier New" w:eastAsia="MS Mincho" w:hAnsi="Courier New"/>
          <w:sz w:val="16"/>
        </w:rPr>
      </w:pPr>
      <w:del w:id="3081" w:author="balazs-153" w:date="2024-01-18T20:40:00Z">
        <w:r w:rsidRPr="006F6F0E" w:rsidDel="0047615E">
          <w:rPr>
            <w:rFonts w:ascii="Courier New" w:eastAsia="MS Mincho" w:hAnsi="Courier New"/>
            <w:sz w:val="16"/>
          </w:rPr>
          <w:delText xml:space="preserve">        &lt;extension base="xn:NrmClass"&gt;</w:delText>
        </w:r>
      </w:del>
    </w:p>
    <w:p w14:paraId="1045F871" w14:textId="2B7ED9D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 w:author="balazs-153" w:date="2024-01-18T20:40:00Z"/>
          <w:rFonts w:ascii="Courier New" w:eastAsia="MS Mincho" w:hAnsi="Courier New"/>
          <w:sz w:val="16"/>
        </w:rPr>
      </w:pPr>
      <w:del w:id="3083" w:author="balazs-153" w:date="2024-01-18T20:40:00Z">
        <w:r w:rsidRPr="006F6F0E" w:rsidDel="0047615E">
          <w:rPr>
            <w:rFonts w:ascii="Courier New" w:eastAsia="MS Mincho" w:hAnsi="Courier New"/>
            <w:sz w:val="16"/>
          </w:rPr>
          <w:delText xml:space="preserve">          &lt;sequence&gt;</w:delText>
        </w:r>
      </w:del>
    </w:p>
    <w:p w14:paraId="6758C2C4" w14:textId="5B73DA1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 w:author="balazs-153" w:date="2024-01-18T20:40:00Z"/>
          <w:rFonts w:ascii="Courier New" w:eastAsia="SimSun" w:hAnsi="Courier New"/>
          <w:sz w:val="16"/>
        </w:rPr>
      </w:pPr>
      <w:del w:id="3085"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&lt;element name="attributes" minOccurs="0"&gt;</w:delText>
        </w:r>
      </w:del>
    </w:p>
    <w:p w14:paraId="5334D07D" w14:textId="61D8D5E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 w:author="balazs-153" w:date="2024-01-18T20:40:00Z"/>
          <w:rFonts w:ascii="Courier New" w:hAnsi="Courier New"/>
          <w:sz w:val="16"/>
          <w:lang w:eastAsia="zh-CN"/>
        </w:rPr>
      </w:pPr>
      <w:del w:id="3087" w:author="balazs-153" w:date="2024-01-18T20:40:00Z">
        <w:r w:rsidRPr="006F6F0E" w:rsidDel="0047615E">
          <w:rPr>
            <w:rFonts w:ascii="Courier New" w:hAnsi="Courier New"/>
            <w:sz w:val="16"/>
            <w:lang w:eastAsia="zh-CN"/>
          </w:rPr>
          <w:delText xml:space="preserve">              &lt;complexType&gt;</w:delText>
        </w:r>
      </w:del>
    </w:p>
    <w:p w14:paraId="2C2F2BD8" w14:textId="27C37469" w:rsidR="006F6F0E" w:rsidRPr="006F6F0E" w:rsidDel="0047615E" w:rsidRDefault="006F6F0E" w:rsidP="006F6F0E">
      <w:pPr>
        <w:tabs>
          <w:tab w:val="left" w:pos="384"/>
          <w:tab w:val="left" w:pos="9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 w:author="balazs-153" w:date="2024-01-18T20:40:00Z"/>
          <w:rFonts w:ascii="Courier New" w:hAnsi="Courier New"/>
          <w:sz w:val="16"/>
          <w:lang w:eastAsia="zh-CN"/>
        </w:rPr>
      </w:pPr>
      <w:del w:id="3089" w:author="balazs-153" w:date="2024-01-18T20:40:00Z">
        <w:r w:rsidRPr="006F6F0E" w:rsidDel="0047615E">
          <w:rPr>
            <w:rFonts w:ascii="Courier New" w:hAnsi="Courier New"/>
            <w:sz w:val="16"/>
            <w:lang w:eastAsia="zh-CN"/>
          </w:rPr>
          <w:delText xml:space="preserve">                &lt;all&gt;</w:delText>
        </w:r>
      </w:del>
    </w:p>
    <w:p w14:paraId="28B1CE8B" w14:textId="601DB33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 w:author="balazs-153" w:date="2024-01-18T20:40:00Z"/>
          <w:rFonts w:ascii="Courier New" w:hAnsi="Courier New"/>
          <w:sz w:val="16"/>
          <w:lang w:eastAsia="zh-CN"/>
        </w:rPr>
      </w:pPr>
      <w:del w:id="3091" w:author="balazs-153" w:date="2024-01-18T20:40:00Z">
        <w:r w:rsidRPr="006F6F0E" w:rsidDel="0047615E">
          <w:rPr>
            <w:rFonts w:ascii="Courier New" w:hAnsi="Courier New"/>
            <w:sz w:val="16"/>
            <w:lang w:eastAsia="zh-CN"/>
          </w:rPr>
          <w:delText xml:space="preserve">                 &lt;element name="</w:delText>
        </w:r>
        <w:r w:rsidRPr="006F6F0E" w:rsidDel="0047615E">
          <w:rPr>
            <w:rFonts w:ascii="Courier" w:hAnsi="Courier"/>
            <w:sz w:val="16"/>
          </w:rPr>
          <w:delText>supportedMonitoringGPs</w:delText>
        </w:r>
        <w:r w:rsidRPr="006F6F0E" w:rsidDel="0047615E">
          <w:rPr>
            <w:rFonts w:ascii="Courier New" w:hAnsi="Courier New"/>
            <w:sz w:val="16"/>
            <w:lang w:eastAsia="zh-CN"/>
          </w:rPr>
          <w:delText xml:space="preserve">" </w:delText>
        </w:r>
        <w:r w:rsidRPr="006F6F0E" w:rsidDel="0047615E">
          <w:rPr>
            <w:rFonts w:ascii="Courier New" w:hAnsi="Courier New"/>
            <w:sz w:val="16"/>
          </w:rPr>
          <w:delText>type="xn:</w:delText>
        </w:r>
        <w:r w:rsidRPr="006F6F0E" w:rsidDel="0047615E">
          <w:rPr>
            <w:rFonts w:ascii="Courier New" w:eastAsia="MS Mincho" w:hAnsi="Courier New"/>
            <w:sz w:val="16"/>
          </w:rPr>
          <w:delText>GPListType</w:delText>
        </w:r>
        <w:r w:rsidRPr="006F6F0E" w:rsidDel="0047615E">
          <w:rPr>
            <w:rFonts w:ascii="Courier New" w:hAnsi="Courier New"/>
            <w:sz w:val="16"/>
          </w:rPr>
          <w:delText>"</w:delText>
        </w:r>
        <w:r w:rsidRPr="006F6F0E" w:rsidDel="0047615E">
          <w:rPr>
            <w:rFonts w:ascii="Courier New" w:hAnsi="Courier New"/>
            <w:sz w:val="16"/>
            <w:lang w:eastAsia="zh-CN"/>
          </w:rPr>
          <w:delText>/&gt;</w:delText>
        </w:r>
      </w:del>
    </w:p>
    <w:p w14:paraId="484D7281" w14:textId="48BC7EA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 w:author="balazs-153" w:date="2024-01-18T20:40:00Z"/>
          <w:rFonts w:ascii="Courier New" w:hAnsi="Courier New"/>
          <w:sz w:val="16"/>
          <w:lang w:eastAsia="zh-CN"/>
        </w:rPr>
      </w:pPr>
      <w:del w:id="3093" w:author="balazs-153" w:date="2024-01-18T20:40:00Z">
        <w:r w:rsidRPr="006F6F0E" w:rsidDel="0047615E">
          <w:rPr>
            <w:rFonts w:ascii="Courier New" w:hAnsi="Courier New"/>
            <w:sz w:val="16"/>
            <w:lang w:eastAsia="zh-CN"/>
          </w:rPr>
          <w:delText xml:space="preserve">                &lt;/all&gt;</w:delText>
        </w:r>
      </w:del>
    </w:p>
    <w:p w14:paraId="5E2E87B1" w14:textId="7979398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 w:author="balazs-153" w:date="2024-01-18T20:40:00Z"/>
          <w:rFonts w:ascii="Courier New" w:hAnsi="Courier New"/>
          <w:sz w:val="16"/>
          <w:lang w:eastAsia="zh-CN"/>
        </w:rPr>
      </w:pPr>
      <w:del w:id="3095" w:author="balazs-153" w:date="2024-01-18T20:40:00Z">
        <w:r w:rsidRPr="006F6F0E" w:rsidDel="0047615E">
          <w:rPr>
            <w:rFonts w:ascii="Courier New" w:hAnsi="Courier New"/>
            <w:sz w:val="16"/>
            <w:lang w:eastAsia="zh-CN"/>
          </w:rPr>
          <w:delText xml:space="preserve">              &lt;/complexType&gt;</w:delText>
        </w:r>
      </w:del>
    </w:p>
    <w:p w14:paraId="3A18806C" w14:textId="6E0E4A3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 w:author="balazs-153" w:date="2024-01-18T20:40:00Z"/>
          <w:rFonts w:ascii="Courier New" w:eastAsia="MS Mincho" w:hAnsi="Courier New"/>
          <w:sz w:val="16"/>
        </w:rPr>
      </w:pPr>
      <w:del w:id="3097" w:author="balazs-153" w:date="2024-01-18T20:40:00Z">
        <w:r w:rsidRPr="006F6F0E" w:rsidDel="0047615E">
          <w:rPr>
            <w:rFonts w:ascii="Courier New" w:hAnsi="Courier New"/>
            <w:sz w:val="16"/>
          </w:rPr>
          <w:delText xml:space="preserve">            &lt;/element&gt;</w:delText>
        </w:r>
      </w:del>
    </w:p>
    <w:p w14:paraId="59037105" w14:textId="3E270DA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 w:author="balazs-153" w:date="2024-01-18T20:40:00Z"/>
          <w:rFonts w:ascii="Courier New" w:eastAsia="MS Mincho" w:hAnsi="Courier New"/>
          <w:sz w:val="16"/>
        </w:rPr>
      </w:pPr>
      <w:del w:id="3099" w:author="balazs-153" w:date="2024-01-18T20:40:00Z">
        <w:r w:rsidRPr="006F6F0E" w:rsidDel="0047615E">
          <w:rPr>
            <w:rFonts w:ascii="Courier New" w:eastAsia="MS Mincho" w:hAnsi="Courier New"/>
            <w:sz w:val="16"/>
          </w:rPr>
          <w:delText xml:space="preserve">            &lt;choice minOccurs="0" maxOccurs="unbounded"&gt;</w:delText>
        </w:r>
      </w:del>
    </w:p>
    <w:p w14:paraId="7413B916" w14:textId="09EB311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 w:author="balazs-153" w:date="2024-01-18T20:40:00Z"/>
          <w:rFonts w:ascii="Courier New" w:eastAsia="MS Mincho" w:hAnsi="Courier New"/>
          <w:sz w:val="16"/>
        </w:rPr>
      </w:pPr>
      <w:del w:id="3101" w:author="balazs-153" w:date="2024-01-18T20:40:00Z">
        <w:r w:rsidRPr="006F6F0E" w:rsidDel="0047615E">
          <w:rPr>
            <w:rFonts w:ascii="Courier New" w:eastAsia="MS Mincho" w:hAnsi="Courier New"/>
            <w:sz w:val="16"/>
          </w:rPr>
          <w:delText xml:space="preserve">              &lt;element ref="xn:</w:delText>
        </w:r>
        <w:r w:rsidRPr="006F6F0E" w:rsidDel="0047615E">
          <w:rPr>
            <w:rFonts w:ascii="Courier New" w:hAnsi="Courier New" w:cs="Courier New"/>
            <w:sz w:val="16"/>
            <w:lang w:val="en-US" w:eastAsia="zh-CN"/>
          </w:rPr>
          <w:delText>ThresholdMonitoringCapability</w:delText>
        </w:r>
        <w:r w:rsidRPr="006F6F0E" w:rsidDel="0047615E">
          <w:rPr>
            <w:rFonts w:ascii="Courier New" w:eastAsia="MS Mincho" w:hAnsi="Courier New"/>
            <w:sz w:val="16"/>
          </w:rPr>
          <w:delText>OptionallyContainedNrmClass"/&gt;</w:delText>
        </w:r>
      </w:del>
    </w:p>
    <w:p w14:paraId="33B06CE4" w14:textId="6FC35A7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 w:author="balazs-153" w:date="2024-01-18T20:40:00Z"/>
          <w:rFonts w:ascii="Courier New" w:eastAsia="MS Mincho" w:hAnsi="Courier New"/>
          <w:sz w:val="16"/>
        </w:rPr>
      </w:pPr>
      <w:del w:id="3103" w:author="balazs-153" w:date="2024-01-18T20:40:00Z">
        <w:r w:rsidRPr="006F6F0E" w:rsidDel="0047615E">
          <w:rPr>
            <w:rFonts w:ascii="Courier New" w:eastAsia="MS Mincho" w:hAnsi="Courier New"/>
            <w:sz w:val="16"/>
          </w:rPr>
          <w:delText xml:space="preserve">            &lt;/choice&gt;</w:delText>
        </w:r>
      </w:del>
    </w:p>
    <w:p w14:paraId="124E2FE3" w14:textId="144DD7E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 w:author="balazs-153" w:date="2024-01-18T20:40:00Z"/>
          <w:rFonts w:ascii="Courier New" w:eastAsia="MS Mincho" w:hAnsi="Courier New"/>
          <w:sz w:val="16"/>
          <w:lang w:val="fr-FR"/>
        </w:rPr>
      </w:pPr>
      <w:del w:id="3105" w:author="balazs-153" w:date="2024-01-18T20:40:00Z">
        <w:r w:rsidRPr="006F6F0E" w:rsidDel="0047615E">
          <w:rPr>
            <w:rFonts w:ascii="Courier New" w:eastAsia="MS Mincho" w:hAnsi="Courier New"/>
            <w:sz w:val="16"/>
          </w:rPr>
          <w:delText xml:space="preserve">          </w:delText>
        </w:r>
        <w:r w:rsidRPr="006F6F0E" w:rsidDel="0047615E">
          <w:rPr>
            <w:rFonts w:ascii="Courier New" w:eastAsia="MS Mincho" w:hAnsi="Courier New"/>
            <w:sz w:val="16"/>
            <w:lang w:val="fr-FR"/>
          </w:rPr>
          <w:delText>&lt;/sequence&gt;</w:delText>
        </w:r>
      </w:del>
    </w:p>
    <w:p w14:paraId="5C8FCEC3" w14:textId="7615CE6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 w:author="balazs-153" w:date="2024-01-18T20:40:00Z"/>
          <w:rFonts w:ascii="Courier New" w:eastAsia="MS Mincho" w:hAnsi="Courier New"/>
          <w:sz w:val="16"/>
          <w:lang w:val="fr-FR"/>
        </w:rPr>
      </w:pPr>
      <w:del w:id="3107" w:author="balazs-153" w:date="2024-01-18T20:40:00Z">
        <w:r w:rsidRPr="006F6F0E" w:rsidDel="0047615E">
          <w:rPr>
            <w:rFonts w:ascii="Courier New" w:eastAsia="MS Mincho" w:hAnsi="Courier New"/>
            <w:sz w:val="16"/>
            <w:lang w:val="fr-FR"/>
          </w:rPr>
          <w:delText xml:space="preserve">        &lt;/extension&gt;</w:delText>
        </w:r>
      </w:del>
    </w:p>
    <w:p w14:paraId="13FBEAA1" w14:textId="2F7832E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 w:author="balazs-153" w:date="2024-01-18T20:40:00Z"/>
          <w:rFonts w:ascii="Courier New" w:eastAsia="MS Mincho" w:hAnsi="Courier New"/>
          <w:sz w:val="16"/>
          <w:lang w:val="fr-FR"/>
        </w:rPr>
      </w:pPr>
      <w:del w:id="3109" w:author="balazs-153" w:date="2024-01-18T20:40:00Z">
        <w:r w:rsidRPr="006F6F0E" w:rsidDel="0047615E">
          <w:rPr>
            <w:rFonts w:ascii="Courier New" w:eastAsia="MS Mincho" w:hAnsi="Courier New"/>
            <w:sz w:val="16"/>
            <w:lang w:val="fr-FR"/>
          </w:rPr>
          <w:delText xml:space="preserve">      &lt;/complexContent&gt;</w:delText>
        </w:r>
      </w:del>
    </w:p>
    <w:p w14:paraId="4264E985" w14:textId="752FFD0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 w:author="balazs-153" w:date="2024-01-18T20:40:00Z"/>
          <w:rFonts w:ascii="Courier New" w:eastAsia="MS Mincho" w:hAnsi="Courier New"/>
          <w:sz w:val="16"/>
          <w:lang w:val="fr-FR"/>
        </w:rPr>
      </w:pPr>
      <w:del w:id="3111" w:author="balazs-153" w:date="2024-01-18T20:40:00Z">
        <w:r w:rsidRPr="006F6F0E" w:rsidDel="0047615E">
          <w:rPr>
            <w:rFonts w:ascii="Courier New" w:eastAsia="MS Mincho" w:hAnsi="Courier New"/>
            <w:sz w:val="16"/>
            <w:lang w:val="fr-FR"/>
          </w:rPr>
          <w:delText xml:space="preserve">    &lt;/complexType&gt;</w:delText>
        </w:r>
      </w:del>
    </w:p>
    <w:p w14:paraId="345F74A6" w14:textId="188C7E5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 w:author="balazs-153" w:date="2024-01-18T20:40:00Z"/>
          <w:rFonts w:ascii="Courier New" w:eastAsia="MS Mincho" w:hAnsi="Courier New"/>
          <w:sz w:val="16"/>
          <w:lang w:val="fr-FR"/>
        </w:rPr>
      </w:pPr>
      <w:del w:id="3113" w:author="balazs-153" w:date="2024-01-18T20:40:00Z">
        <w:r w:rsidRPr="006F6F0E" w:rsidDel="0047615E">
          <w:rPr>
            <w:rFonts w:ascii="Courier New" w:eastAsia="MS Mincho" w:hAnsi="Courier New"/>
            <w:sz w:val="16"/>
            <w:lang w:val="fr-FR"/>
          </w:rPr>
          <w:delText xml:space="preserve">  &lt;/element&gt;</w:delText>
        </w:r>
      </w:del>
    </w:p>
    <w:p w14:paraId="4D0ADC45" w14:textId="60D6EE9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 w:author="balazs-153" w:date="2024-01-18T20:40:00Z"/>
          <w:rFonts w:ascii="Courier New" w:eastAsia="MS Mincho" w:hAnsi="Courier New"/>
          <w:sz w:val="16"/>
          <w:lang w:val="fr-FR"/>
        </w:rPr>
      </w:pPr>
    </w:p>
    <w:p w14:paraId="34B12659" w14:textId="71B5CDA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5" w:author="balazs-153" w:date="2024-01-18T20:40:00Z"/>
          <w:rFonts w:ascii="Courier New" w:eastAsia="MS Mincho" w:hAnsi="Courier New"/>
          <w:sz w:val="16"/>
        </w:rPr>
      </w:pPr>
      <w:del w:id="3116"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eastAsia="MS Mincho" w:hAnsi="Courier New"/>
            <w:sz w:val="16"/>
          </w:rPr>
          <w:delText>&lt;element name="HeartbeatControl"&gt;</w:delText>
        </w:r>
      </w:del>
    </w:p>
    <w:p w14:paraId="0B18F1A9" w14:textId="1227EA4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7" w:author="balazs-153" w:date="2024-01-18T20:40:00Z"/>
          <w:rFonts w:ascii="Courier New" w:eastAsia="MS Mincho" w:hAnsi="Courier New"/>
          <w:sz w:val="16"/>
        </w:rPr>
      </w:pPr>
      <w:del w:id="3118" w:author="balazs-153" w:date="2024-01-18T20:40:00Z">
        <w:r w:rsidRPr="006F6F0E" w:rsidDel="0047615E">
          <w:rPr>
            <w:rFonts w:ascii="Courier New" w:eastAsia="MS Mincho" w:hAnsi="Courier New"/>
            <w:sz w:val="16"/>
          </w:rPr>
          <w:delText xml:space="preserve">    &lt;complexType&gt;</w:delText>
        </w:r>
      </w:del>
    </w:p>
    <w:p w14:paraId="56FBA541" w14:textId="11B6131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9" w:author="balazs-153" w:date="2024-01-18T20:40:00Z"/>
          <w:rFonts w:ascii="Courier New" w:eastAsia="MS Mincho" w:hAnsi="Courier New"/>
          <w:sz w:val="16"/>
        </w:rPr>
      </w:pPr>
      <w:del w:id="3120" w:author="balazs-153" w:date="2024-01-18T20:40:00Z">
        <w:r w:rsidRPr="006F6F0E" w:rsidDel="0047615E">
          <w:rPr>
            <w:rFonts w:ascii="Courier New" w:eastAsia="MS Mincho" w:hAnsi="Courier New"/>
            <w:sz w:val="16"/>
          </w:rPr>
          <w:delText xml:space="preserve">      &lt;complexContent&gt;</w:delText>
        </w:r>
      </w:del>
    </w:p>
    <w:p w14:paraId="0EFF85AF" w14:textId="0DB6BA5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1" w:author="balazs-153" w:date="2024-01-18T20:40:00Z"/>
          <w:rFonts w:ascii="Courier New" w:eastAsia="MS Mincho" w:hAnsi="Courier New"/>
          <w:sz w:val="16"/>
        </w:rPr>
      </w:pPr>
      <w:del w:id="3122" w:author="balazs-153" w:date="2024-01-18T20:40:00Z">
        <w:r w:rsidRPr="006F6F0E" w:rsidDel="0047615E">
          <w:rPr>
            <w:rFonts w:ascii="Courier New" w:eastAsia="MS Mincho" w:hAnsi="Courier New"/>
            <w:sz w:val="16"/>
          </w:rPr>
          <w:delText xml:space="preserve">        &lt;extension base="xn:NrmClass"&gt;</w:delText>
        </w:r>
      </w:del>
    </w:p>
    <w:p w14:paraId="7BB84098" w14:textId="38B1426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3" w:author="balazs-153" w:date="2024-01-18T20:40:00Z"/>
          <w:rFonts w:ascii="Courier New" w:eastAsia="MS Mincho" w:hAnsi="Courier New"/>
          <w:sz w:val="16"/>
        </w:rPr>
      </w:pPr>
      <w:del w:id="3124" w:author="balazs-153" w:date="2024-01-18T20:40:00Z">
        <w:r w:rsidRPr="006F6F0E" w:rsidDel="0047615E">
          <w:rPr>
            <w:rFonts w:ascii="Courier New" w:eastAsia="MS Mincho" w:hAnsi="Courier New"/>
            <w:sz w:val="16"/>
          </w:rPr>
          <w:delText xml:space="preserve">          &lt;sequence&gt;</w:delText>
        </w:r>
      </w:del>
    </w:p>
    <w:p w14:paraId="669305FF" w14:textId="7127320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5" w:author="balazs-153" w:date="2024-01-18T20:40:00Z"/>
          <w:rFonts w:ascii="Courier New" w:hAnsi="Courier New"/>
          <w:sz w:val="16"/>
        </w:rPr>
      </w:pPr>
      <w:del w:id="3126"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&lt;element name="attributes" minOccurs="0"&gt;</w:delText>
        </w:r>
      </w:del>
    </w:p>
    <w:p w14:paraId="3159EE5D" w14:textId="31D61B6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7" w:author="balazs-153" w:date="2024-01-18T20:40:00Z"/>
          <w:rFonts w:ascii="Courier New" w:hAnsi="Courier New"/>
          <w:sz w:val="16"/>
        </w:rPr>
      </w:pPr>
      <w:del w:id="3128" w:author="balazs-153" w:date="2024-01-18T20:40:00Z">
        <w:r w:rsidRPr="006F6F0E" w:rsidDel="0047615E">
          <w:rPr>
            <w:rFonts w:ascii="Courier New" w:hAnsi="Courier New"/>
            <w:sz w:val="16"/>
          </w:rPr>
          <w:delText xml:space="preserve">              &lt;complexType&gt;</w:delText>
        </w:r>
      </w:del>
    </w:p>
    <w:p w14:paraId="621A40BF" w14:textId="7339006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9" w:author="balazs-153" w:date="2024-01-18T20:40:00Z"/>
          <w:rFonts w:ascii="Courier New" w:eastAsia="MS Mincho" w:hAnsi="Courier New"/>
          <w:sz w:val="16"/>
        </w:rPr>
      </w:pPr>
      <w:del w:id="3130" w:author="balazs-153" w:date="2024-01-18T20:40:00Z">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2432CCDC" w14:textId="0030D4B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1" w:author="balazs-153" w:date="2024-01-18T20:40:00Z"/>
          <w:rFonts w:ascii="Courier New" w:eastAsia="MS Mincho" w:hAnsi="Courier New"/>
          <w:sz w:val="16"/>
        </w:rPr>
      </w:pPr>
      <w:del w:id="3132"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w:delText>
        </w:r>
        <w:r w:rsidRPr="006F6F0E" w:rsidDel="0047615E">
          <w:rPr>
            <w:rFonts w:ascii="Courier New" w:hAnsi="Courier New" w:hint="eastAsia"/>
            <w:sz w:val="16"/>
            <w:lang w:eastAsia="zh-CN"/>
          </w:rPr>
          <w:delText xml:space="preserve"> </w:delText>
        </w:r>
        <w:r w:rsidRPr="006F6F0E" w:rsidDel="0047615E">
          <w:rPr>
            <w:rFonts w:ascii="Courier New" w:hAnsi="Courier New"/>
            <w:sz w:val="16"/>
            <w:lang w:eastAsia="zh-CN"/>
          </w:rPr>
          <w:delText xml:space="preserve">name="heartbeatNtfPeriod" </w:delText>
        </w:r>
        <w:r w:rsidRPr="006F6F0E" w:rsidDel="0047615E">
          <w:rPr>
            <w:rFonts w:ascii="Courier New" w:hAnsi="Courier New"/>
            <w:sz w:val="16"/>
          </w:rPr>
          <w:delText>type="integer"</w:delText>
        </w:r>
        <w:r w:rsidRPr="006F6F0E" w:rsidDel="0047615E">
          <w:rPr>
            <w:rFonts w:ascii="Courier New" w:eastAsia="MS Mincho" w:hAnsi="Courier New"/>
            <w:sz w:val="16"/>
          </w:rPr>
          <w:delText>/&gt;</w:delText>
        </w:r>
      </w:del>
    </w:p>
    <w:p w14:paraId="4BE9D5DC" w14:textId="3DDE7F6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3" w:author="balazs-153" w:date="2024-01-18T20:40:00Z"/>
          <w:rFonts w:ascii="Courier New" w:eastAsia="MS Mincho" w:hAnsi="Courier New"/>
          <w:sz w:val="16"/>
        </w:rPr>
      </w:pPr>
      <w:del w:id="3134" w:author="balazs-153" w:date="2024-01-18T20:40:00Z">
        <w:r w:rsidRPr="006F6F0E" w:rsidDel="0047615E">
          <w:rPr>
            <w:rFonts w:ascii="Courier New" w:eastAsia="MS Mincho" w:hAnsi="Courier New"/>
            <w:sz w:val="16"/>
          </w:rPr>
          <w:delText xml:space="preserve">                  &lt;element name="triggerHeartbeatNtf" </w:delText>
        </w:r>
        <w:r w:rsidRPr="006F6F0E" w:rsidDel="0047615E">
          <w:rPr>
            <w:rFonts w:ascii="Courier New" w:hAnsi="Courier New"/>
            <w:sz w:val="16"/>
            <w:lang w:val="en-US" w:eastAsia="zh-CN"/>
          </w:rPr>
          <w:delText>type</w:delText>
        </w:r>
        <w:r w:rsidRPr="006F6F0E" w:rsidDel="0047615E">
          <w:rPr>
            <w:rFonts w:ascii="Courier New" w:hAnsi="Courier New"/>
            <w:sz w:val="16"/>
          </w:rPr>
          <w:delText>="boolean"</w:delText>
        </w:r>
        <w:r w:rsidRPr="006F6F0E" w:rsidDel="0047615E">
          <w:rPr>
            <w:rFonts w:ascii="Courier New" w:eastAsia="MS Mincho" w:hAnsi="Courier New"/>
            <w:sz w:val="16"/>
          </w:rPr>
          <w:delText>/&gt;</w:delText>
        </w:r>
      </w:del>
    </w:p>
    <w:p w14:paraId="64BE2CC4" w14:textId="2C661DA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5" w:author="balazs-153" w:date="2024-01-18T20:40:00Z"/>
          <w:rFonts w:ascii="Courier New" w:eastAsia="MS Mincho" w:hAnsi="Courier New"/>
          <w:sz w:val="16"/>
        </w:rPr>
      </w:pPr>
      <w:del w:id="3136"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6EC83EDB" w14:textId="1ADA1C8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7" w:author="balazs-153" w:date="2024-01-18T20:40:00Z"/>
          <w:rFonts w:ascii="Courier New" w:hAnsi="Courier New"/>
          <w:sz w:val="16"/>
        </w:rPr>
      </w:pPr>
      <w:del w:id="3138"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&lt;/complexType&gt;</w:delText>
        </w:r>
      </w:del>
    </w:p>
    <w:p w14:paraId="132047BB" w14:textId="37F4921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9" w:author="balazs-153" w:date="2024-01-18T20:40:00Z"/>
          <w:rFonts w:ascii="Courier New" w:eastAsia="MS Mincho" w:hAnsi="Courier New"/>
          <w:sz w:val="16"/>
        </w:rPr>
      </w:pPr>
      <w:del w:id="3140" w:author="balazs-153" w:date="2024-01-18T20:40:00Z">
        <w:r w:rsidRPr="006F6F0E" w:rsidDel="0047615E">
          <w:rPr>
            <w:rFonts w:ascii="Courier New" w:hAnsi="Courier New"/>
            <w:sz w:val="16"/>
          </w:rPr>
          <w:delText xml:space="preserve">            &lt;/element&gt;</w:delText>
        </w:r>
      </w:del>
    </w:p>
    <w:p w14:paraId="586C8143" w14:textId="5EE6A72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 w:author="balazs-153" w:date="2024-01-18T20:40:00Z"/>
          <w:rFonts w:ascii="Courier New" w:eastAsia="MS Mincho" w:hAnsi="Courier New"/>
          <w:sz w:val="16"/>
        </w:rPr>
      </w:pPr>
      <w:del w:id="3142" w:author="balazs-153" w:date="2024-01-18T20:40:00Z">
        <w:r w:rsidRPr="006F6F0E" w:rsidDel="0047615E">
          <w:rPr>
            <w:rFonts w:ascii="Courier New" w:eastAsia="MS Mincho" w:hAnsi="Courier New"/>
            <w:sz w:val="16"/>
          </w:rPr>
          <w:delText xml:space="preserve">          &lt;/sequence&gt;</w:delText>
        </w:r>
      </w:del>
    </w:p>
    <w:p w14:paraId="55A7C73F" w14:textId="513A71F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 w:author="balazs-153" w:date="2024-01-18T20:40:00Z"/>
          <w:rFonts w:ascii="Courier New" w:eastAsia="MS Mincho" w:hAnsi="Courier New"/>
          <w:sz w:val="16"/>
        </w:rPr>
      </w:pPr>
      <w:del w:id="3144" w:author="balazs-153" w:date="2024-01-18T20:40:00Z">
        <w:r w:rsidRPr="006F6F0E" w:rsidDel="0047615E">
          <w:rPr>
            <w:rFonts w:ascii="Courier New" w:eastAsia="MS Mincho" w:hAnsi="Courier New"/>
            <w:sz w:val="16"/>
          </w:rPr>
          <w:delText xml:space="preserve">        &lt;/extension&gt;</w:delText>
        </w:r>
      </w:del>
    </w:p>
    <w:p w14:paraId="2093A8E9" w14:textId="26BD2C2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 w:author="balazs-153" w:date="2024-01-18T20:40:00Z"/>
          <w:rFonts w:ascii="Courier New" w:eastAsia="MS Mincho" w:hAnsi="Courier New"/>
          <w:sz w:val="16"/>
        </w:rPr>
      </w:pPr>
      <w:del w:id="3146" w:author="balazs-153" w:date="2024-01-18T20:40:00Z">
        <w:r w:rsidRPr="006F6F0E" w:rsidDel="0047615E">
          <w:rPr>
            <w:rFonts w:ascii="Courier New" w:eastAsia="MS Mincho" w:hAnsi="Courier New"/>
            <w:sz w:val="16"/>
          </w:rPr>
          <w:delText xml:space="preserve">      &lt;/complexContent&gt;</w:delText>
        </w:r>
      </w:del>
    </w:p>
    <w:p w14:paraId="5BC3B122" w14:textId="2643C5C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 w:author="balazs-153" w:date="2024-01-18T20:40:00Z"/>
          <w:rFonts w:ascii="Courier New" w:eastAsia="MS Mincho" w:hAnsi="Courier New"/>
          <w:sz w:val="16"/>
        </w:rPr>
      </w:pPr>
      <w:del w:id="3148" w:author="balazs-153" w:date="2024-01-18T20:40:00Z">
        <w:r w:rsidRPr="006F6F0E" w:rsidDel="0047615E">
          <w:rPr>
            <w:rFonts w:ascii="Courier New" w:eastAsia="MS Mincho" w:hAnsi="Courier New"/>
            <w:sz w:val="16"/>
          </w:rPr>
          <w:delText xml:space="preserve">    &lt;/complexType&gt;</w:delText>
        </w:r>
      </w:del>
    </w:p>
    <w:p w14:paraId="7D6F51EB" w14:textId="56766D3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 w:author="balazs-153" w:date="2024-01-18T20:40:00Z"/>
          <w:rFonts w:ascii="Courier New" w:eastAsia="MS Mincho" w:hAnsi="Courier New"/>
          <w:sz w:val="16"/>
        </w:rPr>
      </w:pPr>
      <w:del w:id="3150" w:author="balazs-153" w:date="2024-01-18T20:40:00Z">
        <w:r w:rsidRPr="006F6F0E" w:rsidDel="0047615E">
          <w:rPr>
            <w:rFonts w:ascii="Courier New" w:eastAsia="MS Mincho" w:hAnsi="Courier New"/>
            <w:sz w:val="16"/>
          </w:rPr>
          <w:delText xml:space="preserve">  &lt;/element&gt;</w:delText>
        </w:r>
      </w:del>
    </w:p>
    <w:p w14:paraId="32A6AC24" w14:textId="1848752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 w:author="balazs-153" w:date="2024-01-18T20:40:00Z"/>
          <w:rFonts w:ascii="Courier New" w:eastAsia="MS Mincho" w:hAnsi="Courier New"/>
          <w:sz w:val="16"/>
        </w:rPr>
      </w:pPr>
    </w:p>
    <w:p w14:paraId="3F26C003" w14:textId="3266F1A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2" w:author="balazs-153" w:date="2024-01-18T20:40:00Z"/>
          <w:rFonts w:ascii="Courier New" w:eastAsia="MS Mincho" w:hAnsi="Courier New"/>
          <w:sz w:val="16"/>
        </w:rPr>
      </w:pPr>
      <w:del w:id="3153" w:author="balazs-153" w:date="2024-01-18T20:40:00Z">
        <w:r w:rsidRPr="006F6F0E" w:rsidDel="0047615E">
          <w:rPr>
            <w:rFonts w:ascii="Courier New" w:eastAsia="MS Mincho" w:hAnsi="Courier New"/>
            <w:sz w:val="16"/>
          </w:rPr>
          <w:delText xml:space="preserve">  &lt;element name="</w:delText>
        </w:r>
        <w:r w:rsidRPr="006F6F0E" w:rsidDel="0047615E">
          <w:rPr>
            <w:rFonts w:ascii="Courier New" w:hAnsi="Courier New" w:cs="Courier New"/>
            <w:sz w:val="16"/>
            <w:lang w:val="en-US" w:eastAsia="zh-CN"/>
          </w:rPr>
          <w:delText>ThresholdMonitor</w:delText>
        </w:r>
        <w:r w:rsidRPr="006F6F0E" w:rsidDel="0047615E">
          <w:rPr>
            <w:rFonts w:ascii="Courier New" w:eastAsia="MS Mincho" w:hAnsi="Courier New"/>
            <w:sz w:val="16"/>
          </w:rPr>
          <w:delText>"&gt;</w:delText>
        </w:r>
      </w:del>
    </w:p>
    <w:p w14:paraId="4CA11240" w14:textId="59B32BE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4" w:author="balazs-153" w:date="2024-01-18T20:40:00Z"/>
          <w:rFonts w:ascii="Courier New" w:eastAsia="MS Mincho" w:hAnsi="Courier New"/>
          <w:sz w:val="16"/>
          <w:lang w:val="fr-FR"/>
        </w:rPr>
      </w:pPr>
      <w:del w:id="3155" w:author="balazs-153" w:date="2024-01-18T20:40:00Z">
        <w:r w:rsidRPr="006F6F0E" w:rsidDel="0047615E">
          <w:rPr>
            <w:rFonts w:ascii="Courier New" w:eastAsia="MS Mincho" w:hAnsi="Courier New"/>
            <w:sz w:val="16"/>
          </w:rPr>
          <w:delText xml:space="preserve">    </w:delText>
        </w:r>
        <w:r w:rsidRPr="006F6F0E" w:rsidDel="0047615E">
          <w:rPr>
            <w:rFonts w:ascii="Courier New" w:eastAsia="MS Mincho" w:hAnsi="Courier New"/>
            <w:sz w:val="16"/>
            <w:lang w:val="fr-FR"/>
          </w:rPr>
          <w:delText>&lt;complexType&gt;</w:delText>
        </w:r>
      </w:del>
    </w:p>
    <w:p w14:paraId="5A45EEF3" w14:textId="261D545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 w:author="balazs-153" w:date="2024-01-18T20:40:00Z"/>
          <w:rFonts w:ascii="Courier New" w:eastAsia="MS Mincho" w:hAnsi="Courier New"/>
          <w:sz w:val="16"/>
          <w:lang w:val="fr-FR"/>
        </w:rPr>
      </w:pPr>
      <w:del w:id="3157" w:author="balazs-153" w:date="2024-01-18T20:40:00Z">
        <w:r w:rsidRPr="006F6F0E" w:rsidDel="0047615E">
          <w:rPr>
            <w:rFonts w:ascii="Courier New" w:eastAsia="MS Mincho" w:hAnsi="Courier New"/>
            <w:sz w:val="16"/>
            <w:lang w:val="fr-FR"/>
          </w:rPr>
          <w:delText xml:space="preserve">      &lt;complexContent&gt;</w:delText>
        </w:r>
      </w:del>
    </w:p>
    <w:p w14:paraId="47ECC7FA" w14:textId="25FB030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 w:author="balazs-153" w:date="2024-01-18T20:40:00Z"/>
          <w:rFonts w:ascii="Courier New" w:eastAsia="MS Mincho" w:hAnsi="Courier New"/>
          <w:sz w:val="16"/>
          <w:lang w:val="fr-FR"/>
        </w:rPr>
      </w:pPr>
      <w:del w:id="3159" w:author="balazs-153" w:date="2024-01-18T20:40:00Z">
        <w:r w:rsidRPr="006F6F0E" w:rsidDel="0047615E">
          <w:rPr>
            <w:rFonts w:ascii="Courier New" w:eastAsia="MS Mincho" w:hAnsi="Courier New"/>
            <w:sz w:val="16"/>
            <w:lang w:val="fr-FR"/>
          </w:rPr>
          <w:delText xml:space="preserve">        &lt;extension base="xn:NrmClass"&gt;</w:delText>
        </w:r>
      </w:del>
    </w:p>
    <w:p w14:paraId="61C0AAA5" w14:textId="68078B7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 w:author="balazs-153" w:date="2024-01-18T20:40:00Z"/>
          <w:rFonts w:ascii="Courier New" w:eastAsia="MS Mincho" w:hAnsi="Courier New"/>
          <w:sz w:val="16"/>
        </w:rPr>
      </w:pPr>
      <w:del w:id="3161"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eastAsia="MS Mincho" w:hAnsi="Courier New"/>
            <w:sz w:val="16"/>
          </w:rPr>
          <w:delText>&lt;sequence&gt;</w:delText>
        </w:r>
      </w:del>
    </w:p>
    <w:p w14:paraId="375F5A34" w14:textId="3A14F78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 w:author="balazs-153" w:date="2024-01-18T20:40:00Z"/>
          <w:rFonts w:ascii="Courier New" w:eastAsia="SimSun" w:hAnsi="Courier New"/>
          <w:sz w:val="16"/>
        </w:rPr>
      </w:pPr>
      <w:del w:id="3163"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&lt;element name="attributes" minOccurs="0"&gt;</w:delText>
        </w:r>
      </w:del>
    </w:p>
    <w:p w14:paraId="601443B2" w14:textId="4FA2FBB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 w:author="balazs-153" w:date="2024-01-18T20:40:00Z"/>
          <w:rFonts w:ascii="Courier New" w:hAnsi="Courier New"/>
          <w:sz w:val="16"/>
          <w:lang w:eastAsia="zh-CN"/>
        </w:rPr>
      </w:pPr>
      <w:del w:id="3165" w:author="balazs-153" w:date="2024-01-18T20:40:00Z">
        <w:r w:rsidRPr="006F6F0E" w:rsidDel="0047615E">
          <w:rPr>
            <w:rFonts w:ascii="Courier New" w:hAnsi="Courier New"/>
            <w:sz w:val="16"/>
            <w:lang w:eastAsia="zh-CN"/>
          </w:rPr>
          <w:delText xml:space="preserve">              &lt;complexType&gt;</w:delText>
        </w:r>
      </w:del>
    </w:p>
    <w:p w14:paraId="0475F675" w14:textId="76BE9EF1" w:rsidR="006F6F0E" w:rsidRPr="006F6F0E" w:rsidDel="0047615E" w:rsidRDefault="006F6F0E" w:rsidP="006F6F0E">
      <w:pPr>
        <w:tabs>
          <w:tab w:val="left" w:pos="384"/>
          <w:tab w:val="left" w:pos="9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 w:author="balazs-153" w:date="2024-01-18T20:40:00Z"/>
          <w:rFonts w:ascii="Courier New" w:hAnsi="Courier New"/>
          <w:sz w:val="16"/>
          <w:lang w:eastAsia="zh-CN"/>
        </w:rPr>
      </w:pPr>
      <w:del w:id="3167" w:author="balazs-153" w:date="2024-01-18T20:40:00Z">
        <w:r w:rsidRPr="006F6F0E" w:rsidDel="0047615E">
          <w:rPr>
            <w:rFonts w:ascii="Courier New" w:hAnsi="Courier New"/>
            <w:sz w:val="16"/>
            <w:lang w:eastAsia="zh-CN"/>
          </w:rPr>
          <w:delText xml:space="preserve">                &lt;all&gt;</w:delText>
        </w:r>
      </w:del>
    </w:p>
    <w:p w14:paraId="3C7CA478" w14:textId="510275D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 w:author="balazs-153" w:date="2024-01-18T20:40:00Z"/>
          <w:rFonts w:ascii="Courier New" w:hAnsi="Courier New"/>
          <w:sz w:val="16"/>
          <w:lang w:eastAsia="zh-CN"/>
        </w:rPr>
      </w:pPr>
      <w:del w:id="3169" w:author="balazs-153" w:date="2024-01-18T20:40:00Z">
        <w:r w:rsidRPr="006F6F0E" w:rsidDel="0047615E">
          <w:rPr>
            <w:rFonts w:ascii="Courier New" w:hAnsi="Courier New"/>
            <w:sz w:val="16"/>
            <w:lang w:eastAsia="zh-CN"/>
          </w:rPr>
          <w:delText xml:space="preserve">                 &lt;element name="</w:delText>
        </w:r>
        <w:r w:rsidRPr="006F6F0E" w:rsidDel="0047615E">
          <w:rPr>
            <w:rFonts w:ascii="Courier New" w:hAnsi="Courier New" w:cs="Courier New"/>
            <w:color w:val="000000"/>
            <w:sz w:val="16"/>
          </w:rPr>
          <w:delText>thresholdInfoList</w:delText>
        </w:r>
        <w:r w:rsidRPr="006F6F0E" w:rsidDel="0047615E">
          <w:rPr>
            <w:rFonts w:ascii="Courier New" w:hAnsi="Courier New"/>
            <w:sz w:val="16"/>
            <w:lang w:eastAsia="zh-CN"/>
          </w:rPr>
          <w:delText xml:space="preserve">" </w:delText>
        </w:r>
        <w:r w:rsidRPr="006F6F0E" w:rsidDel="0047615E">
          <w:rPr>
            <w:rFonts w:ascii="Courier New" w:hAnsi="Courier New"/>
            <w:sz w:val="16"/>
          </w:rPr>
          <w:delText>type="xn:</w:delText>
        </w:r>
        <w:r w:rsidRPr="006F6F0E" w:rsidDel="0047615E">
          <w:rPr>
            <w:rFonts w:ascii="Courier New" w:hAnsi="Courier New" w:cs="Courier New"/>
            <w:sz w:val="16"/>
            <w:szCs w:val="16"/>
          </w:rPr>
          <w:delText>thresholdInfoListType</w:delText>
        </w:r>
        <w:r w:rsidRPr="006F6F0E" w:rsidDel="0047615E">
          <w:rPr>
            <w:rFonts w:ascii="Courier New" w:hAnsi="Courier New"/>
            <w:sz w:val="16"/>
          </w:rPr>
          <w:delText>"</w:delText>
        </w:r>
        <w:r w:rsidRPr="006F6F0E" w:rsidDel="0047615E">
          <w:rPr>
            <w:rFonts w:ascii="Courier New" w:hAnsi="Courier New"/>
            <w:sz w:val="16"/>
            <w:lang w:eastAsia="zh-CN"/>
          </w:rPr>
          <w:delText>/&gt;</w:delText>
        </w:r>
      </w:del>
    </w:p>
    <w:p w14:paraId="14BE71C1" w14:textId="7C19545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 w:author="balazs-153" w:date="2024-01-18T20:40:00Z"/>
          <w:rFonts w:ascii="Courier New" w:hAnsi="Courier New"/>
          <w:sz w:val="16"/>
          <w:lang w:eastAsia="zh-CN"/>
        </w:rPr>
      </w:pPr>
      <w:del w:id="3171" w:author="balazs-153" w:date="2024-01-18T20:40:00Z">
        <w:r w:rsidRPr="006F6F0E" w:rsidDel="0047615E">
          <w:rPr>
            <w:rFonts w:ascii="Courier New" w:hAnsi="Courier New"/>
            <w:sz w:val="16"/>
            <w:lang w:eastAsia="zh-CN"/>
          </w:rPr>
          <w:delText xml:space="preserve">                 &lt;element name="</w:delText>
        </w:r>
        <w:r w:rsidRPr="006F6F0E" w:rsidDel="0047615E">
          <w:rPr>
            <w:rFonts w:ascii="Courier" w:hAnsi="Courier"/>
            <w:sz w:val="16"/>
          </w:rPr>
          <w:delText>monitoringGP</w:delText>
        </w:r>
        <w:r w:rsidRPr="006F6F0E" w:rsidDel="0047615E">
          <w:rPr>
            <w:rFonts w:ascii="Courier New" w:hAnsi="Courier New"/>
            <w:sz w:val="16"/>
            <w:lang w:eastAsia="zh-CN"/>
          </w:rPr>
          <w:delText xml:space="preserve">" </w:delText>
        </w:r>
        <w:r w:rsidRPr="006F6F0E" w:rsidDel="0047615E">
          <w:rPr>
            <w:rFonts w:ascii="Courier New" w:hAnsi="Courier New"/>
            <w:sz w:val="16"/>
          </w:rPr>
          <w:delText>type="integer"</w:delText>
        </w:r>
        <w:r w:rsidRPr="006F6F0E" w:rsidDel="0047615E">
          <w:rPr>
            <w:rFonts w:ascii="Courier New" w:hAnsi="Courier New"/>
            <w:sz w:val="16"/>
            <w:lang w:eastAsia="zh-CN"/>
          </w:rPr>
          <w:delText>/&gt;</w:delText>
        </w:r>
      </w:del>
    </w:p>
    <w:p w14:paraId="691EAAA4" w14:textId="7354672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 w:author="balazs-153" w:date="2024-01-18T20:40:00Z"/>
          <w:rFonts w:ascii="Courier New" w:hAnsi="Courier New"/>
          <w:sz w:val="16"/>
          <w:lang w:eastAsia="zh-CN"/>
        </w:rPr>
      </w:pPr>
      <w:del w:id="3173" w:author="balazs-153" w:date="2024-01-18T20:40:00Z">
        <w:r w:rsidRPr="006F6F0E" w:rsidDel="0047615E">
          <w:rPr>
            <w:rFonts w:ascii="Courier New" w:hAnsi="Courier New"/>
            <w:sz w:val="16"/>
            <w:lang w:eastAsia="zh-CN"/>
          </w:rPr>
          <w:delText xml:space="preserve">                 &lt;element name="</w:delText>
        </w:r>
        <w:r w:rsidRPr="006F6F0E" w:rsidDel="0047615E">
          <w:rPr>
            <w:rFonts w:ascii="Courier New" w:hAnsi="Courier New" w:cs="Courier New"/>
            <w:sz w:val="16"/>
            <w:szCs w:val="18"/>
          </w:rPr>
          <w:delText>monitoringNotifTarget</w:delText>
        </w:r>
        <w:r w:rsidRPr="006F6F0E" w:rsidDel="0047615E">
          <w:rPr>
            <w:rFonts w:ascii="Courier New" w:hAnsi="Courier New"/>
            <w:sz w:val="16"/>
            <w:lang w:eastAsia="zh-CN"/>
          </w:rPr>
          <w:delText xml:space="preserve">" </w:delText>
        </w:r>
        <w:r w:rsidRPr="006F6F0E" w:rsidDel="0047615E">
          <w:rPr>
            <w:rFonts w:ascii="Courier New" w:hAnsi="Courier New"/>
            <w:sz w:val="16"/>
          </w:rPr>
          <w:delText>type="string"</w:delText>
        </w:r>
        <w:r w:rsidRPr="006F6F0E" w:rsidDel="0047615E">
          <w:rPr>
            <w:rFonts w:ascii="Courier New" w:hAnsi="Courier New"/>
            <w:sz w:val="16"/>
            <w:lang w:eastAsia="zh-CN"/>
          </w:rPr>
          <w:delText>/&gt;</w:delText>
        </w:r>
      </w:del>
    </w:p>
    <w:p w14:paraId="588531E3" w14:textId="2542027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 w:author="balazs-153" w:date="2024-01-18T20:40:00Z"/>
          <w:rFonts w:ascii="Courier New" w:hAnsi="Courier New"/>
          <w:sz w:val="16"/>
          <w:lang w:eastAsia="zh-CN"/>
        </w:rPr>
      </w:pPr>
      <w:del w:id="3175" w:author="balazs-153" w:date="2024-01-18T20:40:00Z">
        <w:r w:rsidRPr="006F6F0E" w:rsidDel="0047615E">
          <w:rPr>
            <w:rFonts w:ascii="Courier New" w:hAnsi="Courier New"/>
            <w:sz w:val="16"/>
            <w:lang w:eastAsia="zh-CN"/>
          </w:rPr>
          <w:delText xml:space="preserve">                 &lt;element name="</w:delText>
        </w:r>
        <w:r w:rsidRPr="006F6F0E" w:rsidDel="0047615E">
          <w:rPr>
            <w:rFonts w:ascii="Courier New" w:hAnsi="Courier New" w:cs="Courier New"/>
            <w:color w:val="000000"/>
            <w:sz w:val="16"/>
          </w:rPr>
          <w:delText>monitoredI</w:delText>
        </w:r>
        <w:r w:rsidRPr="006F6F0E" w:rsidDel="0047615E">
          <w:rPr>
            <w:rFonts w:ascii="Courier New" w:eastAsia="Arial Unicode MS" w:hAnsi="Courier New" w:cs="Courier New"/>
            <w:color w:val="000000"/>
            <w:sz w:val="16"/>
            <w:lang w:eastAsia="zh-CN"/>
          </w:rPr>
          <w:delText>OC</w:delText>
        </w:r>
        <w:r w:rsidRPr="006F6F0E" w:rsidDel="0047615E">
          <w:rPr>
            <w:rFonts w:ascii="Courier New" w:hAnsi="Courier New" w:cs="Courier New"/>
            <w:color w:val="000000"/>
            <w:sz w:val="16"/>
          </w:rPr>
          <w:delText>Name</w:delText>
        </w:r>
        <w:r w:rsidRPr="006F6F0E" w:rsidDel="0047615E">
          <w:rPr>
            <w:rFonts w:ascii="Courier New" w:hAnsi="Courier New"/>
            <w:sz w:val="16"/>
            <w:lang w:eastAsia="zh-CN"/>
          </w:rPr>
          <w:delText xml:space="preserve">" </w:delText>
        </w:r>
        <w:r w:rsidRPr="006F6F0E" w:rsidDel="0047615E">
          <w:rPr>
            <w:rFonts w:ascii="Courier New" w:hAnsi="Courier New"/>
            <w:sz w:val="16"/>
          </w:rPr>
          <w:delText>type="string"</w:delText>
        </w:r>
        <w:r w:rsidRPr="006F6F0E" w:rsidDel="0047615E">
          <w:rPr>
            <w:rFonts w:ascii="Courier New" w:hAnsi="Courier New"/>
            <w:sz w:val="16"/>
            <w:lang w:eastAsia="zh-CN"/>
          </w:rPr>
          <w:delText>/&gt;</w:delText>
        </w:r>
      </w:del>
    </w:p>
    <w:p w14:paraId="08D7C947" w14:textId="6865E85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6" w:author="balazs-153" w:date="2024-01-18T20:40:00Z"/>
          <w:rFonts w:ascii="Courier New" w:hAnsi="Courier New"/>
          <w:sz w:val="16"/>
          <w:lang w:eastAsia="zh-CN"/>
        </w:rPr>
      </w:pPr>
      <w:del w:id="3177" w:author="balazs-153" w:date="2024-01-18T20:40:00Z">
        <w:r w:rsidRPr="006F6F0E" w:rsidDel="0047615E">
          <w:rPr>
            <w:rFonts w:ascii="Courier New" w:hAnsi="Courier New"/>
            <w:sz w:val="16"/>
            <w:lang w:eastAsia="zh-CN"/>
          </w:rPr>
          <w:delText xml:space="preserve">                 &lt;element name="</w:delText>
        </w:r>
        <w:r w:rsidRPr="006F6F0E" w:rsidDel="0047615E">
          <w:rPr>
            <w:rFonts w:ascii="Courier" w:hAnsi="Courier"/>
            <w:sz w:val="16"/>
          </w:rPr>
          <w:delText>monitoredObjectDNs</w:delText>
        </w:r>
        <w:r w:rsidRPr="006F6F0E" w:rsidDel="0047615E">
          <w:rPr>
            <w:rFonts w:ascii="Courier New" w:hAnsi="Courier New"/>
            <w:sz w:val="16"/>
            <w:lang w:eastAsia="zh-CN"/>
          </w:rPr>
          <w:delText xml:space="preserve">" </w:delText>
        </w:r>
        <w:r w:rsidRPr="006F6F0E" w:rsidDel="0047615E">
          <w:rPr>
            <w:rFonts w:ascii="Courier New" w:hAnsi="Courier New"/>
            <w:sz w:val="16"/>
          </w:rPr>
          <w:delText>type="xn:dnList"</w:delText>
        </w:r>
        <w:r w:rsidRPr="006F6F0E" w:rsidDel="0047615E">
          <w:rPr>
            <w:rFonts w:ascii="Courier New" w:hAnsi="Courier New"/>
            <w:sz w:val="16"/>
            <w:lang w:eastAsia="zh-CN"/>
          </w:rPr>
          <w:delText>/&gt;</w:delText>
        </w:r>
      </w:del>
    </w:p>
    <w:p w14:paraId="59516D47" w14:textId="5F6836C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8" w:author="balazs-153" w:date="2024-01-18T20:40:00Z"/>
          <w:rFonts w:ascii="Courier New" w:hAnsi="Courier New"/>
          <w:sz w:val="16"/>
          <w:lang w:eastAsia="zh-CN"/>
        </w:rPr>
      </w:pPr>
      <w:del w:id="3179" w:author="balazs-153" w:date="2024-01-18T20:40:00Z">
        <w:r w:rsidRPr="006F6F0E" w:rsidDel="0047615E">
          <w:rPr>
            <w:rFonts w:ascii="Courier New" w:hAnsi="Courier New"/>
            <w:sz w:val="16"/>
            <w:lang w:eastAsia="zh-CN"/>
          </w:rPr>
          <w:delText xml:space="preserve">                &lt;/all&gt;</w:delText>
        </w:r>
      </w:del>
    </w:p>
    <w:p w14:paraId="23DA1762" w14:textId="2152A15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0" w:author="balazs-153" w:date="2024-01-18T20:40:00Z"/>
          <w:rFonts w:ascii="Courier New" w:hAnsi="Courier New"/>
          <w:sz w:val="16"/>
          <w:lang w:eastAsia="zh-CN"/>
        </w:rPr>
      </w:pPr>
      <w:del w:id="3181" w:author="balazs-153" w:date="2024-01-18T20:40:00Z">
        <w:r w:rsidRPr="006F6F0E" w:rsidDel="0047615E">
          <w:rPr>
            <w:rFonts w:ascii="Courier New" w:hAnsi="Courier New"/>
            <w:sz w:val="16"/>
            <w:lang w:eastAsia="zh-CN"/>
          </w:rPr>
          <w:delText xml:space="preserve">              &lt;/complexType&gt;</w:delText>
        </w:r>
      </w:del>
    </w:p>
    <w:p w14:paraId="00BFD53C" w14:textId="5CED6B0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2" w:author="balazs-153" w:date="2024-01-18T20:40:00Z"/>
          <w:rFonts w:ascii="Courier New" w:eastAsia="MS Mincho" w:hAnsi="Courier New"/>
          <w:sz w:val="16"/>
        </w:rPr>
      </w:pPr>
      <w:del w:id="3183" w:author="balazs-153" w:date="2024-01-18T20:40:00Z">
        <w:r w:rsidRPr="006F6F0E" w:rsidDel="0047615E">
          <w:rPr>
            <w:rFonts w:ascii="Courier New" w:hAnsi="Courier New"/>
            <w:sz w:val="16"/>
          </w:rPr>
          <w:delText xml:space="preserve">            &lt;/element&gt;</w:delText>
        </w:r>
      </w:del>
    </w:p>
    <w:p w14:paraId="5A640EF9" w14:textId="2B24469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4" w:author="balazs-153" w:date="2024-01-18T20:40:00Z"/>
          <w:rFonts w:ascii="Courier New" w:eastAsia="MS Mincho" w:hAnsi="Courier New"/>
          <w:sz w:val="16"/>
        </w:rPr>
      </w:pPr>
      <w:del w:id="3185" w:author="balazs-153" w:date="2024-01-18T20:40:00Z">
        <w:r w:rsidRPr="006F6F0E" w:rsidDel="0047615E">
          <w:rPr>
            <w:rFonts w:ascii="Courier New" w:eastAsia="MS Mincho" w:hAnsi="Courier New"/>
            <w:sz w:val="16"/>
          </w:rPr>
          <w:delText xml:space="preserve">            &lt;choice minOccurs="0" maxOccurs="unbounded"&gt;</w:delText>
        </w:r>
      </w:del>
    </w:p>
    <w:p w14:paraId="4B9F5ECB" w14:textId="41461D7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 w:author="balazs-153" w:date="2024-01-18T20:40:00Z"/>
          <w:rFonts w:ascii="Courier New" w:eastAsia="MS Mincho" w:hAnsi="Courier New"/>
          <w:sz w:val="16"/>
        </w:rPr>
      </w:pPr>
      <w:del w:id="3187" w:author="balazs-153" w:date="2024-01-18T20:40:00Z">
        <w:r w:rsidRPr="006F6F0E" w:rsidDel="0047615E">
          <w:rPr>
            <w:rFonts w:ascii="Courier New" w:eastAsia="MS Mincho" w:hAnsi="Courier New"/>
            <w:sz w:val="16"/>
          </w:rPr>
          <w:delText xml:space="preserve">              &lt;element ref="xn:</w:delText>
        </w:r>
        <w:r w:rsidRPr="006F6F0E" w:rsidDel="0047615E">
          <w:rPr>
            <w:rFonts w:ascii="Courier New" w:hAnsi="Courier New" w:cs="Courier New"/>
            <w:sz w:val="16"/>
            <w:lang w:val="en-US" w:eastAsia="zh-CN"/>
          </w:rPr>
          <w:delText>ThresholdMonitor</w:delText>
        </w:r>
        <w:r w:rsidRPr="006F6F0E" w:rsidDel="0047615E">
          <w:rPr>
            <w:rFonts w:ascii="Courier New" w:eastAsia="MS Mincho" w:hAnsi="Courier New"/>
            <w:sz w:val="16"/>
          </w:rPr>
          <w:delText>OptionallyContainedNrmClass"/&gt;</w:delText>
        </w:r>
      </w:del>
    </w:p>
    <w:p w14:paraId="3C046C1C" w14:textId="28A8F78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 w:author="balazs-153" w:date="2024-01-18T20:40:00Z"/>
          <w:rFonts w:ascii="Courier New" w:eastAsia="MS Mincho" w:hAnsi="Courier New"/>
          <w:sz w:val="16"/>
        </w:rPr>
      </w:pPr>
      <w:del w:id="3189" w:author="balazs-153" w:date="2024-01-18T20:40:00Z">
        <w:r w:rsidRPr="006F6F0E" w:rsidDel="0047615E">
          <w:rPr>
            <w:rFonts w:ascii="Courier New" w:eastAsia="MS Mincho" w:hAnsi="Courier New"/>
            <w:sz w:val="16"/>
          </w:rPr>
          <w:delText xml:space="preserve">            &lt;/choice&gt;</w:delText>
        </w:r>
      </w:del>
    </w:p>
    <w:p w14:paraId="10B44A43" w14:textId="237E15B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 w:author="balazs-153" w:date="2024-01-18T20:40:00Z"/>
          <w:rFonts w:ascii="Courier New" w:eastAsia="MS Mincho" w:hAnsi="Courier New"/>
          <w:sz w:val="16"/>
          <w:lang w:val="fr-FR"/>
        </w:rPr>
      </w:pPr>
      <w:del w:id="3191" w:author="balazs-153" w:date="2024-01-18T20:40:00Z">
        <w:r w:rsidRPr="006F6F0E" w:rsidDel="0047615E">
          <w:rPr>
            <w:rFonts w:ascii="Courier New" w:eastAsia="MS Mincho" w:hAnsi="Courier New"/>
            <w:sz w:val="16"/>
          </w:rPr>
          <w:delText xml:space="preserve">          </w:delText>
        </w:r>
        <w:r w:rsidRPr="006F6F0E" w:rsidDel="0047615E">
          <w:rPr>
            <w:rFonts w:ascii="Courier New" w:eastAsia="MS Mincho" w:hAnsi="Courier New"/>
            <w:sz w:val="16"/>
            <w:lang w:val="fr-FR"/>
          </w:rPr>
          <w:delText>&lt;/sequence&gt;</w:delText>
        </w:r>
      </w:del>
    </w:p>
    <w:p w14:paraId="6F91A8E1" w14:textId="7CF5C69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 w:author="balazs-153" w:date="2024-01-18T20:40:00Z"/>
          <w:rFonts w:ascii="Courier New" w:eastAsia="MS Mincho" w:hAnsi="Courier New"/>
          <w:sz w:val="16"/>
          <w:lang w:val="fr-FR"/>
        </w:rPr>
      </w:pPr>
      <w:del w:id="3193" w:author="balazs-153" w:date="2024-01-18T20:40:00Z">
        <w:r w:rsidRPr="006F6F0E" w:rsidDel="0047615E">
          <w:rPr>
            <w:rFonts w:ascii="Courier New" w:eastAsia="MS Mincho" w:hAnsi="Courier New"/>
            <w:sz w:val="16"/>
            <w:lang w:val="fr-FR"/>
          </w:rPr>
          <w:delText xml:space="preserve">        &lt;/extension&gt;</w:delText>
        </w:r>
      </w:del>
    </w:p>
    <w:p w14:paraId="4208B6F3" w14:textId="3BBD630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 w:author="balazs-153" w:date="2024-01-18T20:40:00Z"/>
          <w:rFonts w:ascii="Courier New" w:eastAsia="MS Mincho" w:hAnsi="Courier New"/>
          <w:sz w:val="16"/>
          <w:lang w:val="fr-FR"/>
        </w:rPr>
      </w:pPr>
      <w:del w:id="3195" w:author="balazs-153" w:date="2024-01-18T20:40:00Z">
        <w:r w:rsidRPr="006F6F0E" w:rsidDel="0047615E">
          <w:rPr>
            <w:rFonts w:ascii="Courier New" w:eastAsia="MS Mincho" w:hAnsi="Courier New"/>
            <w:sz w:val="16"/>
            <w:lang w:val="fr-FR"/>
          </w:rPr>
          <w:delText xml:space="preserve">      &lt;/complexContent&gt;</w:delText>
        </w:r>
      </w:del>
    </w:p>
    <w:p w14:paraId="635F61D1" w14:textId="1AB17AA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 w:author="balazs-153" w:date="2024-01-18T20:40:00Z"/>
          <w:rFonts w:ascii="Courier New" w:eastAsia="MS Mincho" w:hAnsi="Courier New"/>
          <w:sz w:val="16"/>
          <w:lang w:val="fr-FR"/>
        </w:rPr>
      </w:pPr>
      <w:del w:id="3197" w:author="balazs-153" w:date="2024-01-18T20:40:00Z">
        <w:r w:rsidRPr="006F6F0E" w:rsidDel="0047615E">
          <w:rPr>
            <w:rFonts w:ascii="Courier New" w:eastAsia="MS Mincho" w:hAnsi="Courier New"/>
            <w:sz w:val="16"/>
            <w:lang w:val="fr-FR"/>
          </w:rPr>
          <w:delText xml:space="preserve">    &lt;/complexType&gt;</w:delText>
        </w:r>
      </w:del>
    </w:p>
    <w:p w14:paraId="5D386B16" w14:textId="52F38E5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 w:author="balazs-153" w:date="2024-01-18T20:40:00Z"/>
          <w:rFonts w:ascii="Courier New" w:eastAsia="MS Mincho" w:hAnsi="Courier New"/>
          <w:sz w:val="16"/>
          <w:lang w:val="fr-FR"/>
        </w:rPr>
      </w:pPr>
      <w:del w:id="3199" w:author="balazs-153" w:date="2024-01-18T20:40:00Z">
        <w:r w:rsidRPr="006F6F0E" w:rsidDel="0047615E">
          <w:rPr>
            <w:rFonts w:ascii="Courier New" w:eastAsia="MS Mincho" w:hAnsi="Courier New"/>
            <w:sz w:val="16"/>
            <w:lang w:val="fr-FR"/>
          </w:rPr>
          <w:delText xml:space="preserve">  &lt;/element&gt;</w:delText>
        </w:r>
      </w:del>
    </w:p>
    <w:p w14:paraId="587114DD" w14:textId="64A90A4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 w:author="balazs-153" w:date="2024-01-18T20:40:00Z"/>
          <w:rFonts w:ascii="Courier New" w:eastAsia="MS Mincho" w:hAnsi="Courier New"/>
          <w:sz w:val="16"/>
          <w:lang w:val="fr-FR"/>
        </w:rPr>
      </w:pPr>
    </w:p>
    <w:p w14:paraId="053A5561" w14:textId="70274DB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1" w:author="balazs-153" w:date="2024-01-18T20:40:00Z"/>
          <w:rFonts w:ascii="Courier New" w:eastAsia="MS Mincho" w:hAnsi="Courier New"/>
          <w:sz w:val="16"/>
          <w:lang w:val="fr-FR"/>
        </w:rPr>
      </w:pPr>
      <w:del w:id="3202" w:author="balazs-153" w:date="2024-01-18T20:40:00Z">
        <w:r w:rsidRPr="006F6F0E" w:rsidDel="0047615E">
          <w:rPr>
            <w:rFonts w:ascii="Courier New" w:eastAsia="MS Mincho" w:hAnsi="Courier New"/>
            <w:sz w:val="16"/>
            <w:lang w:val="fr-FR"/>
          </w:rPr>
          <w:delText xml:space="preserve">  &lt;element name="NtfSubscriptionControl"&gt;</w:delText>
        </w:r>
      </w:del>
    </w:p>
    <w:p w14:paraId="29EA1DB7" w14:textId="7311C51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 w:author="balazs-153" w:date="2024-01-18T20:40:00Z"/>
          <w:rFonts w:ascii="Courier New" w:eastAsia="MS Mincho" w:hAnsi="Courier New"/>
          <w:sz w:val="16"/>
          <w:lang w:val="fr-FR"/>
        </w:rPr>
      </w:pPr>
      <w:del w:id="3204" w:author="balazs-153" w:date="2024-01-18T20:40:00Z">
        <w:r w:rsidRPr="006F6F0E" w:rsidDel="0047615E">
          <w:rPr>
            <w:rFonts w:ascii="Courier New" w:eastAsia="MS Mincho" w:hAnsi="Courier New"/>
            <w:sz w:val="16"/>
            <w:lang w:val="fr-FR"/>
          </w:rPr>
          <w:delText xml:space="preserve">    &lt;complexType&gt;</w:delText>
        </w:r>
      </w:del>
    </w:p>
    <w:p w14:paraId="1582C728" w14:textId="23E69E8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5" w:author="balazs-153" w:date="2024-01-18T20:40:00Z"/>
          <w:rFonts w:ascii="Courier New" w:eastAsia="MS Mincho" w:hAnsi="Courier New"/>
          <w:sz w:val="16"/>
          <w:lang w:val="fr-FR"/>
        </w:rPr>
      </w:pPr>
      <w:del w:id="3206" w:author="balazs-153" w:date="2024-01-18T20:40:00Z">
        <w:r w:rsidRPr="006F6F0E" w:rsidDel="0047615E">
          <w:rPr>
            <w:rFonts w:ascii="Courier New" w:eastAsia="MS Mincho" w:hAnsi="Courier New"/>
            <w:sz w:val="16"/>
            <w:lang w:val="fr-FR"/>
          </w:rPr>
          <w:delText xml:space="preserve">      &lt;complexContent&gt;</w:delText>
        </w:r>
      </w:del>
    </w:p>
    <w:p w14:paraId="551EFC8E" w14:textId="2C86127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7" w:author="balazs-153" w:date="2024-01-18T20:40:00Z"/>
          <w:rFonts w:ascii="Courier New" w:eastAsia="MS Mincho" w:hAnsi="Courier New"/>
          <w:sz w:val="16"/>
          <w:lang w:val="fr-FR"/>
        </w:rPr>
      </w:pPr>
      <w:del w:id="3208" w:author="balazs-153" w:date="2024-01-18T20:40:00Z">
        <w:r w:rsidRPr="006F6F0E" w:rsidDel="0047615E">
          <w:rPr>
            <w:rFonts w:ascii="Courier New" w:eastAsia="MS Mincho" w:hAnsi="Courier New"/>
            <w:sz w:val="16"/>
            <w:lang w:val="fr-FR"/>
          </w:rPr>
          <w:delText xml:space="preserve">        &lt;extension base="xn:NrmClass"&gt;</w:delText>
        </w:r>
      </w:del>
    </w:p>
    <w:p w14:paraId="20CBC82D" w14:textId="0D131E2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9" w:author="balazs-153" w:date="2024-01-18T20:40:00Z"/>
          <w:rFonts w:ascii="Courier New" w:eastAsia="MS Mincho" w:hAnsi="Courier New"/>
          <w:sz w:val="16"/>
          <w:lang w:val="fr-FR"/>
        </w:rPr>
      </w:pPr>
      <w:del w:id="3210" w:author="balazs-153" w:date="2024-01-18T20:40:00Z">
        <w:r w:rsidRPr="006F6F0E" w:rsidDel="0047615E">
          <w:rPr>
            <w:rFonts w:ascii="Courier New" w:eastAsia="MS Mincho" w:hAnsi="Courier New"/>
            <w:sz w:val="16"/>
            <w:lang w:val="fr-FR"/>
          </w:rPr>
          <w:delText xml:space="preserve">          &lt;sequence&gt;</w:delText>
        </w:r>
      </w:del>
    </w:p>
    <w:p w14:paraId="44CB321A" w14:textId="3CBA897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1" w:author="balazs-153" w:date="2024-01-18T20:40:00Z"/>
          <w:rFonts w:ascii="Courier New" w:hAnsi="Courier New"/>
          <w:sz w:val="16"/>
          <w:lang w:val="fr-FR"/>
        </w:rPr>
      </w:pPr>
      <w:del w:id="3212"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hAnsi="Courier New"/>
            <w:sz w:val="16"/>
            <w:lang w:val="fr-FR"/>
          </w:rPr>
          <w:delText>&lt;element name="attributes" minOccurs="0"&gt;</w:delText>
        </w:r>
      </w:del>
    </w:p>
    <w:p w14:paraId="424DDB6C" w14:textId="1B9B719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 w:author="balazs-153" w:date="2024-01-18T20:40:00Z"/>
          <w:rFonts w:ascii="Courier New" w:hAnsi="Courier New"/>
          <w:sz w:val="16"/>
          <w:lang w:val="fr-FR"/>
        </w:rPr>
      </w:pPr>
      <w:del w:id="3214" w:author="balazs-153" w:date="2024-01-18T20:40:00Z">
        <w:r w:rsidRPr="006F6F0E" w:rsidDel="0047615E">
          <w:rPr>
            <w:rFonts w:ascii="Courier New" w:hAnsi="Courier New"/>
            <w:sz w:val="16"/>
            <w:lang w:val="fr-FR"/>
          </w:rPr>
          <w:delText xml:space="preserve">              &lt;complexType&gt;</w:delText>
        </w:r>
      </w:del>
    </w:p>
    <w:p w14:paraId="3FE79F1E" w14:textId="5C9E5F9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5" w:author="balazs-153" w:date="2024-01-18T20:40:00Z"/>
          <w:rFonts w:ascii="Courier New" w:eastAsia="MS Mincho" w:hAnsi="Courier New"/>
          <w:sz w:val="16"/>
          <w:lang w:val="fr-FR"/>
        </w:rPr>
      </w:pPr>
      <w:del w:id="3216" w:author="balazs-153" w:date="2024-01-18T20:40:00Z">
        <w:r w:rsidRPr="006F6F0E" w:rsidDel="0047615E">
          <w:rPr>
            <w:rFonts w:ascii="Courier New" w:hAnsi="Courier New"/>
            <w:sz w:val="16"/>
            <w:lang w:val="fr-FR"/>
          </w:rPr>
          <w:delText xml:space="preserve">      </w:delText>
        </w:r>
        <w:r w:rsidRPr="006F6F0E" w:rsidDel="0047615E">
          <w:rPr>
            <w:rFonts w:ascii="Courier New" w:eastAsia="MS Mincho" w:hAnsi="Courier New"/>
            <w:sz w:val="16"/>
            <w:lang w:val="fr-FR"/>
          </w:rPr>
          <w:delText xml:space="preserve">          &lt;all&gt;</w:delText>
        </w:r>
      </w:del>
    </w:p>
    <w:p w14:paraId="33D0166B" w14:textId="49FFFED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7" w:author="balazs-153" w:date="2024-01-18T20:40:00Z"/>
          <w:rFonts w:ascii="Courier New" w:eastAsia="MS Mincho" w:hAnsi="Courier New"/>
          <w:sz w:val="16"/>
          <w:lang w:val="fr-FR"/>
        </w:rPr>
      </w:pPr>
      <w:del w:id="3218"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hAnsi="Courier New"/>
            <w:sz w:val="16"/>
            <w:lang w:val="fr-FR"/>
          </w:rPr>
          <w:delText xml:space="preserve">    </w:delText>
        </w:r>
        <w:r w:rsidRPr="006F6F0E" w:rsidDel="0047615E">
          <w:rPr>
            <w:rFonts w:ascii="Courier New" w:eastAsia="MS Mincho" w:hAnsi="Courier New"/>
            <w:sz w:val="16"/>
            <w:lang w:val="fr-FR"/>
          </w:rPr>
          <w:delText xml:space="preserve">            &lt;element name="notificationRecipientAddress" type="string"/&gt;</w:delText>
        </w:r>
      </w:del>
    </w:p>
    <w:p w14:paraId="50F8DC83" w14:textId="232396B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9" w:author="balazs-153" w:date="2024-01-18T20:40:00Z"/>
          <w:rFonts w:ascii="Courier New" w:eastAsia="MS Mincho" w:hAnsi="Courier New"/>
          <w:sz w:val="16"/>
        </w:rPr>
      </w:pPr>
      <w:del w:id="3220"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hAnsi="Courier New"/>
            <w:sz w:val="16"/>
            <w:lang w:val="fr-FR"/>
          </w:rPr>
          <w:delText xml:space="preserve">    </w:delText>
        </w:r>
        <w:r w:rsidRPr="006F6F0E" w:rsidDel="0047615E">
          <w:rPr>
            <w:rFonts w:ascii="Courier New" w:eastAsia="MS Mincho" w:hAnsi="Courier New"/>
            <w:sz w:val="16"/>
            <w:lang w:val="fr-FR"/>
          </w:rPr>
          <w:delText xml:space="preserve">            </w:delText>
        </w:r>
        <w:r w:rsidRPr="006F6F0E" w:rsidDel="0047615E">
          <w:rPr>
            <w:rFonts w:ascii="Courier New" w:eastAsia="MS Mincho" w:hAnsi="Courier New"/>
            <w:sz w:val="16"/>
          </w:rPr>
          <w:delText>&lt;element name="notificationTypes" type="string" minOccurs="0" /&gt;</w:delText>
        </w:r>
      </w:del>
    </w:p>
    <w:p w14:paraId="76307F07" w14:textId="7C7D34C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1" w:author="balazs-153" w:date="2024-01-18T20:40:00Z"/>
          <w:rFonts w:ascii="Courier New" w:eastAsia="MS Mincho" w:hAnsi="Courier New"/>
          <w:sz w:val="16"/>
        </w:rPr>
      </w:pPr>
      <w:del w:id="3222"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name="scope" type="</w:delText>
        </w:r>
        <w:r w:rsidRPr="006F6F0E" w:rsidDel="0047615E">
          <w:rPr>
            <w:rFonts w:hint="eastAsia"/>
            <w:sz w:val="16"/>
            <w:lang w:eastAsia="zh-CN"/>
          </w:rPr>
          <w:delText>xn:</w:delText>
        </w:r>
        <w:r w:rsidRPr="006F6F0E" w:rsidDel="0047615E">
          <w:rPr>
            <w:rFonts w:ascii="Courier New" w:eastAsia="MS Mincho" w:hAnsi="Courier New"/>
            <w:sz w:val="16"/>
          </w:rPr>
          <w:delText>Scope"/&gt;</w:delText>
        </w:r>
      </w:del>
    </w:p>
    <w:p w14:paraId="3D862FE5" w14:textId="761A55C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3" w:author="balazs-153" w:date="2024-01-18T20:40:00Z"/>
          <w:rFonts w:ascii="Courier New" w:eastAsia="MS Mincho" w:hAnsi="Courier New"/>
          <w:sz w:val="16"/>
        </w:rPr>
      </w:pPr>
      <w:del w:id="3224"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&lt;element name="notificationFilter" type="string" minOccurs="0" /&gt;</w:delText>
        </w:r>
      </w:del>
    </w:p>
    <w:p w14:paraId="5FE843E0" w14:textId="62342B1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5" w:author="balazs-153" w:date="2024-01-18T20:40:00Z"/>
          <w:rFonts w:ascii="Courier New" w:eastAsia="MS Mincho" w:hAnsi="Courier New"/>
          <w:sz w:val="16"/>
        </w:rPr>
      </w:pPr>
      <w:del w:id="3226"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rPr>
          <w:delText xml:space="preserve">    </w:delText>
        </w:r>
        <w:r w:rsidRPr="006F6F0E" w:rsidDel="0047615E">
          <w:rPr>
            <w:rFonts w:ascii="Courier New" w:eastAsia="MS Mincho" w:hAnsi="Courier New"/>
            <w:sz w:val="16"/>
          </w:rPr>
          <w:delText xml:space="preserve">          &lt;/all&gt;</w:delText>
        </w:r>
      </w:del>
    </w:p>
    <w:p w14:paraId="6C80C07D" w14:textId="5E8F7B6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7" w:author="balazs-153" w:date="2024-01-18T20:40:00Z"/>
          <w:rFonts w:ascii="Courier New" w:hAnsi="Courier New"/>
          <w:sz w:val="16"/>
          <w:lang w:val="fr-FR"/>
        </w:rPr>
      </w:pPr>
      <w:del w:id="3228" w:author="balazs-153" w:date="2024-01-18T20:40:00Z">
        <w:r w:rsidRPr="006F6F0E" w:rsidDel="0047615E">
          <w:rPr>
            <w:rFonts w:ascii="Courier New" w:eastAsia="MS Mincho" w:hAnsi="Courier New"/>
            <w:sz w:val="16"/>
          </w:rPr>
          <w:delText xml:space="preserve">              </w:delText>
        </w:r>
        <w:r w:rsidRPr="006F6F0E" w:rsidDel="0047615E">
          <w:rPr>
            <w:rFonts w:ascii="Courier New" w:hAnsi="Courier New"/>
            <w:sz w:val="16"/>
            <w:lang w:val="fr-FR"/>
          </w:rPr>
          <w:delText>&lt;/complexType&gt;</w:delText>
        </w:r>
      </w:del>
    </w:p>
    <w:p w14:paraId="22656CA1" w14:textId="6C14EAA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9" w:author="balazs-153" w:date="2024-01-18T20:40:00Z"/>
          <w:rFonts w:ascii="Courier New" w:eastAsia="MS Mincho" w:hAnsi="Courier New"/>
          <w:sz w:val="16"/>
          <w:lang w:val="fr-FR"/>
        </w:rPr>
      </w:pPr>
      <w:del w:id="3230" w:author="balazs-153" w:date="2024-01-18T20:40:00Z">
        <w:r w:rsidRPr="006F6F0E" w:rsidDel="0047615E">
          <w:rPr>
            <w:rFonts w:ascii="Courier New" w:hAnsi="Courier New"/>
            <w:sz w:val="16"/>
            <w:lang w:val="fr-FR"/>
          </w:rPr>
          <w:delText xml:space="preserve">            &lt;/element&gt;</w:delText>
        </w:r>
      </w:del>
    </w:p>
    <w:p w14:paraId="280521A6" w14:textId="062AE49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1" w:author="balazs-153" w:date="2024-01-18T20:40:00Z"/>
          <w:rFonts w:ascii="Courier New" w:eastAsia="MS Mincho" w:hAnsi="Courier New"/>
          <w:sz w:val="16"/>
          <w:lang w:val="fr-FR"/>
        </w:rPr>
      </w:pPr>
      <w:del w:id="3232" w:author="balazs-153" w:date="2024-01-18T20:40:00Z">
        <w:r w:rsidRPr="006F6F0E" w:rsidDel="0047615E">
          <w:rPr>
            <w:rFonts w:ascii="Courier New" w:eastAsia="MS Mincho" w:hAnsi="Courier New"/>
            <w:sz w:val="16"/>
            <w:lang w:val="fr-FR"/>
          </w:rPr>
          <w:delText xml:space="preserve">            &lt;choice minOccurs="0" maxOccurs="1"&gt;</w:delText>
        </w:r>
      </w:del>
    </w:p>
    <w:p w14:paraId="67E8A9E1" w14:textId="127B31D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3" w:author="balazs-153" w:date="2024-01-18T20:40:00Z"/>
          <w:rFonts w:ascii="Courier New" w:eastAsia="MS Mincho" w:hAnsi="Courier New"/>
          <w:sz w:val="16"/>
        </w:rPr>
      </w:pPr>
      <w:del w:id="3234"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eastAsia="MS Mincho" w:hAnsi="Courier New"/>
            <w:sz w:val="16"/>
          </w:rPr>
          <w:delText>&lt;element ref="xn:HeartbeatControl"/&gt;</w:delText>
        </w:r>
      </w:del>
    </w:p>
    <w:p w14:paraId="63CA0F01" w14:textId="0AD9AE7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5" w:author="balazs-153" w:date="2024-01-18T20:40:00Z"/>
          <w:rFonts w:ascii="Courier New" w:eastAsia="MS Mincho" w:hAnsi="Courier New"/>
          <w:sz w:val="16"/>
        </w:rPr>
      </w:pPr>
      <w:del w:id="3236" w:author="balazs-153" w:date="2024-01-18T20:40:00Z">
        <w:r w:rsidRPr="006F6F0E" w:rsidDel="0047615E">
          <w:rPr>
            <w:rFonts w:ascii="Courier New" w:eastAsia="MS Mincho" w:hAnsi="Courier New"/>
            <w:sz w:val="16"/>
          </w:rPr>
          <w:delText xml:space="preserve">            &lt;/choice&gt;</w:delText>
        </w:r>
      </w:del>
    </w:p>
    <w:p w14:paraId="59AE7347" w14:textId="4D39472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7" w:author="balazs-153" w:date="2024-01-18T20:40:00Z"/>
          <w:rFonts w:ascii="Courier New" w:eastAsia="MS Mincho" w:hAnsi="Courier New"/>
          <w:sz w:val="16"/>
          <w:lang w:val="fr-FR"/>
        </w:rPr>
      </w:pPr>
      <w:del w:id="3238" w:author="balazs-153" w:date="2024-01-18T20:40:00Z">
        <w:r w:rsidRPr="006F6F0E" w:rsidDel="0047615E">
          <w:rPr>
            <w:rFonts w:ascii="Courier New" w:eastAsia="MS Mincho" w:hAnsi="Courier New"/>
            <w:sz w:val="16"/>
          </w:rPr>
          <w:delText xml:space="preserve">          </w:delText>
        </w:r>
        <w:r w:rsidRPr="006F6F0E" w:rsidDel="0047615E">
          <w:rPr>
            <w:rFonts w:ascii="Courier New" w:eastAsia="MS Mincho" w:hAnsi="Courier New"/>
            <w:sz w:val="16"/>
            <w:lang w:val="fr-FR"/>
          </w:rPr>
          <w:delText>&lt;/sequence&gt;</w:delText>
        </w:r>
      </w:del>
    </w:p>
    <w:p w14:paraId="14894370" w14:textId="12E56C4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9" w:author="balazs-153" w:date="2024-01-18T20:40:00Z"/>
          <w:rFonts w:ascii="Courier New" w:eastAsia="MS Mincho" w:hAnsi="Courier New"/>
          <w:sz w:val="16"/>
          <w:lang w:val="fr-FR"/>
        </w:rPr>
      </w:pPr>
      <w:del w:id="3240" w:author="balazs-153" w:date="2024-01-18T20:40:00Z">
        <w:r w:rsidRPr="006F6F0E" w:rsidDel="0047615E">
          <w:rPr>
            <w:rFonts w:ascii="Courier New" w:eastAsia="MS Mincho" w:hAnsi="Courier New"/>
            <w:sz w:val="16"/>
            <w:lang w:val="fr-FR"/>
          </w:rPr>
          <w:delText xml:space="preserve">        &lt;/extension&gt;</w:delText>
        </w:r>
      </w:del>
    </w:p>
    <w:p w14:paraId="70ECCE97" w14:textId="4F90F78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1" w:author="balazs-153" w:date="2024-01-18T20:40:00Z"/>
          <w:rFonts w:ascii="Courier New" w:eastAsia="MS Mincho" w:hAnsi="Courier New"/>
          <w:sz w:val="16"/>
          <w:lang w:val="fr-FR"/>
        </w:rPr>
      </w:pPr>
      <w:del w:id="3242" w:author="balazs-153" w:date="2024-01-18T20:40:00Z">
        <w:r w:rsidRPr="006F6F0E" w:rsidDel="0047615E">
          <w:rPr>
            <w:rFonts w:ascii="Courier New" w:eastAsia="MS Mincho" w:hAnsi="Courier New"/>
            <w:sz w:val="16"/>
            <w:lang w:val="fr-FR"/>
          </w:rPr>
          <w:delText xml:space="preserve">      &lt;/complexContent&gt;</w:delText>
        </w:r>
      </w:del>
    </w:p>
    <w:p w14:paraId="47BE6BD2" w14:textId="5ECC352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3" w:author="balazs-153" w:date="2024-01-18T20:40:00Z"/>
          <w:rFonts w:ascii="Courier New" w:eastAsia="MS Mincho" w:hAnsi="Courier New"/>
          <w:sz w:val="16"/>
          <w:lang w:val="fr-FR"/>
        </w:rPr>
      </w:pPr>
      <w:del w:id="3244" w:author="balazs-153" w:date="2024-01-18T20:40:00Z">
        <w:r w:rsidRPr="006F6F0E" w:rsidDel="0047615E">
          <w:rPr>
            <w:rFonts w:ascii="Courier New" w:eastAsia="MS Mincho" w:hAnsi="Courier New"/>
            <w:sz w:val="16"/>
            <w:lang w:val="fr-FR"/>
          </w:rPr>
          <w:delText xml:space="preserve">    &lt;/complexType&gt;</w:delText>
        </w:r>
      </w:del>
    </w:p>
    <w:p w14:paraId="6F3B1F98" w14:textId="766B18B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5" w:author="balazs-153" w:date="2024-01-18T20:40:00Z"/>
          <w:rFonts w:ascii="Courier New" w:eastAsia="MS Mincho" w:hAnsi="Courier New"/>
          <w:sz w:val="16"/>
          <w:lang w:val="fr-FR"/>
        </w:rPr>
      </w:pPr>
      <w:del w:id="3246" w:author="balazs-153" w:date="2024-01-18T20:40:00Z">
        <w:r w:rsidRPr="006F6F0E" w:rsidDel="0047615E">
          <w:rPr>
            <w:rFonts w:ascii="Courier New" w:eastAsia="MS Mincho" w:hAnsi="Courier New"/>
            <w:sz w:val="16"/>
            <w:lang w:val="fr-FR"/>
          </w:rPr>
          <w:delText xml:space="preserve">  &lt;/element&gt;</w:delText>
        </w:r>
      </w:del>
    </w:p>
    <w:p w14:paraId="4A37EEEC" w14:textId="059FB13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7" w:author="balazs-153" w:date="2024-01-18T20:40:00Z"/>
          <w:rFonts w:ascii="Courier New" w:eastAsia="MS Mincho" w:hAnsi="Courier New"/>
          <w:sz w:val="16"/>
          <w:lang w:val="fr-FR"/>
        </w:rPr>
      </w:pPr>
    </w:p>
    <w:p w14:paraId="5ED5B25E" w14:textId="1C9CDF6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8" w:author="balazs-153" w:date="2024-01-18T20:40:00Z"/>
          <w:rFonts w:ascii="Courier New" w:eastAsia="MS Mincho" w:hAnsi="Courier New"/>
          <w:sz w:val="16"/>
        </w:rPr>
      </w:pPr>
      <w:del w:id="3249" w:author="balazs-153" w:date="2024-01-18T20:40:00Z">
        <w:r w:rsidRPr="006F6F0E" w:rsidDel="0047615E">
          <w:rPr>
            <w:rFonts w:ascii="Courier New" w:eastAsia="MS Mincho" w:hAnsi="Courier New"/>
            <w:sz w:val="16"/>
            <w:lang w:val="fr-FR"/>
          </w:rPr>
          <w:delText xml:space="preserve">  </w:delText>
        </w:r>
        <w:r w:rsidRPr="006F6F0E" w:rsidDel="0047615E">
          <w:rPr>
            <w:rFonts w:ascii="Courier New" w:eastAsia="MS Mincho" w:hAnsi="Courier New"/>
            <w:sz w:val="16"/>
          </w:rPr>
          <w:delText>&lt;!--</w:delText>
        </w:r>
      </w:del>
    </w:p>
    <w:p w14:paraId="4728A9CC" w14:textId="7166254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0" w:author="balazs-153" w:date="2024-01-18T20:40:00Z"/>
          <w:rFonts w:ascii="Courier New" w:eastAsia="MS Mincho" w:hAnsi="Courier New"/>
          <w:sz w:val="16"/>
        </w:rPr>
      </w:pPr>
      <w:del w:id="3251" w:author="balazs-153" w:date="2024-01-18T20:40:00Z">
        <w:r w:rsidRPr="006F6F0E" w:rsidDel="0047615E">
          <w:rPr>
            <w:rFonts w:ascii="Courier New" w:eastAsia="MS Mincho" w:hAnsi="Courier New"/>
            <w:sz w:val="16"/>
          </w:rPr>
          <w:delText xml:space="preserve">    IRPAgent IOC attributes</w:delText>
        </w:r>
      </w:del>
    </w:p>
    <w:p w14:paraId="7E06D54A" w14:textId="7E495CC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2" w:author="balazs-153" w:date="2024-01-18T20:40:00Z"/>
          <w:rFonts w:ascii="Courier New" w:eastAsia="MS Mincho" w:hAnsi="Courier New"/>
          <w:sz w:val="16"/>
        </w:rPr>
      </w:pPr>
      <w:del w:id="3253" w:author="balazs-153" w:date="2024-01-18T20:40:00Z">
        <w:r w:rsidRPr="006F6F0E" w:rsidDel="0047615E">
          <w:rPr>
            <w:rFonts w:ascii="Courier New" w:eastAsia="MS Mincho" w:hAnsi="Courier New"/>
            <w:sz w:val="16"/>
          </w:rPr>
          <w:delText xml:space="preserve">  --&gt;</w:delText>
        </w:r>
      </w:del>
    </w:p>
    <w:p w14:paraId="67318472" w14:textId="5F7A2F2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4" w:author="balazs-153" w:date="2024-01-18T20:40:00Z"/>
          <w:rFonts w:ascii="Courier New" w:eastAsia="MS Mincho" w:hAnsi="Courier New"/>
          <w:sz w:val="16"/>
        </w:rPr>
      </w:pPr>
    </w:p>
    <w:p w14:paraId="71B30053" w14:textId="58E3158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5" w:author="balazs-153" w:date="2024-01-18T20:40:00Z"/>
          <w:rFonts w:ascii="Courier New" w:eastAsia="MS Mincho" w:hAnsi="Courier New"/>
          <w:sz w:val="16"/>
        </w:rPr>
      </w:pPr>
      <w:del w:id="3256" w:author="balazs-153" w:date="2024-01-18T20:40:00Z">
        <w:r w:rsidRPr="006F6F0E" w:rsidDel="0047615E">
          <w:rPr>
            <w:rFonts w:ascii="Courier New" w:eastAsia="MS Mincho" w:hAnsi="Courier New"/>
            <w:sz w:val="16"/>
          </w:rPr>
          <w:delText xml:space="preserve">  &lt;element name="systemDN" type="xn:dn"/&gt;</w:delText>
        </w:r>
      </w:del>
    </w:p>
    <w:p w14:paraId="7B20541A" w14:textId="1ABE7E05"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7" w:author="balazs-153" w:date="2024-01-18T20:40:00Z"/>
          <w:rFonts w:ascii="Courier New" w:eastAsia="MS Mincho" w:hAnsi="Courier New"/>
          <w:sz w:val="16"/>
        </w:rPr>
      </w:pPr>
    </w:p>
    <w:p w14:paraId="224775A3" w14:textId="648E6FD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8" w:author="balazs-153" w:date="2024-01-18T20:40:00Z"/>
          <w:rFonts w:ascii="Courier New" w:eastAsia="MS Mincho" w:hAnsi="Courier New"/>
          <w:sz w:val="16"/>
        </w:rPr>
      </w:pPr>
      <w:del w:id="3259" w:author="balazs-153" w:date="2024-01-18T20:40:00Z">
        <w:r w:rsidRPr="006F6F0E" w:rsidDel="0047615E">
          <w:rPr>
            <w:rFonts w:ascii="Courier New" w:eastAsia="MS Mincho" w:hAnsi="Courier New"/>
            <w:sz w:val="16"/>
          </w:rPr>
          <w:delText xml:space="preserve">  &lt;!--</w:delText>
        </w:r>
      </w:del>
    </w:p>
    <w:p w14:paraId="2A78C25C" w14:textId="6687315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0" w:author="balazs-153" w:date="2024-01-18T20:40:00Z"/>
          <w:rFonts w:ascii="Courier New" w:hAnsi="Courier New"/>
          <w:sz w:val="16"/>
        </w:rPr>
      </w:pPr>
      <w:del w:id="3261" w:author="balazs-153" w:date="2024-01-18T20:40:00Z">
        <w:r w:rsidRPr="006F6F0E" w:rsidDel="0047615E">
          <w:rPr>
            <w:rFonts w:ascii="Courier New" w:eastAsia="MS Mincho" w:hAnsi="Courier New"/>
            <w:sz w:val="16"/>
          </w:rPr>
          <w:delText xml:space="preserve">    VsDataContainer NRM class vsData attribute </w:delText>
        </w:r>
        <w:r w:rsidRPr="006F6F0E" w:rsidDel="0047615E">
          <w:rPr>
            <w:rFonts w:ascii="Courier New" w:hAnsi="Courier New"/>
            <w:sz w:val="16"/>
          </w:rPr>
          <w:delText>associated empty XML element</w:delText>
        </w:r>
      </w:del>
    </w:p>
    <w:p w14:paraId="75C51C95" w14:textId="55AD7AB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2" w:author="balazs-153" w:date="2024-01-18T20:40:00Z"/>
          <w:rFonts w:ascii="Courier New" w:eastAsia="MS Mincho" w:hAnsi="Courier New"/>
          <w:sz w:val="16"/>
        </w:rPr>
      </w:pPr>
      <w:del w:id="3263" w:author="balazs-153" w:date="2024-01-18T20:40:00Z">
        <w:r w:rsidRPr="006F6F0E" w:rsidDel="0047615E">
          <w:rPr>
            <w:rFonts w:ascii="Courier New" w:hAnsi="Courier New"/>
            <w:sz w:val="16"/>
          </w:rPr>
          <w:delText xml:space="preserve">  --&gt;</w:delText>
        </w:r>
      </w:del>
    </w:p>
    <w:p w14:paraId="25E6862D" w14:textId="7B4940A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4" w:author="balazs-153" w:date="2024-01-18T20:40:00Z"/>
          <w:rFonts w:ascii="Courier New" w:eastAsia="MS Mincho" w:hAnsi="Courier New"/>
          <w:sz w:val="16"/>
        </w:rPr>
      </w:pPr>
    </w:p>
    <w:p w14:paraId="17B6448B" w14:textId="0E6CB7F8"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5" w:author="balazs-153" w:date="2024-01-18T20:40:00Z"/>
          <w:rFonts w:ascii="Courier New" w:hAnsi="Courier New"/>
          <w:sz w:val="16"/>
          <w:lang w:eastAsia="zh-CN"/>
        </w:rPr>
      </w:pPr>
      <w:del w:id="3266" w:author="balazs-153" w:date="2024-01-18T20:40:00Z">
        <w:r w:rsidRPr="006F6F0E" w:rsidDel="0047615E">
          <w:rPr>
            <w:rFonts w:ascii="Courier New" w:hAnsi="Courier New"/>
            <w:sz w:val="16"/>
            <w:lang w:eastAsia="zh-CN"/>
          </w:rPr>
          <w:delText xml:space="preserve">  &lt;complexType name="vsData"/&gt;</w:delText>
        </w:r>
      </w:del>
    </w:p>
    <w:p w14:paraId="467033F4" w14:textId="0D079A7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7" w:author="balazs-153" w:date="2024-01-18T20:40:00Z"/>
          <w:rFonts w:ascii="Courier New" w:hAnsi="Courier New"/>
          <w:sz w:val="16"/>
          <w:lang w:eastAsia="zh-CN"/>
        </w:rPr>
      </w:pPr>
      <w:del w:id="3268" w:author="balazs-153" w:date="2024-01-18T20:40:00Z">
        <w:r w:rsidRPr="006F6F0E" w:rsidDel="0047615E">
          <w:rPr>
            <w:rFonts w:ascii="Courier New" w:hAnsi="Courier New"/>
            <w:sz w:val="16"/>
            <w:lang w:eastAsia="zh-CN"/>
          </w:rPr>
          <w:delText xml:space="preserve">  &lt;element name="vsData" type="xn:vsData"/&gt;</w:delText>
        </w:r>
      </w:del>
    </w:p>
    <w:p w14:paraId="5985FEF7" w14:textId="77BE2B1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9" w:author="balazs-153" w:date="2024-01-18T20:40:00Z"/>
          <w:rFonts w:ascii="Courier New" w:eastAsia="MS Mincho" w:hAnsi="Courier New"/>
          <w:sz w:val="16"/>
        </w:rPr>
      </w:pPr>
    </w:p>
    <w:p w14:paraId="04933615" w14:textId="27A6867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0" w:author="balazs-153" w:date="2024-01-18T20:40:00Z"/>
          <w:rFonts w:ascii="Courier New" w:eastAsia="MS Mincho" w:hAnsi="Courier New"/>
          <w:sz w:val="16"/>
        </w:rPr>
      </w:pPr>
      <w:del w:id="3271" w:author="balazs-153" w:date="2024-01-18T20:40:00Z">
        <w:r w:rsidRPr="006F6F0E" w:rsidDel="0047615E">
          <w:rPr>
            <w:rFonts w:ascii="Courier New" w:eastAsia="MS Mincho" w:hAnsi="Courier New"/>
            <w:sz w:val="16"/>
          </w:rPr>
          <w:delText xml:space="preserve">  &lt;!--</w:delText>
        </w:r>
      </w:del>
    </w:p>
    <w:p w14:paraId="1E8E69C5" w14:textId="241404B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2" w:author="balazs-153" w:date="2024-01-18T20:40:00Z"/>
          <w:rFonts w:ascii="Courier New" w:eastAsia="MS Mincho" w:hAnsi="Courier New"/>
          <w:sz w:val="16"/>
        </w:rPr>
      </w:pPr>
      <w:del w:id="3273" w:author="balazs-153" w:date="2024-01-18T20:40:00Z">
        <w:r w:rsidRPr="006F6F0E" w:rsidDel="0047615E">
          <w:rPr>
            <w:rFonts w:ascii="Courier New" w:eastAsia="MS Mincho" w:hAnsi="Courier New"/>
            <w:sz w:val="16"/>
          </w:rPr>
          <w:delText xml:space="preserve">    Abstract head XML element for all XML elements associated to further</w:delText>
        </w:r>
      </w:del>
    </w:p>
    <w:p w14:paraId="587C6F80" w14:textId="62B60AA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4" w:author="balazs-153" w:date="2024-01-18T20:40:00Z"/>
          <w:rFonts w:ascii="Courier New" w:eastAsia="MS Mincho" w:hAnsi="Courier New"/>
          <w:sz w:val="16"/>
        </w:rPr>
      </w:pPr>
      <w:del w:id="3275" w:author="balazs-153" w:date="2024-01-18T20:40:00Z">
        <w:r w:rsidRPr="006F6F0E" w:rsidDel="0047615E">
          <w:rPr>
            <w:rFonts w:ascii="Courier New" w:eastAsia="MS Mincho" w:hAnsi="Courier New"/>
            <w:sz w:val="16"/>
          </w:rPr>
          <w:delText xml:space="preserve">    NRM classes optionally contained under SubNetwork NRM class</w:delText>
        </w:r>
      </w:del>
    </w:p>
    <w:p w14:paraId="38CE5F89" w14:textId="760D68E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6" w:author="balazs-153" w:date="2024-01-18T20:40:00Z"/>
          <w:rFonts w:ascii="Courier New" w:eastAsia="MS Mincho" w:hAnsi="Courier New"/>
          <w:sz w:val="16"/>
        </w:rPr>
      </w:pPr>
      <w:del w:id="3277" w:author="balazs-153" w:date="2024-01-18T20:40:00Z">
        <w:r w:rsidRPr="006F6F0E" w:rsidDel="0047615E">
          <w:rPr>
            <w:rFonts w:ascii="Courier New" w:eastAsia="MS Mincho" w:hAnsi="Courier New"/>
            <w:sz w:val="16"/>
          </w:rPr>
          <w:delText xml:space="preserve">  --&gt;</w:delText>
        </w:r>
      </w:del>
    </w:p>
    <w:p w14:paraId="6033E309" w14:textId="7B7DF5B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8" w:author="balazs-153" w:date="2024-01-18T20:40:00Z"/>
          <w:rFonts w:ascii="Courier New" w:eastAsia="MS Mincho" w:hAnsi="Courier New"/>
          <w:sz w:val="16"/>
        </w:rPr>
      </w:pPr>
    </w:p>
    <w:p w14:paraId="4199A90F" w14:textId="3A1DCBD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9" w:author="balazs-153" w:date="2024-01-18T20:40:00Z"/>
          <w:rFonts w:ascii="Courier New" w:eastAsia="MS Mincho" w:hAnsi="Courier New"/>
          <w:sz w:val="16"/>
        </w:rPr>
      </w:pPr>
      <w:del w:id="3280" w:author="balazs-153" w:date="2024-01-18T20:40:00Z">
        <w:r w:rsidRPr="006F6F0E" w:rsidDel="0047615E">
          <w:rPr>
            <w:rFonts w:ascii="Courier New" w:eastAsia="MS Mincho" w:hAnsi="Courier New"/>
            <w:sz w:val="16"/>
          </w:rPr>
          <w:delText xml:space="preserve">  &lt;element</w:delText>
        </w:r>
      </w:del>
    </w:p>
    <w:p w14:paraId="3EF787A8" w14:textId="0516060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1" w:author="balazs-153" w:date="2024-01-18T20:40:00Z"/>
          <w:rFonts w:ascii="Courier New" w:eastAsia="MS Mincho" w:hAnsi="Courier New"/>
          <w:sz w:val="16"/>
        </w:rPr>
      </w:pPr>
      <w:del w:id="3282" w:author="balazs-153" w:date="2024-01-18T20:40:00Z">
        <w:r w:rsidRPr="006F6F0E" w:rsidDel="0047615E">
          <w:rPr>
            <w:rFonts w:ascii="Courier New" w:eastAsia="MS Mincho" w:hAnsi="Courier New"/>
            <w:sz w:val="16"/>
          </w:rPr>
          <w:delText xml:space="preserve">    name="SubNetworkOptionallyContainedNrmClass"</w:delText>
        </w:r>
      </w:del>
    </w:p>
    <w:p w14:paraId="391BFE64" w14:textId="29B8DE3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3" w:author="balazs-153" w:date="2024-01-18T20:40:00Z"/>
          <w:rFonts w:ascii="Courier New" w:eastAsia="MS Mincho" w:hAnsi="Courier New"/>
          <w:sz w:val="16"/>
        </w:rPr>
      </w:pPr>
      <w:del w:id="3284" w:author="balazs-153" w:date="2024-01-18T20:40:00Z">
        <w:r w:rsidRPr="006F6F0E" w:rsidDel="0047615E">
          <w:rPr>
            <w:rFonts w:ascii="Courier New" w:eastAsia="MS Mincho" w:hAnsi="Courier New"/>
            <w:sz w:val="16"/>
          </w:rPr>
          <w:delText xml:space="preserve">    type="xn:NrmClass"</w:delText>
        </w:r>
      </w:del>
    </w:p>
    <w:p w14:paraId="01FB0B50" w14:textId="4EBC71E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5" w:author="balazs-153" w:date="2024-01-18T20:40:00Z"/>
          <w:rFonts w:ascii="Courier New" w:eastAsia="MS Mincho" w:hAnsi="Courier New"/>
          <w:sz w:val="16"/>
        </w:rPr>
      </w:pPr>
      <w:del w:id="3286" w:author="balazs-153" w:date="2024-01-18T20:40:00Z">
        <w:r w:rsidRPr="006F6F0E" w:rsidDel="0047615E">
          <w:rPr>
            <w:rFonts w:ascii="Courier New" w:eastAsia="MS Mincho" w:hAnsi="Courier New"/>
            <w:sz w:val="16"/>
          </w:rPr>
          <w:delText xml:space="preserve">    abstract="true"</w:delText>
        </w:r>
      </w:del>
    </w:p>
    <w:p w14:paraId="16EDAC65" w14:textId="7358C32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7" w:author="balazs-153" w:date="2024-01-18T20:40:00Z"/>
          <w:rFonts w:ascii="Courier New" w:eastAsia="MS Mincho" w:hAnsi="Courier New"/>
          <w:sz w:val="16"/>
        </w:rPr>
      </w:pPr>
      <w:del w:id="3288" w:author="balazs-153" w:date="2024-01-18T20:40:00Z">
        <w:r w:rsidRPr="006F6F0E" w:rsidDel="0047615E">
          <w:rPr>
            <w:rFonts w:ascii="Courier New" w:eastAsia="MS Mincho" w:hAnsi="Courier New"/>
            <w:sz w:val="16"/>
          </w:rPr>
          <w:delText xml:space="preserve">  /&gt;</w:delText>
        </w:r>
      </w:del>
    </w:p>
    <w:p w14:paraId="36FB583D" w14:textId="2F449E8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9" w:author="balazs-153" w:date="2024-01-18T20:40:00Z"/>
          <w:rFonts w:ascii="Courier New" w:eastAsia="MS Mincho" w:hAnsi="Courier New"/>
          <w:sz w:val="16"/>
        </w:rPr>
      </w:pPr>
    </w:p>
    <w:p w14:paraId="6374F9D2" w14:textId="309D51B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0" w:author="balazs-153" w:date="2024-01-18T20:40:00Z"/>
          <w:rFonts w:ascii="Courier New" w:eastAsia="MS Mincho" w:hAnsi="Courier New"/>
          <w:sz w:val="16"/>
        </w:rPr>
      </w:pPr>
      <w:del w:id="3291" w:author="balazs-153" w:date="2024-01-18T20:40:00Z">
        <w:r w:rsidRPr="006F6F0E" w:rsidDel="0047615E">
          <w:rPr>
            <w:rFonts w:ascii="Courier New" w:eastAsia="MS Mincho" w:hAnsi="Courier New"/>
            <w:sz w:val="16"/>
          </w:rPr>
          <w:delText xml:space="preserve">  &lt;!--</w:delText>
        </w:r>
      </w:del>
    </w:p>
    <w:p w14:paraId="19A0C914" w14:textId="1CF7E27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2" w:author="balazs-153" w:date="2024-01-18T20:40:00Z"/>
          <w:rFonts w:ascii="Courier New" w:eastAsia="MS Mincho" w:hAnsi="Courier New"/>
          <w:sz w:val="16"/>
        </w:rPr>
      </w:pPr>
      <w:del w:id="3293" w:author="balazs-153" w:date="2024-01-18T20:40:00Z">
        <w:r w:rsidRPr="006F6F0E" w:rsidDel="0047615E">
          <w:rPr>
            <w:rFonts w:ascii="Courier New" w:eastAsia="MS Mincho" w:hAnsi="Courier New"/>
            <w:sz w:val="16"/>
          </w:rPr>
          <w:delText xml:space="preserve">    Abstract head XML element for all XML elements associated to further</w:delText>
        </w:r>
      </w:del>
    </w:p>
    <w:p w14:paraId="484ECB4C" w14:textId="1782435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4" w:author="balazs-153" w:date="2024-01-18T20:40:00Z"/>
          <w:rFonts w:ascii="Courier New" w:eastAsia="MS Mincho" w:hAnsi="Courier New"/>
          <w:sz w:val="16"/>
        </w:rPr>
      </w:pPr>
      <w:del w:id="3295" w:author="balazs-153" w:date="2024-01-18T20:40:00Z">
        <w:r w:rsidRPr="006F6F0E" w:rsidDel="0047615E">
          <w:rPr>
            <w:rFonts w:ascii="Courier New" w:eastAsia="MS Mincho" w:hAnsi="Courier New"/>
            <w:sz w:val="16"/>
          </w:rPr>
          <w:delText xml:space="preserve">    NRM classes optionally contained under ManagedElement NRM class</w:delText>
        </w:r>
      </w:del>
    </w:p>
    <w:p w14:paraId="11DA03F2" w14:textId="5863921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6" w:author="balazs-153" w:date="2024-01-18T20:40:00Z"/>
          <w:rFonts w:ascii="Courier New" w:eastAsia="MS Mincho" w:hAnsi="Courier New"/>
          <w:sz w:val="16"/>
        </w:rPr>
      </w:pPr>
      <w:del w:id="3297" w:author="balazs-153" w:date="2024-01-18T20:40:00Z">
        <w:r w:rsidRPr="006F6F0E" w:rsidDel="0047615E">
          <w:rPr>
            <w:rFonts w:ascii="Courier New" w:eastAsia="MS Mincho" w:hAnsi="Courier New"/>
            <w:sz w:val="16"/>
          </w:rPr>
          <w:delText xml:space="preserve">  --&gt;</w:delText>
        </w:r>
      </w:del>
    </w:p>
    <w:p w14:paraId="73D60C84" w14:textId="7EE8AEC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8" w:author="balazs-153" w:date="2024-01-18T20:40:00Z"/>
          <w:rFonts w:ascii="Courier New" w:eastAsia="MS Mincho" w:hAnsi="Courier New"/>
          <w:sz w:val="16"/>
        </w:rPr>
      </w:pPr>
    </w:p>
    <w:p w14:paraId="75AB073B" w14:textId="1CE4FD5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9" w:author="balazs-153" w:date="2024-01-18T20:40:00Z"/>
          <w:rFonts w:ascii="Courier New" w:eastAsia="MS Mincho" w:hAnsi="Courier New"/>
          <w:sz w:val="16"/>
        </w:rPr>
      </w:pPr>
      <w:del w:id="3300" w:author="balazs-153" w:date="2024-01-18T20:40:00Z">
        <w:r w:rsidRPr="006F6F0E" w:rsidDel="0047615E">
          <w:rPr>
            <w:rFonts w:ascii="Courier New" w:eastAsia="MS Mincho" w:hAnsi="Courier New"/>
            <w:sz w:val="16"/>
          </w:rPr>
          <w:delText xml:space="preserve">  &lt;element</w:delText>
        </w:r>
      </w:del>
    </w:p>
    <w:p w14:paraId="3D415633" w14:textId="2EBD8C9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1" w:author="balazs-153" w:date="2024-01-18T20:40:00Z"/>
          <w:rFonts w:ascii="Courier New" w:eastAsia="MS Mincho" w:hAnsi="Courier New"/>
          <w:sz w:val="16"/>
        </w:rPr>
      </w:pPr>
      <w:del w:id="3302" w:author="balazs-153" w:date="2024-01-18T20:40:00Z">
        <w:r w:rsidRPr="006F6F0E" w:rsidDel="0047615E">
          <w:rPr>
            <w:rFonts w:ascii="Courier New" w:eastAsia="MS Mincho" w:hAnsi="Courier New"/>
            <w:sz w:val="16"/>
          </w:rPr>
          <w:delText xml:space="preserve">    name="ManagedElementOptionallyContainedNrmClass"</w:delText>
        </w:r>
      </w:del>
    </w:p>
    <w:p w14:paraId="0E94AE6F" w14:textId="5F38CD42"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3" w:author="balazs-153" w:date="2024-01-18T20:40:00Z"/>
          <w:rFonts w:ascii="Courier New" w:eastAsia="MS Mincho" w:hAnsi="Courier New"/>
          <w:sz w:val="16"/>
        </w:rPr>
      </w:pPr>
      <w:del w:id="3304" w:author="balazs-153" w:date="2024-01-18T20:40:00Z">
        <w:r w:rsidRPr="006F6F0E" w:rsidDel="0047615E">
          <w:rPr>
            <w:rFonts w:ascii="Courier New" w:eastAsia="MS Mincho" w:hAnsi="Courier New"/>
            <w:sz w:val="16"/>
          </w:rPr>
          <w:delText xml:space="preserve">    type="xn:NrmClass"</w:delText>
        </w:r>
      </w:del>
    </w:p>
    <w:p w14:paraId="78F48BDF" w14:textId="2E003AD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5" w:author="balazs-153" w:date="2024-01-18T20:40:00Z"/>
          <w:rFonts w:ascii="Courier New" w:eastAsia="MS Mincho" w:hAnsi="Courier New"/>
          <w:sz w:val="16"/>
        </w:rPr>
      </w:pPr>
      <w:del w:id="3306" w:author="balazs-153" w:date="2024-01-18T20:40:00Z">
        <w:r w:rsidRPr="006F6F0E" w:rsidDel="0047615E">
          <w:rPr>
            <w:rFonts w:ascii="Courier New" w:eastAsia="MS Mincho" w:hAnsi="Courier New"/>
            <w:sz w:val="16"/>
          </w:rPr>
          <w:delText xml:space="preserve">    abstract="true"</w:delText>
        </w:r>
      </w:del>
    </w:p>
    <w:p w14:paraId="58A6E904" w14:textId="16A0250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7" w:author="balazs-153" w:date="2024-01-18T20:40:00Z"/>
          <w:rFonts w:ascii="Courier New" w:eastAsia="MS Mincho" w:hAnsi="Courier New"/>
          <w:sz w:val="16"/>
        </w:rPr>
      </w:pPr>
      <w:del w:id="3308" w:author="balazs-153" w:date="2024-01-18T20:40:00Z">
        <w:r w:rsidRPr="006F6F0E" w:rsidDel="0047615E">
          <w:rPr>
            <w:rFonts w:ascii="Courier New" w:eastAsia="MS Mincho" w:hAnsi="Courier New"/>
            <w:sz w:val="16"/>
          </w:rPr>
          <w:delText xml:space="preserve">  /&gt;</w:delText>
        </w:r>
      </w:del>
    </w:p>
    <w:p w14:paraId="164613CD" w14:textId="18B82D2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9" w:author="balazs-153" w:date="2024-01-18T20:40:00Z"/>
          <w:rFonts w:ascii="Courier New" w:eastAsia="MS Mincho" w:hAnsi="Courier New"/>
          <w:sz w:val="16"/>
        </w:rPr>
      </w:pPr>
    </w:p>
    <w:p w14:paraId="19724EAE" w14:textId="227BA2F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0" w:author="balazs-153" w:date="2024-01-18T20:40:00Z"/>
          <w:rFonts w:ascii="Courier New" w:eastAsia="MS Mincho" w:hAnsi="Courier New"/>
          <w:sz w:val="16"/>
        </w:rPr>
      </w:pPr>
      <w:del w:id="3311" w:author="balazs-153" w:date="2024-01-18T20:40:00Z">
        <w:r w:rsidRPr="006F6F0E" w:rsidDel="0047615E">
          <w:rPr>
            <w:rFonts w:ascii="Courier New" w:eastAsia="MS Mincho" w:hAnsi="Courier New"/>
            <w:sz w:val="16"/>
          </w:rPr>
          <w:delText xml:space="preserve">  &lt;!--</w:delText>
        </w:r>
      </w:del>
    </w:p>
    <w:p w14:paraId="51412D52" w14:textId="7983393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2" w:author="balazs-153" w:date="2024-01-18T20:40:00Z"/>
          <w:rFonts w:ascii="Courier New" w:eastAsia="MS Mincho" w:hAnsi="Courier New"/>
          <w:sz w:val="16"/>
        </w:rPr>
      </w:pPr>
      <w:del w:id="3313" w:author="balazs-153" w:date="2024-01-18T20:40:00Z">
        <w:r w:rsidRPr="006F6F0E" w:rsidDel="0047615E">
          <w:rPr>
            <w:rFonts w:ascii="Courier New" w:eastAsia="MS Mincho" w:hAnsi="Courier New"/>
            <w:sz w:val="16"/>
          </w:rPr>
          <w:delText xml:space="preserve">    Abstract head XML element for all XML elements associated to further</w:delText>
        </w:r>
      </w:del>
    </w:p>
    <w:p w14:paraId="4C7480E6" w14:textId="0D672F16"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4" w:author="balazs-153" w:date="2024-01-18T20:40:00Z"/>
          <w:rFonts w:ascii="Courier New" w:eastAsia="MS Mincho" w:hAnsi="Courier New"/>
          <w:sz w:val="16"/>
        </w:rPr>
      </w:pPr>
      <w:del w:id="3315" w:author="balazs-153" w:date="2024-01-18T20:40:00Z">
        <w:r w:rsidRPr="006F6F0E" w:rsidDel="0047615E">
          <w:rPr>
            <w:rFonts w:ascii="Courier New" w:eastAsia="MS Mincho" w:hAnsi="Courier New"/>
            <w:sz w:val="16"/>
          </w:rPr>
          <w:delText xml:space="preserve">    NRM classes optionally contained under </w:delText>
        </w:r>
        <w:r w:rsidRPr="006F6F0E" w:rsidDel="0047615E">
          <w:rPr>
            <w:rFonts w:ascii="Courier New" w:hAnsi="Courier New" w:cs="Courier New"/>
            <w:sz w:val="16"/>
            <w:lang w:val="en-US" w:eastAsia="zh-CN"/>
          </w:rPr>
          <w:delText>ThresholdMonitoringCapability</w:delText>
        </w:r>
        <w:r w:rsidRPr="006F6F0E" w:rsidDel="0047615E">
          <w:rPr>
            <w:rFonts w:ascii="Courier New" w:eastAsia="MS Mincho" w:hAnsi="Courier New"/>
            <w:sz w:val="16"/>
          </w:rPr>
          <w:delText xml:space="preserve"> NRM class</w:delText>
        </w:r>
      </w:del>
    </w:p>
    <w:p w14:paraId="2C81D6CA" w14:textId="1499361B"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6" w:author="balazs-153" w:date="2024-01-18T20:40:00Z"/>
          <w:rFonts w:ascii="Courier New" w:eastAsia="MS Mincho" w:hAnsi="Courier New"/>
          <w:sz w:val="16"/>
        </w:rPr>
      </w:pPr>
      <w:del w:id="3317" w:author="balazs-153" w:date="2024-01-18T20:40:00Z">
        <w:r w:rsidRPr="006F6F0E" w:rsidDel="0047615E">
          <w:rPr>
            <w:rFonts w:ascii="Courier New" w:eastAsia="MS Mincho" w:hAnsi="Courier New"/>
            <w:sz w:val="16"/>
          </w:rPr>
          <w:delText xml:space="preserve">  --&gt;</w:delText>
        </w:r>
      </w:del>
    </w:p>
    <w:p w14:paraId="0C19D80E" w14:textId="54BD5E1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8" w:author="balazs-153" w:date="2024-01-18T20:40:00Z"/>
          <w:rFonts w:ascii="Courier New" w:eastAsia="MS Mincho" w:hAnsi="Courier New"/>
          <w:sz w:val="16"/>
        </w:rPr>
      </w:pPr>
    </w:p>
    <w:p w14:paraId="56824E4D" w14:textId="6FDF3CFC"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9" w:author="balazs-153" w:date="2024-01-18T20:40:00Z"/>
          <w:rFonts w:ascii="Courier New" w:eastAsia="MS Mincho" w:hAnsi="Courier New"/>
          <w:sz w:val="16"/>
        </w:rPr>
      </w:pPr>
      <w:del w:id="3320" w:author="balazs-153" w:date="2024-01-18T20:40:00Z">
        <w:r w:rsidRPr="006F6F0E" w:rsidDel="0047615E">
          <w:rPr>
            <w:rFonts w:ascii="Courier New" w:eastAsia="MS Mincho" w:hAnsi="Courier New"/>
            <w:sz w:val="16"/>
          </w:rPr>
          <w:delText xml:space="preserve">  &lt;element</w:delText>
        </w:r>
      </w:del>
    </w:p>
    <w:p w14:paraId="6002C92C" w14:textId="75F9E6E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1" w:author="balazs-153" w:date="2024-01-18T20:40:00Z"/>
          <w:rFonts w:ascii="Courier New" w:eastAsia="MS Mincho" w:hAnsi="Courier New"/>
          <w:sz w:val="16"/>
        </w:rPr>
      </w:pPr>
      <w:del w:id="3322" w:author="balazs-153" w:date="2024-01-18T20:40:00Z">
        <w:r w:rsidRPr="006F6F0E" w:rsidDel="0047615E">
          <w:rPr>
            <w:rFonts w:ascii="Courier New" w:eastAsia="MS Mincho" w:hAnsi="Courier New"/>
            <w:sz w:val="16"/>
          </w:rPr>
          <w:delText xml:space="preserve">    name="</w:delText>
        </w:r>
        <w:r w:rsidRPr="006F6F0E" w:rsidDel="0047615E">
          <w:rPr>
            <w:rFonts w:ascii="Courier New" w:hAnsi="Courier New" w:cs="Courier New"/>
            <w:sz w:val="16"/>
            <w:lang w:val="en-US" w:eastAsia="zh-CN"/>
          </w:rPr>
          <w:delText>ThresholdMonitoringCapability</w:delText>
        </w:r>
        <w:r w:rsidRPr="006F6F0E" w:rsidDel="0047615E">
          <w:rPr>
            <w:rFonts w:ascii="Courier New" w:eastAsia="MS Mincho" w:hAnsi="Courier New"/>
            <w:sz w:val="16"/>
          </w:rPr>
          <w:delText>OptionallyContainedNrmClass"</w:delText>
        </w:r>
      </w:del>
    </w:p>
    <w:p w14:paraId="65EC77B8" w14:textId="64C5863E"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3" w:author="balazs-153" w:date="2024-01-18T20:40:00Z"/>
          <w:rFonts w:ascii="Courier New" w:eastAsia="MS Mincho" w:hAnsi="Courier New"/>
          <w:sz w:val="16"/>
        </w:rPr>
      </w:pPr>
      <w:del w:id="3324" w:author="balazs-153" w:date="2024-01-18T20:40:00Z">
        <w:r w:rsidRPr="006F6F0E" w:rsidDel="0047615E">
          <w:rPr>
            <w:rFonts w:ascii="Courier New" w:eastAsia="MS Mincho" w:hAnsi="Courier New"/>
            <w:sz w:val="16"/>
          </w:rPr>
          <w:delText xml:space="preserve">    type="xn:NrmClass"</w:delText>
        </w:r>
      </w:del>
    </w:p>
    <w:p w14:paraId="3BB9CCC6" w14:textId="5D6713C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5" w:author="balazs-153" w:date="2024-01-18T20:40:00Z"/>
          <w:rFonts w:ascii="Courier New" w:eastAsia="MS Mincho" w:hAnsi="Courier New"/>
          <w:sz w:val="16"/>
        </w:rPr>
      </w:pPr>
      <w:del w:id="3326" w:author="balazs-153" w:date="2024-01-18T20:40:00Z">
        <w:r w:rsidRPr="006F6F0E" w:rsidDel="0047615E">
          <w:rPr>
            <w:rFonts w:ascii="Courier New" w:eastAsia="MS Mincho" w:hAnsi="Courier New"/>
            <w:sz w:val="16"/>
          </w:rPr>
          <w:delText xml:space="preserve">    abstract="true"</w:delText>
        </w:r>
      </w:del>
    </w:p>
    <w:p w14:paraId="61F1963A" w14:textId="0486AFC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7" w:author="balazs-153" w:date="2024-01-18T20:40:00Z"/>
          <w:rFonts w:ascii="Courier New" w:eastAsia="MS Mincho" w:hAnsi="Courier New"/>
          <w:sz w:val="16"/>
        </w:rPr>
      </w:pPr>
      <w:del w:id="3328" w:author="balazs-153" w:date="2024-01-18T20:40:00Z">
        <w:r w:rsidRPr="006F6F0E" w:rsidDel="0047615E">
          <w:rPr>
            <w:rFonts w:ascii="Courier New" w:eastAsia="MS Mincho" w:hAnsi="Courier New"/>
            <w:sz w:val="16"/>
          </w:rPr>
          <w:delText xml:space="preserve">  /&gt;</w:delText>
        </w:r>
      </w:del>
    </w:p>
    <w:p w14:paraId="0C1D2828" w14:textId="3E127EF9"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9" w:author="balazs-153" w:date="2024-01-18T20:40:00Z"/>
          <w:rFonts w:ascii="Courier New" w:eastAsia="MS Mincho" w:hAnsi="Courier New"/>
          <w:sz w:val="16"/>
        </w:rPr>
      </w:pPr>
    </w:p>
    <w:p w14:paraId="559A4E63" w14:textId="517AA36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0" w:author="balazs-153" w:date="2024-01-18T20:40:00Z"/>
          <w:rFonts w:ascii="Courier New" w:eastAsia="MS Mincho" w:hAnsi="Courier New"/>
          <w:sz w:val="16"/>
        </w:rPr>
      </w:pPr>
      <w:del w:id="3331" w:author="balazs-153" w:date="2024-01-18T20:40:00Z">
        <w:r w:rsidRPr="006F6F0E" w:rsidDel="0047615E">
          <w:rPr>
            <w:rFonts w:ascii="Courier New" w:eastAsia="MS Mincho" w:hAnsi="Courier New"/>
            <w:sz w:val="16"/>
          </w:rPr>
          <w:delText xml:space="preserve">  &lt;!--</w:delText>
        </w:r>
      </w:del>
    </w:p>
    <w:p w14:paraId="1BBE0D39" w14:textId="0762977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2" w:author="balazs-153" w:date="2024-01-18T20:40:00Z"/>
          <w:rFonts w:ascii="Courier New" w:eastAsia="MS Mincho" w:hAnsi="Courier New"/>
          <w:sz w:val="16"/>
        </w:rPr>
      </w:pPr>
      <w:del w:id="3333" w:author="balazs-153" w:date="2024-01-18T20:40:00Z">
        <w:r w:rsidRPr="006F6F0E" w:rsidDel="0047615E">
          <w:rPr>
            <w:rFonts w:ascii="Courier New" w:eastAsia="MS Mincho" w:hAnsi="Courier New"/>
            <w:sz w:val="16"/>
          </w:rPr>
          <w:delText xml:space="preserve">    Abstract head XML element for all XML elements associated to further</w:delText>
        </w:r>
      </w:del>
    </w:p>
    <w:p w14:paraId="650E14B4" w14:textId="79E1B21D"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4" w:author="balazs-153" w:date="2024-01-18T20:40:00Z"/>
          <w:rFonts w:ascii="Courier New" w:eastAsia="MS Mincho" w:hAnsi="Courier New"/>
          <w:sz w:val="16"/>
        </w:rPr>
      </w:pPr>
      <w:del w:id="3335" w:author="balazs-153" w:date="2024-01-18T20:40:00Z">
        <w:r w:rsidRPr="006F6F0E" w:rsidDel="0047615E">
          <w:rPr>
            <w:rFonts w:ascii="Courier New" w:eastAsia="MS Mincho" w:hAnsi="Courier New"/>
            <w:sz w:val="16"/>
          </w:rPr>
          <w:delText xml:space="preserve">    NRM classes optionally contained under </w:delText>
        </w:r>
        <w:r w:rsidRPr="006F6F0E" w:rsidDel="0047615E">
          <w:rPr>
            <w:rFonts w:ascii="Courier New" w:hAnsi="Courier New" w:cs="Courier New"/>
            <w:sz w:val="16"/>
            <w:lang w:val="en-US" w:eastAsia="zh-CN"/>
          </w:rPr>
          <w:delText>ThresholdMonitor</w:delText>
        </w:r>
        <w:r w:rsidRPr="006F6F0E" w:rsidDel="0047615E">
          <w:rPr>
            <w:rFonts w:ascii="Courier New" w:eastAsia="MS Mincho" w:hAnsi="Courier New"/>
            <w:sz w:val="16"/>
          </w:rPr>
          <w:delText xml:space="preserve"> NRM class</w:delText>
        </w:r>
      </w:del>
    </w:p>
    <w:p w14:paraId="683D24CA" w14:textId="23FF802A"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6" w:author="balazs-153" w:date="2024-01-18T20:40:00Z"/>
          <w:rFonts w:ascii="Courier New" w:eastAsia="MS Mincho" w:hAnsi="Courier New"/>
          <w:sz w:val="16"/>
        </w:rPr>
      </w:pPr>
      <w:del w:id="3337" w:author="balazs-153" w:date="2024-01-18T20:40:00Z">
        <w:r w:rsidRPr="006F6F0E" w:rsidDel="0047615E">
          <w:rPr>
            <w:rFonts w:ascii="Courier New" w:eastAsia="MS Mincho" w:hAnsi="Courier New"/>
            <w:sz w:val="16"/>
          </w:rPr>
          <w:delText xml:space="preserve">  --&gt;</w:delText>
        </w:r>
      </w:del>
    </w:p>
    <w:p w14:paraId="0CB94CB3" w14:textId="1BE49B6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8" w:author="balazs-153" w:date="2024-01-18T20:40:00Z"/>
          <w:rFonts w:ascii="Courier New" w:eastAsia="MS Mincho" w:hAnsi="Courier New"/>
          <w:sz w:val="16"/>
        </w:rPr>
      </w:pPr>
    </w:p>
    <w:p w14:paraId="3BC03769" w14:textId="18C692EF"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9" w:author="balazs-153" w:date="2024-01-18T20:40:00Z"/>
          <w:rFonts w:ascii="Courier New" w:eastAsia="MS Mincho" w:hAnsi="Courier New"/>
          <w:sz w:val="16"/>
        </w:rPr>
      </w:pPr>
      <w:del w:id="3340" w:author="balazs-153" w:date="2024-01-18T20:40:00Z">
        <w:r w:rsidRPr="006F6F0E" w:rsidDel="0047615E">
          <w:rPr>
            <w:rFonts w:ascii="Courier New" w:eastAsia="MS Mincho" w:hAnsi="Courier New"/>
            <w:sz w:val="16"/>
          </w:rPr>
          <w:delText xml:space="preserve">  &lt;element</w:delText>
        </w:r>
      </w:del>
    </w:p>
    <w:p w14:paraId="581A7C74" w14:textId="6EFD67C0"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1" w:author="balazs-153" w:date="2024-01-18T20:40:00Z"/>
          <w:rFonts w:ascii="Courier New" w:eastAsia="MS Mincho" w:hAnsi="Courier New"/>
          <w:sz w:val="16"/>
        </w:rPr>
      </w:pPr>
      <w:del w:id="3342" w:author="balazs-153" w:date="2024-01-18T20:40:00Z">
        <w:r w:rsidRPr="006F6F0E" w:rsidDel="0047615E">
          <w:rPr>
            <w:rFonts w:ascii="Courier New" w:eastAsia="MS Mincho" w:hAnsi="Courier New"/>
            <w:sz w:val="16"/>
          </w:rPr>
          <w:delText xml:space="preserve">    name="</w:delText>
        </w:r>
        <w:r w:rsidRPr="006F6F0E" w:rsidDel="0047615E">
          <w:rPr>
            <w:rFonts w:ascii="Courier New" w:hAnsi="Courier New" w:cs="Courier New"/>
            <w:sz w:val="16"/>
            <w:lang w:val="en-US" w:eastAsia="zh-CN"/>
          </w:rPr>
          <w:delText>ThresholdMonitor</w:delText>
        </w:r>
        <w:r w:rsidRPr="006F6F0E" w:rsidDel="0047615E">
          <w:rPr>
            <w:rFonts w:ascii="Courier New" w:eastAsia="MS Mincho" w:hAnsi="Courier New"/>
            <w:sz w:val="16"/>
          </w:rPr>
          <w:delText>OptionallyContainedNrmClass"</w:delText>
        </w:r>
      </w:del>
    </w:p>
    <w:p w14:paraId="0B2548A8" w14:textId="6915F96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3" w:author="balazs-153" w:date="2024-01-18T20:40:00Z"/>
          <w:rFonts w:ascii="Courier New" w:eastAsia="MS Mincho" w:hAnsi="Courier New"/>
          <w:sz w:val="16"/>
        </w:rPr>
      </w:pPr>
      <w:del w:id="3344" w:author="balazs-153" w:date="2024-01-18T20:40:00Z">
        <w:r w:rsidRPr="006F6F0E" w:rsidDel="0047615E">
          <w:rPr>
            <w:rFonts w:ascii="Courier New" w:eastAsia="MS Mincho" w:hAnsi="Courier New"/>
            <w:sz w:val="16"/>
          </w:rPr>
          <w:delText xml:space="preserve">    type="xn:NrmClass"</w:delText>
        </w:r>
      </w:del>
    </w:p>
    <w:p w14:paraId="306118B1" w14:textId="6E849007"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5" w:author="balazs-153" w:date="2024-01-18T20:40:00Z"/>
          <w:rFonts w:ascii="Courier New" w:eastAsia="MS Mincho" w:hAnsi="Courier New"/>
          <w:sz w:val="16"/>
        </w:rPr>
      </w:pPr>
      <w:del w:id="3346" w:author="balazs-153" w:date="2024-01-18T20:40:00Z">
        <w:r w:rsidRPr="006F6F0E" w:rsidDel="0047615E">
          <w:rPr>
            <w:rFonts w:ascii="Courier New" w:eastAsia="MS Mincho" w:hAnsi="Courier New"/>
            <w:sz w:val="16"/>
          </w:rPr>
          <w:delText xml:space="preserve">    abstract="true"</w:delText>
        </w:r>
      </w:del>
    </w:p>
    <w:p w14:paraId="17FD18F7" w14:textId="25E80B93"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7" w:author="balazs-153" w:date="2024-01-18T20:40:00Z"/>
          <w:rFonts w:ascii="Courier New" w:eastAsia="MS Mincho" w:hAnsi="Courier New"/>
          <w:sz w:val="16"/>
        </w:rPr>
      </w:pPr>
      <w:del w:id="3348" w:author="balazs-153" w:date="2024-01-18T20:40:00Z">
        <w:r w:rsidRPr="006F6F0E" w:rsidDel="0047615E">
          <w:rPr>
            <w:rFonts w:ascii="Courier New" w:eastAsia="MS Mincho" w:hAnsi="Courier New"/>
            <w:sz w:val="16"/>
          </w:rPr>
          <w:delText xml:space="preserve">  /&gt;</w:delText>
        </w:r>
      </w:del>
    </w:p>
    <w:p w14:paraId="63B38D53" w14:textId="5210D0E1"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9" w:author="balazs-153" w:date="2024-01-18T20:40:00Z"/>
          <w:rFonts w:ascii="Courier New" w:eastAsia="MS Mincho" w:hAnsi="Courier New"/>
          <w:sz w:val="16"/>
        </w:rPr>
      </w:pPr>
    </w:p>
    <w:p w14:paraId="7A41A1EF" w14:textId="6A2A36B4" w:rsidR="006F6F0E" w:rsidRPr="006F6F0E" w:rsidDel="0047615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0" w:author="balazs-153" w:date="2024-01-18T20:40:00Z"/>
          <w:rFonts w:ascii="Courier New" w:eastAsia="MS Mincho" w:hAnsi="Courier New"/>
          <w:sz w:val="16"/>
        </w:rPr>
      </w:pPr>
    </w:p>
    <w:p w14:paraId="55BB060A" w14:textId="1247DCC0" w:rsidR="006F6F0E" w:rsidRPr="006F6F0E" w:rsidRDefault="006F6F0E" w:rsidP="006F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sz w:val="16"/>
        </w:rPr>
      </w:pPr>
      <w:del w:id="3351" w:author="balazs-153" w:date="2024-01-18T20:40:00Z">
        <w:r w:rsidRPr="006F6F0E" w:rsidDel="0047615E">
          <w:rPr>
            <w:rFonts w:ascii="Courier New" w:hAnsi="Courier New"/>
            <w:sz w:val="16"/>
          </w:rPr>
          <w:delText>&lt;/schema&gt;</w:delText>
        </w:r>
      </w:del>
    </w:p>
    <w:p w14:paraId="2CBE183C" w14:textId="4E818105" w:rsidR="004301CA" w:rsidRDefault="004301CA" w:rsidP="004301C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48F7B" w14:textId="77777777" w:rsidR="009D4CCD" w:rsidRDefault="009D4CCD">
      <w:r>
        <w:separator/>
      </w:r>
    </w:p>
  </w:endnote>
  <w:endnote w:type="continuationSeparator" w:id="0">
    <w:p w14:paraId="2012757C" w14:textId="77777777" w:rsidR="009D4CCD" w:rsidRDefault="009D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ptos Light">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0DF76" w14:textId="77777777" w:rsidR="009D4CCD" w:rsidRDefault="009D4CCD">
      <w:r>
        <w:separator/>
      </w:r>
    </w:p>
  </w:footnote>
  <w:footnote w:type="continuationSeparator" w:id="0">
    <w:p w14:paraId="07793864" w14:textId="77777777" w:rsidR="009D4CCD" w:rsidRDefault="009D4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22310743">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532768679">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33289845">
    <w:abstractNumId w:val="11"/>
  </w:num>
  <w:num w:numId="4" w16cid:durableId="1249803935">
    <w:abstractNumId w:val="12"/>
  </w:num>
  <w:num w:numId="5" w16cid:durableId="1621379497">
    <w:abstractNumId w:val="20"/>
  </w:num>
  <w:num w:numId="6" w16cid:durableId="700013802">
    <w:abstractNumId w:val="24"/>
  </w:num>
  <w:num w:numId="7" w16cid:durableId="1001275090">
    <w:abstractNumId w:val="29"/>
  </w:num>
  <w:num w:numId="8" w16cid:durableId="1150173816">
    <w:abstractNumId w:val="25"/>
  </w:num>
  <w:num w:numId="9" w16cid:durableId="974019940">
    <w:abstractNumId w:val="19"/>
  </w:num>
  <w:num w:numId="10" w16cid:durableId="219367882">
    <w:abstractNumId w:val="15"/>
  </w:num>
  <w:num w:numId="11" w16cid:durableId="263533587">
    <w:abstractNumId w:val="28"/>
  </w:num>
  <w:num w:numId="12" w16cid:durableId="2109110239">
    <w:abstractNumId w:val="13"/>
  </w:num>
  <w:num w:numId="13" w16cid:durableId="1870725473">
    <w:abstractNumId w:val="18"/>
  </w:num>
  <w:num w:numId="14" w16cid:durableId="146820615">
    <w:abstractNumId w:val="21"/>
  </w:num>
  <w:num w:numId="15" w16cid:durableId="909851337">
    <w:abstractNumId w:val="1"/>
  </w:num>
  <w:num w:numId="16" w16cid:durableId="1333609899">
    <w:abstractNumId w:val="1"/>
    <w:lvlOverride w:ilvl="0">
      <w:startOverride w:val="1"/>
    </w:lvlOverride>
  </w:num>
  <w:num w:numId="17" w16cid:durableId="2008164762">
    <w:abstractNumId w:val="11"/>
    <w:lvlOverride w:ilvl="0">
      <w:startOverride w:val="4"/>
    </w:lvlOverride>
  </w:num>
  <w:num w:numId="18" w16cid:durableId="1026255240">
    <w:abstractNumId w:val="12"/>
    <w:lvlOverride w:ilvl="0">
      <w:startOverride w:val="1"/>
    </w:lvlOverride>
  </w:num>
  <w:num w:numId="19" w16cid:durableId="13908355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90907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3467503">
    <w:abstractNumId w:val="24"/>
    <w:lvlOverride w:ilvl="0">
      <w:startOverride w:val="1"/>
    </w:lvlOverride>
  </w:num>
  <w:num w:numId="22" w16cid:durableId="1439829647">
    <w:abstractNumId w:val="20"/>
    <w:lvlOverride w:ilvl="0">
      <w:startOverride w:val="1"/>
    </w:lvlOverride>
  </w:num>
  <w:num w:numId="23" w16cid:durableId="637805993">
    <w:abstractNumId w:val="13"/>
  </w:num>
  <w:num w:numId="24" w16cid:durableId="270167028">
    <w:abstractNumId w:val="15"/>
  </w:num>
  <w:num w:numId="25" w16cid:durableId="986864653">
    <w:abstractNumId w:val="28"/>
  </w:num>
  <w:num w:numId="26" w16cid:durableId="4030655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94674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7121962">
    <w:abstractNumId w:val="19"/>
  </w:num>
  <w:num w:numId="29" w16cid:durableId="948856958">
    <w:abstractNumId w:val="2"/>
  </w:num>
  <w:num w:numId="30" w16cid:durableId="2110660578">
    <w:abstractNumId w:val="0"/>
  </w:num>
  <w:num w:numId="31" w16cid:durableId="1266501029">
    <w:abstractNumId w:val="22"/>
  </w:num>
  <w:num w:numId="32" w16cid:durableId="488640634">
    <w:abstractNumId w:val="14"/>
  </w:num>
  <w:num w:numId="33" w16cid:durableId="18869821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1570401">
    <w:abstractNumId w:val="23"/>
  </w:num>
  <w:num w:numId="35" w16cid:durableId="2111467138">
    <w:abstractNumId w:val="10"/>
  </w:num>
  <w:num w:numId="36" w16cid:durableId="864714561">
    <w:abstractNumId w:val="26"/>
  </w:num>
  <w:num w:numId="37" w16cid:durableId="903106842">
    <w:abstractNumId w:val="27"/>
  </w:num>
  <w:num w:numId="38" w16cid:durableId="659382578">
    <w:abstractNumId w:val="17"/>
  </w:num>
  <w:num w:numId="39" w16cid:durableId="1210531314">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0" w16cid:durableId="648364060">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1" w16cid:durableId="920480832">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2" w16cid:durableId="386344482">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3" w16cid:durableId="690910900">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4" w16cid:durableId="654341647">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5" w16cid:durableId="1665666079">
    <w:abstractNumId w:val="8"/>
  </w:num>
  <w:num w:numId="46" w16cid:durableId="1101297350">
    <w:abstractNumId w:val="6"/>
  </w:num>
  <w:num w:numId="47" w16cid:durableId="1222406122">
    <w:abstractNumId w:val="5"/>
  </w:num>
  <w:num w:numId="48" w16cid:durableId="1007097916">
    <w:abstractNumId w:val="4"/>
  </w:num>
  <w:num w:numId="49" w16cid:durableId="1842236268">
    <w:abstractNumId w:val="7"/>
  </w:num>
  <w:num w:numId="50" w16cid:durableId="7291852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3">
    <w15:presenceInfo w15:providerId="None" w15:userId="balazs-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E57"/>
    <w:rsid w:val="000A6394"/>
    <w:rsid w:val="000B7FED"/>
    <w:rsid w:val="000C038A"/>
    <w:rsid w:val="000C6598"/>
    <w:rsid w:val="000D44B3"/>
    <w:rsid w:val="0014275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0C1"/>
    <w:rsid w:val="00410371"/>
    <w:rsid w:val="004242F1"/>
    <w:rsid w:val="004301CA"/>
    <w:rsid w:val="0047615E"/>
    <w:rsid w:val="004B75B7"/>
    <w:rsid w:val="0051580D"/>
    <w:rsid w:val="00547111"/>
    <w:rsid w:val="00592D74"/>
    <w:rsid w:val="005E2C44"/>
    <w:rsid w:val="00621188"/>
    <w:rsid w:val="006257ED"/>
    <w:rsid w:val="00665C47"/>
    <w:rsid w:val="00695808"/>
    <w:rsid w:val="006B46FB"/>
    <w:rsid w:val="006E21FB"/>
    <w:rsid w:val="006F6F0E"/>
    <w:rsid w:val="007176FF"/>
    <w:rsid w:val="00792342"/>
    <w:rsid w:val="007977A8"/>
    <w:rsid w:val="007B512A"/>
    <w:rsid w:val="007C2097"/>
    <w:rsid w:val="007D6A07"/>
    <w:rsid w:val="007F7259"/>
    <w:rsid w:val="008040A8"/>
    <w:rsid w:val="008279FA"/>
    <w:rsid w:val="008626E7"/>
    <w:rsid w:val="00870EE7"/>
    <w:rsid w:val="008863B9"/>
    <w:rsid w:val="00895FE3"/>
    <w:rsid w:val="008A45A6"/>
    <w:rsid w:val="008F3789"/>
    <w:rsid w:val="008F686C"/>
    <w:rsid w:val="009148DE"/>
    <w:rsid w:val="00941E30"/>
    <w:rsid w:val="009777D9"/>
    <w:rsid w:val="00991B88"/>
    <w:rsid w:val="009A5753"/>
    <w:rsid w:val="009A579D"/>
    <w:rsid w:val="009D4CC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7D4"/>
    <w:rsid w:val="00E13F3D"/>
    <w:rsid w:val="00E34898"/>
    <w:rsid w:val="00EB09B7"/>
    <w:rsid w:val="00EE7D7C"/>
    <w:rsid w:val="00F25D98"/>
    <w:rsid w:val="00F300FB"/>
    <w:rsid w:val="00F55A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uiPriority w:val="9"/>
    <w:rsid w:val="004301CA"/>
    <w:rPr>
      <w:rFonts w:ascii="Arial" w:hAnsi="Arial"/>
      <w:sz w:val="36"/>
      <w:lang w:val="en-GB" w:eastAsia="en-US"/>
    </w:rPr>
  </w:style>
  <w:style w:type="character" w:customStyle="1" w:styleId="B1Char">
    <w:name w:val="B1 Char"/>
    <w:link w:val="B1"/>
    <w:qFormat/>
    <w:rsid w:val="004301CA"/>
    <w:rPr>
      <w:rFonts w:ascii="Times New Roman" w:hAnsi="Times New Roman"/>
      <w:lang w:val="en-GB" w:eastAsia="en-US"/>
    </w:rPr>
  </w:style>
  <w:style w:type="character" w:customStyle="1" w:styleId="EXChar">
    <w:name w:val="EX Char"/>
    <w:link w:val="EX"/>
    <w:rsid w:val="004301CA"/>
    <w:rPr>
      <w:rFonts w:ascii="Times New Roman" w:hAnsi="Times New Roman"/>
      <w:lang w:val="en-GB" w:eastAsia="en-US"/>
    </w:rPr>
  </w:style>
  <w:style w:type="paragraph" w:styleId="Revision">
    <w:name w:val="Revision"/>
    <w:hidden/>
    <w:uiPriority w:val="99"/>
    <w:semiHidden/>
    <w:rsid w:val="00F55A33"/>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uiPriority w:val="9"/>
    <w:rsid w:val="006F6F0E"/>
    <w:rPr>
      <w:rFonts w:ascii="Arial" w:hAnsi="Arial"/>
      <w:sz w:val="32"/>
      <w:lang w:val="en-GB" w:eastAsia="en-US"/>
    </w:rPr>
  </w:style>
  <w:style w:type="paragraph" w:styleId="IndexHeading">
    <w:name w:val="index heading"/>
    <w:basedOn w:val="Normal"/>
    <w:next w:val="Normal"/>
    <w:rsid w:val="006F6F0E"/>
    <w:pPr>
      <w:pBdr>
        <w:top w:val="single" w:sz="12" w:space="0" w:color="auto"/>
      </w:pBdr>
      <w:spacing w:before="360" w:after="240"/>
    </w:pPr>
    <w:rPr>
      <w:b/>
      <w:i/>
      <w:sz w:val="26"/>
    </w:rPr>
  </w:style>
  <w:style w:type="paragraph" w:customStyle="1" w:styleId="INDENT1">
    <w:name w:val="INDENT1"/>
    <w:basedOn w:val="Normal"/>
    <w:rsid w:val="006F6F0E"/>
    <w:pPr>
      <w:ind w:left="851"/>
    </w:pPr>
  </w:style>
  <w:style w:type="paragraph" w:customStyle="1" w:styleId="INDENT2">
    <w:name w:val="INDENT2"/>
    <w:basedOn w:val="Normal"/>
    <w:rsid w:val="006F6F0E"/>
    <w:pPr>
      <w:ind w:left="1135" w:hanging="284"/>
    </w:pPr>
  </w:style>
  <w:style w:type="paragraph" w:customStyle="1" w:styleId="INDENT3">
    <w:name w:val="INDENT3"/>
    <w:basedOn w:val="Normal"/>
    <w:rsid w:val="006F6F0E"/>
    <w:pPr>
      <w:ind w:left="1701" w:hanging="567"/>
    </w:pPr>
  </w:style>
  <w:style w:type="paragraph" w:customStyle="1" w:styleId="FigureTitle">
    <w:name w:val="Figure_Title"/>
    <w:basedOn w:val="Normal"/>
    <w:next w:val="Normal"/>
    <w:rsid w:val="006F6F0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6F0E"/>
    <w:pPr>
      <w:keepNext/>
      <w:keepLines/>
    </w:pPr>
    <w:rPr>
      <w:b/>
    </w:rPr>
  </w:style>
  <w:style w:type="paragraph" w:customStyle="1" w:styleId="enumlev2">
    <w:name w:val="enumlev2"/>
    <w:basedOn w:val="Normal"/>
    <w:rsid w:val="006F6F0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F6F0E"/>
    <w:pPr>
      <w:keepNext/>
      <w:keepLines/>
      <w:spacing w:before="240"/>
      <w:ind w:left="1418"/>
    </w:pPr>
    <w:rPr>
      <w:rFonts w:ascii="Arial" w:hAnsi="Arial"/>
      <w:b/>
      <w:sz w:val="36"/>
    </w:rPr>
  </w:style>
  <w:style w:type="paragraph" w:styleId="Caption">
    <w:name w:val="caption"/>
    <w:basedOn w:val="Normal"/>
    <w:next w:val="Normal"/>
    <w:uiPriority w:val="35"/>
    <w:qFormat/>
    <w:rsid w:val="006F6F0E"/>
    <w:pPr>
      <w:spacing w:before="120" w:after="120"/>
    </w:pPr>
    <w:rPr>
      <w:b/>
    </w:rPr>
  </w:style>
  <w:style w:type="paragraph" w:styleId="PlainText">
    <w:name w:val="Plain Text"/>
    <w:basedOn w:val="Normal"/>
    <w:link w:val="PlainTextChar"/>
    <w:rsid w:val="006F6F0E"/>
    <w:rPr>
      <w:rFonts w:ascii="Courier New" w:hAnsi="Courier New"/>
    </w:rPr>
  </w:style>
  <w:style w:type="character" w:customStyle="1" w:styleId="PlainTextChar">
    <w:name w:val="Plain Text Char"/>
    <w:basedOn w:val="DefaultParagraphFont"/>
    <w:link w:val="PlainText"/>
    <w:rsid w:val="006F6F0E"/>
    <w:rPr>
      <w:rFonts w:ascii="Courier New" w:hAnsi="Courier New"/>
      <w:lang w:val="en-GB" w:eastAsia="en-US"/>
    </w:rPr>
  </w:style>
  <w:style w:type="paragraph" w:customStyle="1" w:styleId="TAJ">
    <w:name w:val="TAJ"/>
    <w:basedOn w:val="TH"/>
    <w:rsid w:val="006F6F0E"/>
  </w:style>
  <w:style w:type="paragraph" w:styleId="BodyText">
    <w:name w:val="Body Text"/>
    <w:basedOn w:val="Normal"/>
    <w:link w:val="BodyTextChar"/>
    <w:uiPriority w:val="99"/>
    <w:rsid w:val="006F6F0E"/>
  </w:style>
  <w:style w:type="character" w:customStyle="1" w:styleId="BodyTextChar">
    <w:name w:val="Body Text Char"/>
    <w:basedOn w:val="DefaultParagraphFont"/>
    <w:link w:val="BodyText"/>
    <w:uiPriority w:val="99"/>
    <w:rsid w:val="006F6F0E"/>
    <w:rPr>
      <w:rFonts w:ascii="Times New Roman" w:hAnsi="Times New Roman"/>
      <w:lang w:val="en-GB" w:eastAsia="en-US"/>
    </w:rPr>
  </w:style>
  <w:style w:type="paragraph" w:customStyle="1" w:styleId="Guidance">
    <w:name w:val="Guidance"/>
    <w:basedOn w:val="Normal"/>
    <w:rsid w:val="006F6F0E"/>
    <w:rPr>
      <w:i/>
      <w:color w:val="0000FF"/>
    </w:rPr>
  </w:style>
  <w:style w:type="paragraph" w:customStyle="1" w:styleId="Frontcover">
    <w:name w:val="Front_cover"/>
    <w:rsid w:val="006F6F0E"/>
    <w:rPr>
      <w:rFonts w:ascii="Arial" w:hAnsi="Arial"/>
      <w:lang w:val="en-GB" w:eastAsia="en-US"/>
    </w:rPr>
  </w:style>
  <w:style w:type="paragraph" w:styleId="BodyTextIndent">
    <w:name w:val="Body Text Indent"/>
    <w:basedOn w:val="Normal"/>
    <w:link w:val="BodyTextIndentChar"/>
    <w:rsid w:val="006F6F0E"/>
    <w:pPr>
      <w:widowControl w:val="0"/>
      <w:spacing w:after="0"/>
      <w:ind w:left="-142"/>
    </w:pPr>
    <w:rPr>
      <w:sz w:val="22"/>
    </w:rPr>
  </w:style>
  <w:style w:type="character" w:customStyle="1" w:styleId="BodyTextIndentChar">
    <w:name w:val="Body Text Indent Char"/>
    <w:basedOn w:val="DefaultParagraphFont"/>
    <w:link w:val="BodyTextIndent"/>
    <w:rsid w:val="006F6F0E"/>
    <w:rPr>
      <w:rFonts w:ascii="Times New Roman" w:hAnsi="Times New Roman"/>
      <w:sz w:val="22"/>
      <w:lang w:val="en-GB" w:eastAsia="en-US"/>
    </w:rPr>
  </w:style>
  <w:style w:type="paragraph" w:customStyle="1" w:styleId="Lista2">
    <w:name w:val="Lista 2"/>
    <w:basedOn w:val="Normal"/>
    <w:rsid w:val="006F6F0E"/>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F6F0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F6F0E"/>
    <w:pPr>
      <w:numPr>
        <w:numId w:val="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F6F0E"/>
    <w:pPr>
      <w:numPr>
        <w:ilvl w:val="1"/>
      </w:numPr>
      <w:tabs>
        <w:tab w:val="clear" w:pos="2041"/>
        <w:tab w:val="num" w:pos="360"/>
        <w:tab w:val="num" w:pos="2608"/>
      </w:tabs>
      <w:ind w:left="2608" w:hanging="567"/>
    </w:pPr>
  </w:style>
  <w:style w:type="paragraph" w:customStyle="1" w:styleId="List31">
    <w:name w:val="List 3.1"/>
    <w:basedOn w:val="List21"/>
    <w:rsid w:val="006F6F0E"/>
    <w:pPr>
      <w:numPr>
        <w:ilvl w:val="2"/>
      </w:numPr>
      <w:tabs>
        <w:tab w:val="num" w:pos="360"/>
        <w:tab w:val="left" w:pos="3175"/>
      </w:tabs>
      <w:ind w:left="360" w:hanging="794"/>
    </w:pPr>
  </w:style>
  <w:style w:type="paragraph" w:customStyle="1" w:styleId="List41">
    <w:name w:val="List 4.1"/>
    <w:basedOn w:val="List31"/>
    <w:rsid w:val="006F6F0E"/>
    <w:pPr>
      <w:numPr>
        <w:ilvl w:val="3"/>
      </w:numPr>
      <w:tabs>
        <w:tab w:val="num" w:pos="360"/>
        <w:tab w:val="left" w:pos="3742"/>
      </w:tabs>
      <w:ind w:left="3743" w:hanging="1021"/>
    </w:pPr>
  </w:style>
  <w:style w:type="paragraph" w:customStyle="1" w:styleId="List51">
    <w:name w:val="List 5.1"/>
    <w:basedOn w:val="List41"/>
    <w:rsid w:val="006F6F0E"/>
    <w:pPr>
      <w:numPr>
        <w:ilvl w:val="4"/>
      </w:numPr>
      <w:tabs>
        <w:tab w:val="clear" w:pos="3175"/>
        <w:tab w:val="clear" w:pos="3742"/>
        <w:tab w:val="num" w:pos="360"/>
        <w:tab w:val="left" w:pos="4253"/>
      </w:tabs>
      <w:ind w:left="4253" w:hanging="1191"/>
    </w:pPr>
  </w:style>
  <w:style w:type="paragraph" w:customStyle="1" w:styleId="cpde">
    <w:name w:val="cpde"/>
    <w:basedOn w:val="Normal"/>
    <w:rsid w:val="006F6F0E"/>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6F6F0E"/>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6F6F0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F6F0E"/>
    <w:pPr>
      <w:tabs>
        <w:tab w:val="clear" w:pos="794"/>
        <w:tab w:val="clear" w:pos="1191"/>
        <w:tab w:val="clear" w:pos="1588"/>
        <w:tab w:val="clear" w:pos="1985"/>
      </w:tabs>
      <w:spacing w:before="0"/>
      <w:jc w:val="left"/>
    </w:pPr>
  </w:style>
  <w:style w:type="paragraph" w:customStyle="1" w:styleId="ASN1">
    <w:name w:val="ASN.1"/>
    <w:basedOn w:val="Normal"/>
    <w:next w:val="ASN1Cont0"/>
    <w:rsid w:val="006F6F0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F6F0E"/>
    <w:pPr>
      <w:spacing w:before="0"/>
      <w:jc w:val="left"/>
    </w:pPr>
  </w:style>
  <w:style w:type="paragraph" w:styleId="BodyTextIndent3">
    <w:name w:val="Body Text Indent 3"/>
    <w:basedOn w:val="Normal"/>
    <w:link w:val="BodyTextIndent3Char"/>
    <w:rsid w:val="006F6F0E"/>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6F6F0E"/>
    <w:rPr>
      <w:rFonts w:ascii="Helvetica" w:hAnsi="Helvetica"/>
      <w:lang w:val="en-GB" w:eastAsia="en-US"/>
    </w:rPr>
  </w:style>
  <w:style w:type="paragraph" w:styleId="BodyText3">
    <w:name w:val="Body Text 3"/>
    <w:basedOn w:val="Normal"/>
    <w:link w:val="BodyText3Char"/>
    <w:uiPriority w:val="99"/>
    <w:rsid w:val="006F6F0E"/>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6F6F0E"/>
    <w:rPr>
      <w:rFonts w:ascii="Helvetica" w:hAnsi="Helvetica"/>
      <w:i/>
      <w:lang w:val="en-GB" w:eastAsia="en-US"/>
    </w:rPr>
  </w:style>
  <w:style w:type="paragraph" w:styleId="BodyTextIndent2">
    <w:name w:val="Body Text Indent 2"/>
    <w:basedOn w:val="Normal"/>
    <w:link w:val="BodyTextIndent2Char"/>
    <w:rsid w:val="006F6F0E"/>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6F6F0E"/>
    <w:rPr>
      <w:rFonts w:ascii="Arial" w:hAnsi="Arial"/>
      <w:lang w:val="en-GB" w:eastAsia="en-US"/>
    </w:rPr>
  </w:style>
  <w:style w:type="paragraph" w:customStyle="1" w:styleId="GDMO">
    <w:name w:val="GDMO"/>
    <w:basedOn w:val="ASN1Cont"/>
    <w:rsid w:val="006F6F0E"/>
    <w:pPr>
      <w:tabs>
        <w:tab w:val="left" w:pos="1588"/>
        <w:tab w:val="left" w:pos="2268"/>
        <w:tab w:val="left" w:pos="2892"/>
        <w:tab w:val="left" w:pos="3572"/>
      </w:tabs>
    </w:pPr>
    <w:rPr>
      <w:b w:val="0"/>
    </w:rPr>
  </w:style>
  <w:style w:type="paragraph" w:styleId="NormalIndent">
    <w:name w:val="Normal Indent"/>
    <w:basedOn w:val="Normal"/>
    <w:rsid w:val="006F6F0E"/>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6F6F0E"/>
    <w:pPr>
      <w:numPr>
        <w:numId w:val="7"/>
      </w:numPr>
      <w:overflowPunct/>
      <w:autoSpaceDE/>
      <w:autoSpaceDN/>
      <w:adjustRightInd/>
      <w:textAlignment w:val="auto"/>
    </w:pPr>
  </w:style>
  <w:style w:type="paragraph" w:customStyle="1" w:styleId="nornal">
    <w:name w:val="nornal"/>
    <w:basedOn w:val="cpde"/>
    <w:rsid w:val="006F6F0E"/>
    <w:pPr>
      <w:numPr>
        <w:numId w:val="8"/>
      </w:numPr>
      <w:overflowPunct/>
      <w:autoSpaceDE/>
      <w:autoSpaceDN/>
      <w:adjustRightInd/>
      <w:textAlignment w:val="auto"/>
    </w:pPr>
  </w:style>
  <w:style w:type="paragraph" w:customStyle="1" w:styleId="enumlev1">
    <w:name w:val="enumlev1"/>
    <w:basedOn w:val="Normal"/>
    <w:rsid w:val="006F6F0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F6F0E"/>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6F6F0E"/>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6F6F0E"/>
    <w:rPr>
      <w:rFonts w:ascii="Helvetica" w:hAnsi="Helvetica"/>
      <w:i/>
      <w:lang w:val="en-GB" w:eastAsia="en-US"/>
    </w:rPr>
  </w:style>
  <w:style w:type="paragraph" w:customStyle="1" w:styleId="Buffer">
    <w:name w:val="Buffer"/>
    <w:basedOn w:val="Normal"/>
    <w:rsid w:val="006F6F0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6F6F0E"/>
  </w:style>
  <w:style w:type="paragraph" w:customStyle="1" w:styleId="Caption1">
    <w:name w:val="Caption1"/>
    <w:basedOn w:val="Normal"/>
    <w:next w:val="Normal"/>
    <w:rsid w:val="006F6F0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F6F0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F6F0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F6F0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F6F0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F6F0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F6F0E"/>
    <w:rPr>
      <w:i/>
    </w:rPr>
  </w:style>
  <w:style w:type="character" w:styleId="Strong">
    <w:name w:val="Strong"/>
    <w:uiPriority w:val="22"/>
    <w:qFormat/>
    <w:rsid w:val="006F6F0E"/>
    <w:rPr>
      <w:b/>
    </w:rPr>
  </w:style>
  <w:style w:type="paragraph" w:customStyle="1" w:styleId="DefinitionTerm">
    <w:name w:val="Definition Term"/>
    <w:basedOn w:val="Normal"/>
    <w:next w:val="DefinitionList"/>
    <w:rsid w:val="006F6F0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F6F0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F6F0E"/>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6F6F0E"/>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6F6F0E"/>
    <w:pPr>
      <w:overflowPunct w:val="0"/>
      <w:autoSpaceDE w:val="0"/>
      <w:autoSpaceDN w:val="0"/>
      <w:adjustRightInd w:val="0"/>
      <w:spacing w:before="120" w:after="0"/>
      <w:textAlignment w:val="baseline"/>
    </w:pPr>
  </w:style>
  <w:style w:type="paragraph" w:customStyle="1" w:styleId="Bulletlist">
    <w:name w:val="Bullet list"/>
    <w:basedOn w:val="Normal"/>
    <w:rsid w:val="006F6F0E"/>
    <w:pPr>
      <w:overflowPunct w:val="0"/>
      <w:autoSpaceDE w:val="0"/>
      <w:autoSpaceDN w:val="0"/>
      <w:adjustRightInd w:val="0"/>
      <w:spacing w:before="120" w:after="0"/>
      <w:textAlignment w:val="baseline"/>
    </w:pPr>
  </w:style>
  <w:style w:type="paragraph" w:customStyle="1" w:styleId="Bullets">
    <w:name w:val="Bullets"/>
    <w:basedOn w:val="Normal"/>
    <w:rsid w:val="006F6F0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F6F0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F6F0E"/>
    <w:pPr>
      <w:spacing w:before="0"/>
    </w:pPr>
    <w:rPr>
      <w:b/>
    </w:rPr>
  </w:style>
  <w:style w:type="paragraph" w:customStyle="1" w:styleId="Table">
    <w:name w:val="Table_#"/>
    <w:basedOn w:val="Normal"/>
    <w:next w:val="TableTitle"/>
    <w:rsid w:val="006F6F0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F6F0E"/>
    <w:pPr>
      <w:spacing w:before="142" w:after="142"/>
    </w:pPr>
  </w:style>
  <w:style w:type="paragraph" w:customStyle="1" w:styleId="TableLegend">
    <w:name w:val="Table_Legend"/>
    <w:basedOn w:val="Normal"/>
    <w:next w:val="Normal"/>
    <w:rsid w:val="006F6F0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F6F0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F6F0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F6F0E"/>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F6F0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F6F0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F6F0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F6F0E"/>
  </w:style>
  <w:style w:type="paragraph" w:styleId="NormalWeb">
    <w:name w:val="Normal (Web)"/>
    <w:basedOn w:val="Normal"/>
    <w:rsid w:val="006F6F0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6F6F0E"/>
    <w:pPr>
      <w:overflowPunct w:val="0"/>
      <w:autoSpaceDE w:val="0"/>
      <w:autoSpaceDN w:val="0"/>
      <w:adjustRightInd w:val="0"/>
      <w:textAlignment w:val="baseline"/>
    </w:pPr>
  </w:style>
  <w:style w:type="paragraph" w:customStyle="1" w:styleId="I2">
    <w:name w:val="I2"/>
    <w:basedOn w:val="List2"/>
    <w:rsid w:val="006F6F0E"/>
    <w:pPr>
      <w:overflowPunct w:val="0"/>
      <w:autoSpaceDE w:val="0"/>
      <w:autoSpaceDN w:val="0"/>
      <w:adjustRightInd w:val="0"/>
      <w:textAlignment w:val="baseline"/>
    </w:pPr>
  </w:style>
  <w:style w:type="paragraph" w:customStyle="1" w:styleId="I3">
    <w:name w:val="I3"/>
    <w:basedOn w:val="List3"/>
    <w:rsid w:val="006F6F0E"/>
    <w:pPr>
      <w:overflowPunct w:val="0"/>
      <w:autoSpaceDE w:val="0"/>
      <w:autoSpaceDN w:val="0"/>
      <w:adjustRightInd w:val="0"/>
      <w:textAlignment w:val="baseline"/>
    </w:pPr>
  </w:style>
  <w:style w:type="paragraph" w:customStyle="1" w:styleId="IB3">
    <w:name w:val="IB3"/>
    <w:basedOn w:val="Normal"/>
    <w:rsid w:val="006F6F0E"/>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F6F0E"/>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6F6F0E"/>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F6F0E"/>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F6F0E"/>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F6F0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6F6F0E"/>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6F6F0E"/>
    <w:rPr>
      <w:rFonts w:ascii="Arial" w:hAnsi="Arial"/>
      <w:sz w:val="18"/>
      <w:lang w:val="en-GB" w:eastAsia="en-US"/>
    </w:rPr>
  </w:style>
  <w:style w:type="paragraph" w:customStyle="1" w:styleId="StyleBefore0pt">
    <w:name w:val="Style Before:  0 pt"/>
    <w:basedOn w:val="Normal"/>
    <w:rsid w:val="006F6F0E"/>
    <w:pPr>
      <w:spacing w:before="120" w:after="0"/>
    </w:pPr>
    <w:rPr>
      <w:sz w:val="24"/>
    </w:rPr>
  </w:style>
  <w:style w:type="character" w:customStyle="1" w:styleId="Heading8Char">
    <w:name w:val="Heading 8 Char"/>
    <w:basedOn w:val="Heading1Char"/>
    <w:link w:val="Heading8"/>
    <w:uiPriority w:val="9"/>
    <w:rsid w:val="006F6F0E"/>
    <w:rPr>
      <w:rFonts w:ascii="Arial" w:hAnsi="Arial"/>
      <w:sz w:val="36"/>
      <w:lang w:val="en-GB" w:eastAsia="en-US"/>
    </w:rPr>
  </w:style>
  <w:style w:type="paragraph" w:customStyle="1" w:styleId="StyleHeading3h3CourierNew">
    <w:name w:val="Style Heading 3h3 + Courier New"/>
    <w:basedOn w:val="Heading3"/>
    <w:link w:val="StyleHeading3h3CourierNewChar"/>
    <w:rsid w:val="006F6F0E"/>
    <w:pPr>
      <w:overflowPunct w:val="0"/>
      <w:autoSpaceDE w:val="0"/>
      <w:autoSpaceDN w:val="0"/>
      <w:adjustRightInd w:val="0"/>
      <w:spacing w:before="360" w:after="120"/>
      <w:textAlignment w:val="baseline"/>
    </w:pPr>
    <w:rPr>
      <w:rFonts w:ascii="Courier New" w:hAnsi="Courier New"/>
    </w:rPr>
  </w:style>
  <w:style w:type="character" w:customStyle="1" w:styleId="Heading3Char">
    <w:name w:val="Heading 3 Char"/>
    <w:aliases w:val="h3 Char"/>
    <w:link w:val="Heading3"/>
    <w:uiPriority w:val="9"/>
    <w:rsid w:val="006F6F0E"/>
    <w:rPr>
      <w:rFonts w:ascii="Arial" w:hAnsi="Arial"/>
      <w:sz w:val="28"/>
      <w:lang w:val="en-GB" w:eastAsia="en-US"/>
    </w:rPr>
  </w:style>
  <w:style w:type="character" w:customStyle="1" w:styleId="StyleHeading3h3CourierNewChar">
    <w:name w:val="Style Heading 3h3 + Courier New Char"/>
    <w:link w:val="StyleHeading3h3CourierNew"/>
    <w:rsid w:val="006F6F0E"/>
    <w:rPr>
      <w:rFonts w:ascii="Courier New" w:hAnsi="Courier New"/>
      <w:sz w:val="28"/>
      <w:lang w:val="en-GB" w:eastAsia="en-US"/>
    </w:rPr>
  </w:style>
  <w:style w:type="paragraph" w:styleId="ListNumber4">
    <w:name w:val="List Number 4"/>
    <w:basedOn w:val="Normal"/>
    <w:rsid w:val="006F6F0E"/>
    <w:pPr>
      <w:numPr>
        <w:numId w:val="15"/>
      </w:numPr>
      <w:spacing w:after="0"/>
      <w:jc w:val="both"/>
    </w:pPr>
    <w:rPr>
      <w:rFonts w:ascii="Arial" w:eastAsia="SimSun" w:hAnsi="Arial"/>
      <w:lang w:eastAsia="de-DE"/>
    </w:rPr>
  </w:style>
  <w:style w:type="character" w:customStyle="1" w:styleId="PLChar">
    <w:name w:val="PL Char"/>
    <w:link w:val="PL"/>
    <w:uiPriority w:val="1"/>
    <w:qFormat/>
    <w:rsid w:val="006F6F0E"/>
    <w:rPr>
      <w:rFonts w:ascii="Courier New" w:hAnsi="Courier New"/>
      <w:noProof/>
      <w:sz w:val="16"/>
      <w:lang w:val="en-GB" w:eastAsia="en-US"/>
    </w:rPr>
  </w:style>
  <w:style w:type="character" w:customStyle="1" w:styleId="msoins0">
    <w:name w:val="msoins"/>
    <w:basedOn w:val="DefaultParagraphFont"/>
    <w:rsid w:val="006F6F0E"/>
  </w:style>
  <w:style w:type="character" w:customStyle="1" w:styleId="CommentTextChar">
    <w:name w:val="Comment Text Char"/>
    <w:link w:val="CommentText"/>
    <w:qFormat/>
    <w:rsid w:val="006F6F0E"/>
    <w:rPr>
      <w:rFonts w:ascii="Times New Roman" w:hAnsi="Times New Roman"/>
      <w:lang w:val="en-GB" w:eastAsia="en-US"/>
    </w:rPr>
  </w:style>
  <w:style w:type="character" w:customStyle="1" w:styleId="TAHCar">
    <w:name w:val="TAH Car"/>
    <w:link w:val="TAH"/>
    <w:rsid w:val="006F6F0E"/>
    <w:rPr>
      <w:rFonts w:ascii="Arial" w:hAnsi="Arial"/>
      <w:b/>
      <w:sz w:val="18"/>
      <w:lang w:val="en-GB" w:eastAsia="en-US"/>
    </w:rPr>
  </w:style>
  <w:style w:type="character" w:customStyle="1" w:styleId="THChar">
    <w:name w:val="TH Char"/>
    <w:link w:val="TH"/>
    <w:qFormat/>
    <w:locked/>
    <w:rsid w:val="006F6F0E"/>
    <w:rPr>
      <w:rFonts w:ascii="Arial" w:hAnsi="Arial"/>
      <w:b/>
      <w:lang w:val="en-GB" w:eastAsia="en-US"/>
    </w:rPr>
  </w:style>
  <w:style w:type="character" w:customStyle="1" w:styleId="Heading4Char">
    <w:name w:val="Heading 4 Char"/>
    <w:link w:val="Heading4"/>
    <w:uiPriority w:val="9"/>
    <w:rsid w:val="006F6F0E"/>
    <w:rPr>
      <w:rFonts w:ascii="Arial" w:hAnsi="Arial"/>
      <w:sz w:val="24"/>
      <w:lang w:val="en-GB" w:eastAsia="en-US"/>
    </w:rPr>
  </w:style>
  <w:style w:type="character" w:customStyle="1" w:styleId="Heading5Char">
    <w:name w:val="Heading 5 Char"/>
    <w:link w:val="Heading5"/>
    <w:uiPriority w:val="9"/>
    <w:rsid w:val="006F6F0E"/>
    <w:rPr>
      <w:rFonts w:ascii="Arial" w:hAnsi="Arial"/>
      <w:sz w:val="22"/>
      <w:lang w:val="en-GB" w:eastAsia="en-US"/>
    </w:rPr>
  </w:style>
  <w:style w:type="character" w:customStyle="1" w:styleId="Heading6Char">
    <w:name w:val="Heading 6 Char"/>
    <w:link w:val="Heading6"/>
    <w:uiPriority w:val="9"/>
    <w:rsid w:val="006F6F0E"/>
    <w:rPr>
      <w:rFonts w:ascii="Arial" w:hAnsi="Arial"/>
      <w:lang w:val="en-GB" w:eastAsia="en-US"/>
    </w:rPr>
  </w:style>
  <w:style w:type="character" w:customStyle="1" w:styleId="Heading7Char">
    <w:name w:val="Heading 7 Char"/>
    <w:link w:val="Heading7"/>
    <w:uiPriority w:val="9"/>
    <w:rsid w:val="006F6F0E"/>
    <w:rPr>
      <w:rFonts w:ascii="Arial" w:hAnsi="Arial"/>
      <w:lang w:val="en-GB" w:eastAsia="en-US"/>
    </w:rPr>
  </w:style>
  <w:style w:type="character" w:customStyle="1" w:styleId="Heading9Char">
    <w:name w:val="Heading 9 Char"/>
    <w:link w:val="Heading9"/>
    <w:uiPriority w:val="9"/>
    <w:rsid w:val="006F6F0E"/>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6F6F0E"/>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6F6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6F6F0E"/>
    <w:rPr>
      <w:rFonts w:ascii="Courier New" w:hAnsi="Courier New" w:cs="Courier New"/>
      <w:lang w:val="en-GB" w:eastAsia="zh-CN"/>
    </w:rPr>
  </w:style>
  <w:style w:type="paragraph" w:customStyle="1" w:styleId="msonormal0">
    <w:name w:val="msonormal"/>
    <w:basedOn w:val="Normal"/>
    <w:rsid w:val="006F6F0E"/>
    <w:pPr>
      <w:spacing w:before="100" w:beforeAutospacing="1" w:after="100" w:afterAutospacing="1"/>
    </w:pPr>
    <w:rPr>
      <w:sz w:val="24"/>
      <w:szCs w:val="24"/>
      <w:lang w:eastAsia="en-GB"/>
    </w:rPr>
  </w:style>
  <w:style w:type="character" w:customStyle="1" w:styleId="FootnoteTextChar">
    <w:name w:val="Footnote Text Char"/>
    <w:link w:val="FootnoteText"/>
    <w:rsid w:val="006F6F0E"/>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6F6F0E"/>
    <w:rPr>
      <w:rFonts w:ascii="Arial" w:hAnsi="Arial"/>
      <w:b/>
      <w:noProof/>
      <w:sz w:val="18"/>
      <w:lang w:val="en-GB" w:eastAsia="en-US"/>
    </w:rPr>
  </w:style>
  <w:style w:type="character" w:customStyle="1" w:styleId="FooterChar">
    <w:name w:val="Footer Char"/>
    <w:link w:val="Footer"/>
    <w:uiPriority w:val="99"/>
    <w:rsid w:val="006F6F0E"/>
    <w:rPr>
      <w:rFonts w:ascii="Arial" w:hAnsi="Arial"/>
      <w:b/>
      <w:i/>
      <w:noProof/>
      <w:sz w:val="18"/>
      <w:lang w:val="en-GB" w:eastAsia="en-US"/>
    </w:rPr>
  </w:style>
  <w:style w:type="character" w:customStyle="1" w:styleId="DocumentMapChar">
    <w:name w:val="Document Map Char"/>
    <w:link w:val="DocumentMap"/>
    <w:rsid w:val="006F6F0E"/>
    <w:rPr>
      <w:rFonts w:ascii="Tahoma" w:hAnsi="Tahoma" w:cs="Tahoma"/>
      <w:shd w:val="clear" w:color="auto" w:fill="000080"/>
      <w:lang w:val="en-GB" w:eastAsia="en-US"/>
    </w:rPr>
  </w:style>
  <w:style w:type="character" w:customStyle="1" w:styleId="CommentSubjectChar">
    <w:name w:val="Comment Subject Char"/>
    <w:link w:val="CommentSubject"/>
    <w:rsid w:val="006F6F0E"/>
    <w:rPr>
      <w:rFonts w:ascii="Times New Roman" w:hAnsi="Times New Roman"/>
      <w:b/>
      <w:bCs/>
      <w:lang w:val="en-GB" w:eastAsia="en-US"/>
    </w:rPr>
  </w:style>
  <w:style w:type="character" w:customStyle="1" w:styleId="BalloonTextChar">
    <w:name w:val="Balloon Text Char"/>
    <w:link w:val="BalloonText"/>
    <w:rsid w:val="006F6F0E"/>
    <w:rPr>
      <w:rFonts w:ascii="Tahoma" w:hAnsi="Tahoma" w:cs="Tahoma"/>
      <w:sz w:val="16"/>
      <w:szCs w:val="16"/>
      <w:lang w:val="en-GB" w:eastAsia="en-US"/>
    </w:rPr>
  </w:style>
  <w:style w:type="paragraph" w:styleId="ListParagraph">
    <w:name w:val="List Paragraph"/>
    <w:basedOn w:val="Normal"/>
    <w:link w:val="ListParagraphChar"/>
    <w:uiPriority w:val="34"/>
    <w:qFormat/>
    <w:rsid w:val="006F6F0E"/>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6F6F0E"/>
    <w:rPr>
      <w:rFonts w:ascii="Times New Roman" w:hAnsi="Times New Roman"/>
      <w:lang w:val="en-GB" w:eastAsia="en-US"/>
    </w:rPr>
  </w:style>
  <w:style w:type="character" w:customStyle="1" w:styleId="EditorsNoteChar">
    <w:name w:val="Editor's Note Char"/>
    <w:link w:val="EditorsNote"/>
    <w:locked/>
    <w:rsid w:val="006F6F0E"/>
    <w:rPr>
      <w:rFonts w:ascii="Times New Roman" w:hAnsi="Times New Roman"/>
      <w:color w:val="FF0000"/>
      <w:lang w:val="en-GB" w:eastAsia="en-US"/>
    </w:rPr>
  </w:style>
  <w:style w:type="paragraph" w:customStyle="1" w:styleId="a">
    <w:name w:val="表格文本"/>
    <w:basedOn w:val="Normal"/>
    <w:rsid w:val="006F6F0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F6F0E"/>
    <w:pPr>
      <w:overflowPunct w:val="0"/>
      <w:autoSpaceDE w:val="0"/>
      <w:autoSpaceDN w:val="0"/>
      <w:adjustRightInd w:val="0"/>
      <w:spacing w:after="0"/>
    </w:pPr>
    <w:rPr>
      <w:sz w:val="24"/>
      <w:szCs w:val="24"/>
    </w:rPr>
  </w:style>
  <w:style w:type="paragraph" w:customStyle="1" w:styleId="Default">
    <w:name w:val="Default"/>
    <w:rsid w:val="006F6F0E"/>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6F6F0E"/>
    <w:rPr>
      <w:lang w:eastAsia="en-US"/>
    </w:rPr>
  </w:style>
  <w:style w:type="paragraph" w:customStyle="1" w:styleId="B10">
    <w:name w:val="B1+"/>
    <w:basedOn w:val="Normal"/>
    <w:link w:val="B1Car"/>
    <w:rsid w:val="006F6F0E"/>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6F6F0E"/>
    <w:rPr>
      <w:rFonts w:ascii="Arial" w:hAnsi="Arial"/>
      <w:sz w:val="18"/>
      <w:lang w:val="en-GB" w:eastAsia="en-US"/>
    </w:rPr>
  </w:style>
  <w:style w:type="character" w:customStyle="1" w:styleId="normaltextrun1">
    <w:name w:val="normaltextrun1"/>
    <w:rsid w:val="006F6F0E"/>
  </w:style>
  <w:style w:type="character" w:customStyle="1" w:styleId="spellingerror">
    <w:name w:val="spellingerror"/>
    <w:rsid w:val="006F6F0E"/>
  </w:style>
  <w:style w:type="character" w:customStyle="1" w:styleId="eop">
    <w:name w:val="eop"/>
    <w:rsid w:val="006F6F0E"/>
  </w:style>
  <w:style w:type="character" w:customStyle="1" w:styleId="NOChar">
    <w:name w:val="NO Char"/>
    <w:qFormat/>
    <w:locked/>
    <w:rsid w:val="006F6F0E"/>
    <w:rPr>
      <w:rFonts w:ascii="Times New Roman" w:eastAsia="Times New Roman" w:hAnsi="Times New Roman" w:cs="Times New Roman" w:hint="default"/>
      <w:lang w:eastAsia="en-US"/>
    </w:rPr>
  </w:style>
  <w:style w:type="character" w:customStyle="1" w:styleId="TFChar">
    <w:name w:val="TF Char"/>
    <w:link w:val="TF"/>
    <w:locked/>
    <w:rsid w:val="006F6F0E"/>
    <w:rPr>
      <w:rFonts w:ascii="Arial" w:hAnsi="Arial"/>
      <w:b/>
      <w:lang w:val="en-GB" w:eastAsia="en-US"/>
    </w:rPr>
  </w:style>
  <w:style w:type="character" w:customStyle="1" w:styleId="desc">
    <w:name w:val="desc"/>
    <w:rsid w:val="006F6F0E"/>
  </w:style>
  <w:style w:type="character" w:customStyle="1" w:styleId="EXCar">
    <w:name w:val="EX Car"/>
    <w:rsid w:val="006F6F0E"/>
    <w:rPr>
      <w:lang w:val="en-GB" w:eastAsia="en-US"/>
    </w:rPr>
  </w:style>
  <w:style w:type="character" w:customStyle="1" w:styleId="TAHChar">
    <w:name w:val="TAH Char"/>
    <w:rsid w:val="006F6F0E"/>
    <w:rPr>
      <w:rFonts w:ascii="Arial" w:hAnsi="Arial" w:cs="Arial" w:hint="default"/>
      <w:b/>
      <w:bCs w:val="0"/>
      <w:sz w:val="18"/>
      <w:lang w:eastAsia="en-US"/>
    </w:rPr>
  </w:style>
  <w:style w:type="paragraph" w:customStyle="1" w:styleId="Caption10">
    <w:name w:val="Caption1"/>
    <w:basedOn w:val="Normal"/>
    <w:next w:val="Normal"/>
    <w:rsid w:val="006F6F0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6F6F0E"/>
  </w:style>
  <w:style w:type="character" w:customStyle="1" w:styleId="hljs-name">
    <w:name w:val="hljs-name"/>
    <w:rsid w:val="006F6F0E"/>
  </w:style>
  <w:style w:type="character" w:customStyle="1" w:styleId="hljs-attr">
    <w:name w:val="hljs-attr"/>
    <w:rsid w:val="006F6F0E"/>
  </w:style>
  <w:style w:type="character" w:customStyle="1" w:styleId="hljs-string">
    <w:name w:val="hljs-string"/>
    <w:rsid w:val="006F6F0E"/>
  </w:style>
  <w:style w:type="character" w:customStyle="1" w:styleId="TALChar1">
    <w:name w:val="TAL Char1"/>
    <w:rsid w:val="006F6F0E"/>
    <w:rPr>
      <w:rFonts w:ascii="Arial" w:hAnsi="Arial"/>
      <w:sz w:val="18"/>
      <w:lang w:val="en-GB" w:eastAsia="en-US" w:bidi="ar-SA"/>
    </w:rPr>
  </w:style>
  <w:style w:type="numbering" w:customStyle="1" w:styleId="NoList1">
    <w:name w:val="No List1"/>
    <w:next w:val="NoList"/>
    <w:uiPriority w:val="99"/>
    <w:semiHidden/>
    <w:unhideWhenUsed/>
    <w:rsid w:val="006F6F0E"/>
  </w:style>
  <w:style w:type="numbering" w:customStyle="1" w:styleId="NoList11">
    <w:name w:val="No List11"/>
    <w:next w:val="NoList"/>
    <w:uiPriority w:val="99"/>
    <w:semiHidden/>
    <w:rsid w:val="006F6F0E"/>
  </w:style>
  <w:style w:type="character" w:styleId="UnresolvedMention">
    <w:name w:val="Unresolved Mention"/>
    <w:uiPriority w:val="99"/>
    <w:semiHidden/>
    <w:unhideWhenUsed/>
    <w:rsid w:val="006F6F0E"/>
    <w:rPr>
      <w:color w:val="605E5C"/>
      <w:shd w:val="clear" w:color="auto" w:fill="E1DFDD"/>
    </w:rPr>
  </w:style>
  <w:style w:type="character" w:customStyle="1" w:styleId="Heading3Char2">
    <w:name w:val="Heading 3 Char2"/>
    <w:aliases w:val="h3 Char2"/>
    <w:semiHidden/>
    <w:rsid w:val="006F6F0E"/>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6F6F0E"/>
    <w:rPr>
      <w:lang w:eastAsia="en-US"/>
    </w:rPr>
  </w:style>
  <w:style w:type="paragraph" w:styleId="Bibliography">
    <w:name w:val="Bibliography"/>
    <w:basedOn w:val="Normal"/>
    <w:next w:val="Normal"/>
    <w:uiPriority w:val="37"/>
    <w:semiHidden/>
    <w:unhideWhenUsed/>
    <w:rsid w:val="006F6F0E"/>
  </w:style>
  <w:style w:type="paragraph" w:styleId="BodyTextFirstIndent">
    <w:name w:val="Body Text First Indent"/>
    <w:basedOn w:val="BodyText"/>
    <w:link w:val="BodyTextFirstIndentChar"/>
    <w:rsid w:val="006F6F0E"/>
    <w:pPr>
      <w:spacing w:after="120"/>
      <w:ind w:firstLine="210"/>
    </w:pPr>
  </w:style>
  <w:style w:type="character" w:customStyle="1" w:styleId="BodyTextFirstIndentChar">
    <w:name w:val="Body Text First Indent Char"/>
    <w:basedOn w:val="BodyTextChar"/>
    <w:link w:val="BodyTextFirstIndent"/>
    <w:rsid w:val="006F6F0E"/>
    <w:rPr>
      <w:rFonts w:ascii="Times New Roman" w:hAnsi="Times New Roman"/>
      <w:lang w:val="en-GB" w:eastAsia="en-US"/>
    </w:rPr>
  </w:style>
  <w:style w:type="paragraph" w:styleId="BodyTextFirstIndent2">
    <w:name w:val="Body Text First Indent 2"/>
    <w:basedOn w:val="BodyTextIndent"/>
    <w:link w:val="BodyTextFirstIndent2Char"/>
    <w:rsid w:val="006F6F0E"/>
    <w:pPr>
      <w:widowControl/>
      <w:spacing w:after="120"/>
      <w:ind w:left="283" w:firstLine="210"/>
    </w:pPr>
    <w:rPr>
      <w:sz w:val="20"/>
    </w:rPr>
  </w:style>
  <w:style w:type="character" w:customStyle="1" w:styleId="BodyTextFirstIndent2Char">
    <w:name w:val="Body Text First Indent 2 Char"/>
    <w:basedOn w:val="BodyTextIndentChar"/>
    <w:link w:val="BodyTextFirstIndent2"/>
    <w:rsid w:val="006F6F0E"/>
    <w:rPr>
      <w:rFonts w:ascii="Times New Roman" w:hAnsi="Times New Roman"/>
      <w:sz w:val="22"/>
      <w:lang w:val="en-GB" w:eastAsia="en-US"/>
    </w:rPr>
  </w:style>
  <w:style w:type="paragraph" w:styleId="Closing">
    <w:name w:val="Closing"/>
    <w:basedOn w:val="Normal"/>
    <w:link w:val="ClosingChar"/>
    <w:rsid w:val="006F6F0E"/>
    <w:pPr>
      <w:ind w:left="4252"/>
    </w:pPr>
  </w:style>
  <w:style w:type="character" w:customStyle="1" w:styleId="ClosingChar">
    <w:name w:val="Closing Char"/>
    <w:basedOn w:val="DefaultParagraphFont"/>
    <w:link w:val="Closing"/>
    <w:rsid w:val="006F6F0E"/>
    <w:rPr>
      <w:rFonts w:ascii="Times New Roman" w:hAnsi="Times New Roman"/>
      <w:lang w:val="en-GB" w:eastAsia="en-US"/>
    </w:rPr>
  </w:style>
  <w:style w:type="paragraph" w:styleId="Date">
    <w:name w:val="Date"/>
    <w:basedOn w:val="Normal"/>
    <w:next w:val="Normal"/>
    <w:link w:val="DateChar"/>
    <w:rsid w:val="006F6F0E"/>
  </w:style>
  <w:style w:type="character" w:customStyle="1" w:styleId="DateChar">
    <w:name w:val="Date Char"/>
    <w:basedOn w:val="DefaultParagraphFont"/>
    <w:link w:val="Date"/>
    <w:rsid w:val="006F6F0E"/>
    <w:rPr>
      <w:rFonts w:ascii="Times New Roman" w:hAnsi="Times New Roman"/>
      <w:lang w:val="en-GB" w:eastAsia="en-US"/>
    </w:rPr>
  </w:style>
  <w:style w:type="paragraph" w:styleId="E-mailSignature">
    <w:name w:val="E-mail Signature"/>
    <w:basedOn w:val="Normal"/>
    <w:link w:val="E-mailSignatureChar"/>
    <w:rsid w:val="006F6F0E"/>
  </w:style>
  <w:style w:type="character" w:customStyle="1" w:styleId="E-mailSignatureChar">
    <w:name w:val="E-mail Signature Char"/>
    <w:basedOn w:val="DefaultParagraphFont"/>
    <w:link w:val="E-mailSignature"/>
    <w:rsid w:val="006F6F0E"/>
    <w:rPr>
      <w:rFonts w:ascii="Times New Roman" w:hAnsi="Times New Roman"/>
      <w:lang w:val="en-GB" w:eastAsia="en-US"/>
    </w:rPr>
  </w:style>
  <w:style w:type="paragraph" w:styleId="EndnoteText">
    <w:name w:val="endnote text"/>
    <w:basedOn w:val="Normal"/>
    <w:link w:val="EndnoteTextChar"/>
    <w:rsid w:val="006F6F0E"/>
  </w:style>
  <w:style w:type="character" w:customStyle="1" w:styleId="EndnoteTextChar">
    <w:name w:val="Endnote Text Char"/>
    <w:basedOn w:val="DefaultParagraphFont"/>
    <w:link w:val="EndnoteText"/>
    <w:rsid w:val="006F6F0E"/>
    <w:rPr>
      <w:rFonts w:ascii="Times New Roman" w:hAnsi="Times New Roman"/>
      <w:lang w:val="en-GB" w:eastAsia="en-US"/>
    </w:rPr>
  </w:style>
  <w:style w:type="paragraph" w:styleId="EnvelopeAddress">
    <w:name w:val="envelope address"/>
    <w:basedOn w:val="Normal"/>
    <w:rsid w:val="006F6F0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F6F0E"/>
    <w:rPr>
      <w:rFonts w:ascii="Calibri Light" w:hAnsi="Calibri Light"/>
    </w:rPr>
  </w:style>
  <w:style w:type="paragraph" w:styleId="HTMLAddress">
    <w:name w:val="HTML Address"/>
    <w:basedOn w:val="Normal"/>
    <w:link w:val="HTMLAddressChar"/>
    <w:rsid w:val="006F6F0E"/>
    <w:rPr>
      <w:i/>
      <w:iCs/>
    </w:rPr>
  </w:style>
  <w:style w:type="character" w:customStyle="1" w:styleId="HTMLAddressChar">
    <w:name w:val="HTML Address Char"/>
    <w:basedOn w:val="DefaultParagraphFont"/>
    <w:link w:val="HTMLAddress"/>
    <w:rsid w:val="006F6F0E"/>
    <w:rPr>
      <w:rFonts w:ascii="Times New Roman" w:hAnsi="Times New Roman"/>
      <w:i/>
      <w:iCs/>
      <w:lang w:val="en-GB" w:eastAsia="en-US"/>
    </w:rPr>
  </w:style>
  <w:style w:type="paragraph" w:styleId="Index3">
    <w:name w:val="index 3"/>
    <w:basedOn w:val="Normal"/>
    <w:next w:val="Normal"/>
    <w:rsid w:val="006F6F0E"/>
    <w:pPr>
      <w:ind w:left="600" w:hanging="200"/>
    </w:pPr>
  </w:style>
  <w:style w:type="paragraph" w:styleId="Index4">
    <w:name w:val="index 4"/>
    <w:basedOn w:val="Normal"/>
    <w:next w:val="Normal"/>
    <w:rsid w:val="006F6F0E"/>
    <w:pPr>
      <w:ind w:left="800" w:hanging="200"/>
    </w:pPr>
  </w:style>
  <w:style w:type="paragraph" w:styleId="Index5">
    <w:name w:val="index 5"/>
    <w:basedOn w:val="Normal"/>
    <w:next w:val="Normal"/>
    <w:rsid w:val="006F6F0E"/>
    <w:pPr>
      <w:ind w:left="1000" w:hanging="200"/>
    </w:pPr>
  </w:style>
  <w:style w:type="paragraph" w:styleId="Index6">
    <w:name w:val="index 6"/>
    <w:basedOn w:val="Normal"/>
    <w:next w:val="Normal"/>
    <w:rsid w:val="006F6F0E"/>
    <w:pPr>
      <w:ind w:left="1200" w:hanging="200"/>
    </w:pPr>
  </w:style>
  <w:style w:type="paragraph" w:styleId="Index7">
    <w:name w:val="index 7"/>
    <w:basedOn w:val="Normal"/>
    <w:next w:val="Normal"/>
    <w:rsid w:val="006F6F0E"/>
    <w:pPr>
      <w:ind w:left="1400" w:hanging="200"/>
    </w:pPr>
  </w:style>
  <w:style w:type="paragraph" w:styleId="Index8">
    <w:name w:val="index 8"/>
    <w:basedOn w:val="Normal"/>
    <w:next w:val="Normal"/>
    <w:rsid w:val="006F6F0E"/>
    <w:pPr>
      <w:ind w:left="1600" w:hanging="200"/>
    </w:pPr>
  </w:style>
  <w:style w:type="paragraph" w:styleId="Index9">
    <w:name w:val="index 9"/>
    <w:basedOn w:val="Normal"/>
    <w:next w:val="Normal"/>
    <w:rsid w:val="006F6F0E"/>
    <w:pPr>
      <w:ind w:left="1800" w:hanging="200"/>
    </w:pPr>
  </w:style>
  <w:style w:type="paragraph" w:styleId="IntenseQuote">
    <w:name w:val="Intense Quote"/>
    <w:basedOn w:val="Normal"/>
    <w:next w:val="Normal"/>
    <w:link w:val="IntenseQuoteChar"/>
    <w:uiPriority w:val="30"/>
    <w:qFormat/>
    <w:rsid w:val="006F6F0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F6F0E"/>
    <w:rPr>
      <w:rFonts w:ascii="Times New Roman" w:hAnsi="Times New Roman"/>
      <w:i/>
      <w:iCs/>
      <w:color w:val="4472C4"/>
      <w:lang w:val="en-GB" w:eastAsia="en-US"/>
    </w:rPr>
  </w:style>
  <w:style w:type="paragraph" w:styleId="ListContinue">
    <w:name w:val="List Continue"/>
    <w:basedOn w:val="Normal"/>
    <w:uiPriority w:val="99"/>
    <w:rsid w:val="006F6F0E"/>
    <w:pPr>
      <w:spacing w:after="120"/>
      <w:ind w:left="283"/>
      <w:contextualSpacing/>
    </w:pPr>
  </w:style>
  <w:style w:type="paragraph" w:styleId="ListContinue2">
    <w:name w:val="List Continue 2"/>
    <w:basedOn w:val="Normal"/>
    <w:uiPriority w:val="99"/>
    <w:rsid w:val="006F6F0E"/>
    <w:pPr>
      <w:spacing w:after="120"/>
      <w:ind w:left="566"/>
      <w:contextualSpacing/>
    </w:pPr>
  </w:style>
  <w:style w:type="paragraph" w:styleId="ListContinue3">
    <w:name w:val="List Continue 3"/>
    <w:basedOn w:val="Normal"/>
    <w:uiPriority w:val="99"/>
    <w:rsid w:val="006F6F0E"/>
    <w:pPr>
      <w:spacing w:after="120"/>
      <w:ind w:left="849"/>
      <w:contextualSpacing/>
    </w:pPr>
  </w:style>
  <w:style w:type="paragraph" w:styleId="ListContinue4">
    <w:name w:val="List Continue 4"/>
    <w:basedOn w:val="Normal"/>
    <w:rsid w:val="006F6F0E"/>
    <w:pPr>
      <w:spacing w:after="120"/>
      <w:ind w:left="1132"/>
      <w:contextualSpacing/>
    </w:pPr>
  </w:style>
  <w:style w:type="paragraph" w:styleId="ListContinue5">
    <w:name w:val="List Continue 5"/>
    <w:basedOn w:val="Normal"/>
    <w:rsid w:val="006F6F0E"/>
    <w:pPr>
      <w:spacing w:after="120"/>
      <w:ind w:left="1415"/>
      <w:contextualSpacing/>
    </w:pPr>
  </w:style>
  <w:style w:type="paragraph" w:styleId="ListNumber3">
    <w:name w:val="List Number 3"/>
    <w:basedOn w:val="Normal"/>
    <w:uiPriority w:val="99"/>
    <w:rsid w:val="006F6F0E"/>
    <w:pPr>
      <w:numPr>
        <w:numId w:val="29"/>
      </w:numPr>
      <w:contextualSpacing/>
    </w:pPr>
  </w:style>
  <w:style w:type="paragraph" w:styleId="ListNumber5">
    <w:name w:val="List Number 5"/>
    <w:basedOn w:val="Normal"/>
    <w:rsid w:val="006F6F0E"/>
    <w:pPr>
      <w:numPr>
        <w:numId w:val="30"/>
      </w:numPr>
      <w:contextualSpacing/>
    </w:pPr>
  </w:style>
  <w:style w:type="paragraph" w:styleId="MacroText">
    <w:name w:val="macro"/>
    <w:link w:val="MacroTextChar"/>
    <w:uiPriority w:val="99"/>
    <w:rsid w:val="006F6F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6F6F0E"/>
    <w:rPr>
      <w:rFonts w:ascii="Courier New" w:hAnsi="Courier New" w:cs="Courier New"/>
      <w:lang w:val="en-GB" w:eastAsia="en-US"/>
    </w:rPr>
  </w:style>
  <w:style w:type="paragraph" w:styleId="MessageHeader">
    <w:name w:val="Message Header"/>
    <w:basedOn w:val="Normal"/>
    <w:link w:val="MessageHeaderChar"/>
    <w:rsid w:val="006F6F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F6F0E"/>
    <w:rPr>
      <w:rFonts w:ascii="Calibri Light" w:hAnsi="Calibri Light"/>
      <w:sz w:val="24"/>
      <w:szCs w:val="24"/>
      <w:shd w:val="pct20" w:color="auto" w:fill="auto"/>
      <w:lang w:val="en-GB" w:eastAsia="en-US"/>
    </w:rPr>
  </w:style>
  <w:style w:type="paragraph" w:styleId="NoSpacing">
    <w:name w:val="No Spacing"/>
    <w:uiPriority w:val="1"/>
    <w:qFormat/>
    <w:rsid w:val="006F6F0E"/>
    <w:rPr>
      <w:rFonts w:ascii="Times New Roman" w:hAnsi="Times New Roman"/>
      <w:lang w:val="en-GB" w:eastAsia="en-US"/>
    </w:rPr>
  </w:style>
  <w:style w:type="paragraph" w:styleId="NoteHeading">
    <w:name w:val="Note Heading"/>
    <w:basedOn w:val="Normal"/>
    <w:next w:val="Normal"/>
    <w:link w:val="NoteHeadingChar"/>
    <w:rsid w:val="006F6F0E"/>
  </w:style>
  <w:style w:type="character" w:customStyle="1" w:styleId="NoteHeadingChar">
    <w:name w:val="Note Heading Char"/>
    <w:basedOn w:val="DefaultParagraphFont"/>
    <w:link w:val="NoteHeading"/>
    <w:rsid w:val="006F6F0E"/>
    <w:rPr>
      <w:rFonts w:ascii="Times New Roman" w:hAnsi="Times New Roman"/>
      <w:lang w:val="en-GB" w:eastAsia="en-US"/>
    </w:rPr>
  </w:style>
  <w:style w:type="paragraph" w:styleId="Quote">
    <w:name w:val="Quote"/>
    <w:basedOn w:val="Normal"/>
    <w:next w:val="Normal"/>
    <w:link w:val="QuoteChar"/>
    <w:uiPriority w:val="29"/>
    <w:qFormat/>
    <w:rsid w:val="006F6F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F6F0E"/>
    <w:rPr>
      <w:rFonts w:ascii="Times New Roman" w:hAnsi="Times New Roman"/>
      <w:i/>
      <w:iCs/>
      <w:color w:val="404040"/>
      <w:lang w:val="en-GB" w:eastAsia="en-US"/>
    </w:rPr>
  </w:style>
  <w:style w:type="paragraph" w:styleId="Salutation">
    <w:name w:val="Salutation"/>
    <w:basedOn w:val="Normal"/>
    <w:next w:val="Normal"/>
    <w:link w:val="SalutationChar"/>
    <w:rsid w:val="006F6F0E"/>
  </w:style>
  <w:style w:type="character" w:customStyle="1" w:styleId="SalutationChar">
    <w:name w:val="Salutation Char"/>
    <w:basedOn w:val="DefaultParagraphFont"/>
    <w:link w:val="Salutation"/>
    <w:rsid w:val="006F6F0E"/>
    <w:rPr>
      <w:rFonts w:ascii="Times New Roman" w:hAnsi="Times New Roman"/>
      <w:lang w:val="en-GB" w:eastAsia="en-US"/>
    </w:rPr>
  </w:style>
  <w:style w:type="paragraph" w:styleId="Signature">
    <w:name w:val="Signature"/>
    <w:basedOn w:val="Normal"/>
    <w:link w:val="SignatureChar"/>
    <w:rsid w:val="006F6F0E"/>
    <w:pPr>
      <w:ind w:left="4252"/>
    </w:pPr>
  </w:style>
  <w:style w:type="character" w:customStyle="1" w:styleId="SignatureChar">
    <w:name w:val="Signature Char"/>
    <w:basedOn w:val="DefaultParagraphFont"/>
    <w:link w:val="Signature"/>
    <w:rsid w:val="006F6F0E"/>
    <w:rPr>
      <w:rFonts w:ascii="Times New Roman" w:hAnsi="Times New Roman"/>
      <w:lang w:val="en-GB" w:eastAsia="en-US"/>
    </w:rPr>
  </w:style>
  <w:style w:type="paragraph" w:styleId="Subtitle">
    <w:name w:val="Subtitle"/>
    <w:basedOn w:val="Normal"/>
    <w:next w:val="Normal"/>
    <w:link w:val="SubtitleChar"/>
    <w:uiPriority w:val="11"/>
    <w:qFormat/>
    <w:rsid w:val="006F6F0E"/>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uiPriority w:val="11"/>
    <w:rsid w:val="006F6F0E"/>
    <w:rPr>
      <w:rFonts w:ascii="Calibri Light" w:hAnsi="Calibri Light"/>
      <w:sz w:val="24"/>
      <w:szCs w:val="24"/>
      <w:lang w:val="en-GB" w:eastAsia="en-US"/>
    </w:rPr>
  </w:style>
  <w:style w:type="paragraph" w:styleId="TableofAuthorities">
    <w:name w:val="table of authorities"/>
    <w:basedOn w:val="Normal"/>
    <w:next w:val="Normal"/>
    <w:rsid w:val="006F6F0E"/>
    <w:pPr>
      <w:ind w:left="200" w:hanging="200"/>
    </w:pPr>
  </w:style>
  <w:style w:type="paragraph" w:styleId="TableofFigures">
    <w:name w:val="table of figures"/>
    <w:basedOn w:val="Normal"/>
    <w:next w:val="Normal"/>
    <w:rsid w:val="006F6F0E"/>
  </w:style>
  <w:style w:type="paragraph" w:styleId="Title">
    <w:name w:val="Title"/>
    <w:basedOn w:val="Normal"/>
    <w:next w:val="Normal"/>
    <w:link w:val="TitleChar"/>
    <w:uiPriority w:val="10"/>
    <w:qFormat/>
    <w:rsid w:val="006F6F0E"/>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6F6F0E"/>
    <w:rPr>
      <w:rFonts w:ascii="Calibri Light" w:hAnsi="Calibri Light"/>
      <w:b/>
      <w:bCs/>
      <w:kern w:val="28"/>
      <w:sz w:val="32"/>
      <w:szCs w:val="32"/>
      <w:lang w:val="en-GB" w:eastAsia="en-US"/>
    </w:rPr>
  </w:style>
  <w:style w:type="paragraph" w:styleId="TOAHeading">
    <w:name w:val="toa heading"/>
    <w:basedOn w:val="Normal"/>
    <w:next w:val="Normal"/>
    <w:rsid w:val="006F6F0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F6F0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6F6F0E"/>
    <w:rPr>
      <w:rFonts w:ascii="Arial" w:hAnsi="Arial"/>
      <w:sz w:val="22"/>
      <w:lang w:val="en-GB" w:eastAsia="en-US"/>
    </w:rPr>
  </w:style>
  <w:style w:type="character" w:customStyle="1" w:styleId="Char">
    <w:name w:val="批注主题 Char"/>
    <w:rsid w:val="006F6F0E"/>
    <w:rPr>
      <w:rFonts w:ascii="Times New Roman" w:eastAsia="Times New Roman" w:hAnsi="Times New Roman" w:cs="Times New Roman"/>
      <w:b/>
      <w:bCs/>
      <w:kern w:val="0"/>
      <w:sz w:val="20"/>
      <w:szCs w:val="20"/>
      <w:lang w:val="en-GB" w:eastAsia="en-US"/>
    </w:rPr>
  </w:style>
  <w:style w:type="character" w:customStyle="1" w:styleId="fontstyle01">
    <w:name w:val="fontstyle01"/>
    <w:rsid w:val="006F6F0E"/>
    <w:rPr>
      <w:rFonts w:ascii="Helvetica-Bold" w:hAnsi="Helvetica-Bold" w:hint="default"/>
      <w:b/>
      <w:bCs/>
      <w:i w:val="0"/>
      <w:iCs w:val="0"/>
      <w:color w:val="000000"/>
      <w:sz w:val="20"/>
      <w:szCs w:val="20"/>
    </w:rPr>
  </w:style>
  <w:style w:type="character" w:customStyle="1" w:styleId="ObjetducommentaireCar">
    <w:name w:val="Objet du commentaire Car"/>
    <w:rsid w:val="006F6F0E"/>
    <w:rPr>
      <w:rFonts w:eastAsia="Times New Roman"/>
      <w:b/>
      <w:bCs/>
      <w:lang w:eastAsia="en-US"/>
    </w:rPr>
  </w:style>
  <w:style w:type="paragraph" w:customStyle="1" w:styleId="tal0">
    <w:name w:val="tal"/>
    <w:basedOn w:val="Normal"/>
    <w:rsid w:val="006F6F0E"/>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F6F0E"/>
    <w:pPr>
      <w:spacing w:before="100" w:beforeAutospacing="1" w:after="100" w:afterAutospacing="1"/>
    </w:pPr>
    <w:rPr>
      <w:rFonts w:eastAsia="SimSun"/>
      <w:sz w:val="24"/>
      <w:szCs w:val="24"/>
      <w:lang w:eastAsia="de-DE"/>
    </w:rPr>
  </w:style>
  <w:style w:type="paragraph" w:customStyle="1" w:styleId="Reference">
    <w:name w:val="Reference"/>
    <w:basedOn w:val="Normal"/>
    <w:rsid w:val="006F6F0E"/>
    <w:pPr>
      <w:tabs>
        <w:tab w:val="left" w:pos="851"/>
      </w:tabs>
      <w:ind w:left="851" w:hanging="851"/>
    </w:pPr>
    <w:rPr>
      <w:rFonts w:eastAsia="SimSun"/>
    </w:rPr>
  </w:style>
  <w:style w:type="character" w:customStyle="1" w:styleId="B1Char1">
    <w:name w:val="B1 Char1"/>
    <w:qFormat/>
    <w:rsid w:val="006F6F0E"/>
    <w:rPr>
      <w:rFonts w:eastAsia="Times New Roman"/>
      <w:lang w:eastAsia="ja-JP"/>
    </w:rPr>
  </w:style>
  <w:style w:type="character" w:customStyle="1" w:styleId="1Char1">
    <w:name w:val="标题 1 Char1"/>
    <w:aliases w:val="Char1 Char1"/>
    <w:rsid w:val="006F6F0E"/>
    <w:rPr>
      <w:rFonts w:eastAsia="Times New Roman"/>
      <w:b/>
      <w:bCs/>
      <w:kern w:val="44"/>
      <w:sz w:val="44"/>
      <w:szCs w:val="44"/>
      <w:lang w:val="en-GB" w:eastAsia="en-US"/>
    </w:rPr>
  </w:style>
  <w:style w:type="paragraph" w:customStyle="1" w:styleId="H7">
    <w:name w:val="H7"/>
    <w:basedOn w:val="H6"/>
    <w:rsid w:val="006F6F0E"/>
    <w:pPr>
      <w:overflowPunct w:val="0"/>
      <w:autoSpaceDE w:val="0"/>
      <w:autoSpaceDN w:val="0"/>
      <w:adjustRightInd w:val="0"/>
      <w:textAlignment w:val="baseline"/>
    </w:pPr>
  </w:style>
  <w:style w:type="paragraph" w:customStyle="1" w:styleId="H8">
    <w:name w:val="H8"/>
    <w:basedOn w:val="H6"/>
    <w:rsid w:val="006F6F0E"/>
    <w:pPr>
      <w:overflowPunct w:val="0"/>
      <w:autoSpaceDE w:val="0"/>
      <w:autoSpaceDN w:val="0"/>
      <w:adjustRightInd w:val="0"/>
      <w:textAlignment w:val="baseline"/>
    </w:pPr>
    <w:rPr>
      <w:lang w:eastAsia="zh-CN"/>
    </w:rPr>
  </w:style>
  <w:style w:type="table" w:styleId="TableGrid">
    <w:name w:val="Table Grid"/>
    <w:basedOn w:val="TableNormal"/>
    <w:uiPriority w:val="59"/>
    <w:rsid w:val="006F6F0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F6F0E"/>
    <w:rPr>
      <w:color w:val="605E5C"/>
      <w:shd w:val="clear" w:color="auto" w:fill="E1DFDD"/>
    </w:rPr>
  </w:style>
  <w:style w:type="paragraph" w:customStyle="1" w:styleId="1">
    <w:name w:val="题注1"/>
    <w:basedOn w:val="Normal"/>
    <w:next w:val="Normal"/>
    <w:rsid w:val="006F6F0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6F6F0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6F6F0E"/>
    <w:rPr>
      <w:rFonts w:ascii="Courier New" w:eastAsia="DengXian" w:hAnsi="Courier New"/>
      <w:sz w:val="16"/>
      <w:szCs w:val="22"/>
      <w:lang w:val="en-US" w:eastAsia="en-US"/>
    </w:rPr>
  </w:style>
  <w:style w:type="character" w:styleId="SubtleEmphasis">
    <w:name w:val="Subtle Emphasis"/>
    <w:uiPriority w:val="19"/>
    <w:qFormat/>
    <w:rsid w:val="006F6F0E"/>
    <w:rPr>
      <w:i/>
      <w:iCs/>
      <w:color w:val="808080"/>
    </w:rPr>
  </w:style>
  <w:style w:type="character" w:styleId="IntenseEmphasis">
    <w:name w:val="Intense Emphasis"/>
    <w:uiPriority w:val="21"/>
    <w:qFormat/>
    <w:rsid w:val="006F6F0E"/>
    <w:rPr>
      <w:b/>
      <w:bCs/>
      <w:i/>
      <w:iCs/>
      <w:color w:val="4472C4"/>
    </w:rPr>
  </w:style>
  <w:style w:type="character" w:styleId="SubtleReference">
    <w:name w:val="Subtle Reference"/>
    <w:uiPriority w:val="31"/>
    <w:qFormat/>
    <w:rsid w:val="006F6F0E"/>
    <w:rPr>
      <w:smallCaps/>
      <w:color w:val="ED7D31"/>
      <w:u w:val="single"/>
    </w:rPr>
  </w:style>
  <w:style w:type="character" w:styleId="IntenseReference">
    <w:name w:val="Intense Reference"/>
    <w:uiPriority w:val="32"/>
    <w:qFormat/>
    <w:rsid w:val="006F6F0E"/>
    <w:rPr>
      <w:b/>
      <w:bCs/>
      <w:smallCaps/>
      <w:color w:val="ED7D31"/>
      <w:spacing w:val="5"/>
      <w:u w:val="single"/>
    </w:rPr>
  </w:style>
  <w:style w:type="character" w:styleId="BookTitle">
    <w:name w:val="Book Title"/>
    <w:uiPriority w:val="33"/>
    <w:qFormat/>
    <w:rsid w:val="006F6F0E"/>
    <w:rPr>
      <w:b/>
      <w:bCs/>
      <w:smallCaps/>
      <w:spacing w:val="5"/>
    </w:rPr>
  </w:style>
  <w:style w:type="table" w:styleId="LightShading">
    <w:name w:val="Light Shading"/>
    <w:basedOn w:val="TableNormal"/>
    <w:uiPriority w:val="60"/>
    <w:rsid w:val="006F6F0E"/>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F6F0E"/>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F6F0E"/>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F6F0E"/>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F6F0E"/>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F6F0E"/>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F6F0E"/>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F6F0E"/>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F6F0E"/>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F6F0E"/>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F6F0E"/>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F6F0E"/>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F6F0E"/>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F6F0E"/>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F6F0E"/>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Aptos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Aptos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Aptos Light" w:hAnsi="Calibri Light" w:cs="Times New Roman"/>
        <w:b/>
        <w:bCs/>
      </w:rPr>
    </w:tblStylePr>
    <w:tblStylePr w:type="lastCol">
      <w:rPr>
        <w:rFonts w:ascii="Calibri Light" w:eastAsia="Aptos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F6F0E"/>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Aptos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Aptos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Aptos Light" w:hAnsi="Calibri Light" w:cs="Times New Roman"/>
        <w:b/>
        <w:bCs/>
      </w:rPr>
    </w:tblStylePr>
    <w:tblStylePr w:type="lastCol">
      <w:rPr>
        <w:rFonts w:ascii="Calibri Light" w:eastAsia="Aptos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F6F0E"/>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Aptos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Aptos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Aptos Light" w:hAnsi="Calibri Light" w:cs="Times New Roman"/>
        <w:b/>
        <w:bCs/>
      </w:rPr>
    </w:tblStylePr>
    <w:tblStylePr w:type="lastCol">
      <w:rPr>
        <w:rFonts w:ascii="Calibri Light" w:eastAsia="Aptos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F6F0E"/>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Aptos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Aptos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Aptos Light" w:hAnsi="Calibri Light" w:cs="Times New Roman"/>
        <w:b/>
        <w:bCs/>
      </w:rPr>
    </w:tblStylePr>
    <w:tblStylePr w:type="lastCol">
      <w:rPr>
        <w:rFonts w:ascii="Calibri Light" w:eastAsia="Aptos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F6F0E"/>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Aptos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Aptos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Aptos Light" w:hAnsi="Calibri Light" w:cs="Times New Roman"/>
        <w:b/>
        <w:bCs/>
      </w:rPr>
    </w:tblStylePr>
    <w:tblStylePr w:type="lastCol">
      <w:rPr>
        <w:rFonts w:ascii="Calibri Light" w:eastAsia="Aptos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F6F0E"/>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Aptos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Aptos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Aptos Light" w:hAnsi="Calibri Light" w:cs="Times New Roman"/>
        <w:b/>
        <w:bCs/>
      </w:rPr>
    </w:tblStylePr>
    <w:tblStylePr w:type="lastCol">
      <w:rPr>
        <w:rFonts w:ascii="Calibri Light" w:eastAsia="Aptos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F6F0E"/>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Aptos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Aptos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Aptos Light" w:hAnsi="Calibri Light" w:cs="Times New Roman"/>
        <w:b/>
        <w:bCs/>
      </w:rPr>
    </w:tblStylePr>
    <w:tblStylePr w:type="lastCol">
      <w:rPr>
        <w:rFonts w:ascii="Calibri Light" w:eastAsia="Aptos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F6F0E"/>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F6F0E"/>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F6F0E"/>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F6F0E"/>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F6F0E"/>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F6F0E"/>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F6F0E"/>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F6F0E"/>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F6F0E"/>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F6F0E"/>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F6F0E"/>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F6F0E"/>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F6F0E"/>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F6F0E"/>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F6F0E"/>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Aptos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F6F0E"/>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Aptos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F6F0E"/>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Aptos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F6F0E"/>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Aptos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F6F0E"/>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Aptos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F6F0E"/>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Aptos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F6F0E"/>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Aptos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F6F0E"/>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F6F0E"/>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F6F0E"/>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F6F0E"/>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F6F0E"/>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F6F0E"/>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F6F0E"/>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F6F0E"/>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F6F0E"/>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F6F0E"/>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F6F0E"/>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F6F0E"/>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F6F0E"/>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F6F0E"/>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F6F0E"/>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F6F0E"/>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F6F0E"/>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F6F0E"/>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F6F0E"/>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F6F0E"/>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F6F0E"/>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F6F0E"/>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F6F0E"/>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F6F0E"/>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F6F0E"/>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F6F0E"/>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F6F0E"/>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F6F0E"/>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F6F0E"/>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F6F0E"/>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F6F0E"/>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F6F0E"/>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F6F0E"/>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F6F0E"/>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F6F0E"/>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F6F0E"/>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F6F0E"/>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F6F0E"/>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F6F0E"/>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F6F0E"/>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F6F0E"/>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F6F0E"/>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F6F0E"/>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8104</Words>
  <Characters>46193</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balazs-153</cp:lastModifiedBy>
  <cp:revision>9</cp:revision>
  <cp:lastPrinted>1899-12-31T23:00:00Z</cp:lastPrinted>
  <dcterms:created xsi:type="dcterms:W3CDTF">2024-01-18T19:09:00Z</dcterms:created>
  <dcterms:modified xsi:type="dcterms:W3CDTF">2024-01-19T20:06:00Z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S5-240187</vt:lpwstr>
  </property>
  <property fmtid="{D5CDD505-2E9C-101B-9397-08002B2CF9AE}" pid="10" name="Spec#">
    <vt:lpwstr>28.623</vt:lpwstr>
  </property>
  <property fmtid="{D5CDD505-2E9C-101B-9397-08002B2CF9AE}" pid="11" name="Cr#">
    <vt:lpwstr>0314</vt:lpwstr>
  </property>
  <property fmtid="{D5CDD505-2E9C-101B-9397-08002B2CF9AE}" pid="12" name="Revision">
    <vt:lpwstr>-</vt:lpwstr>
  </property>
  <property fmtid="{D5CDD505-2E9C-101B-9397-08002B2CF9AE}" pid="13" name="Version">
    <vt:lpwstr>18.5.1</vt:lpwstr>
  </property>
  <property fmtid="{D5CDD505-2E9C-101B-9397-08002B2CF9AE}" pid="14" name="CrTitle">
    <vt:lpwstr>Rel-18 CR 28.623 Removal of the Corba and XML Solution Sets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2024-01-18</vt:lpwstr>
  </property>
  <property fmtid="{D5CDD505-2E9C-101B-9397-08002B2CF9AE}" pid="20" name="Release">
    <vt:lpwstr>Rel-18</vt:lpwstr>
  </property>
</Properties>
</file>